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245A" w:rsidRDefault="003122A6" w:rsidP="003461A9">
      <w:pPr>
        <w:rPr>
          <w:rFonts w:ascii="Verdana" w:hAnsi="Verdana" w:cs="Verdana"/>
          <w:b/>
          <w:bCs/>
          <w:sz w:val="20"/>
          <w:szCs w:val="20"/>
        </w:rPr>
      </w:pPr>
      <w:r w:rsidRPr="003122A6">
        <w:rPr>
          <w:b/>
          <w:bCs/>
          <w:noProof/>
          <w:sz w:val="25"/>
          <w:szCs w:val="25"/>
        </w:rPr>
        <w:drawing>
          <wp:inline distT="0" distB="0" distL="0" distR="0">
            <wp:extent cx="6619509" cy="919035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2004" cy="9207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7A54">
        <w:rPr>
          <w:rFonts w:ascii="Verdana" w:hAnsi="Verdana" w:cs="Verdana"/>
          <w:b/>
          <w:bCs/>
          <w:sz w:val="20"/>
          <w:szCs w:val="20"/>
        </w:rPr>
        <w:lastRenderedPageBreak/>
        <w:t>Specyfikacja</w:t>
      </w:r>
      <w:r w:rsidR="00BE245A" w:rsidRPr="002E1F03">
        <w:rPr>
          <w:rFonts w:ascii="Verdana" w:hAnsi="Verdana" w:cs="Verdana"/>
          <w:b/>
          <w:bCs/>
          <w:sz w:val="20"/>
          <w:szCs w:val="20"/>
        </w:rPr>
        <w:t xml:space="preserve"> Istotnych Warunków Zamówienia zawiera:</w:t>
      </w:r>
      <w:r w:rsidR="00BE245A">
        <w:rPr>
          <w:rFonts w:ascii="Verdana" w:hAnsi="Verdana" w:cs="Verdana"/>
          <w:b/>
          <w:bCs/>
          <w:sz w:val="20"/>
          <w:szCs w:val="20"/>
        </w:rPr>
        <w:t xml:space="preserve"> </w:t>
      </w:r>
    </w:p>
    <w:p w:rsidR="00BE245A" w:rsidRDefault="00BE245A" w:rsidP="00AB0514">
      <w:pPr>
        <w:rPr>
          <w:rFonts w:ascii="Verdana" w:hAnsi="Verdana" w:cs="Verdana"/>
          <w:sz w:val="18"/>
          <w:szCs w:val="18"/>
        </w:rPr>
      </w:pPr>
    </w:p>
    <w:p w:rsidR="00BE245A" w:rsidRPr="005C444F" w:rsidRDefault="00BE245A" w:rsidP="003461A9">
      <w:pPr>
        <w:ind w:left="1440" w:hanging="1440"/>
        <w:rPr>
          <w:rFonts w:ascii="Verdana" w:hAnsi="Verdana" w:cs="Verdana"/>
          <w:b/>
          <w:bCs/>
          <w:sz w:val="20"/>
          <w:szCs w:val="20"/>
        </w:rPr>
      </w:pPr>
      <w:r w:rsidRPr="005C444F">
        <w:rPr>
          <w:rFonts w:ascii="Verdana" w:hAnsi="Verdana" w:cs="Verdana"/>
          <w:b/>
          <w:bCs/>
          <w:sz w:val="20"/>
          <w:szCs w:val="20"/>
        </w:rPr>
        <w:t>Tom I:</w:t>
      </w:r>
      <w:r w:rsidRPr="005C444F">
        <w:rPr>
          <w:rFonts w:ascii="Verdana" w:hAnsi="Verdana" w:cs="Verdana"/>
          <w:b/>
          <w:bCs/>
          <w:sz w:val="20"/>
          <w:szCs w:val="20"/>
        </w:rPr>
        <w:tab/>
        <w:t>INSTRUKCJA DLA WYKONAWCÓW</w:t>
      </w:r>
    </w:p>
    <w:p w:rsidR="00BE245A" w:rsidRPr="005C444F" w:rsidRDefault="00BE245A" w:rsidP="003461A9">
      <w:pPr>
        <w:rPr>
          <w:rFonts w:ascii="Verdana" w:hAnsi="Verdana" w:cs="Verdana"/>
          <w:sz w:val="20"/>
          <w:szCs w:val="20"/>
        </w:rPr>
      </w:pPr>
    </w:p>
    <w:p w:rsidR="00BE245A" w:rsidRPr="005C444F" w:rsidRDefault="00BE245A" w:rsidP="003461A9">
      <w:pPr>
        <w:rPr>
          <w:rFonts w:ascii="Verdana" w:hAnsi="Verdana" w:cs="Verdana"/>
          <w:b/>
          <w:bCs/>
          <w:sz w:val="20"/>
          <w:szCs w:val="20"/>
        </w:rPr>
      </w:pPr>
      <w:r w:rsidRPr="005C444F">
        <w:rPr>
          <w:rFonts w:ascii="Verdana" w:hAnsi="Verdana" w:cs="Verdana"/>
          <w:b/>
          <w:bCs/>
          <w:sz w:val="20"/>
          <w:szCs w:val="20"/>
        </w:rPr>
        <w:t>Rozdział 1</w:t>
      </w:r>
      <w:r w:rsidRPr="005C444F">
        <w:rPr>
          <w:rFonts w:ascii="Verdana" w:hAnsi="Verdana" w:cs="Verdana"/>
          <w:b/>
          <w:bCs/>
          <w:sz w:val="20"/>
          <w:szCs w:val="20"/>
        </w:rPr>
        <w:tab/>
        <w:t>Instrukcja dla Wykonawców (IDW):</w:t>
      </w:r>
    </w:p>
    <w:p w:rsidR="00BE245A" w:rsidRPr="005C444F" w:rsidRDefault="00BE245A" w:rsidP="003461A9">
      <w:pPr>
        <w:rPr>
          <w:rFonts w:ascii="Verdana" w:hAnsi="Verdana" w:cs="Verdana"/>
          <w:b/>
          <w:bCs/>
          <w:sz w:val="20"/>
          <w:szCs w:val="20"/>
        </w:rPr>
      </w:pPr>
    </w:p>
    <w:p w:rsidR="00BE245A" w:rsidRDefault="00BE245A" w:rsidP="003461A9">
      <w:pPr>
        <w:rPr>
          <w:rFonts w:ascii="Verdana" w:hAnsi="Verdana" w:cs="Verdana"/>
          <w:b/>
          <w:bCs/>
          <w:sz w:val="20"/>
          <w:szCs w:val="20"/>
        </w:rPr>
      </w:pPr>
      <w:r w:rsidRPr="005C444F">
        <w:rPr>
          <w:rFonts w:ascii="Verdana" w:hAnsi="Verdana" w:cs="Verdana"/>
          <w:b/>
          <w:bCs/>
          <w:sz w:val="20"/>
          <w:szCs w:val="20"/>
        </w:rPr>
        <w:t>Rozdział 2</w:t>
      </w:r>
      <w:r w:rsidRPr="005C444F">
        <w:rPr>
          <w:rFonts w:ascii="Verdana" w:hAnsi="Verdana" w:cs="Verdana"/>
          <w:b/>
          <w:bCs/>
          <w:sz w:val="20"/>
          <w:szCs w:val="20"/>
        </w:rPr>
        <w:tab/>
      </w:r>
      <w:r w:rsidR="00AF1472">
        <w:rPr>
          <w:rFonts w:ascii="Verdana" w:hAnsi="Verdana" w:cs="Verdana"/>
          <w:b/>
          <w:bCs/>
          <w:sz w:val="20"/>
          <w:szCs w:val="20"/>
        </w:rPr>
        <w:t>Formularz</w:t>
      </w:r>
      <w:r w:rsidR="009D2715">
        <w:rPr>
          <w:rFonts w:ascii="Verdana" w:hAnsi="Verdana" w:cs="Verdana"/>
          <w:b/>
          <w:bCs/>
          <w:sz w:val="20"/>
          <w:szCs w:val="20"/>
        </w:rPr>
        <w:t>e</w:t>
      </w:r>
      <w:r w:rsidR="00AF1472">
        <w:rPr>
          <w:rFonts w:ascii="Verdana" w:hAnsi="Verdana" w:cs="Verdana"/>
          <w:b/>
          <w:bCs/>
          <w:sz w:val="20"/>
          <w:szCs w:val="20"/>
        </w:rPr>
        <w:t xml:space="preserve"> </w:t>
      </w:r>
      <w:r w:rsidR="005920F3">
        <w:rPr>
          <w:rFonts w:ascii="Verdana" w:hAnsi="Verdana" w:cs="Verdana"/>
          <w:b/>
          <w:bCs/>
          <w:sz w:val="20"/>
          <w:szCs w:val="20"/>
        </w:rPr>
        <w:t xml:space="preserve">dotyczące </w:t>
      </w:r>
      <w:r w:rsidR="00AF1472">
        <w:rPr>
          <w:rFonts w:ascii="Verdana" w:hAnsi="Verdana" w:cs="Verdana"/>
          <w:b/>
          <w:bCs/>
          <w:sz w:val="20"/>
          <w:szCs w:val="20"/>
        </w:rPr>
        <w:t>Oferty</w:t>
      </w:r>
      <w:r w:rsidRPr="005C444F">
        <w:rPr>
          <w:rFonts w:ascii="Verdana" w:hAnsi="Verdana" w:cs="Verdana"/>
          <w:b/>
          <w:bCs/>
          <w:sz w:val="20"/>
          <w:szCs w:val="20"/>
        </w:rPr>
        <w:t>:</w:t>
      </w:r>
    </w:p>
    <w:p w:rsidR="005920F3" w:rsidRDefault="005920F3" w:rsidP="003461A9">
      <w:pPr>
        <w:rPr>
          <w:rFonts w:ascii="Verdana" w:hAnsi="Verdana" w:cs="Verdana"/>
          <w:b/>
          <w:bCs/>
          <w:sz w:val="20"/>
          <w:szCs w:val="20"/>
        </w:rPr>
      </w:pPr>
    </w:p>
    <w:p w:rsidR="00AF1472" w:rsidRDefault="00EA10CB" w:rsidP="003461A9">
      <w:pPr>
        <w:rPr>
          <w:rFonts w:ascii="Verdana" w:hAnsi="Verdana" w:cs="Verdana"/>
          <w:bCs/>
          <w:sz w:val="20"/>
          <w:szCs w:val="20"/>
        </w:rPr>
      </w:pPr>
      <w:r>
        <w:rPr>
          <w:rFonts w:ascii="Verdana" w:hAnsi="Verdana" w:cs="Verdana"/>
          <w:bCs/>
          <w:sz w:val="20"/>
          <w:szCs w:val="20"/>
        </w:rPr>
        <w:t xml:space="preserve">Formularz 2.1. </w:t>
      </w:r>
      <w:r w:rsidR="005920F3" w:rsidRPr="002238FA">
        <w:rPr>
          <w:rFonts w:ascii="Verdana" w:hAnsi="Verdana" w:cs="Verdana"/>
          <w:bCs/>
          <w:sz w:val="20"/>
          <w:szCs w:val="20"/>
        </w:rPr>
        <w:t xml:space="preserve">Oferta </w:t>
      </w:r>
    </w:p>
    <w:p w:rsidR="00164E15" w:rsidRDefault="00164E15" w:rsidP="003461A9">
      <w:pPr>
        <w:rPr>
          <w:rFonts w:ascii="Verdana" w:hAnsi="Verdana" w:cs="Verdana"/>
          <w:bCs/>
          <w:sz w:val="20"/>
          <w:szCs w:val="20"/>
        </w:rPr>
      </w:pPr>
    </w:p>
    <w:p w:rsidR="00164E15" w:rsidRDefault="00164E15" w:rsidP="00164E15">
      <w:pPr>
        <w:tabs>
          <w:tab w:val="left" w:pos="1276"/>
          <w:tab w:val="left" w:pos="1560"/>
        </w:tabs>
        <w:rPr>
          <w:rFonts w:ascii="Verdana" w:hAnsi="Verdana" w:cs="Verdana"/>
          <w:sz w:val="20"/>
          <w:szCs w:val="20"/>
        </w:rPr>
      </w:pPr>
      <w:r w:rsidRPr="008A69A5">
        <w:rPr>
          <w:rFonts w:ascii="Verdana" w:hAnsi="Verdana" w:cs="Verdana"/>
          <w:bCs/>
          <w:sz w:val="20"/>
          <w:szCs w:val="20"/>
        </w:rPr>
        <w:t>Formularz 2.2</w:t>
      </w:r>
      <w:r>
        <w:rPr>
          <w:rFonts w:ascii="Verdana" w:hAnsi="Verdana" w:cs="Verdana"/>
          <w:bCs/>
          <w:sz w:val="20"/>
          <w:szCs w:val="20"/>
        </w:rPr>
        <w:t>.</w:t>
      </w:r>
      <w:r>
        <w:rPr>
          <w:rFonts w:ascii="Verdana" w:hAnsi="Verdana" w:cs="Verdana"/>
          <w:bCs/>
          <w:sz w:val="20"/>
          <w:szCs w:val="20"/>
        </w:rPr>
        <w:tab/>
      </w:r>
      <w:r>
        <w:rPr>
          <w:rFonts w:ascii="Verdana" w:hAnsi="Verdana" w:cs="Verdana"/>
          <w:sz w:val="20"/>
          <w:szCs w:val="20"/>
        </w:rPr>
        <w:t xml:space="preserve">Formularz </w:t>
      </w:r>
      <w:r w:rsidR="002A17FF">
        <w:rPr>
          <w:rFonts w:ascii="Verdana" w:hAnsi="Verdana" w:cs="Verdana"/>
          <w:sz w:val="20"/>
          <w:szCs w:val="20"/>
        </w:rPr>
        <w:t xml:space="preserve">asortymentowo - </w:t>
      </w:r>
      <w:r>
        <w:rPr>
          <w:rFonts w:ascii="Verdana" w:hAnsi="Verdana" w:cs="Verdana"/>
          <w:sz w:val="20"/>
          <w:szCs w:val="20"/>
        </w:rPr>
        <w:t xml:space="preserve">cenowy </w:t>
      </w:r>
    </w:p>
    <w:p w:rsidR="00E247A6" w:rsidRPr="001033A1" w:rsidRDefault="00E247A6" w:rsidP="00833407">
      <w:pPr>
        <w:tabs>
          <w:tab w:val="left" w:pos="1276"/>
        </w:tabs>
        <w:spacing w:before="120"/>
        <w:ind w:left="2126" w:hanging="2126"/>
        <w:rPr>
          <w:rFonts w:ascii="Verdana" w:hAnsi="Verdana" w:cs="Verdana"/>
          <w:bCs/>
          <w:sz w:val="20"/>
          <w:szCs w:val="20"/>
        </w:rPr>
      </w:pPr>
    </w:p>
    <w:p w:rsidR="00BE245A" w:rsidRPr="002E1693" w:rsidRDefault="00BE245A" w:rsidP="003461A9">
      <w:pPr>
        <w:ind w:left="1440" w:hanging="1440"/>
        <w:jc w:val="both"/>
        <w:rPr>
          <w:rFonts w:ascii="Verdana" w:hAnsi="Verdana" w:cs="Verdana"/>
          <w:b/>
          <w:bCs/>
          <w:sz w:val="20"/>
          <w:szCs w:val="20"/>
        </w:rPr>
      </w:pPr>
      <w:r w:rsidRPr="002E1693">
        <w:rPr>
          <w:rFonts w:ascii="Verdana" w:hAnsi="Verdana" w:cs="Verdana"/>
          <w:b/>
          <w:bCs/>
          <w:sz w:val="20"/>
          <w:szCs w:val="20"/>
        </w:rPr>
        <w:t>Rozdział 3</w:t>
      </w:r>
      <w:r w:rsidRPr="002E1693">
        <w:rPr>
          <w:rFonts w:ascii="Verdana" w:hAnsi="Verdana" w:cs="Verdana"/>
          <w:b/>
          <w:bCs/>
          <w:sz w:val="20"/>
          <w:szCs w:val="20"/>
        </w:rPr>
        <w:tab/>
        <w:t>Formularze dotyczące spełniania przez Wykonawcę warunków udziału w postępowaniu/ wykazania braku podstaw do wykluczenia Wykonawcy z postępowania:</w:t>
      </w:r>
    </w:p>
    <w:p w:rsidR="00CB1622" w:rsidRPr="005C444F" w:rsidRDefault="00CB1622" w:rsidP="003461A9">
      <w:pPr>
        <w:ind w:left="1440" w:hanging="1440"/>
        <w:jc w:val="both"/>
        <w:rPr>
          <w:rFonts w:ascii="Verdana" w:hAnsi="Verdana" w:cs="Verdana"/>
          <w:b/>
          <w:bCs/>
          <w:i/>
          <w:sz w:val="20"/>
          <w:szCs w:val="20"/>
        </w:rPr>
      </w:pPr>
    </w:p>
    <w:p w:rsidR="008513E9" w:rsidRDefault="00AB0514" w:rsidP="00170AE0">
      <w:pPr>
        <w:autoSpaceDE w:val="0"/>
        <w:autoSpaceDN w:val="0"/>
        <w:adjustRightInd w:val="0"/>
        <w:ind w:left="1559" w:hanging="1559"/>
        <w:rPr>
          <w:rFonts w:ascii="Verdana" w:eastAsia="Calibri" w:hAnsi="Verdana" w:cs="Verdana"/>
          <w:sz w:val="20"/>
          <w:szCs w:val="20"/>
        </w:rPr>
      </w:pPr>
      <w:r>
        <w:rPr>
          <w:rFonts w:ascii="Verdana" w:eastAsia="Calibri" w:hAnsi="Verdana" w:cs="Verdana"/>
          <w:sz w:val="20"/>
          <w:szCs w:val="20"/>
        </w:rPr>
        <w:t>Formularz 3.1.</w:t>
      </w:r>
      <w:r>
        <w:rPr>
          <w:rFonts w:ascii="Verdana" w:eastAsia="Calibri" w:hAnsi="Verdana" w:cs="Verdana"/>
          <w:sz w:val="20"/>
          <w:szCs w:val="20"/>
        </w:rPr>
        <w:tab/>
      </w:r>
      <w:r w:rsidR="005509A7">
        <w:rPr>
          <w:rFonts w:ascii="Verdana" w:eastAsia="Calibri" w:hAnsi="Verdana" w:cs="Verdana"/>
          <w:sz w:val="20"/>
          <w:szCs w:val="20"/>
        </w:rPr>
        <w:t>Wzór o</w:t>
      </w:r>
      <w:r w:rsidR="008513E9">
        <w:rPr>
          <w:rFonts w:ascii="Verdana" w:eastAsia="Calibri" w:hAnsi="Verdana" w:cs="Verdana"/>
          <w:sz w:val="20"/>
          <w:szCs w:val="20"/>
        </w:rPr>
        <w:t>świadczeni</w:t>
      </w:r>
      <w:r w:rsidR="005509A7">
        <w:rPr>
          <w:rFonts w:ascii="Verdana" w:eastAsia="Calibri" w:hAnsi="Verdana" w:cs="Verdana"/>
          <w:sz w:val="20"/>
          <w:szCs w:val="20"/>
        </w:rPr>
        <w:t>a</w:t>
      </w:r>
      <w:r w:rsidR="008513E9">
        <w:rPr>
          <w:rFonts w:ascii="Verdana" w:eastAsia="Calibri" w:hAnsi="Verdana" w:cs="Verdana"/>
          <w:sz w:val="20"/>
          <w:szCs w:val="20"/>
        </w:rPr>
        <w:t xml:space="preserve"> Wykonawcy </w:t>
      </w:r>
      <w:r w:rsidR="005509A7">
        <w:rPr>
          <w:rFonts w:ascii="Verdana" w:eastAsia="Calibri" w:hAnsi="Verdana" w:cs="Verdana"/>
          <w:sz w:val="20"/>
          <w:szCs w:val="20"/>
        </w:rPr>
        <w:t>o braku podstaw do</w:t>
      </w:r>
      <w:r w:rsidR="008513E9">
        <w:rPr>
          <w:rFonts w:ascii="Verdana" w:eastAsia="Calibri" w:hAnsi="Verdana" w:cs="Verdana"/>
          <w:sz w:val="20"/>
          <w:szCs w:val="20"/>
        </w:rPr>
        <w:t xml:space="preserve"> wykluczenia z postępowania;</w:t>
      </w:r>
    </w:p>
    <w:p w:rsidR="008513E9" w:rsidRDefault="00AB0514" w:rsidP="00170AE0">
      <w:pPr>
        <w:spacing w:before="120"/>
        <w:ind w:left="1559" w:hanging="1559"/>
        <w:jc w:val="both"/>
        <w:rPr>
          <w:rFonts w:ascii="Verdana" w:eastAsia="Calibri" w:hAnsi="Verdana" w:cs="Verdana"/>
          <w:sz w:val="20"/>
          <w:szCs w:val="20"/>
        </w:rPr>
      </w:pPr>
      <w:r>
        <w:rPr>
          <w:rFonts w:ascii="Verdana" w:eastAsia="Calibri" w:hAnsi="Verdana" w:cs="Verdana"/>
          <w:sz w:val="20"/>
          <w:szCs w:val="20"/>
        </w:rPr>
        <w:t>Formularz 3.2.</w:t>
      </w:r>
      <w:r>
        <w:rPr>
          <w:rFonts w:ascii="Verdana" w:eastAsia="Calibri" w:hAnsi="Verdana" w:cs="Verdana"/>
          <w:sz w:val="20"/>
          <w:szCs w:val="20"/>
        </w:rPr>
        <w:tab/>
      </w:r>
      <w:r w:rsidR="005509A7">
        <w:rPr>
          <w:rFonts w:ascii="Verdana" w:eastAsia="Calibri" w:hAnsi="Verdana" w:cs="Verdana"/>
          <w:sz w:val="20"/>
          <w:szCs w:val="20"/>
        </w:rPr>
        <w:t xml:space="preserve">Wzór Oświadczenia  o </w:t>
      </w:r>
      <w:r w:rsidR="008513E9">
        <w:rPr>
          <w:rFonts w:ascii="Verdana" w:eastAsia="Calibri" w:hAnsi="Verdana" w:cs="Verdana"/>
          <w:sz w:val="20"/>
          <w:szCs w:val="20"/>
        </w:rPr>
        <w:t xml:space="preserve"> </w:t>
      </w:r>
      <w:r w:rsidR="005509A7">
        <w:rPr>
          <w:rFonts w:ascii="Verdana" w:eastAsia="Calibri" w:hAnsi="Verdana" w:cs="Verdana"/>
          <w:sz w:val="20"/>
          <w:szCs w:val="20"/>
        </w:rPr>
        <w:t xml:space="preserve">spełnianiu </w:t>
      </w:r>
      <w:r w:rsidR="008513E9">
        <w:rPr>
          <w:rFonts w:ascii="Verdana" w:eastAsia="Calibri" w:hAnsi="Verdana" w:cs="Verdana"/>
          <w:sz w:val="20"/>
          <w:szCs w:val="20"/>
        </w:rPr>
        <w:t>warunków udziału</w:t>
      </w:r>
      <w:r w:rsidR="00C13244">
        <w:rPr>
          <w:rFonts w:ascii="Verdana" w:eastAsia="Calibri" w:hAnsi="Verdana" w:cs="Verdana"/>
          <w:sz w:val="20"/>
          <w:szCs w:val="20"/>
        </w:rPr>
        <w:t xml:space="preserve"> </w:t>
      </w:r>
      <w:r w:rsidR="008513E9">
        <w:rPr>
          <w:rFonts w:ascii="Verdana" w:eastAsia="Calibri" w:hAnsi="Verdana" w:cs="Verdana"/>
          <w:sz w:val="20"/>
          <w:szCs w:val="20"/>
        </w:rPr>
        <w:t>w postępowaniu;</w:t>
      </w:r>
    </w:p>
    <w:p w:rsidR="00BD3294" w:rsidRDefault="00503B5C" w:rsidP="003461A9">
      <w:pPr>
        <w:spacing w:before="120"/>
        <w:ind w:left="1560" w:hanging="1560"/>
        <w:jc w:val="both"/>
        <w:rPr>
          <w:rFonts w:ascii="Verdana" w:hAnsi="Verdana"/>
          <w:sz w:val="20"/>
          <w:szCs w:val="20"/>
        </w:rPr>
      </w:pPr>
      <w:r w:rsidRPr="005C444F">
        <w:rPr>
          <w:rFonts w:ascii="Verdana" w:hAnsi="Verdana"/>
          <w:sz w:val="20"/>
          <w:szCs w:val="20"/>
        </w:rPr>
        <w:t>Formularz</w:t>
      </w:r>
      <w:r w:rsidR="00BD3294">
        <w:rPr>
          <w:rFonts w:ascii="Verdana" w:hAnsi="Verdana"/>
          <w:sz w:val="20"/>
          <w:szCs w:val="20"/>
        </w:rPr>
        <w:t xml:space="preserve"> 3.3</w:t>
      </w:r>
      <w:r w:rsidR="00D9048E">
        <w:rPr>
          <w:rFonts w:ascii="Verdana" w:hAnsi="Verdana"/>
          <w:sz w:val="20"/>
          <w:szCs w:val="20"/>
        </w:rPr>
        <w:t>.</w:t>
      </w:r>
      <w:r w:rsidR="00AB0514">
        <w:rPr>
          <w:rFonts w:ascii="Verdana" w:hAnsi="Verdana"/>
          <w:sz w:val="20"/>
          <w:szCs w:val="20"/>
        </w:rPr>
        <w:tab/>
      </w:r>
      <w:r w:rsidR="00A60904">
        <w:rPr>
          <w:rFonts w:ascii="Verdana" w:hAnsi="Verdana"/>
          <w:sz w:val="20"/>
          <w:szCs w:val="20"/>
        </w:rPr>
        <w:t xml:space="preserve">Propozycja treści </w:t>
      </w:r>
      <w:r w:rsidR="00BD3294" w:rsidRPr="00C06AE2">
        <w:rPr>
          <w:rFonts w:ascii="Verdana" w:hAnsi="Verdana"/>
          <w:sz w:val="20"/>
          <w:szCs w:val="20"/>
        </w:rPr>
        <w:t>ZOBOWIĄZANI</w:t>
      </w:r>
      <w:r w:rsidR="00BD3294">
        <w:rPr>
          <w:rFonts w:ascii="Verdana" w:hAnsi="Verdana"/>
          <w:sz w:val="20"/>
          <w:szCs w:val="20"/>
        </w:rPr>
        <w:t xml:space="preserve">A </w:t>
      </w:r>
      <w:r w:rsidR="00BD3294" w:rsidRPr="00C06AE2">
        <w:rPr>
          <w:rFonts w:ascii="Verdana" w:hAnsi="Verdana"/>
          <w:sz w:val="20"/>
          <w:szCs w:val="20"/>
        </w:rPr>
        <w:t xml:space="preserve">do oddania do dyspozycji Wykonawcy niezbędnych zasobów na </w:t>
      </w:r>
      <w:r w:rsidR="00BD3294">
        <w:rPr>
          <w:rFonts w:ascii="Verdana" w:hAnsi="Verdana"/>
          <w:sz w:val="20"/>
          <w:szCs w:val="20"/>
        </w:rPr>
        <w:t xml:space="preserve">potrzeby realizacji </w:t>
      </w:r>
      <w:r w:rsidR="00BD3294" w:rsidRPr="00C06AE2">
        <w:rPr>
          <w:rFonts w:ascii="Verdana" w:hAnsi="Verdana"/>
          <w:sz w:val="20"/>
          <w:szCs w:val="20"/>
        </w:rPr>
        <w:t xml:space="preserve"> zamówienia</w:t>
      </w:r>
      <w:r w:rsidR="00BD3294" w:rsidRPr="005C444F" w:rsidDel="00BD3294">
        <w:rPr>
          <w:rFonts w:ascii="Verdana" w:hAnsi="Verdana"/>
          <w:sz w:val="20"/>
          <w:szCs w:val="20"/>
        </w:rPr>
        <w:t xml:space="preserve"> </w:t>
      </w:r>
    </w:p>
    <w:p w:rsidR="00836339" w:rsidRPr="005C444F" w:rsidRDefault="00503B5C" w:rsidP="00836339">
      <w:pPr>
        <w:spacing w:before="120"/>
        <w:ind w:left="1560" w:hanging="1560"/>
        <w:jc w:val="both"/>
        <w:rPr>
          <w:rFonts w:ascii="Verdana" w:hAnsi="Verdana"/>
          <w:sz w:val="20"/>
          <w:szCs w:val="20"/>
        </w:rPr>
      </w:pPr>
      <w:r w:rsidRPr="005C444F">
        <w:rPr>
          <w:rFonts w:ascii="Verdana" w:hAnsi="Verdana"/>
          <w:sz w:val="20"/>
          <w:szCs w:val="20"/>
        </w:rPr>
        <w:t>Formularz</w:t>
      </w:r>
      <w:r w:rsidR="00BD3294">
        <w:rPr>
          <w:rFonts w:ascii="Verdana" w:hAnsi="Verdana"/>
          <w:sz w:val="20"/>
          <w:szCs w:val="20"/>
        </w:rPr>
        <w:t xml:space="preserve"> 3.4</w:t>
      </w:r>
      <w:r w:rsidR="00D9048E">
        <w:rPr>
          <w:rFonts w:ascii="Verdana" w:hAnsi="Verdana"/>
          <w:sz w:val="20"/>
          <w:szCs w:val="20"/>
        </w:rPr>
        <w:t>.</w:t>
      </w:r>
      <w:r w:rsidR="00AB0514">
        <w:rPr>
          <w:rFonts w:ascii="Verdana" w:hAnsi="Verdana"/>
          <w:sz w:val="20"/>
          <w:szCs w:val="20"/>
        </w:rPr>
        <w:tab/>
      </w:r>
      <w:r w:rsidR="00BD3294">
        <w:rPr>
          <w:rFonts w:ascii="Verdana" w:hAnsi="Verdana"/>
          <w:sz w:val="20"/>
          <w:szCs w:val="20"/>
        </w:rPr>
        <w:t xml:space="preserve">Oświadczenie o przynależności/braku przynależności do </w:t>
      </w:r>
      <w:r w:rsidR="00A60904">
        <w:rPr>
          <w:rFonts w:ascii="Verdana" w:hAnsi="Verdana"/>
          <w:sz w:val="20"/>
          <w:szCs w:val="20"/>
        </w:rPr>
        <w:t xml:space="preserve">tej samej </w:t>
      </w:r>
      <w:r w:rsidR="00BD3294">
        <w:rPr>
          <w:rFonts w:ascii="Verdana" w:hAnsi="Verdana"/>
          <w:sz w:val="20"/>
          <w:szCs w:val="20"/>
        </w:rPr>
        <w:t xml:space="preserve">grupy kapitałowej o której mowa w art. 24 ust 1 pkt 23 ustawy </w:t>
      </w:r>
      <w:proofErr w:type="spellStart"/>
      <w:r w:rsidR="00BD3294">
        <w:rPr>
          <w:rFonts w:ascii="Verdana" w:hAnsi="Verdana"/>
          <w:sz w:val="20"/>
          <w:szCs w:val="20"/>
        </w:rPr>
        <w:t>Pzp</w:t>
      </w:r>
      <w:proofErr w:type="spellEnd"/>
    </w:p>
    <w:p w:rsidR="00BE245A" w:rsidRPr="005C444F" w:rsidRDefault="00BE245A" w:rsidP="003461A9">
      <w:pPr>
        <w:rPr>
          <w:rFonts w:ascii="Verdana" w:hAnsi="Verdana" w:cs="Verdana"/>
          <w:sz w:val="20"/>
          <w:szCs w:val="20"/>
        </w:rPr>
      </w:pPr>
    </w:p>
    <w:p w:rsidR="00C446D2" w:rsidRPr="00C446D2" w:rsidRDefault="00C446D2" w:rsidP="00EA10CB">
      <w:pPr>
        <w:spacing w:line="276" w:lineRule="auto"/>
        <w:ind w:left="1418" w:hanging="1418"/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 w:cs="Verdana"/>
          <w:b/>
          <w:bCs/>
          <w:sz w:val="20"/>
          <w:szCs w:val="20"/>
        </w:rPr>
        <w:t>Tom II:</w:t>
      </w:r>
      <w:r w:rsidR="00EA10CB">
        <w:rPr>
          <w:rFonts w:ascii="Verdana" w:hAnsi="Verdana" w:cs="Verdana"/>
          <w:b/>
          <w:bCs/>
          <w:sz w:val="20"/>
          <w:szCs w:val="20"/>
        </w:rPr>
        <w:tab/>
      </w:r>
      <w:r w:rsidR="005D5A45">
        <w:rPr>
          <w:rFonts w:ascii="Verdana" w:hAnsi="Verdana"/>
          <w:b/>
          <w:sz w:val="20"/>
          <w:szCs w:val="20"/>
        </w:rPr>
        <w:t>ISTOTNE POSTANOWIENIA UMOWY</w:t>
      </w:r>
    </w:p>
    <w:p w:rsidR="00FA47E2" w:rsidRPr="00113DB7" w:rsidRDefault="00B97A59" w:rsidP="00F83499">
      <w:pPr>
        <w:spacing w:before="120"/>
        <w:ind w:left="1418" w:hanging="1418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ab/>
      </w:r>
      <w:r w:rsidR="00F60787" w:rsidRPr="00113DB7">
        <w:rPr>
          <w:rFonts w:ascii="Verdana" w:hAnsi="Verdana"/>
          <w:sz w:val="20"/>
          <w:szCs w:val="20"/>
        </w:rPr>
        <w:t>Wzór umowy</w:t>
      </w:r>
      <w:r w:rsidR="00865AD5">
        <w:rPr>
          <w:rFonts w:ascii="Verdana" w:hAnsi="Verdana"/>
          <w:sz w:val="20"/>
          <w:szCs w:val="20"/>
        </w:rPr>
        <w:t xml:space="preserve"> </w:t>
      </w:r>
    </w:p>
    <w:p w:rsidR="00F83499" w:rsidRPr="00BF4F56" w:rsidRDefault="00EC5095" w:rsidP="00BF4F56">
      <w:pPr>
        <w:spacing w:before="120"/>
        <w:ind w:left="1418" w:hanging="284"/>
        <w:rPr>
          <w:rFonts w:ascii="Verdana" w:hAnsi="Verdana" w:cs="Verdana"/>
          <w:sz w:val="20"/>
          <w:szCs w:val="20"/>
        </w:rPr>
      </w:pPr>
      <w:r w:rsidRPr="00113DB7">
        <w:rPr>
          <w:rFonts w:ascii="Verdana" w:hAnsi="Verdana"/>
          <w:sz w:val="20"/>
          <w:szCs w:val="20"/>
        </w:rPr>
        <w:tab/>
      </w:r>
      <w:r w:rsidR="00AF29D2">
        <w:rPr>
          <w:rFonts w:ascii="Verdana" w:hAnsi="Verdana" w:cs="Verdana"/>
          <w:sz w:val="20"/>
          <w:szCs w:val="20"/>
        </w:rPr>
        <w:t>Załącznik nr 1 </w:t>
      </w:r>
      <w:r w:rsidR="00F83499">
        <w:rPr>
          <w:rFonts w:ascii="Verdana" w:hAnsi="Verdana"/>
          <w:sz w:val="20"/>
        </w:rPr>
        <w:t xml:space="preserve">Protokół Odbioru Jakościowo </w:t>
      </w:r>
      <w:r w:rsidR="003C33C2">
        <w:rPr>
          <w:rFonts w:ascii="Verdana" w:hAnsi="Verdana"/>
          <w:sz w:val="20"/>
        </w:rPr>
        <w:t>–</w:t>
      </w:r>
      <w:r w:rsidR="00F83499">
        <w:rPr>
          <w:rFonts w:ascii="Verdana" w:hAnsi="Verdana"/>
          <w:sz w:val="20"/>
        </w:rPr>
        <w:t xml:space="preserve"> Ilościowego</w:t>
      </w:r>
    </w:p>
    <w:p w:rsidR="003C33C2" w:rsidRDefault="00BF4F56" w:rsidP="00F83499">
      <w:pPr>
        <w:spacing w:before="120"/>
        <w:ind w:left="1418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Załącznik nr 2 Formularz R</w:t>
      </w:r>
      <w:r w:rsidR="003C33C2">
        <w:rPr>
          <w:rFonts w:ascii="Verdana" w:hAnsi="Verdana"/>
          <w:sz w:val="20"/>
        </w:rPr>
        <w:t>eklamacyjny</w:t>
      </w:r>
    </w:p>
    <w:p w:rsidR="00C446D2" w:rsidRPr="00C446D2" w:rsidRDefault="00C446D2" w:rsidP="00EA10CB">
      <w:pPr>
        <w:spacing w:line="276" w:lineRule="auto"/>
        <w:ind w:left="1418" w:hanging="1418"/>
        <w:jc w:val="both"/>
        <w:rPr>
          <w:rFonts w:ascii="Verdana" w:hAnsi="Verdana"/>
          <w:sz w:val="20"/>
          <w:szCs w:val="20"/>
        </w:rPr>
      </w:pPr>
    </w:p>
    <w:p w:rsidR="00BE245A" w:rsidRDefault="00BE245A" w:rsidP="00E7639A">
      <w:pPr>
        <w:spacing w:after="120"/>
        <w:rPr>
          <w:rFonts w:ascii="Verdana" w:hAnsi="Verdana"/>
          <w:b/>
          <w:sz w:val="20"/>
          <w:szCs w:val="20"/>
        </w:rPr>
      </w:pPr>
      <w:r w:rsidRPr="005C444F">
        <w:rPr>
          <w:rFonts w:ascii="Verdana" w:hAnsi="Verdana" w:cs="Verdana"/>
          <w:b/>
          <w:bCs/>
          <w:sz w:val="20"/>
          <w:szCs w:val="20"/>
        </w:rPr>
        <w:t>Tom III:</w:t>
      </w:r>
      <w:r w:rsidRPr="005C444F">
        <w:rPr>
          <w:rFonts w:ascii="Verdana" w:hAnsi="Verdana" w:cs="Verdana"/>
          <w:b/>
          <w:bCs/>
          <w:sz w:val="20"/>
          <w:szCs w:val="20"/>
        </w:rPr>
        <w:tab/>
      </w:r>
      <w:r w:rsidR="00572C8E">
        <w:rPr>
          <w:rFonts w:ascii="Verdana" w:hAnsi="Verdana"/>
          <w:b/>
          <w:sz w:val="20"/>
          <w:szCs w:val="20"/>
        </w:rPr>
        <w:t>OPIS</w:t>
      </w:r>
      <w:r w:rsidR="00572C8E" w:rsidRPr="00DE4FAC">
        <w:rPr>
          <w:rFonts w:ascii="Verdana" w:hAnsi="Verdana"/>
          <w:b/>
          <w:sz w:val="20"/>
          <w:szCs w:val="20"/>
        </w:rPr>
        <w:t xml:space="preserve"> </w:t>
      </w:r>
      <w:r w:rsidR="00572C8E">
        <w:rPr>
          <w:rFonts w:ascii="Verdana" w:hAnsi="Verdana"/>
          <w:b/>
          <w:sz w:val="20"/>
          <w:szCs w:val="20"/>
        </w:rPr>
        <w:t xml:space="preserve">PRZEDMIOTU ZAMÓWIENIA </w:t>
      </w:r>
      <w:r w:rsidR="00572C8E" w:rsidRPr="00D40959">
        <w:rPr>
          <w:rFonts w:ascii="Verdana" w:hAnsi="Verdana"/>
          <w:b/>
          <w:sz w:val="20"/>
          <w:szCs w:val="20"/>
        </w:rPr>
        <w:t>(OPZ</w:t>
      </w:r>
      <w:r w:rsidR="00D40959" w:rsidRPr="00D40959">
        <w:rPr>
          <w:rFonts w:ascii="Verdana" w:hAnsi="Verdana"/>
          <w:b/>
          <w:sz w:val="20"/>
          <w:szCs w:val="20"/>
        </w:rPr>
        <w:t>)</w:t>
      </w:r>
    </w:p>
    <w:p w:rsidR="00E7639A" w:rsidRDefault="00E7639A" w:rsidP="00E7639A">
      <w:pPr>
        <w:ind w:left="1418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Załącznik nr 1 Wykaz lokalizacji dostaw materiałów eksploatacyjnych zgodnie z Opisem przedmiotu zamówienia</w:t>
      </w:r>
    </w:p>
    <w:p w:rsidR="00833407" w:rsidRDefault="00833407" w:rsidP="00833407">
      <w:pPr>
        <w:rPr>
          <w:rFonts w:ascii="Verdana" w:hAnsi="Verdana"/>
          <w:b/>
          <w:sz w:val="20"/>
          <w:szCs w:val="20"/>
        </w:rPr>
      </w:pPr>
    </w:p>
    <w:p w:rsidR="00E247A6" w:rsidRDefault="00E247A6" w:rsidP="00226F7C">
      <w:pPr>
        <w:rPr>
          <w:rFonts w:ascii="Verdana" w:hAnsi="Verdana"/>
          <w:b/>
          <w:sz w:val="20"/>
          <w:szCs w:val="20"/>
        </w:rPr>
      </w:pPr>
    </w:p>
    <w:p w:rsidR="00C446D2" w:rsidRPr="00E63B24" w:rsidRDefault="00C446D2" w:rsidP="00E63B24">
      <w:pPr>
        <w:suppressAutoHyphens/>
        <w:spacing w:line="360" w:lineRule="auto"/>
        <w:contextualSpacing/>
        <w:jc w:val="both"/>
        <w:rPr>
          <w:rFonts w:ascii="Verdana" w:hAnsi="Verdana"/>
          <w:sz w:val="20"/>
          <w:szCs w:val="20"/>
        </w:rPr>
      </w:pPr>
    </w:p>
    <w:p w:rsidR="00BE245A" w:rsidRPr="005C444F" w:rsidRDefault="00BE245A" w:rsidP="003461A9">
      <w:pPr>
        <w:rPr>
          <w:rFonts w:ascii="Verdana" w:hAnsi="Verdana" w:cs="Verdana"/>
          <w:b/>
          <w:bCs/>
          <w:sz w:val="20"/>
          <w:szCs w:val="20"/>
        </w:rPr>
      </w:pPr>
    </w:p>
    <w:p w:rsidR="003D770F" w:rsidRDefault="005F1309" w:rsidP="003461A9">
      <w:pPr>
        <w:pStyle w:val="Tekstpodstawowy"/>
        <w:ind w:right="-427"/>
        <w:jc w:val="center"/>
      </w:pPr>
      <w:r>
        <w:t xml:space="preserve"> </w:t>
      </w:r>
    </w:p>
    <w:p w:rsidR="003D770F" w:rsidRDefault="003D770F" w:rsidP="003461A9">
      <w:pPr>
        <w:pStyle w:val="Tekstpodstawowy"/>
        <w:ind w:right="-427"/>
        <w:jc w:val="center"/>
      </w:pPr>
    </w:p>
    <w:p w:rsidR="003D770F" w:rsidRDefault="003D770F" w:rsidP="003461A9">
      <w:pPr>
        <w:pStyle w:val="Tekstpodstawowy"/>
        <w:ind w:right="-427"/>
        <w:jc w:val="center"/>
      </w:pPr>
    </w:p>
    <w:p w:rsidR="003D770F" w:rsidRDefault="003D770F" w:rsidP="003461A9">
      <w:pPr>
        <w:pStyle w:val="Tekstpodstawowy"/>
        <w:ind w:right="-427"/>
        <w:jc w:val="center"/>
      </w:pPr>
    </w:p>
    <w:p w:rsidR="003D770F" w:rsidRDefault="003D770F" w:rsidP="003461A9">
      <w:pPr>
        <w:pStyle w:val="Tekstpodstawowy"/>
        <w:ind w:right="-427"/>
        <w:jc w:val="center"/>
      </w:pPr>
    </w:p>
    <w:p w:rsidR="003D770F" w:rsidRDefault="003D770F" w:rsidP="003461A9">
      <w:pPr>
        <w:pStyle w:val="Tekstpodstawowy"/>
        <w:ind w:right="-427"/>
        <w:jc w:val="center"/>
      </w:pPr>
    </w:p>
    <w:p w:rsidR="003D770F" w:rsidRDefault="003D770F" w:rsidP="003461A9">
      <w:pPr>
        <w:pStyle w:val="Tekstpodstawowy"/>
        <w:ind w:right="-427"/>
        <w:jc w:val="center"/>
      </w:pPr>
    </w:p>
    <w:p w:rsidR="003D770F" w:rsidRDefault="003D770F" w:rsidP="003461A9">
      <w:pPr>
        <w:pStyle w:val="Tekstpodstawowy"/>
        <w:ind w:right="-427"/>
        <w:jc w:val="center"/>
      </w:pPr>
    </w:p>
    <w:p w:rsidR="003D770F" w:rsidRDefault="003D770F" w:rsidP="003461A9">
      <w:pPr>
        <w:pStyle w:val="Tekstpodstawowy"/>
        <w:ind w:right="-427"/>
        <w:jc w:val="center"/>
      </w:pPr>
    </w:p>
    <w:p w:rsidR="003D770F" w:rsidRDefault="003D770F" w:rsidP="003461A9">
      <w:pPr>
        <w:pStyle w:val="Tekstpodstawowy"/>
        <w:ind w:right="-427"/>
        <w:jc w:val="center"/>
      </w:pPr>
    </w:p>
    <w:p w:rsidR="003D770F" w:rsidRDefault="003D770F" w:rsidP="003461A9">
      <w:pPr>
        <w:pStyle w:val="Tekstpodstawowy"/>
        <w:ind w:right="-427"/>
        <w:jc w:val="center"/>
      </w:pPr>
    </w:p>
    <w:p w:rsidR="00EA10CB" w:rsidRDefault="00EA10CB" w:rsidP="003461A9">
      <w:pPr>
        <w:pStyle w:val="Tekstpodstawowy"/>
        <w:ind w:right="-427"/>
        <w:jc w:val="center"/>
      </w:pPr>
    </w:p>
    <w:p w:rsidR="00EA10CB" w:rsidRDefault="00EA10CB" w:rsidP="003461A9">
      <w:pPr>
        <w:pStyle w:val="Tekstpodstawowy"/>
        <w:ind w:right="-427"/>
        <w:jc w:val="center"/>
      </w:pPr>
    </w:p>
    <w:p w:rsidR="00EA10CB" w:rsidRDefault="00EA10CB" w:rsidP="003461A9">
      <w:pPr>
        <w:pStyle w:val="Tekstpodstawowy"/>
        <w:ind w:right="-427"/>
        <w:jc w:val="center"/>
      </w:pPr>
    </w:p>
    <w:p w:rsidR="008B59EB" w:rsidRDefault="008B59EB" w:rsidP="003461A9">
      <w:pPr>
        <w:pStyle w:val="Tekstpodstawowy"/>
        <w:ind w:right="-427"/>
        <w:jc w:val="center"/>
      </w:pPr>
    </w:p>
    <w:p w:rsidR="008B59EB" w:rsidRDefault="008B59EB" w:rsidP="003461A9">
      <w:pPr>
        <w:pStyle w:val="Tekstpodstawowy"/>
        <w:ind w:right="-427"/>
        <w:jc w:val="center"/>
      </w:pPr>
    </w:p>
    <w:p w:rsidR="003D770F" w:rsidRDefault="003D770F" w:rsidP="003461A9">
      <w:pPr>
        <w:pStyle w:val="Tekstpodstawowy"/>
        <w:ind w:right="-427"/>
        <w:jc w:val="center"/>
      </w:pPr>
    </w:p>
    <w:p w:rsidR="003D770F" w:rsidRDefault="003D770F" w:rsidP="003461A9">
      <w:pPr>
        <w:pStyle w:val="Tekstpodstawowy"/>
        <w:ind w:right="-427"/>
        <w:jc w:val="center"/>
      </w:pPr>
    </w:p>
    <w:p w:rsidR="00BE245A" w:rsidRDefault="00D87CD2" w:rsidP="003461A9">
      <w:pPr>
        <w:pStyle w:val="Tekstpodstawowy"/>
        <w:ind w:right="-427"/>
        <w:jc w:val="center"/>
        <w:rPr>
          <w:rFonts w:ascii="Verdana" w:hAnsi="Verdana" w:cs="Verdana"/>
          <w:b/>
          <w:bCs/>
          <w:sz w:val="20"/>
          <w:szCs w:val="20"/>
        </w:rPr>
      </w:pPr>
      <w:r>
        <w:t xml:space="preserve">  </w:t>
      </w:r>
      <w:r w:rsidR="00BE245A">
        <w:rPr>
          <w:rFonts w:ascii="Verdana" w:hAnsi="Verdana" w:cs="Verdana"/>
          <w:b/>
          <w:bCs/>
          <w:sz w:val="20"/>
          <w:szCs w:val="20"/>
        </w:rPr>
        <w:t>Tom I INSTRUKCJA DLA WYKONAWCÓW</w:t>
      </w:r>
    </w:p>
    <w:p w:rsidR="00BE245A" w:rsidRDefault="00BE245A" w:rsidP="003461A9">
      <w:pPr>
        <w:pStyle w:val="Tekstpodstawowy"/>
        <w:ind w:right="-427"/>
        <w:jc w:val="center"/>
        <w:rPr>
          <w:rFonts w:ascii="Verdana" w:hAnsi="Verdana" w:cs="Verdana"/>
          <w:b/>
          <w:bCs/>
          <w:sz w:val="20"/>
          <w:szCs w:val="20"/>
        </w:rPr>
      </w:pPr>
    </w:p>
    <w:p w:rsidR="00BE245A" w:rsidRDefault="00BE245A" w:rsidP="003461A9">
      <w:pPr>
        <w:pStyle w:val="Tekstpodstawowy"/>
        <w:ind w:right="-427"/>
        <w:jc w:val="center"/>
        <w:rPr>
          <w:rFonts w:ascii="Verdana" w:hAnsi="Verdana" w:cs="Verdana"/>
          <w:b/>
          <w:bCs/>
          <w:sz w:val="20"/>
          <w:szCs w:val="20"/>
        </w:rPr>
      </w:pPr>
      <w:r>
        <w:rPr>
          <w:rFonts w:ascii="Verdana" w:hAnsi="Verdana" w:cs="Verdana"/>
          <w:b/>
          <w:bCs/>
          <w:sz w:val="20"/>
          <w:szCs w:val="20"/>
        </w:rPr>
        <w:t>Rozdział 1</w:t>
      </w:r>
    </w:p>
    <w:p w:rsidR="00BE245A" w:rsidRDefault="00BE245A" w:rsidP="003461A9">
      <w:pPr>
        <w:pStyle w:val="Tekstpodstawowy"/>
        <w:ind w:right="-427"/>
        <w:jc w:val="center"/>
        <w:rPr>
          <w:rFonts w:ascii="Verdana" w:hAnsi="Verdana" w:cs="Verdana"/>
          <w:b/>
          <w:bCs/>
          <w:sz w:val="20"/>
          <w:szCs w:val="20"/>
        </w:rPr>
      </w:pPr>
      <w:r>
        <w:rPr>
          <w:rFonts w:ascii="Verdana" w:hAnsi="Verdana" w:cs="Verdana"/>
          <w:b/>
          <w:bCs/>
          <w:sz w:val="20"/>
          <w:szCs w:val="20"/>
        </w:rPr>
        <w:t>Instrukcja dla Wykonawców (IDW)</w:t>
      </w:r>
    </w:p>
    <w:p w:rsidR="00BE245A" w:rsidRDefault="00BE245A" w:rsidP="003461A9">
      <w:pPr>
        <w:jc w:val="center"/>
        <w:rPr>
          <w:rFonts w:ascii="Verdana" w:hAnsi="Verdana" w:cs="Verdana"/>
          <w:sz w:val="18"/>
          <w:szCs w:val="18"/>
        </w:rPr>
      </w:pPr>
    </w:p>
    <w:p w:rsidR="00BE245A" w:rsidRDefault="00BE245A" w:rsidP="003461A9">
      <w:pPr>
        <w:jc w:val="center"/>
        <w:rPr>
          <w:rFonts w:ascii="Verdana" w:hAnsi="Verdana" w:cs="Verdana"/>
          <w:sz w:val="18"/>
          <w:szCs w:val="18"/>
        </w:rPr>
      </w:pPr>
    </w:p>
    <w:p w:rsidR="00DF224C" w:rsidRDefault="001A0633" w:rsidP="00E0239C">
      <w:pPr>
        <w:spacing w:line="360" w:lineRule="auto"/>
        <w:jc w:val="both"/>
        <w:rPr>
          <w:rFonts w:ascii="Verdana" w:hAnsi="Verdana"/>
          <w:b/>
          <w:sz w:val="20"/>
          <w:szCs w:val="20"/>
        </w:rPr>
      </w:pPr>
      <w:r w:rsidRPr="001A0633">
        <w:rPr>
          <w:rFonts w:ascii="Verdana" w:hAnsi="Verdana"/>
          <w:b/>
          <w:bCs/>
          <w:sz w:val="20"/>
          <w:szCs w:val="20"/>
        </w:rPr>
        <w:t>1.</w:t>
      </w:r>
      <w:r w:rsidRPr="001A0633">
        <w:rPr>
          <w:rFonts w:ascii="Verdana" w:hAnsi="Verdana"/>
          <w:b/>
          <w:bCs/>
          <w:sz w:val="20"/>
          <w:szCs w:val="20"/>
        </w:rPr>
        <w:tab/>
        <w:t>ZAMAWIAJĄCY</w:t>
      </w:r>
    </w:p>
    <w:p w:rsidR="00DF224C" w:rsidRPr="009A5AC9" w:rsidRDefault="00DF224C" w:rsidP="00DF224C">
      <w:pPr>
        <w:ind w:left="709"/>
        <w:jc w:val="both"/>
        <w:rPr>
          <w:rFonts w:ascii="Verdana" w:hAnsi="Verdana" w:cs="Verdana"/>
          <w:bCs/>
          <w:sz w:val="20"/>
          <w:szCs w:val="20"/>
        </w:rPr>
      </w:pPr>
      <w:r w:rsidRPr="009A5AC9">
        <w:rPr>
          <w:rFonts w:ascii="Verdana" w:hAnsi="Verdana" w:cs="Verdana"/>
          <w:bCs/>
          <w:sz w:val="20"/>
          <w:szCs w:val="20"/>
        </w:rPr>
        <w:t xml:space="preserve">Generalna Dyrekcja Dróg Krajowych i Autostrad Oddział </w:t>
      </w:r>
      <w:r w:rsidRPr="006756F1">
        <w:rPr>
          <w:rFonts w:ascii="Verdana" w:hAnsi="Verdana"/>
          <w:sz w:val="20"/>
          <w:szCs w:val="20"/>
        </w:rPr>
        <w:t>w Warszawie</w:t>
      </w:r>
    </w:p>
    <w:p w:rsidR="00DF224C" w:rsidRPr="009A5AC9" w:rsidRDefault="00DF224C" w:rsidP="00DF224C">
      <w:pPr>
        <w:ind w:left="709"/>
        <w:jc w:val="both"/>
        <w:rPr>
          <w:rFonts w:ascii="Verdana" w:hAnsi="Verdana" w:cs="Verdana"/>
          <w:bCs/>
          <w:sz w:val="20"/>
          <w:szCs w:val="20"/>
        </w:rPr>
      </w:pPr>
      <w:r w:rsidRPr="009A5AC9">
        <w:rPr>
          <w:rFonts w:ascii="Verdana" w:hAnsi="Verdana" w:cs="Verdana"/>
          <w:bCs/>
          <w:sz w:val="20"/>
          <w:szCs w:val="20"/>
        </w:rPr>
        <w:t xml:space="preserve">ul. </w:t>
      </w:r>
      <w:r w:rsidRPr="006756F1">
        <w:rPr>
          <w:rFonts w:ascii="Verdana" w:hAnsi="Verdana"/>
          <w:sz w:val="20"/>
          <w:szCs w:val="20"/>
        </w:rPr>
        <w:t>Mińska 25, 03-808 Warszawa</w:t>
      </w:r>
    </w:p>
    <w:p w:rsidR="00DF224C" w:rsidRPr="009A5AC9" w:rsidRDefault="00DF224C" w:rsidP="00DF224C">
      <w:pPr>
        <w:ind w:left="709"/>
        <w:jc w:val="both"/>
        <w:rPr>
          <w:rFonts w:ascii="Verdana" w:hAnsi="Verdana" w:cs="Verdana"/>
          <w:sz w:val="20"/>
          <w:szCs w:val="20"/>
        </w:rPr>
      </w:pPr>
      <w:r w:rsidRPr="009A5AC9">
        <w:rPr>
          <w:rFonts w:ascii="Verdana" w:hAnsi="Verdana" w:cs="Verdana"/>
          <w:sz w:val="20"/>
          <w:szCs w:val="20"/>
        </w:rPr>
        <w:t xml:space="preserve">telefon: </w:t>
      </w:r>
      <w:r>
        <w:rPr>
          <w:rFonts w:ascii="Verdana" w:hAnsi="Verdana" w:cs="Verdana"/>
          <w:sz w:val="20"/>
          <w:szCs w:val="20"/>
        </w:rPr>
        <w:t>22 209 25 00</w:t>
      </w:r>
      <w:r w:rsidRPr="0023344D">
        <w:rPr>
          <w:rFonts w:ascii="Verdana" w:hAnsi="Verdana"/>
          <w:sz w:val="20"/>
          <w:szCs w:val="20"/>
        </w:rPr>
        <w:t xml:space="preserve"> </w:t>
      </w:r>
      <w:r w:rsidRPr="006756F1">
        <w:rPr>
          <w:rFonts w:ascii="Verdana" w:hAnsi="Verdana"/>
          <w:sz w:val="20"/>
          <w:szCs w:val="20"/>
        </w:rPr>
        <w:t>wew.: 25 01 oraz 25 02</w:t>
      </w:r>
      <w:r>
        <w:rPr>
          <w:rFonts w:ascii="Verdana" w:hAnsi="Verdana" w:cs="Verdana"/>
          <w:sz w:val="20"/>
          <w:szCs w:val="20"/>
        </w:rPr>
        <w:t>,</w:t>
      </w:r>
      <w:r w:rsidRPr="009A5AC9">
        <w:rPr>
          <w:rFonts w:ascii="Verdana" w:hAnsi="Verdana" w:cs="Verdana"/>
          <w:sz w:val="20"/>
          <w:szCs w:val="20"/>
        </w:rPr>
        <w:t xml:space="preserve"> </w:t>
      </w:r>
    </w:p>
    <w:p w:rsidR="00DF224C" w:rsidRPr="00D825E9" w:rsidRDefault="00DF224C" w:rsidP="00DF224C">
      <w:pPr>
        <w:shd w:val="clear" w:color="auto" w:fill="FFFFFF"/>
        <w:ind w:left="709"/>
        <w:rPr>
          <w:rFonts w:ascii="Verdana" w:hAnsi="Verdana" w:cs="Verdana"/>
          <w:spacing w:val="-4"/>
          <w:sz w:val="20"/>
          <w:szCs w:val="20"/>
          <w:lang w:val="en-US"/>
        </w:rPr>
      </w:pPr>
      <w:r w:rsidRPr="00D825E9">
        <w:rPr>
          <w:rFonts w:ascii="Verdana" w:hAnsi="Verdana" w:cs="Verdana"/>
          <w:sz w:val="20"/>
          <w:szCs w:val="20"/>
          <w:lang w:val="en-US"/>
        </w:rPr>
        <w:t xml:space="preserve">e-mail: </w:t>
      </w:r>
      <w:r w:rsidRPr="00D825E9">
        <w:rPr>
          <w:rFonts w:ascii="Verdana" w:hAnsi="Verdana"/>
          <w:sz w:val="20"/>
          <w:szCs w:val="20"/>
          <w:lang w:val="en-US"/>
        </w:rPr>
        <w:t>sekretariat.warszawa@gddkia.gov.pl</w:t>
      </w:r>
    </w:p>
    <w:p w:rsidR="00DF224C" w:rsidRPr="00CA7246" w:rsidRDefault="00DF224C" w:rsidP="00DF224C">
      <w:pPr>
        <w:spacing w:line="360" w:lineRule="auto"/>
        <w:ind w:left="709"/>
        <w:rPr>
          <w:rFonts w:ascii="Verdana" w:hAnsi="Verdana" w:cs="Verdana"/>
          <w:sz w:val="20"/>
          <w:szCs w:val="20"/>
        </w:rPr>
      </w:pPr>
      <w:r w:rsidRPr="009A5AC9">
        <w:rPr>
          <w:rFonts w:ascii="Verdana" w:hAnsi="Verdana" w:cs="Verdana"/>
          <w:sz w:val="20"/>
          <w:szCs w:val="20"/>
        </w:rPr>
        <w:t xml:space="preserve">adres strony internetowej </w:t>
      </w:r>
      <w:hyperlink r:id="rId9" w:history="1">
        <w:r w:rsidRPr="00CA7246">
          <w:rPr>
            <w:rStyle w:val="Hipercze"/>
            <w:rFonts w:ascii="Verdana" w:hAnsi="Verdana" w:cs="Verdana"/>
            <w:sz w:val="20"/>
            <w:szCs w:val="20"/>
          </w:rPr>
          <w:t>www.gddkia.gov.pl</w:t>
        </w:r>
      </w:hyperlink>
      <w:r w:rsidRPr="00CA7246">
        <w:rPr>
          <w:rFonts w:ascii="Verdana" w:hAnsi="Verdana" w:cs="Verdana"/>
          <w:sz w:val="20"/>
          <w:szCs w:val="20"/>
        </w:rPr>
        <w:t xml:space="preserve"> Oddział </w:t>
      </w:r>
      <w:r>
        <w:rPr>
          <w:rFonts w:ascii="Verdana" w:hAnsi="Verdana" w:cs="Verdana"/>
          <w:sz w:val="20"/>
          <w:szCs w:val="20"/>
        </w:rPr>
        <w:t>w Warszawie</w:t>
      </w:r>
    </w:p>
    <w:p w:rsidR="00DF224C" w:rsidRPr="009A5AC9" w:rsidRDefault="00DF224C" w:rsidP="00DF224C">
      <w:pPr>
        <w:ind w:left="709"/>
        <w:rPr>
          <w:rFonts w:ascii="Verdana" w:hAnsi="Verdana" w:cs="Verdana"/>
          <w:sz w:val="20"/>
          <w:szCs w:val="20"/>
        </w:rPr>
      </w:pPr>
      <w:r w:rsidRPr="00CA7246">
        <w:rPr>
          <w:rFonts w:ascii="Verdana" w:hAnsi="Verdana" w:cs="Verdana"/>
          <w:sz w:val="20"/>
          <w:szCs w:val="20"/>
        </w:rPr>
        <w:t xml:space="preserve">Płatnik </w:t>
      </w:r>
      <w:r w:rsidRPr="009A5AC9">
        <w:rPr>
          <w:rFonts w:ascii="Verdana" w:hAnsi="Verdana" w:cs="Verdana"/>
          <w:bCs/>
          <w:spacing w:val="2"/>
          <w:sz w:val="20"/>
          <w:szCs w:val="20"/>
        </w:rPr>
        <w:t>dla</w:t>
      </w:r>
      <w:r w:rsidRPr="009A5AC9">
        <w:rPr>
          <w:rFonts w:ascii="Verdana" w:hAnsi="Verdana" w:cs="Verdana"/>
          <w:sz w:val="20"/>
          <w:szCs w:val="20"/>
        </w:rPr>
        <w:t xml:space="preserve"> przedmiotowego zamówienia:</w:t>
      </w:r>
    </w:p>
    <w:p w:rsidR="00DF224C" w:rsidRPr="009A5AC9" w:rsidRDefault="00DF224C" w:rsidP="00DF224C">
      <w:pPr>
        <w:ind w:left="709"/>
        <w:rPr>
          <w:rFonts w:ascii="Verdana" w:hAnsi="Verdana" w:cs="Verdana"/>
          <w:bCs/>
          <w:sz w:val="20"/>
          <w:szCs w:val="20"/>
        </w:rPr>
      </w:pPr>
      <w:r w:rsidRPr="009A5AC9">
        <w:rPr>
          <w:rFonts w:ascii="Verdana" w:hAnsi="Verdana" w:cs="Verdana"/>
          <w:sz w:val="20"/>
          <w:szCs w:val="20"/>
        </w:rPr>
        <w:t>Generalna</w:t>
      </w:r>
      <w:r w:rsidRPr="009A5AC9">
        <w:rPr>
          <w:rFonts w:ascii="Verdana" w:hAnsi="Verdana" w:cs="Verdana"/>
          <w:bCs/>
          <w:sz w:val="20"/>
          <w:szCs w:val="20"/>
        </w:rPr>
        <w:t xml:space="preserve"> Dyrekcja Dróg Krajowych i Autostrad Oddział </w:t>
      </w:r>
      <w:r>
        <w:rPr>
          <w:rFonts w:ascii="Verdana" w:hAnsi="Verdana" w:cs="Verdana"/>
          <w:bCs/>
          <w:sz w:val="20"/>
          <w:szCs w:val="20"/>
        </w:rPr>
        <w:t>w Warszawie</w:t>
      </w:r>
    </w:p>
    <w:p w:rsidR="00BE245A" w:rsidRPr="001A0633" w:rsidRDefault="00BE245A" w:rsidP="003461A9">
      <w:pPr>
        <w:ind w:left="720"/>
        <w:jc w:val="both"/>
        <w:rPr>
          <w:rFonts w:ascii="Verdana" w:hAnsi="Verdana" w:cs="Verdana"/>
          <w:sz w:val="20"/>
          <w:szCs w:val="20"/>
        </w:rPr>
      </w:pPr>
    </w:p>
    <w:p w:rsidR="00BE245A" w:rsidRPr="001A0633" w:rsidRDefault="00A03637" w:rsidP="003461A9">
      <w:pPr>
        <w:pStyle w:val="Tekstpodstawowy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2.</w:t>
      </w:r>
      <w:r w:rsidR="001A0633" w:rsidRPr="001A0633">
        <w:rPr>
          <w:rFonts w:ascii="Verdana" w:hAnsi="Verdana"/>
          <w:b/>
          <w:bCs/>
          <w:sz w:val="20"/>
          <w:szCs w:val="20"/>
        </w:rPr>
        <w:tab/>
      </w:r>
      <w:r w:rsidR="00BE245A" w:rsidRPr="001A0633">
        <w:rPr>
          <w:rFonts w:ascii="Verdana" w:hAnsi="Verdana"/>
          <w:b/>
          <w:bCs/>
          <w:sz w:val="20"/>
          <w:szCs w:val="20"/>
        </w:rPr>
        <w:t>OZNACZENIE POSTĘPOWANIA</w:t>
      </w:r>
    </w:p>
    <w:p w:rsidR="00BE245A" w:rsidRPr="001A0633" w:rsidRDefault="00BE245A" w:rsidP="003461A9">
      <w:pPr>
        <w:pStyle w:val="Tekstpodstawowy"/>
        <w:rPr>
          <w:rFonts w:ascii="Verdana" w:hAnsi="Verdana" w:cs="Verdana"/>
          <w:b/>
          <w:bCs/>
          <w:sz w:val="20"/>
          <w:szCs w:val="20"/>
        </w:rPr>
      </w:pPr>
    </w:p>
    <w:p w:rsidR="00B43CA2" w:rsidRDefault="001A0633" w:rsidP="003461A9">
      <w:pPr>
        <w:ind w:left="709"/>
        <w:jc w:val="both"/>
        <w:rPr>
          <w:rFonts w:ascii="Verdana" w:hAnsi="Verdana"/>
          <w:b/>
          <w:sz w:val="20"/>
          <w:szCs w:val="20"/>
          <w:u w:val="single"/>
        </w:rPr>
      </w:pPr>
      <w:r w:rsidRPr="001A0633">
        <w:rPr>
          <w:rFonts w:ascii="Verdana" w:hAnsi="Verdana"/>
          <w:sz w:val="20"/>
          <w:szCs w:val="20"/>
        </w:rPr>
        <w:t>Postępowanie, którego dotyczy niniejszy dokument oznaczone jest znakiem</w:t>
      </w:r>
      <w:r w:rsidR="00F44B14">
        <w:rPr>
          <w:rFonts w:ascii="Verdana" w:hAnsi="Verdana"/>
          <w:sz w:val="20"/>
          <w:szCs w:val="20"/>
        </w:rPr>
        <w:t xml:space="preserve"> </w:t>
      </w:r>
      <w:r w:rsidR="00F44B14" w:rsidRPr="00F44B14">
        <w:rPr>
          <w:rFonts w:ascii="Verdana" w:hAnsi="Verdana"/>
          <w:sz w:val="20"/>
          <w:szCs w:val="20"/>
        </w:rPr>
        <w:t>(numerem referencyjnym):</w:t>
      </w:r>
      <w:r w:rsidR="00BE245A" w:rsidRPr="00F44B14">
        <w:rPr>
          <w:rFonts w:ascii="Verdana" w:hAnsi="Verdana" w:cs="Verdana"/>
          <w:sz w:val="20"/>
          <w:szCs w:val="20"/>
        </w:rPr>
        <w:t xml:space="preserve"> </w:t>
      </w:r>
      <w:r w:rsidR="00B43CA2">
        <w:rPr>
          <w:b/>
          <w:szCs w:val="20"/>
        </w:rPr>
        <w:t xml:space="preserve"> </w:t>
      </w:r>
      <w:r w:rsidR="007A52FA">
        <w:rPr>
          <w:rFonts w:ascii="Verdana" w:hAnsi="Verdana"/>
          <w:b/>
          <w:sz w:val="20"/>
          <w:szCs w:val="20"/>
          <w:u w:val="single"/>
        </w:rPr>
        <w:t>GDDKiA.O.WA.D-3.241</w:t>
      </w:r>
      <w:r w:rsidR="00963D1F">
        <w:rPr>
          <w:rFonts w:ascii="Verdana" w:hAnsi="Verdana"/>
          <w:b/>
          <w:sz w:val="20"/>
          <w:szCs w:val="20"/>
          <w:u w:val="single"/>
        </w:rPr>
        <w:t>4</w:t>
      </w:r>
      <w:r w:rsidR="007A52FA">
        <w:rPr>
          <w:rFonts w:ascii="Verdana" w:hAnsi="Verdana"/>
          <w:b/>
          <w:sz w:val="20"/>
          <w:szCs w:val="20"/>
          <w:u w:val="single"/>
        </w:rPr>
        <w:t>.</w:t>
      </w:r>
      <w:r w:rsidR="00770028">
        <w:rPr>
          <w:rFonts w:ascii="Verdana" w:hAnsi="Verdana"/>
          <w:b/>
          <w:sz w:val="20"/>
          <w:szCs w:val="20"/>
          <w:u w:val="single"/>
        </w:rPr>
        <w:t>76.2020</w:t>
      </w:r>
    </w:p>
    <w:p w:rsidR="00BE245A" w:rsidRPr="001A0633" w:rsidRDefault="00BE245A" w:rsidP="00C3617D">
      <w:pPr>
        <w:ind w:left="709"/>
        <w:jc w:val="both"/>
        <w:rPr>
          <w:rFonts w:ascii="Verdana" w:hAnsi="Verdana" w:cs="Verdana"/>
          <w:sz w:val="20"/>
          <w:szCs w:val="20"/>
        </w:rPr>
      </w:pPr>
      <w:r w:rsidRPr="001A0633">
        <w:rPr>
          <w:rFonts w:ascii="Verdana" w:hAnsi="Verdana" w:cs="Verdana"/>
          <w:sz w:val="20"/>
          <w:szCs w:val="20"/>
        </w:rPr>
        <w:t>Wykonawcy powinni we wszelkich kontaktach z Zamawiającym powoływać się na wyżej podane oznaczenie.</w:t>
      </w:r>
    </w:p>
    <w:p w:rsidR="001A0633" w:rsidRPr="001A0633" w:rsidRDefault="001A0633" w:rsidP="003461A9">
      <w:pPr>
        <w:ind w:left="709"/>
        <w:jc w:val="both"/>
        <w:rPr>
          <w:rFonts w:ascii="Verdana" w:hAnsi="Verdana" w:cs="Verdana"/>
          <w:sz w:val="20"/>
          <w:szCs w:val="20"/>
        </w:rPr>
      </w:pPr>
    </w:p>
    <w:p w:rsidR="00BE245A" w:rsidRPr="001A0633" w:rsidRDefault="00A03637" w:rsidP="003461A9">
      <w:pPr>
        <w:pStyle w:val="Tekstpodstawowy"/>
        <w:rPr>
          <w:rFonts w:ascii="Verdana" w:hAnsi="Verdana" w:cs="Verdana"/>
          <w:b/>
          <w:bCs/>
          <w:sz w:val="20"/>
          <w:szCs w:val="20"/>
        </w:rPr>
      </w:pPr>
      <w:r>
        <w:rPr>
          <w:rFonts w:ascii="Verdana" w:hAnsi="Verdana" w:cs="Verdana"/>
          <w:b/>
          <w:bCs/>
          <w:sz w:val="20"/>
          <w:szCs w:val="20"/>
        </w:rPr>
        <w:t>3.</w:t>
      </w:r>
      <w:r w:rsidR="001A0633" w:rsidRPr="001A0633">
        <w:rPr>
          <w:rFonts w:ascii="Verdana" w:hAnsi="Verdana" w:cs="Verdana"/>
          <w:b/>
          <w:bCs/>
          <w:sz w:val="20"/>
          <w:szCs w:val="20"/>
        </w:rPr>
        <w:tab/>
      </w:r>
      <w:r w:rsidR="00BE245A" w:rsidRPr="001A0633">
        <w:rPr>
          <w:rFonts w:ascii="Verdana" w:hAnsi="Verdana" w:cs="Verdana"/>
          <w:b/>
          <w:bCs/>
          <w:sz w:val="20"/>
          <w:szCs w:val="20"/>
        </w:rPr>
        <w:t>TRYB POSTĘPOWANIA</w:t>
      </w:r>
    </w:p>
    <w:p w:rsidR="00BE245A" w:rsidRPr="001A0633" w:rsidRDefault="00BE245A" w:rsidP="003461A9">
      <w:pPr>
        <w:ind w:left="709"/>
        <w:jc w:val="both"/>
        <w:rPr>
          <w:rFonts w:ascii="Verdana" w:hAnsi="Verdana" w:cs="Verdana"/>
          <w:sz w:val="20"/>
          <w:szCs w:val="20"/>
        </w:rPr>
      </w:pPr>
      <w:r w:rsidRPr="001A0633">
        <w:rPr>
          <w:rFonts w:ascii="Verdana" w:hAnsi="Verdana" w:cs="Verdana"/>
          <w:sz w:val="20"/>
          <w:szCs w:val="20"/>
        </w:rPr>
        <w:t>Postępowanie o udzielenie zamówienia prowadzone jest w trybie przetargu nieograniczonego na podstawie ustawy z dnia 29 stycznia 2004 roku Prawo zam</w:t>
      </w:r>
      <w:r w:rsidR="00234FA0">
        <w:rPr>
          <w:rFonts w:ascii="Verdana" w:hAnsi="Verdana" w:cs="Verdana"/>
          <w:sz w:val="20"/>
          <w:szCs w:val="20"/>
        </w:rPr>
        <w:t xml:space="preserve">ówień publicznych </w:t>
      </w:r>
      <w:r w:rsidR="00F0139A">
        <w:rPr>
          <w:rFonts w:ascii="Verdana" w:hAnsi="Verdana" w:cs="Verdana"/>
          <w:sz w:val="20"/>
          <w:szCs w:val="20"/>
        </w:rPr>
        <w:t>(</w:t>
      </w:r>
      <w:r w:rsidR="00770028" w:rsidRPr="00770028">
        <w:rPr>
          <w:rFonts w:ascii="Verdana" w:hAnsi="Verdana" w:cs="Verdana"/>
          <w:sz w:val="20"/>
          <w:szCs w:val="20"/>
        </w:rPr>
        <w:t xml:space="preserve">Dz. U. z 2019 r. poz. 1843 ze </w:t>
      </w:r>
      <w:proofErr w:type="spellStart"/>
      <w:r w:rsidR="00770028" w:rsidRPr="00770028">
        <w:rPr>
          <w:rFonts w:ascii="Verdana" w:hAnsi="Verdana" w:cs="Verdana"/>
          <w:sz w:val="20"/>
          <w:szCs w:val="20"/>
        </w:rPr>
        <w:t>zm</w:t>
      </w:r>
      <w:proofErr w:type="spellEnd"/>
      <w:r w:rsidR="00381EEB">
        <w:rPr>
          <w:rFonts w:ascii="Verdana" w:hAnsi="Verdana" w:cs="Verdana"/>
          <w:sz w:val="20"/>
          <w:szCs w:val="20"/>
        </w:rPr>
        <w:t xml:space="preserve">) </w:t>
      </w:r>
      <w:r w:rsidRPr="001A0633">
        <w:rPr>
          <w:rFonts w:ascii="Verdana" w:hAnsi="Verdana" w:cs="Verdana"/>
          <w:sz w:val="20"/>
          <w:szCs w:val="20"/>
        </w:rPr>
        <w:t xml:space="preserve">zwanej dalej „ustawą </w:t>
      </w:r>
      <w:proofErr w:type="spellStart"/>
      <w:r w:rsidRPr="001A0633">
        <w:rPr>
          <w:rFonts w:ascii="Verdana" w:hAnsi="Verdana" w:cs="Verdana"/>
          <w:sz w:val="20"/>
          <w:szCs w:val="20"/>
        </w:rPr>
        <w:t>Pzp</w:t>
      </w:r>
      <w:proofErr w:type="spellEnd"/>
      <w:r w:rsidRPr="001A0633">
        <w:rPr>
          <w:rFonts w:ascii="Verdana" w:hAnsi="Verdana" w:cs="Verdana"/>
          <w:sz w:val="20"/>
          <w:szCs w:val="20"/>
        </w:rPr>
        <w:t>”.</w:t>
      </w:r>
    </w:p>
    <w:p w:rsidR="00BE245A" w:rsidRPr="001A0633" w:rsidRDefault="00BE245A" w:rsidP="003461A9">
      <w:pPr>
        <w:ind w:hanging="11"/>
        <w:jc w:val="both"/>
        <w:rPr>
          <w:rFonts w:ascii="Verdana" w:hAnsi="Verdana" w:cs="Verdana"/>
          <w:sz w:val="20"/>
          <w:szCs w:val="20"/>
        </w:rPr>
      </w:pPr>
    </w:p>
    <w:p w:rsidR="00BE245A" w:rsidRPr="00B9414F" w:rsidRDefault="00A03637" w:rsidP="003461A9">
      <w:pPr>
        <w:pStyle w:val="Tekstpodstawowy"/>
        <w:rPr>
          <w:rFonts w:ascii="Verdana" w:hAnsi="Verdana" w:cs="Verdana"/>
          <w:b/>
          <w:bCs/>
          <w:sz w:val="20"/>
          <w:szCs w:val="20"/>
        </w:rPr>
      </w:pPr>
      <w:r>
        <w:rPr>
          <w:rFonts w:ascii="Verdana" w:hAnsi="Verdana" w:cs="Verdana"/>
          <w:b/>
          <w:bCs/>
          <w:sz w:val="20"/>
          <w:szCs w:val="20"/>
        </w:rPr>
        <w:t>4.</w:t>
      </w:r>
      <w:r w:rsidR="001A0633" w:rsidRPr="00B9414F">
        <w:rPr>
          <w:rFonts w:ascii="Verdana" w:hAnsi="Verdana" w:cs="Verdana"/>
          <w:b/>
          <w:bCs/>
          <w:sz w:val="20"/>
          <w:szCs w:val="20"/>
        </w:rPr>
        <w:tab/>
      </w:r>
      <w:r w:rsidR="00BE245A" w:rsidRPr="00B9414F">
        <w:rPr>
          <w:rFonts w:ascii="Verdana" w:hAnsi="Verdana" w:cs="Verdana"/>
          <w:b/>
          <w:bCs/>
          <w:sz w:val="20"/>
          <w:szCs w:val="20"/>
        </w:rPr>
        <w:t>ŹRÓDŁA FINANSOWANIA</w:t>
      </w:r>
    </w:p>
    <w:p w:rsidR="00AF29D2" w:rsidRDefault="00AF29D2" w:rsidP="00AF29D2">
      <w:pPr>
        <w:pStyle w:val="Default"/>
        <w:ind w:left="709"/>
        <w:jc w:val="both"/>
        <w:rPr>
          <w:rFonts w:ascii="Verdana" w:hAnsi="Verdana"/>
          <w:color w:val="auto"/>
          <w:sz w:val="20"/>
          <w:szCs w:val="20"/>
        </w:rPr>
      </w:pPr>
      <w:r w:rsidRPr="00332A88">
        <w:rPr>
          <w:rFonts w:ascii="Verdana" w:hAnsi="Verdana"/>
          <w:color w:val="auto"/>
          <w:sz w:val="20"/>
          <w:szCs w:val="20"/>
        </w:rPr>
        <w:t>Zamówienie jest przewidziane do finansowana</w:t>
      </w:r>
      <w:r>
        <w:rPr>
          <w:rFonts w:ascii="Verdana" w:hAnsi="Verdana"/>
          <w:color w:val="auto"/>
          <w:sz w:val="20"/>
          <w:szCs w:val="20"/>
        </w:rPr>
        <w:t xml:space="preserve"> ze środków Funduszu Spójności </w:t>
      </w:r>
      <w:r w:rsidRPr="00332A88">
        <w:rPr>
          <w:rFonts w:ascii="Verdana" w:hAnsi="Verdana"/>
          <w:color w:val="auto"/>
          <w:sz w:val="20"/>
          <w:szCs w:val="20"/>
        </w:rPr>
        <w:t>w ramach Pomocy Technicznej Programu Operacyjnego</w:t>
      </w:r>
      <w:r w:rsidR="008B59EB">
        <w:rPr>
          <w:rFonts w:ascii="Verdana" w:hAnsi="Verdana"/>
          <w:color w:val="auto"/>
          <w:sz w:val="20"/>
          <w:szCs w:val="20"/>
        </w:rPr>
        <w:t xml:space="preserve"> Infrastruktura i Środowisko II </w:t>
      </w:r>
      <w:r w:rsidRPr="00332A88">
        <w:rPr>
          <w:rFonts w:ascii="Verdana" w:hAnsi="Verdana"/>
          <w:color w:val="auto"/>
          <w:sz w:val="20"/>
          <w:szCs w:val="20"/>
        </w:rPr>
        <w:t xml:space="preserve">oraz </w:t>
      </w:r>
      <w:r>
        <w:rPr>
          <w:rFonts w:ascii="Verdana" w:hAnsi="Verdana"/>
          <w:color w:val="auto"/>
          <w:sz w:val="20"/>
          <w:szCs w:val="20"/>
        </w:rPr>
        <w:br/>
      </w:r>
      <w:r w:rsidRPr="00332A88">
        <w:rPr>
          <w:rFonts w:ascii="Verdana" w:hAnsi="Verdana"/>
          <w:color w:val="auto"/>
          <w:sz w:val="20"/>
          <w:szCs w:val="20"/>
        </w:rPr>
        <w:t xml:space="preserve">ze środków krajowych będących w dyspozycji Generalnego Dyrektora Dróg Krajowych </w:t>
      </w:r>
      <w:r>
        <w:rPr>
          <w:rFonts w:ascii="Verdana" w:hAnsi="Verdana"/>
          <w:color w:val="auto"/>
          <w:sz w:val="20"/>
          <w:szCs w:val="20"/>
        </w:rPr>
        <w:br/>
      </w:r>
      <w:r w:rsidRPr="00332A88">
        <w:rPr>
          <w:rFonts w:ascii="Verdana" w:hAnsi="Verdana"/>
          <w:color w:val="auto"/>
          <w:sz w:val="20"/>
          <w:szCs w:val="20"/>
        </w:rPr>
        <w:t xml:space="preserve">i Autostrad.  </w:t>
      </w:r>
    </w:p>
    <w:p w:rsidR="00AF29D2" w:rsidRDefault="00AF29D2" w:rsidP="00AF29D2">
      <w:pPr>
        <w:pStyle w:val="Default"/>
        <w:ind w:left="709"/>
        <w:jc w:val="both"/>
        <w:rPr>
          <w:rFonts w:ascii="Verdana" w:hAnsi="Verdana"/>
          <w:color w:val="auto"/>
          <w:sz w:val="20"/>
          <w:szCs w:val="20"/>
        </w:rPr>
      </w:pPr>
    </w:p>
    <w:p w:rsidR="00BE245A" w:rsidRPr="00B9414F" w:rsidRDefault="00A03637" w:rsidP="003461A9">
      <w:pPr>
        <w:pStyle w:val="Tekstpodstawowy"/>
        <w:rPr>
          <w:rFonts w:ascii="Verdana" w:hAnsi="Verdana" w:cs="Verdana"/>
          <w:b/>
          <w:bCs/>
          <w:sz w:val="20"/>
          <w:szCs w:val="20"/>
        </w:rPr>
      </w:pPr>
      <w:r>
        <w:rPr>
          <w:rFonts w:ascii="Verdana" w:hAnsi="Verdana" w:cs="Verdana"/>
          <w:b/>
          <w:bCs/>
          <w:sz w:val="20"/>
          <w:szCs w:val="20"/>
        </w:rPr>
        <w:t>5.</w:t>
      </w:r>
      <w:r w:rsidR="00B9414F">
        <w:rPr>
          <w:rFonts w:ascii="Verdana" w:hAnsi="Verdana" w:cs="Verdana"/>
          <w:b/>
          <w:bCs/>
          <w:sz w:val="20"/>
          <w:szCs w:val="20"/>
        </w:rPr>
        <w:tab/>
      </w:r>
      <w:r w:rsidR="00BE245A" w:rsidRPr="00B9414F">
        <w:rPr>
          <w:rFonts w:ascii="Verdana" w:hAnsi="Verdana" w:cs="Verdana"/>
          <w:b/>
          <w:bCs/>
          <w:sz w:val="20"/>
          <w:szCs w:val="20"/>
        </w:rPr>
        <w:t>PRZEDMIOT ZAMÓWIENIA</w:t>
      </w:r>
    </w:p>
    <w:p w:rsidR="000B4950" w:rsidRDefault="00E9495E" w:rsidP="000B4950">
      <w:pPr>
        <w:pStyle w:val="Tekstpodstawowy3"/>
        <w:rPr>
          <w:rFonts w:ascii="Verdana" w:hAnsi="Verdana" w:cs="Verdana"/>
          <w:i w:val="0"/>
          <w:iCs w:val="0"/>
          <w:sz w:val="20"/>
          <w:szCs w:val="20"/>
        </w:rPr>
      </w:pPr>
      <w:r>
        <w:rPr>
          <w:rFonts w:ascii="Verdana" w:hAnsi="Verdana" w:cs="Verdana"/>
          <w:i w:val="0"/>
          <w:iCs w:val="0"/>
          <w:sz w:val="20"/>
          <w:szCs w:val="20"/>
        </w:rPr>
        <w:t>5.1.</w:t>
      </w:r>
      <w:r w:rsidR="00786BAE">
        <w:rPr>
          <w:rFonts w:ascii="Verdana" w:hAnsi="Verdana" w:cs="Verdana"/>
          <w:i w:val="0"/>
          <w:iCs w:val="0"/>
          <w:sz w:val="20"/>
          <w:szCs w:val="20"/>
        </w:rPr>
        <w:tab/>
      </w:r>
      <w:r w:rsidR="00BE245A" w:rsidRPr="00B9414F">
        <w:rPr>
          <w:rFonts w:ascii="Verdana" w:hAnsi="Verdana" w:cs="Verdana"/>
          <w:i w:val="0"/>
          <w:iCs w:val="0"/>
          <w:sz w:val="20"/>
          <w:szCs w:val="20"/>
        </w:rPr>
        <w:t>Przedmiotem zamówienia jest:</w:t>
      </w:r>
    </w:p>
    <w:p w:rsidR="00C95E37" w:rsidRDefault="00C33825" w:rsidP="00963D1F">
      <w:pPr>
        <w:pStyle w:val="Tekstpodstawowy3"/>
        <w:ind w:left="708"/>
        <w:rPr>
          <w:rFonts w:ascii="Verdana" w:hAnsi="Verdana" w:cs="Verdana"/>
          <w:i w:val="0"/>
          <w:iCs w:val="0"/>
          <w:sz w:val="20"/>
          <w:szCs w:val="20"/>
        </w:rPr>
      </w:pPr>
      <w:r>
        <w:rPr>
          <w:rFonts w:ascii="Verdana" w:hAnsi="Verdana" w:cs="Verdana"/>
          <w:i w:val="0"/>
          <w:iCs w:val="0"/>
          <w:sz w:val="20"/>
          <w:szCs w:val="20"/>
        </w:rPr>
        <w:t>Sukcesywna dostawa fabrycznie nowych materiałów eksploatacyjnych do urządzeń drukujących i kopiujących oraz podzespołów komputerowych dla potrzeb Generalnej Dyrekcji Dróg Krajowych i Autostrad Oddział w Warszawie, Rejonów i jednostek podległych.</w:t>
      </w:r>
    </w:p>
    <w:p w:rsidR="00A03637" w:rsidRDefault="00A03637" w:rsidP="00A03637">
      <w:pPr>
        <w:spacing w:line="276" w:lineRule="auto"/>
        <w:ind w:left="567"/>
        <w:jc w:val="both"/>
        <w:rPr>
          <w:rFonts w:ascii="Verdana" w:hAnsi="Verdana" w:cs="Tahoma"/>
          <w:b/>
          <w:sz w:val="20"/>
          <w:szCs w:val="20"/>
        </w:rPr>
      </w:pPr>
    </w:p>
    <w:p w:rsidR="00AF39A2" w:rsidRPr="00963D1F" w:rsidRDefault="00733520" w:rsidP="00865AD5">
      <w:pPr>
        <w:spacing w:line="276" w:lineRule="auto"/>
        <w:ind w:left="567" w:firstLine="141"/>
        <w:jc w:val="both"/>
        <w:rPr>
          <w:rFonts w:ascii="Verdana" w:hAnsi="Verdana" w:cs="Tahoma"/>
          <w:b/>
          <w:sz w:val="20"/>
          <w:szCs w:val="20"/>
        </w:rPr>
      </w:pPr>
      <w:r w:rsidRPr="00EC3806">
        <w:rPr>
          <w:rFonts w:ascii="Verdana" w:hAnsi="Verdana"/>
          <w:b/>
          <w:iCs/>
          <w:sz w:val="20"/>
          <w:szCs w:val="20"/>
        </w:rPr>
        <w:t>CPV (Wspólny Słownik Zamówień):</w:t>
      </w:r>
    </w:p>
    <w:p w:rsidR="00FD1836" w:rsidRPr="00E42CA7" w:rsidRDefault="00FD1836" w:rsidP="00FD1836">
      <w:pPr>
        <w:ind w:left="567"/>
        <w:jc w:val="both"/>
        <w:rPr>
          <w:rFonts w:ascii="Verdana" w:hAnsi="Verdana"/>
          <w:sz w:val="20"/>
          <w:szCs w:val="20"/>
        </w:rPr>
      </w:pPr>
      <w:r w:rsidRPr="00E42CA7">
        <w:rPr>
          <w:rFonts w:ascii="Verdana" w:hAnsi="Verdana"/>
          <w:sz w:val="20"/>
          <w:szCs w:val="20"/>
        </w:rPr>
        <w:t xml:space="preserve">30192112-9; 30192113-6; 30234100-9; 30234300-1; 30234400-2; </w:t>
      </w:r>
    </w:p>
    <w:p w:rsidR="00FD1836" w:rsidRPr="00E42CA7" w:rsidRDefault="00FD1836" w:rsidP="00FD1836">
      <w:pPr>
        <w:ind w:left="567"/>
        <w:jc w:val="both"/>
        <w:rPr>
          <w:rFonts w:ascii="Verdana" w:hAnsi="Verdana"/>
          <w:sz w:val="20"/>
          <w:szCs w:val="20"/>
        </w:rPr>
      </w:pPr>
      <w:r w:rsidRPr="00E42CA7">
        <w:rPr>
          <w:rFonts w:ascii="Verdana" w:hAnsi="Verdana"/>
          <w:sz w:val="20"/>
          <w:szCs w:val="20"/>
        </w:rPr>
        <w:t xml:space="preserve">30234600-4; 32424000-1; 30125000-1; 30125120-8; 30237410-6; 30237220-7; 32421000-3; </w:t>
      </w:r>
      <w:r>
        <w:rPr>
          <w:rFonts w:ascii="Verdana" w:hAnsi="Verdana"/>
          <w:sz w:val="20"/>
          <w:szCs w:val="20"/>
        </w:rPr>
        <w:t>30199330-3</w:t>
      </w:r>
      <w:r w:rsidRPr="00E42CA7">
        <w:rPr>
          <w:rFonts w:ascii="Verdana" w:hAnsi="Verdana"/>
          <w:sz w:val="20"/>
          <w:szCs w:val="20"/>
        </w:rPr>
        <w:t>; 30125110-5</w:t>
      </w:r>
      <w:r>
        <w:rPr>
          <w:rFonts w:ascii="Verdana" w:hAnsi="Verdana"/>
          <w:sz w:val="20"/>
          <w:szCs w:val="20"/>
        </w:rPr>
        <w:t>; 30236111-3; 30237460-1; 32421000-0;</w:t>
      </w:r>
    </w:p>
    <w:p w:rsidR="00BE245A" w:rsidRPr="00B9414F" w:rsidRDefault="00BE245A" w:rsidP="00865AD5">
      <w:pPr>
        <w:pStyle w:val="Tekstpodstawowy3"/>
        <w:ind w:left="567" w:firstLine="141"/>
        <w:rPr>
          <w:rFonts w:ascii="Verdana" w:hAnsi="Verdana" w:cs="Verdana"/>
          <w:i w:val="0"/>
          <w:iCs w:val="0"/>
          <w:sz w:val="20"/>
          <w:szCs w:val="20"/>
        </w:rPr>
      </w:pPr>
      <w:r w:rsidRPr="00B9414F">
        <w:rPr>
          <w:rFonts w:ascii="Verdana" w:hAnsi="Verdana" w:cs="Verdana"/>
          <w:i w:val="0"/>
          <w:iCs w:val="0"/>
          <w:sz w:val="20"/>
          <w:szCs w:val="20"/>
        </w:rPr>
        <w:t>Przedmiot zamówienia zwany jest dalej „przed</w:t>
      </w:r>
      <w:r w:rsidR="009029AC">
        <w:rPr>
          <w:rFonts w:ascii="Verdana" w:hAnsi="Verdana" w:cs="Verdana"/>
          <w:i w:val="0"/>
          <w:iCs w:val="0"/>
          <w:sz w:val="20"/>
          <w:szCs w:val="20"/>
        </w:rPr>
        <w:t>miotem zamówienia”.</w:t>
      </w:r>
    </w:p>
    <w:p w:rsidR="005F4F06" w:rsidRDefault="00BE245A" w:rsidP="00865AD5">
      <w:pPr>
        <w:pStyle w:val="Tekstpodstawowy3"/>
        <w:ind w:left="708"/>
        <w:rPr>
          <w:rFonts w:ascii="Verdana" w:hAnsi="Verdana" w:cs="Verdana"/>
          <w:i w:val="0"/>
          <w:iCs w:val="0"/>
          <w:sz w:val="20"/>
          <w:szCs w:val="20"/>
        </w:rPr>
      </w:pPr>
      <w:r w:rsidRPr="00B9414F">
        <w:rPr>
          <w:rFonts w:ascii="Verdana" w:hAnsi="Verdana" w:cs="Verdana"/>
          <w:i w:val="0"/>
          <w:iCs w:val="0"/>
          <w:sz w:val="20"/>
          <w:szCs w:val="20"/>
        </w:rPr>
        <w:t>Specyfikacja Istotnych Warunków Zamówienia zwana jest dalej „SIWZ” lub „Specyfikacją”.</w:t>
      </w:r>
    </w:p>
    <w:p w:rsidR="005F4F06" w:rsidRPr="00B9414F" w:rsidRDefault="005F4F06" w:rsidP="00865AD5">
      <w:pPr>
        <w:pStyle w:val="Tekstpodstawowy3"/>
        <w:ind w:left="567" w:firstLine="141"/>
        <w:rPr>
          <w:rFonts w:ascii="Verdana" w:hAnsi="Verdana" w:cs="Verdana"/>
          <w:i w:val="0"/>
          <w:iCs w:val="0"/>
          <w:sz w:val="20"/>
          <w:szCs w:val="20"/>
        </w:rPr>
      </w:pPr>
      <w:r w:rsidRPr="00B9414F">
        <w:rPr>
          <w:rFonts w:ascii="Verdana" w:hAnsi="Verdana" w:cs="Verdana"/>
          <w:i w:val="0"/>
          <w:iCs w:val="0"/>
          <w:sz w:val="20"/>
          <w:szCs w:val="20"/>
        </w:rPr>
        <w:t xml:space="preserve">Zamawiający </w:t>
      </w:r>
      <w:r w:rsidRPr="00B9414F">
        <w:rPr>
          <w:rFonts w:ascii="Verdana" w:hAnsi="Verdana" w:cs="Verdana"/>
          <w:b/>
          <w:i w:val="0"/>
          <w:iCs w:val="0"/>
          <w:sz w:val="20"/>
          <w:szCs w:val="20"/>
        </w:rPr>
        <w:t>nie dopuszcza</w:t>
      </w:r>
      <w:r w:rsidRPr="00B9414F">
        <w:rPr>
          <w:rFonts w:ascii="Verdana" w:hAnsi="Verdana" w:cs="Verdana"/>
          <w:i w:val="0"/>
          <w:iCs w:val="0"/>
          <w:sz w:val="20"/>
          <w:szCs w:val="20"/>
        </w:rPr>
        <w:t xml:space="preserve"> składania ofert częściowych.</w:t>
      </w:r>
    </w:p>
    <w:p w:rsidR="005F4F06" w:rsidRPr="00B9414F" w:rsidRDefault="005F4F06" w:rsidP="00865AD5">
      <w:pPr>
        <w:pStyle w:val="Tekstpodstawowy3"/>
        <w:ind w:left="567" w:firstLine="141"/>
        <w:rPr>
          <w:rFonts w:ascii="Verdana" w:hAnsi="Verdana" w:cs="Verdana"/>
          <w:i w:val="0"/>
          <w:iCs w:val="0"/>
          <w:sz w:val="20"/>
          <w:szCs w:val="20"/>
        </w:rPr>
      </w:pPr>
      <w:r w:rsidRPr="00B9414F">
        <w:rPr>
          <w:rFonts w:ascii="Verdana" w:hAnsi="Verdana" w:cs="Verdana"/>
          <w:i w:val="0"/>
          <w:iCs w:val="0"/>
          <w:sz w:val="20"/>
          <w:szCs w:val="20"/>
        </w:rPr>
        <w:t xml:space="preserve">Zamawiający </w:t>
      </w:r>
      <w:r w:rsidRPr="00B9414F">
        <w:rPr>
          <w:rFonts w:ascii="Verdana" w:hAnsi="Verdana" w:cs="Verdana"/>
          <w:b/>
          <w:i w:val="0"/>
          <w:iCs w:val="0"/>
          <w:sz w:val="20"/>
          <w:szCs w:val="20"/>
        </w:rPr>
        <w:t>nie dopuszcza</w:t>
      </w:r>
      <w:r w:rsidRPr="00B9414F">
        <w:rPr>
          <w:rFonts w:ascii="Verdana" w:hAnsi="Verdana" w:cs="Verdana"/>
          <w:i w:val="0"/>
          <w:iCs w:val="0"/>
          <w:sz w:val="20"/>
          <w:szCs w:val="20"/>
        </w:rPr>
        <w:t xml:space="preserve"> składania ofert wariantowych.</w:t>
      </w:r>
    </w:p>
    <w:p w:rsidR="00381EEB" w:rsidRPr="00D50ED2" w:rsidRDefault="00BE245A" w:rsidP="00865AD5">
      <w:pPr>
        <w:pStyle w:val="Tekstpodstawowy3"/>
        <w:ind w:left="708"/>
        <w:rPr>
          <w:rFonts w:ascii="Verdana" w:hAnsi="Verdana"/>
          <w:i w:val="0"/>
          <w:sz w:val="20"/>
          <w:szCs w:val="20"/>
        </w:rPr>
      </w:pPr>
      <w:r w:rsidRPr="00D50ED2">
        <w:rPr>
          <w:rFonts w:ascii="Verdana" w:hAnsi="Verdana"/>
          <w:i w:val="0"/>
          <w:sz w:val="20"/>
          <w:szCs w:val="20"/>
        </w:rPr>
        <w:t>Realizacja zamówienia podlega prawu polskiemu, w tym w szczególności</w:t>
      </w:r>
      <w:r w:rsidR="00B179DD" w:rsidRPr="00D50ED2">
        <w:rPr>
          <w:rFonts w:ascii="Verdana" w:hAnsi="Verdana"/>
          <w:i w:val="0"/>
          <w:sz w:val="20"/>
          <w:szCs w:val="20"/>
        </w:rPr>
        <w:t xml:space="preserve"> </w:t>
      </w:r>
      <w:r w:rsidRPr="00D50ED2">
        <w:rPr>
          <w:rFonts w:ascii="Verdana" w:hAnsi="Verdana"/>
          <w:i w:val="0"/>
          <w:sz w:val="20"/>
          <w:szCs w:val="20"/>
        </w:rPr>
        <w:t xml:space="preserve">ustawie z dnia 23 kwietnia 1964 r. Kodeks cywilny </w:t>
      </w:r>
      <w:r w:rsidRPr="007172BD">
        <w:rPr>
          <w:rFonts w:ascii="Verdana" w:hAnsi="Verdana"/>
          <w:i w:val="0"/>
          <w:sz w:val="20"/>
          <w:szCs w:val="20"/>
        </w:rPr>
        <w:t>(</w:t>
      </w:r>
      <w:proofErr w:type="spellStart"/>
      <w:r w:rsidR="0072187C" w:rsidRPr="007172BD">
        <w:rPr>
          <w:rFonts w:ascii="Verdana" w:hAnsi="Verdana"/>
          <w:i w:val="0"/>
          <w:sz w:val="20"/>
          <w:szCs w:val="20"/>
        </w:rPr>
        <w:t>t</w:t>
      </w:r>
      <w:r w:rsidR="00963D1F" w:rsidRPr="007172BD">
        <w:rPr>
          <w:rFonts w:ascii="Verdana" w:hAnsi="Verdana"/>
          <w:i w:val="0"/>
          <w:sz w:val="20"/>
          <w:szCs w:val="20"/>
        </w:rPr>
        <w:t>.</w:t>
      </w:r>
      <w:r w:rsidR="0072187C" w:rsidRPr="007172BD">
        <w:rPr>
          <w:rFonts w:ascii="Verdana" w:hAnsi="Verdana"/>
          <w:i w:val="0"/>
          <w:sz w:val="20"/>
          <w:szCs w:val="20"/>
        </w:rPr>
        <w:t>j</w:t>
      </w:r>
      <w:proofErr w:type="spellEnd"/>
      <w:r w:rsidR="0072187C" w:rsidRPr="007172BD">
        <w:rPr>
          <w:rFonts w:ascii="Verdana" w:hAnsi="Verdana"/>
          <w:i w:val="0"/>
          <w:sz w:val="20"/>
          <w:szCs w:val="20"/>
        </w:rPr>
        <w:t xml:space="preserve">. </w:t>
      </w:r>
      <w:r w:rsidR="00963D1F" w:rsidRPr="007172BD">
        <w:rPr>
          <w:rFonts w:ascii="Verdana" w:hAnsi="Verdana"/>
          <w:i w:val="0"/>
          <w:sz w:val="20"/>
          <w:szCs w:val="20"/>
        </w:rPr>
        <w:t>Dz. U. z 2018 r. poz. 1025</w:t>
      </w:r>
      <w:r w:rsidR="0046350B" w:rsidRPr="007172BD">
        <w:rPr>
          <w:rFonts w:ascii="Verdana" w:hAnsi="Verdana"/>
          <w:i w:val="0"/>
          <w:sz w:val="20"/>
          <w:szCs w:val="20"/>
        </w:rPr>
        <w:t xml:space="preserve"> ze zm.</w:t>
      </w:r>
      <w:r w:rsidR="0072187C" w:rsidRPr="007172BD">
        <w:rPr>
          <w:rFonts w:ascii="Verdana" w:hAnsi="Verdana"/>
          <w:i w:val="0"/>
          <w:sz w:val="20"/>
          <w:szCs w:val="20"/>
        </w:rPr>
        <w:t>)</w:t>
      </w:r>
      <w:r w:rsidRPr="00D50ED2">
        <w:rPr>
          <w:rFonts w:ascii="Verdana" w:hAnsi="Verdana"/>
          <w:i w:val="0"/>
          <w:sz w:val="20"/>
          <w:szCs w:val="20"/>
        </w:rPr>
        <w:t xml:space="preserve"> i ustawie z dnia 29 stycznia 2004 r. Prawo zamówień publicznych </w:t>
      </w:r>
      <w:r w:rsidR="00381EEB" w:rsidRPr="00D50ED2">
        <w:rPr>
          <w:rFonts w:ascii="Verdana" w:hAnsi="Verdana"/>
          <w:i w:val="0"/>
          <w:sz w:val="20"/>
          <w:szCs w:val="20"/>
        </w:rPr>
        <w:t>(Dz.</w:t>
      </w:r>
      <w:r w:rsidR="00685F17" w:rsidRPr="00D50ED2">
        <w:rPr>
          <w:rFonts w:ascii="Verdana" w:hAnsi="Verdana"/>
          <w:i w:val="0"/>
          <w:sz w:val="20"/>
          <w:szCs w:val="20"/>
        </w:rPr>
        <w:t xml:space="preserve"> U. z 201</w:t>
      </w:r>
      <w:r w:rsidR="00C12C77">
        <w:rPr>
          <w:rFonts w:ascii="Verdana" w:hAnsi="Verdana"/>
          <w:i w:val="0"/>
          <w:sz w:val="20"/>
          <w:szCs w:val="20"/>
        </w:rPr>
        <w:t>8</w:t>
      </w:r>
      <w:r w:rsidR="008A1801">
        <w:rPr>
          <w:rFonts w:ascii="Verdana" w:hAnsi="Verdana"/>
          <w:i w:val="0"/>
          <w:sz w:val="20"/>
          <w:szCs w:val="20"/>
        </w:rPr>
        <w:t xml:space="preserve"> </w:t>
      </w:r>
      <w:r w:rsidR="00C12C77">
        <w:rPr>
          <w:rFonts w:ascii="Verdana" w:hAnsi="Verdana"/>
          <w:i w:val="0"/>
          <w:sz w:val="20"/>
          <w:szCs w:val="20"/>
        </w:rPr>
        <w:t>r. poz. 1986</w:t>
      </w:r>
      <w:r w:rsidR="00685F17" w:rsidRPr="00D50ED2">
        <w:rPr>
          <w:rFonts w:ascii="Verdana" w:hAnsi="Verdana"/>
          <w:i w:val="0"/>
          <w:sz w:val="20"/>
          <w:szCs w:val="20"/>
        </w:rPr>
        <w:t>).</w:t>
      </w:r>
    </w:p>
    <w:p w:rsidR="00093699" w:rsidRPr="002B726D" w:rsidRDefault="004D2C75" w:rsidP="00226F7C">
      <w:pPr>
        <w:pStyle w:val="Tekstpodstawowy3"/>
        <w:ind w:left="709" w:hanging="709"/>
        <w:rPr>
          <w:rFonts w:ascii="Verdana" w:hAnsi="Verdana"/>
          <w:i w:val="0"/>
          <w:sz w:val="20"/>
          <w:szCs w:val="20"/>
        </w:rPr>
      </w:pPr>
      <w:r>
        <w:rPr>
          <w:rFonts w:ascii="Verdana" w:hAnsi="Verdana" w:cs="Verdana"/>
          <w:i w:val="0"/>
          <w:sz w:val="20"/>
          <w:szCs w:val="20"/>
        </w:rPr>
        <w:lastRenderedPageBreak/>
        <w:t>5.2.</w:t>
      </w:r>
      <w:r w:rsidR="00376170" w:rsidRPr="002B726D">
        <w:rPr>
          <w:rFonts w:ascii="Verdana" w:hAnsi="Verdana" w:cs="Verdana"/>
          <w:i w:val="0"/>
          <w:sz w:val="20"/>
          <w:szCs w:val="20"/>
        </w:rPr>
        <w:tab/>
      </w:r>
      <w:r w:rsidR="00BE245A" w:rsidRPr="004F2525">
        <w:rPr>
          <w:rFonts w:ascii="Verdana" w:hAnsi="Verdana" w:cs="Verdana"/>
          <w:i w:val="0"/>
          <w:sz w:val="20"/>
          <w:szCs w:val="20"/>
        </w:rPr>
        <w:t>Zamawiający</w:t>
      </w:r>
      <w:r w:rsidR="003E7285">
        <w:rPr>
          <w:rFonts w:ascii="Verdana" w:hAnsi="Verdana" w:cs="Verdana"/>
          <w:i w:val="0"/>
          <w:sz w:val="20"/>
          <w:szCs w:val="20"/>
        </w:rPr>
        <w:t xml:space="preserve"> </w:t>
      </w:r>
      <w:r w:rsidR="003E7285" w:rsidRPr="003E7285">
        <w:rPr>
          <w:rFonts w:ascii="Verdana" w:hAnsi="Verdana" w:cs="Verdana"/>
          <w:b/>
          <w:i w:val="0"/>
          <w:sz w:val="20"/>
          <w:szCs w:val="20"/>
        </w:rPr>
        <w:t>nie</w:t>
      </w:r>
      <w:r w:rsidR="003E7285">
        <w:rPr>
          <w:rFonts w:ascii="Verdana" w:hAnsi="Verdana" w:cs="Verdana"/>
          <w:i w:val="0"/>
          <w:sz w:val="20"/>
          <w:szCs w:val="20"/>
        </w:rPr>
        <w:t xml:space="preserve"> </w:t>
      </w:r>
      <w:r w:rsidR="00BE245A" w:rsidRPr="004F2525">
        <w:rPr>
          <w:rFonts w:ascii="Verdana" w:hAnsi="Verdana" w:cs="Verdana"/>
          <w:b/>
          <w:i w:val="0"/>
          <w:sz w:val="20"/>
          <w:szCs w:val="20"/>
        </w:rPr>
        <w:t>p</w:t>
      </w:r>
      <w:r w:rsidR="009029AC" w:rsidRPr="004F2525">
        <w:rPr>
          <w:rFonts w:ascii="Verdana" w:hAnsi="Verdana" w:cs="Verdana"/>
          <w:b/>
          <w:i w:val="0"/>
          <w:sz w:val="20"/>
          <w:szCs w:val="20"/>
        </w:rPr>
        <w:t>rzewiduje</w:t>
      </w:r>
      <w:r w:rsidR="000F200A" w:rsidRPr="004F2525">
        <w:rPr>
          <w:rFonts w:ascii="Verdana" w:hAnsi="Verdana" w:cs="Verdana"/>
          <w:i w:val="0"/>
          <w:sz w:val="20"/>
          <w:szCs w:val="20"/>
        </w:rPr>
        <w:t xml:space="preserve"> możliwoś</w:t>
      </w:r>
      <w:r w:rsidR="00193238">
        <w:rPr>
          <w:rFonts w:ascii="Verdana" w:hAnsi="Verdana" w:cs="Verdana"/>
          <w:i w:val="0"/>
          <w:sz w:val="20"/>
          <w:szCs w:val="20"/>
        </w:rPr>
        <w:t>ci</w:t>
      </w:r>
      <w:r w:rsidR="00BE245A" w:rsidRPr="004F2525">
        <w:rPr>
          <w:rFonts w:ascii="Verdana" w:hAnsi="Verdana" w:cs="Verdana"/>
          <w:i w:val="0"/>
          <w:sz w:val="20"/>
          <w:szCs w:val="20"/>
        </w:rPr>
        <w:t xml:space="preserve"> udzielenia zamówień, o których mowa </w:t>
      </w:r>
      <w:r w:rsidRPr="004F2525">
        <w:rPr>
          <w:rFonts w:ascii="Verdana" w:hAnsi="Verdana" w:cs="Verdana"/>
          <w:i w:val="0"/>
          <w:sz w:val="20"/>
          <w:szCs w:val="20"/>
        </w:rPr>
        <w:t xml:space="preserve">w </w:t>
      </w:r>
      <w:r w:rsidR="00BE245A" w:rsidRPr="004F2525">
        <w:rPr>
          <w:rFonts w:ascii="Verdana" w:hAnsi="Verdana" w:cs="Verdana"/>
          <w:i w:val="0"/>
          <w:sz w:val="20"/>
          <w:szCs w:val="20"/>
        </w:rPr>
        <w:t>a</w:t>
      </w:r>
      <w:r w:rsidR="00786BAE" w:rsidRPr="004F2525">
        <w:rPr>
          <w:rFonts w:ascii="Verdana" w:hAnsi="Verdana" w:cs="Verdana"/>
          <w:i w:val="0"/>
          <w:sz w:val="20"/>
          <w:szCs w:val="20"/>
        </w:rPr>
        <w:t xml:space="preserve">rt. 67 ust. 1 pkt </w:t>
      </w:r>
      <w:r w:rsidR="0032672D">
        <w:rPr>
          <w:rFonts w:ascii="Verdana" w:hAnsi="Verdana" w:cs="Verdana"/>
          <w:i w:val="0"/>
          <w:sz w:val="20"/>
          <w:szCs w:val="20"/>
        </w:rPr>
        <w:t>7</w:t>
      </w:r>
      <w:bookmarkStart w:id="0" w:name="_GoBack"/>
      <w:bookmarkEnd w:id="0"/>
      <w:r w:rsidR="00786BAE" w:rsidRPr="004F2525">
        <w:rPr>
          <w:rFonts w:ascii="Verdana" w:hAnsi="Verdana" w:cs="Verdana"/>
          <w:i w:val="0"/>
          <w:sz w:val="20"/>
          <w:szCs w:val="20"/>
        </w:rPr>
        <w:t xml:space="preserve"> ustawy </w:t>
      </w:r>
      <w:proofErr w:type="spellStart"/>
      <w:r w:rsidR="00786BAE" w:rsidRPr="004F2525">
        <w:rPr>
          <w:rFonts w:ascii="Verdana" w:hAnsi="Verdana" w:cs="Verdana"/>
          <w:i w:val="0"/>
          <w:sz w:val="20"/>
          <w:szCs w:val="20"/>
        </w:rPr>
        <w:t>Pzp</w:t>
      </w:r>
      <w:proofErr w:type="spellEnd"/>
      <w:r w:rsidR="005F4F06">
        <w:rPr>
          <w:rFonts w:ascii="Verdana" w:hAnsi="Verdana" w:cs="Verdana"/>
          <w:i w:val="0"/>
          <w:sz w:val="20"/>
          <w:szCs w:val="20"/>
        </w:rPr>
        <w:t>.</w:t>
      </w:r>
    </w:p>
    <w:p w:rsidR="00376170" w:rsidRDefault="00376170" w:rsidP="003461A9">
      <w:pPr>
        <w:spacing w:before="120"/>
        <w:ind w:left="709" w:hanging="709"/>
        <w:jc w:val="both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5.3.</w:t>
      </w:r>
      <w:r>
        <w:rPr>
          <w:rFonts w:ascii="Verdana" w:hAnsi="Verdana" w:cs="Verdana"/>
          <w:sz w:val="20"/>
          <w:szCs w:val="20"/>
        </w:rPr>
        <w:tab/>
      </w:r>
      <w:r w:rsidRPr="00B9414F">
        <w:rPr>
          <w:rFonts w:ascii="Verdana" w:hAnsi="Verdana" w:cs="Verdana"/>
          <w:sz w:val="20"/>
          <w:szCs w:val="20"/>
        </w:rPr>
        <w:t xml:space="preserve">Szczegółowo przedmiot zamówienia </w:t>
      </w:r>
      <w:r w:rsidR="00F605DE">
        <w:rPr>
          <w:rFonts w:ascii="Verdana" w:hAnsi="Verdana" w:cs="Verdana"/>
          <w:sz w:val="20"/>
          <w:szCs w:val="20"/>
        </w:rPr>
        <w:t>opisany</w:t>
      </w:r>
      <w:r w:rsidR="00F605DE" w:rsidRPr="00B9414F">
        <w:rPr>
          <w:rFonts w:ascii="Verdana" w:hAnsi="Verdana" w:cs="Verdana"/>
          <w:sz w:val="20"/>
          <w:szCs w:val="20"/>
        </w:rPr>
        <w:t xml:space="preserve"> </w:t>
      </w:r>
      <w:r w:rsidR="009029AC">
        <w:rPr>
          <w:rFonts w:ascii="Verdana" w:hAnsi="Verdana" w:cs="Verdana"/>
          <w:sz w:val="20"/>
          <w:szCs w:val="20"/>
        </w:rPr>
        <w:t xml:space="preserve">został w </w:t>
      </w:r>
      <w:r w:rsidR="009029AC" w:rsidRPr="00176F1E">
        <w:rPr>
          <w:rFonts w:ascii="Verdana" w:hAnsi="Verdana" w:cs="Verdana"/>
          <w:sz w:val="20"/>
          <w:szCs w:val="20"/>
        </w:rPr>
        <w:t xml:space="preserve">Tomie II - </w:t>
      </w:r>
      <w:r w:rsidR="005D2847">
        <w:rPr>
          <w:rFonts w:ascii="Verdana" w:hAnsi="Verdana" w:cs="Verdana"/>
          <w:sz w:val="20"/>
          <w:szCs w:val="20"/>
        </w:rPr>
        <w:t>III</w:t>
      </w:r>
      <w:r w:rsidR="005D2847" w:rsidRPr="00176F1E">
        <w:rPr>
          <w:rFonts w:ascii="Verdana" w:hAnsi="Verdana" w:cs="Verdana"/>
          <w:sz w:val="20"/>
          <w:szCs w:val="20"/>
        </w:rPr>
        <w:t xml:space="preserve"> </w:t>
      </w:r>
      <w:r w:rsidRPr="00176F1E">
        <w:rPr>
          <w:rFonts w:ascii="Verdana" w:hAnsi="Verdana" w:cs="Verdana"/>
          <w:sz w:val="20"/>
          <w:szCs w:val="20"/>
        </w:rPr>
        <w:t>SIWZ.</w:t>
      </w:r>
    </w:p>
    <w:p w:rsidR="00CF16A5" w:rsidRPr="0075203C" w:rsidRDefault="00CF16A5" w:rsidP="0006139D">
      <w:pPr>
        <w:spacing w:before="120"/>
        <w:ind w:left="709" w:hanging="709"/>
        <w:jc w:val="both"/>
        <w:rPr>
          <w:rFonts w:ascii="Verdana" w:hAnsi="Verdana" w:cs="Verdana"/>
          <w:sz w:val="20"/>
          <w:szCs w:val="20"/>
        </w:rPr>
      </w:pPr>
      <w:r w:rsidRPr="00CF16A5">
        <w:rPr>
          <w:rFonts w:ascii="Verdana" w:hAnsi="Verdana" w:cs="Verdana"/>
          <w:sz w:val="20"/>
          <w:szCs w:val="20"/>
        </w:rPr>
        <w:t>5.</w:t>
      </w:r>
      <w:r w:rsidR="002363FD">
        <w:rPr>
          <w:rFonts w:ascii="Verdana" w:hAnsi="Verdana" w:cs="Verdana"/>
          <w:sz w:val="20"/>
          <w:szCs w:val="20"/>
        </w:rPr>
        <w:t>4</w:t>
      </w:r>
      <w:r w:rsidR="00612A74">
        <w:rPr>
          <w:rFonts w:ascii="Verdana" w:hAnsi="Verdana" w:cs="Verdana"/>
          <w:sz w:val="20"/>
          <w:szCs w:val="20"/>
        </w:rPr>
        <w:t>.</w:t>
      </w:r>
      <w:r w:rsidR="004D2C75">
        <w:rPr>
          <w:rFonts w:ascii="Verdana" w:hAnsi="Verdana" w:cs="Verdana"/>
          <w:sz w:val="20"/>
          <w:szCs w:val="20"/>
        </w:rPr>
        <w:tab/>
      </w:r>
      <w:r w:rsidRPr="004D2C75">
        <w:rPr>
          <w:rFonts w:ascii="Verdana" w:hAnsi="Verdana" w:cs="Verdana"/>
          <w:b/>
          <w:sz w:val="20"/>
          <w:szCs w:val="20"/>
        </w:rPr>
        <w:t>PODWYKONAWSTWO</w:t>
      </w:r>
      <w:r w:rsidR="008C7005" w:rsidRPr="004D2C75">
        <w:rPr>
          <w:rFonts w:ascii="Verdana" w:hAnsi="Verdana" w:cs="Verdana"/>
          <w:b/>
          <w:sz w:val="20"/>
          <w:szCs w:val="20"/>
        </w:rPr>
        <w:t xml:space="preserve"> I KLUCZOWE CZĘŚCI ZAMÓWIENIA</w:t>
      </w:r>
      <w:r w:rsidRPr="004D2C75">
        <w:rPr>
          <w:rFonts w:ascii="Verdana" w:hAnsi="Verdana" w:cs="Verdana"/>
          <w:b/>
          <w:sz w:val="20"/>
          <w:szCs w:val="20"/>
        </w:rPr>
        <w:t>:</w:t>
      </w:r>
    </w:p>
    <w:p w:rsidR="00963D1F" w:rsidRPr="00963D1F" w:rsidRDefault="00963D1F" w:rsidP="00963D1F">
      <w:pPr>
        <w:numPr>
          <w:ilvl w:val="0"/>
          <w:numId w:val="7"/>
        </w:numPr>
        <w:jc w:val="both"/>
        <w:textAlignment w:val="top"/>
        <w:rPr>
          <w:rFonts w:ascii="Verdana" w:hAnsi="Verdana" w:cs="Verdana"/>
          <w:sz w:val="20"/>
          <w:szCs w:val="20"/>
        </w:rPr>
      </w:pPr>
      <w:r w:rsidRPr="00963D1F">
        <w:rPr>
          <w:rFonts w:ascii="Verdana" w:hAnsi="Verdana" w:cs="Verdana"/>
          <w:sz w:val="20"/>
          <w:szCs w:val="20"/>
        </w:rPr>
        <w:t xml:space="preserve">Zamawiający </w:t>
      </w:r>
      <w:r w:rsidRPr="00963D1F">
        <w:rPr>
          <w:rFonts w:ascii="Verdana" w:hAnsi="Verdana" w:cs="Verdana"/>
          <w:b/>
          <w:sz w:val="20"/>
          <w:szCs w:val="20"/>
        </w:rPr>
        <w:t>nie zastrzega</w:t>
      </w:r>
      <w:r w:rsidRPr="00963D1F">
        <w:rPr>
          <w:rFonts w:ascii="Verdana" w:hAnsi="Verdana" w:cs="Verdana"/>
          <w:sz w:val="20"/>
          <w:szCs w:val="20"/>
        </w:rPr>
        <w:t xml:space="preserve"> obowiązku osobistego wykonania przez Wykonawcę kluczowych części zamówienia.</w:t>
      </w:r>
    </w:p>
    <w:p w:rsidR="00963D1F" w:rsidRPr="00963D1F" w:rsidRDefault="00963D1F" w:rsidP="00963D1F">
      <w:pPr>
        <w:numPr>
          <w:ilvl w:val="0"/>
          <w:numId w:val="7"/>
        </w:numPr>
        <w:jc w:val="both"/>
        <w:textAlignment w:val="top"/>
        <w:rPr>
          <w:rFonts w:ascii="Verdana" w:hAnsi="Verdana" w:cs="Verdana"/>
          <w:sz w:val="20"/>
          <w:szCs w:val="20"/>
        </w:rPr>
      </w:pPr>
      <w:r w:rsidRPr="00963D1F">
        <w:rPr>
          <w:rFonts w:ascii="Verdana" w:hAnsi="Verdana" w:cs="Verdana"/>
          <w:sz w:val="20"/>
          <w:szCs w:val="20"/>
        </w:rPr>
        <w:t>Wykonawca może powierzyć wykonanie części zamówienia podwykonawcy.</w:t>
      </w:r>
    </w:p>
    <w:p w:rsidR="00963D1F" w:rsidRPr="00963D1F" w:rsidRDefault="00963D1F" w:rsidP="00963D1F">
      <w:pPr>
        <w:numPr>
          <w:ilvl w:val="0"/>
          <w:numId w:val="7"/>
        </w:numPr>
        <w:jc w:val="both"/>
        <w:textAlignment w:val="top"/>
        <w:rPr>
          <w:rFonts w:ascii="Verdana" w:hAnsi="Verdana" w:cs="Verdana"/>
          <w:sz w:val="20"/>
          <w:szCs w:val="20"/>
        </w:rPr>
      </w:pPr>
      <w:r w:rsidRPr="00963D1F">
        <w:rPr>
          <w:rFonts w:ascii="Verdana" w:hAnsi="Verdana" w:cs="Verdana"/>
          <w:sz w:val="20"/>
          <w:szCs w:val="20"/>
        </w:rPr>
        <w:t xml:space="preserve">Zamawiający żąda wskazania przez Wykonawcę części zamówienia, których wykonanie zamierza powierzyć podwykonawcom, i podania przez Wykonawcę firm podwykonawców, zgodnie z pkt </w:t>
      </w:r>
      <w:r w:rsidRPr="008D3566">
        <w:rPr>
          <w:rFonts w:ascii="Verdana" w:hAnsi="Verdana" w:cs="Verdana"/>
          <w:sz w:val="20"/>
          <w:szCs w:val="20"/>
        </w:rPr>
        <w:t>10.</w:t>
      </w:r>
      <w:r w:rsidR="002F01EF">
        <w:rPr>
          <w:rFonts w:ascii="Verdana" w:hAnsi="Verdana" w:cs="Verdana"/>
          <w:sz w:val="20"/>
          <w:szCs w:val="20"/>
        </w:rPr>
        <w:t>8</w:t>
      </w:r>
      <w:r w:rsidRPr="00963D1F">
        <w:rPr>
          <w:rFonts w:ascii="Verdana" w:hAnsi="Verdana" w:cs="Verdana"/>
          <w:sz w:val="20"/>
          <w:szCs w:val="20"/>
        </w:rPr>
        <w:t xml:space="preserve"> IDW.</w:t>
      </w:r>
    </w:p>
    <w:p w:rsidR="00963D1F" w:rsidRPr="00963D1F" w:rsidRDefault="00963D1F" w:rsidP="00963D1F">
      <w:pPr>
        <w:numPr>
          <w:ilvl w:val="0"/>
          <w:numId w:val="7"/>
        </w:numPr>
        <w:jc w:val="both"/>
        <w:textAlignment w:val="top"/>
        <w:rPr>
          <w:rFonts w:ascii="Verdana" w:hAnsi="Verdana" w:cs="Verdana"/>
          <w:sz w:val="20"/>
          <w:szCs w:val="20"/>
        </w:rPr>
      </w:pPr>
      <w:r w:rsidRPr="00963D1F">
        <w:rPr>
          <w:rFonts w:ascii="Verdana" w:hAnsi="Verdana" w:cs="Verdana"/>
          <w:sz w:val="20"/>
          <w:szCs w:val="20"/>
        </w:rPr>
        <w:t xml:space="preserve">Pozostałe wymagania dotyczące podwykonawstwa zostały określone w Tomie II SIWZ. </w:t>
      </w:r>
    </w:p>
    <w:p w:rsidR="00BE245A" w:rsidRPr="008E5485" w:rsidRDefault="00BE245A" w:rsidP="003461A9">
      <w:pPr>
        <w:ind w:left="705" w:hanging="705"/>
        <w:jc w:val="both"/>
        <w:textAlignment w:val="top"/>
        <w:rPr>
          <w:rFonts w:ascii="Verdana" w:hAnsi="Verdana" w:cs="Verdana"/>
          <w:sz w:val="20"/>
          <w:szCs w:val="20"/>
        </w:rPr>
      </w:pPr>
    </w:p>
    <w:p w:rsidR="00BE245A" w:rsidRDefault="00786BAE" w:rsidP="0009466C">
      <w:pPr>
        <w:jc w:val="both"/>
        <w:rPr>
          <w:rFonts w:ascii="Verdana" w:hAnsi="Verdana" w:cs="Verdana"/>
          <w:b/>
          <w:bCs/>
          <w:sz w:val="20"/>
          <w:szCs w:val="20"/>
        </w:rPr>
      </w:pPr>
      <w:r w:rsidRPr="007D3D12">
        <w:rPr>
          <w:rFonts w:ascii="Verdana" w:hAnsi="Verdana" w:cs="Verdana"/>
          <w:b/>
          <w:bCs/>
          <w:sz w:val="20"/>
          <w:szCs w:val="20"/>
        </w:rPr>
        <w:t>6.</w:t>
      </w:r>
      <w:r w:rsidRPr="007D3D12">
        <w:rPr>
          <w:rFonts w:ascii="Verdana" w:hAnsi="Verdana" w:cs="Verdana"/>
          <w:b/>
          <w:bCs/>
          <w:sz w:val="20"/>
          <w:szCs w:val="20"/>
        </w:rPr>
        <w:tab/>
      </w:r>
      <w:r w:rsidR="009029AC" w:rsidRPr="007D3D12">
        <w:rPr>
          <w:rFonts w:ascii="Verdana" w:hAnsi="Verdana" w:cs="Verdana"/>
          <w:b/>
          <w:bCs/>
          <w:sz w:val="20"/>
          <w:szCs w:val="20"/>
        </w:rPr>
        <w:t>TERMIN REALIZACJI ZAMÓWIENIA</w:t>
      </w:r>
    </w:p>
    <w:p w:rsidR="008C2CAC" w:rsidRPr="002238FA" w:rsidRDefault="008C2CAC" w:rsidP="003F0849">
      <w:pPr>
        <w:widowControl w:val="0"/>
        <w:spacing w:before="120"/>
        <w:jc w:val="both"/>
        <w:rPr>
          <w:rFonts w:ascii="Verdana" w:hAnsi="Verdana"/>
          <w:b/>
          <w:bCs/>
          <w:iCs/>
          <w:sz w:val="20"/>
          <w:szCs w:val="20"/>
        </w:rPr>
      </w:pPr>
      <w:r w:rsidRPr="00D27E1E">
        <w:rPr>
          <w:rFonts w:ascii="Verdana" w:hAnsi="Verdana" w:cs="Verdana"/>
          <w:bCs/>
          <w:sz w:val="20"/>
          <w:szCs w:val="20"/>
        </w:rPr>
        <w:t>6.1.</w:t>
      </w:r>
      <w:r>
        <w:rPr>
          <w:rFonts w:ascii="Verdana" w:hAnsi="Verdana" w:cs="Verdana"/>
          <w:b/>
          <w:bCs/>
          <w:sz w:val="20"/>
          <w:szCs w:val="20"/>
        </w:rPr>
        <w:tab/>
      </w:r>
      <w:r w:rsidRPr="00346B2C">
        <w:rPr>
          <w:rFonts w:ascii="Verdana" w:hAnsi="Verdana"/>
          <w:iCs/>
          <w:sz w:val="20"/>
          <w:szCs w:val="20"/>
        </w:rPr>
        <w:t>Termin wykonania zamówienia:</w:t>
      </w:r>
      <w:r>
        <w:rPr>
          <w:rFonts w:ascii="Verdana" w:hAnsi="Verdana"/>
          <w:iCs/>
          <w:sz w:val="20"/>
          <w:szCs w:val="20"/>
        </w:rPr>
        <w:t xml:space="preserve"> </w:t>
      </w:r>
      <w:r w:rsidR="00FD1836">
        <w:rPr>
          <w:rFonts w:ascii="Verdana" w:hAnsi="Verdana"/>
          <w:b/>
          <w:iCs/>
          <w:sz w:val="20"/>
          <w:szCs w:val="20"/>
        </w:rPr>
        <w:t>12</w:t>
      </w:r>
      <w:r w:rsidR="003E7285" w:rsidRPr="008C2CAC">
        <w:rPr>
          <w:rFonts w:ascii="Verdana" w:hAnsi="Verdana"/>
          <w:b/>
          <w:iCs/>
          <w:sz w:val="20"/>
          <w:szCs w:val="20"/>
        </w:rPr>
        <w:t xml:space="preserve"> </w:t>
      </w:r>
      <w:r w:rsidRPr="008C2CAC">
        <w:rPr>
          <w:rFonts w:ascii="Verdana" w:hAnsi="Verdana"/>
          <w:b/>
          <w:iCs/>
          <w:sz w:val="20"/>
          <w:szCs w:val="20"/>
        </w:rPr>
        <w:t>miesięcy</w:t>
      </w:r>
      <w:r w:rsidRPr="00346B2C">
        <w:rPr>
          <w:rFonts w:ascii="Verdana" w:hAnsi="Verdana"/>
          <w:b/>
          <w:iCs/>
          <w:sz w:val="20"/>
          <w:szCs w:val="20"/>
        </w:rPr>
        <w:t xml:space="preserve"> </w:t>
      </w:r>
      <w:r>
        <w:rPr>
          <w:rFonts w:ascii="Verdana" w:hAnsi="Verdana"/>
          <w:bCs/>
          <w:iCs/>
          <w:sz w:val="20"/>
          <w:szCs w:val="20"/>
        </w:rPr>
        <w:t>od daty podpisania umowy.</w:t>
      </w:r>
    </w:p>
    <w:p w:rsidR="0009466C" w:rsidRPr="0009466C" w:rsidRDefault="0009466C" w:rsidP="00CA2242">
      <w:pPr>
        <w:widowControl w:val="0"/>
        <w:ind w:left="709" w:hanging="709"/>
        <w:jc w:val="both"/>
        <w:rPr>
          <w:rFonts w:ascii="Verdana" w:hAnsi="Verdana"/>
          <w:bCs/>
          <w:iCs/>
          <w:sz w:val="20"/>
          <w:szCs w:val="20"/>
        </w:rPr>
      </w:pPr>
    </w:p>
    <w:p w:rsidR="00BE245A" w:rsidRPr="009C7A53" w:rsidRDefault="00A03637" w:rsidP="003F0849">
      <w:pPr>
        <w:rPr>
          <w:rFonts w:ascii="Verdana" w:hAnsi="Verdana" w:cs="Verdana"/>
          <w:b/>
          <w:bCs/>
          <w:sz w:val="20"/>
          <w:szCs w:val="20"/>
        </w:rPr>
      </w:pPr>
      <w:r>
        <w:rPr>
          <w:rFonts w:ascii="Verdana" w:hAnsi="Verdana" w:cs="Verdana"/>
          <w:b/>
          <w:bCs/>
          <w:sz w:val="20"/>
          <w:szCs w:val="20"/>
        </w:rPr>
        <w:t>7.</w:t>
      </w:r>
      <w:r w:rsidR="009C7A53">
        <w:rPr>
          <w:rFonts w:ascii="Verdana" w:hAnsi="Verdana" w:cs="Verdana"/>
          <w:b/>
          <w:bCs/>
          <w:sz w:val="20"/>
          <w:szCs w:val="20"/>
        </w:rPr>
        <w:tab/>
      </w:r>
      <w:r w:rsidR="00BE245A" w:rsidRPr="00A96D1A">
        <w:rPr>
          <w:rFonts w:ascii="Verdana" w:hAnsi="Verdana" w:cs="Verdana"/>
          <w:b/>
          <w:bCs/>
          <w:sz w:val="20"/>
          <w:szCs w:val="20"/>
        </w:rPr>
        <w:t>WARUNKI UDZIAŁU W POSTĘPOWANIU</w:t>
      </w:r>
      <w:r w:rsidR="00BE245A" w:rsidRPr="009C7A53">
        <w:rPr>
          <w:rFonts w:ascii="Verdana" w:hAnsi="Verdana" w:cs="Verdana"/>
          <w:b/>
          <w:bCs/>
          <w:sz w:val="20"/>
          <w:szCs w:val="20"/>
        </w:rPr>
        <w:t xml:space="preserve"> </w:t>
      </w:r>
    </w:p>
    <w:p w:rsidR="009C7A53" w:rsidRDefault="009C7A53" w:rsidP="003F0849">
      <w:pPr>
        <w:pStyle w:val="Tekstpodstawowy2"/>
        <w:ind w:left="709" w:hanging="709"/>
        <w:rPr>
          <w:rFonts w:ascii="Verdana" w:hAnsi="Verdana" w:cs="Verdana"/>
          <w:sz w:val="20"/>
          <w:szCs w:val="20"/>
        </w:rPr>
      </w:pPr>
      <w:r>
        <w:rPr>
          <w:rStyle w:val="tekstdokbold"/>
          <w:rFonts w:ascii="Verdana" w:hAnsi="Verdana" w:cs="Verdana"/>
          <w:sz w:val="20"/>
          <w:szCs w:val="20"/>
        </w:rPr>
        <w:t>7.1.</w:t>
      </w:r>
      <w:r>
        <w:rPr>
          <w:rStyle w:val="tekstdokbold"/>
          <w:rFonts w:ascii="Verdana" w:hAnsi="Verdana" w:cs="Verdana"/>
          <w:sz w:val="20"/>
          <w:szCs w:val="20"/>
        </w:rPr>
        <w:tab/>
      </w:r>
      <w:r w:rsidRPr="009C7A53">
        <w:rPr>
          <w:rStyle w:val="tekstdokbold"/>
          <w:rFonts w:ascii="Verdana" w:hAnsi="Verdana" w:cs="Verdana"/>
          <w:sz w:val="20"/>
          <w:szCs w:val="20"/>
        </w:rPr>
        <w:t xml:space="preserve">O udzielenie zamówienia mogą ubiegać się Wykonawcy, którzy nie podlegają wykluczeniu oraz spełniają określone przez zamawiającego warunki </w:t>
      </w:r>
      <w:r w:rsidRPr="009C7A53">
        <w:rPr>
          <w:rFonts w:ascii="Verdana" w:hAnsi="Verdana" w:cs="Verdana"/>
          <w:sz w:val="20"/>
          <w:szCs w:val="20"/>
        </w:rPr>
        <w:t>udziału w postępowaniu.</w:t>
      </w:r>
    </w:p>
    <w:p w:rsidR="00E9064C" w:rsidRDefault="00E9064C" w:rsidP="003461A9">
      <w:pPr>
        <w:pStyle w:val="Tekstpodstawowy2"/>
        <w:ind w:left="709" w:hanging="709"/>
        <w:rPr>
          <w:rFonts w:ascii="Verdana" w:hAnsi="Verdana" w:cs="Verdana"/>
          <w:sz w:val="20"/>
          <w:szCs w:val="20"/>
        </w:rPr>
      </w:pPr>
      <w:r>
        <w:rPr>
          <w:rStyle w:val="tekstdokbold"/>
          <w:rFonts w:ascii="Verdana" w:hAnsi="Verdana" w:cs="Verdana"/>
          <w:sz w:val="20"/>
          <w:szCs w:val="20"/>
        </w:rPr>
        <w:t>7.2.</w:t>
      </w:r>
      <w:r>
        <w:rPr>
          <w:rStyle w:val="tekstdokbold"/>
          <w:rFonts w:ascii="Verdana" w:hAnsi="Verdana" w:cs="Verdana"/>
          <w:sz w:val="20"/>
          <w:szCs w:val="20"/>
        </w:rPr>
        <w:tab/>
      </w:r>
      <w:r w:rsidRPr="009C7A53">
        <w:rPr>
          <w:rFonts w:ascii="Verdana" w:hAnsi="Verdana" w:cs="Verdana"/>
          <w:sz w:val="20"/>
          <w:szCs w:val="20"/>
        </w:rPr>
        <w:t>O udzielenie zamówienia mogą ubiegać się Wykonawcy, którzy spełniają warunki dotyczące:</w:t>
      </w:r>
    </w:p>
    <w:p w:rsidR="009C7A53" w:rsidRDefault="00A03637" w:rsidP="003461A9">
      <w:pPr>
        <w:pStyle w:val="Tekstpodstawowy2"/>
        <w:ind w:left="709" w:hanging="425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b w:val="0"/>
          <w:bCs w:val="0"/>
          <w:sz w:val="20"/>
          <w:szCs w:val="20"/>
        </w:rPr>
        <w:t>1)</w:t>
      </w:r>
      <w:r w:rsidR="00E9064C">
        <w:rPr>
          <w:rFonts w:ascii="Verdana" w:hAnsi="Verdana" w:cs="Verdana"/>
          <w:b w:val="0"/>
          <w:bCs w:val="0"/>
          <w:sz w:val="20"/>
          <w:szCs w:val="20"/>
        </w:rPr>
        <w:tab/>
      </w:r>
      <w:r w:rsidR="00E9064C" w:rsidRPr="009C7A53">
        <w:rPr>
          <w:rFonts w:ascii="Verdana" w:hAnsi="Verdana" w:cs="Verdana"/>
          <w:sz w:val="20"/>
          <w:szCs w:val="20"/>
        </w:rPr>
        <w:t>kompetencji lub uprawnień do prowadzenia określonej działalności zawodowej, o ile wynika to z odrębnych przepisów:</w:t>
      </w:r>
    </w:p>
    <w:p w:rsidR="00E9064C" w:rsidRDefault="00E9064C" w:rsidP="003461A9">
      <w:pPr>
        <w:pStyle w:val="pkt"/>
        <w:ind w:left="709" w:firstLine="0"/>
        <w:rPr>
          <w:rFonts w:ascii="Verdana" w:hAnsi="Verdana" w:cs="Verdana"/>
          <w:i/>
          <w:sz w:val="20"/>
          <w:szCs w:val="20"/>
        </w:rPr>
      </w:pPr>
      <w:r w:rsidRPr="009C7A53">
        <w:rPr>
          <w:rFonts w:ascii="Verdana" w:hAnsi="Verdana" w:cs="Verdana"/>
          <w:i/>
          <w:sz w:val="20"/>
          <w:szCs w:val="20"/>
        </w:rPr>
        <w:t xml:space="preserve">„Nie dotyczy” </w:t>
      </w:r>
    </w:p>
    <w:p w:rsidR="00E9064C" w:rsidRDefault="00E9064C" w:rsidP="003461A9">
      <w:pPr>
        <w:pStyle w:val="Tekstpodstawowy2"/>
        <w:ind w:left="709" w:hanging="425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b w:val="0"/>
          <w:bCs w:val="0"/>
          <w:sz w:val="20"/>
          <w:szCs w:val="20"/>
        </w:rPr>
        <w:t>2)</w:t>
      </w:r>
      <w:r>
        <w:rPr>
          <w:rFonts w:ascii="Verdana" w:hAnsi="Verdana" w:cs="Verdana"/>
          <w:b w:val="0"/>
          <w:bCs w:val="0"/>
          <w:sz w:val="20"/>
          <w:szCs w:val="20"/>
        </w:rPr>
        <w:tab/>
      </w:r>
      <w:r w:rsidRPr="009C7A53">
        <w:rPr>
          <w:rFonts w:ascii="Verdana" w:hAnsi="Verdana" w:cs="Verdana"/>
          <w:sz w:val="20"/>
          <w:szCs w:val="20"/>
        </w:rPr>
        <w:t xml:space="preserve">sytuacji ekonomicznej </w:t>
      </w:r>
      <w:r w:rsidR="00D22CC4">
        <w:rPr>
          <w:rFonts w:ascii="Verdana" w:hAnsi="Verdana" w:cs="Verdana"/>
          <w:sz w:val="20"/>
          <w:szCs w:val="20"/>
        </w:rPr>
        <w:t>lub</w:t>
      </w:r>
      <w:r w:rsidR="00D22CC4" w:rsidRPr="009C7A53">
        <w:rPr>
          <w:rFonts w:ascii="Verdana" w:hAnsi="Verdana" w:cs="Verdana"/>
          <w:sz w:val="20"/>
          <w:szCs w:val="20"/>
        </w:rPr>
        <w:t xml:space="preserve"> </w:t>
      </w:r>
      <w:r w:rsidRPr="009C7A53">
        <w:rPr>
          <w:rFonts w:ascii="Verdana" w:hAnsi="Verdana" w:cs="Verdana"/>
          <w:sz w:val="20"/>
          <w:szCs w:val="20"/>
        </w:rPr>
        <w:t>finansowej:</w:t>
      </w:r>
    </w:p>
    <w:p w:rsidR="00176F1E" w:rsidRDefault="00E9064C" w:rsidP="002238FA">
      <w:pPr>
        <w:pStyle w:val="pkt"/>
        <w:ind w:left="0" w:firstLine="708"/>
        <w:rPr>
          <w:rFonts w:ascii="Verdana" w:hAnsi="Verdana" w:cs="Verdana"/>
          <w:i/>
          <w:sz w:val="20"/>
          <w:szCs w:val="20"/>
        </w:rPr>
      </w:pPr>
      <w:r w:rsidRPr="009C7A53">
        <w:rPr>
          <w:rFonts w:ascii="Verdana" w:hAnsi="Verdana" w:cs="Verdana"/>
          <w:i/>
          <w:sz w:val="20"/>
          <w:szCs w:val="20"/>
        </w:rPr>
        <w:t xml:space="preserve">„Nie dotyczy” </w:t>
      </w:r>
    </w:p>
    <w:p w:rsidR="0009600E" w:rsidRDefault="00E9064C" w:rsidP="001A2BAC">
      <w:pPr>
        <w:pStyle w:val="Tekstpodstawowy2"/>
        <w:ind w:left="709" w:hanging="425"/>
        <w:rPr>
          <w:rFonts w:ascii="Verdana" w:hAnsi="Verdana" w:cs="Verdana"/>
          <w:sz w:val="20"/>
          <w:szCs w:val="20"/>
        </w:rPr>
      </w:pPr>
      <w:r w:rsidRPr="00E9064C">
        <w:rPr>
          <w:rFonts w:ascii="Verdana" w:hAnsi="Verdana" w:cs="Verdana"/>
          <w:b w:val="0"/>
          <w:sz w:val="20"/>
          <w:szCs w:val="20"/>
        </w:rPr>
        <w:t>3)</w:t>
      </w:r>
      <w:r w:rsidRPr="00E9064C">
        <w:rPr>
          <w:rFonts w:ascii="Verdana" w:hAnsi="Verdana" w:cs="Verdana"/>
          <w:b w:val="0"/>
          <w:sz w:val="20"/>
          <w:szCs w:val="20"/>
        </w:rPr>
        <w:tab/>
      </w:r>
      <w:r w:rsidRPr="009C7A53">
        <w:rPr>
          <w:rFonts w:ascii="Verdana" w:hAnsi="Verdana" w:cs="Verdana"/>
          <w:sz w:val="20"/>
          <w:szCs w:val="20"/>
        </w:rPr>
        <w:t xml:space="preserve">zdolności technicznej </w:t>
      </w:r>
      <w:r w:rsidR="00F30BAB">
        <w:rPr>
          <w:rFonts w:ascii="Verdana" w:hAnsi="Verdana" w:cs="Verdana"/>
          <w:sz w:val="20"/>
          <w:szCs w:val="20"/>
        </w:rPr>
        <w:t>lub</w:t>
      </w:r>
      <w:r w:rsidR="00F30BAB" w:rsidRPr="009C7A53">
        <w:rPr>
          <w:rFonts w:ascii="Verdana" w:hAnsi="Verdana" w:cs="Verdana"/>
          <w:sz w:val="20"/>
          <w:szCs w:val="20"/>
        </w:rPr>
        <w:t xml:space="preserve"> </w:t>
      </w:r>
      <w:r w:rsidRPr="009C7A53">
        <w:rPr>
          <w:rFonts w:ascii="Verdana" w:hAnsi="Verdana" w:cs="Verdana"/>
          <w:sz w:val="20"/>
          <w:szCs w:val="20"/>
        </w:rPr>
        <w:t>zawodowej</w:t>
      </w:r>
      <w:r>
        <w:rPr>
          <w:rFonts w:ascii="Verdana" w:hAnsi="Verdana" w:cs="Verdana"/>
          <w:sz w:val="20"/>
          <w:szCs w:val="20"/>
        </w:rPr>
        <w:t>:</w:t>
      </w:r>
    </w:p>
    <w:p w:rsidR="00A96D1A" w:rsidRDefault="008C2CAC" w:rsidP="00A03637">
      <w:pPr>
        <w:pStyle w:val="Tekstpodstawowy2"/>
        <w:tabs>
          <w:tab w:val="left" w:pos="1134"/>
        </w:tabs>
        <w:ind w:left="284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b w:val="0"/>
          <w:bCs w:val="0"/>
          <w:sz w:val="20"/>
          <w:szCs w:val="20"/>
        </w:rPr>
        <w:t>a)</w:t>
      </w:r>
      <w:r>
        <w:rPr>
          <w:rFonts w:ascii="Verdana" w:hAnsi="Verdana" w:cs="Verdana"/>
          <w:b w:val="0"/>
          <w:bCs w:val="0"/>
          <w:sz w:val="20"/>
          <w:szCs w:val="20"/>
        </w:rPr>
        <w:tab/>
      </w:r>
      <w:r w:rsidR="00A96D1A">
        <w:rPr>
          <w:rFonts w:ascii="Verdana" w:hAnsi="Verdana" w:cs="Verdana"/>
          <w:sz w:val="20"/>
          <w:szCs w:val="20"/>
        </w:rPr>
        <w:t>Wykonawcy:</w:t>
      </w:r>
    </w:p>
    <w:p w:rsidR="003F0849" w:rsidRPr="005938EE" w:rsidRDefault="008C2CAC" w:rsidP="003F0849">
      <w:pPr>
        <w:widowControl w:val="0"/>
        <w:shd w:val="clear" w:color="auto" w:fill="FFFFFF"/>
        <w:autoSpaceDE w:val="0"/>
        <w:autoSpaceDN w:val="0"/>
        <w:adjustRightInd w:val="0"/>
        <w:spacing w:before="105" w:line="238" w:lineRule="exact"/>
        <w:ind w:left="709"/>
        <w:jc w:val="both"/>
        <w:rPr>
          <w:rFonts w:ascii="Verdana" w:hAnsi="Verdana"/>
          <w:sz w:val="20"/>
          <w:szCs w:val="20"/>
        </w:rPr>
      </w:pPr>
      <w:r w:rsidRPr="008C2CAC">
        <w:rPr>
          <w:rFonts w:ascii="Verdana" w:hAnsi="Verdana" w:cs="Arial"/>
          <w:sz w:val="20"/>
          <w:szCs w:val="20"/>
          <w:lang w:eastAsia="en-US"/>
        </w:rPr>
        <w:t xml:space="preserve">Wykonawca musi wykazać się doświadczeniem w wykonaniu (zakończeniu), w okresie ostatnich </w:t>
      </w:r>
      <w:r w:rsidRPr="008C2CAC">
        <w:rPr>
          <w:rFonts w:ascii="Verdana" w:hAnsi="Verdana" w:cs="Arial"/>
          <w:b/>
          <w:sz w:val="20"/>
          <w:szCs w:val="20"/>
          <w:lang w:eastAsia="en-US"/>
        </w:rPr>
        <w:t>3 lat</w:t>
      </w:r>
      <w:r w:rsidRPr="008C2CAC">
        <w:rPr>
          <w:rFonts w:ascii="Verdana" w:hAnsi="Verdana" w:cs="Arial"/>
          <w:sz w:val="20"/>
          <w:szCs w:val="20"/>
          <w:lang w:eastAsia="en-US"/>
        </w:rPr>
        <w:t xml:space="preserve"> przed upływem terminu składania ofert, a jeżeli okres prowadzenia działalności jest krótszy, to w tym okresie: </w:t>
      </w:r>
      <w:r w:rsidR="003F0849" w:rsidRPr="005938EE">
        <w:rPr>
          <w:rFonts w:ascii="Verdana" w:hAnsi="Verdana" w:cs="Arial"/>
          <w:sz w:val="20"/>
          <w:szCs w:val="20"/>
        </w:rPr>
        <w:t xml:space="preserve">co najmniej 3 </w:t>
      </w:r>
      <w:r w:rsidR="00653193">
        <w:rPr>
          <w:rFonts w:ascii="Verdana" w:hAnsi="Verdana" w:cs="Arial"/>
          <w:sz w:val="20"/>
          <w:szCs w:val="20"/>
        </w:rPr>
        <w:t>usług</w:t>
      </w:r>
      <w:r w:rsidR="003C33C2">
        <w:rPr>
          <w:rFonts w:ascii="Verdana" w:hAnsi="Verdana" w:cs="Arial"/>
          <w:sz w:val="20"/>
          <w:szCs w:val="20"/>
        </w:rPr>
        <w:t xml:space="preserve"> obejmujących dostawy materiałów eksploatacyjnych do urządzeń drukujących o łącznej wartości  dostarczonych materiałów min. 120</w:t>
      </w:r>
      <w:r w:rsidR="00653193">
        <w:rPr>
          <w:rFonts w:ascii="Verdana" w:hAnsi="Verdana" w:cs="Arial"/>
          <w:sz w:val="20"/>
          <w:szCs w:val="20"/>
        </w:rPr>
        <w:t> </w:t>
      </w:r>
      <w:r w:rsidR="003C33C2">
        <w:rPr>
          <w:rFonts w:ascii="Verdana" w:hAnsi="Verdana" w:cs="Arial"/>
          <w:sz w:val="20"/>
          <w:szCs w:val="20"/>
        </w:rPr>
        <w:t>000</w:t>
      </w:r>
      <w:r w:rsidR="00653193">
        <w:rPr>
          <w:rFonts w:ascii="Verdana" w:hAnsi="Verdana" w:cs="Arial"/>
          <w:sz w:val="20"/>
          <w:szCs w:val="20"/>
        </w:rPr>
        <w:t xml:space="preserve"> zł brutto każda realizowana</w:t>
      </w:r>
      <w:r w:rsidR="003C33C2">
        <w:rPr>
          <w:rFonts w:ascii="Verdana" w:hAnsi="Verdana" w:cs="Arial"/>
          <w:sz w:val="20"/>
          <w:szCs w:val="20"/>
        </w:rPr>
        <w:t xml:space="preserve"> przez okres minimum 12 miesięcy. </w:t>
      </w:r>
    </w:p>
    <w:p w:rsidR="008C2CAC" w:rsidRPr="008C2CAC" w:rsidRDefault="008C2CAC" w:rsidP="008C2CAC">
      <w:pPr>
        <w:spacing w:before="120"/>
        <w:ind w:left="708"/>
        <w:jc w:val="both"/>
        <w:rPr>
          <w:rFonts w:ascii="Verdana" w:hAnsi="Verdana" w:cs="Courier New"/>
          <w:i/>
          <w:sz w:val="18"/>
          <w:szCs w:val="18"/>
        </w:rPr>
      </w:pPr>
      <w:r w:rsidRPr="008C2CAC">
        <w:rPr>
          <w:rFonts w:ascii="Verdana" w:hAnsi="Verdana" w:cs="Courier New"/>
          <w:i/>
          <w:sz w:val="18"/>
          <w:szCs w:val="18"/>
        </w:rPr>
        <w:t>Wartości podane w dokumentach potwierdzających spełnianie warunku,  w walutach innych niż wskazane przez Zamawiającego, Wykonawca przeliczy według średniego kursu NBP na dzień podpisania protokołu odbioru lub równoważnego dokumentu.</w:t>
      </w:r>
    </w:p>
    <w:p w:rsidR="008C2CAC" w:rsidRPr="008C2CAC" w:rsidRDefault="008C2CAC" w:rsidP="008C2CAC">
      <w:pPr>
        <w:jc w:val="both"/>
        <w:rPr>
          <w:rFonts w:ascii="Verdana" w:hAnsi="Verdana"/>
          <w:sz w:val="20"/>
          <w:szCs w:val="20"/>
        </w:rPr>
      </w:pPr>
    </w:p>
    <w:p w:rsidR="008C2CAC" w:rsidRPr="008C2CAC" w:rsidRDefault="008C2CAC" w:rsidP="008C2CAC">
      <w:pPr>
        <w:autoSpaceDE w:val="0"/>
        <w:autoSpaceDN w:val="0"/>
        <w:adjustRightInd w:val="0"/>
        <w:ind w:left="708"/>
        <w:jc w:val="both"/>
        <w:rPr>
          <w:rFonts w:ascii="Verdana" w:eastAsia="Calibri" w:hAnsi="Verdana" w:cs="Verdana"/>
          <w:sz w:val="20"/>
          <w:szCs w:val="20"/>
        </w:rPr>
      </w:pPr>
      <w:r w:rsidRPr="008C2CAC">
        <w:rPr>
          <w:rFonts w:ascii="Verdana" w:hAnsi="Verdana" w:cs="Verdana"/>
          <w:sz w:val="20"/>
          <w:szCs w:val="20"/>
        </w:rPr>
        <w:t xml:space="preserve">W przypadku Wykonawców wspólnie ubiegających się o udzielenie zamówienia, spełnianie warunków w pkt 7.2.3) a) IDW, Wykonawcy wykazują </w:t>
      </w:r>
      <w:r w:rsidRPr="008C2CAC">
        <w:rPr>
          <w:rFonts w:ascii="Verdana" w:eastAsia="Calibri" w:hAnsi="Verdana" w:cs="Verdana"/>
          <w:sz w:val="20"/>
          <w:szCs w:val="20"/>
        </w:rPr>
        <w:t>łącznie.</w:t>
      </w:r>
    </w:p>
    <w:p w:rsidR="00A96D1A" w:rsidRDefault="00A96D1A" w:rsidP="00A03637">
      <w:pPr>
        <w:pStyle w:val="Tekstpodstawowy2"/>
        <w:tabs>
          <w:tab w:val="left" w:pos="1134"/>
        </w:tabs>
        <w:ind w:left="284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b w:val="0"/>
          <w:bCs w:val="0"/>
          <w:sz w:val="20"/>
          <w:szCs w:val="20"/>
        </w:rPr>
        <w:t xml:space="preserve">b) </w:t>
      </w:r>
      <w:r>
        <w:rPr>
          <w:rFonts w:ascii="Verdana" w:hAnsi="Verdana" w:cs="Verdana"/>
          <w:b w:val="0"/>
          <w:bCs w:val="0"/>
          <w:sz w:val="20"/>
          <w:szCs w:val="20"/>
        </w:rPr>
        <w:tab/>
      </w:r>
      <w:r>
        <w:rPr>
          <w:rFonts w:ascii="Verdana" w:hAnsi="Verdana" w:cs="Verdana"/>
          <w:sz w:val="20"/>
          <w:szCs w:val="20"/>
        </w:rPr>
        <w:t>osób:</w:t>
      </w:r>
    </w:p>
    <w:p w:rsidR="008C2CAC" w:rsidRDefault="008C2CAC" w:rsidP="008C2CAC">
      <w:pPr>
        <w:pStyle w:val="pkt"/>
        <w:ind w:left="0" w:firstLine="708"/>
        <w:rPr>
          <w:rFonts w:ascii="Verdana" w:hAnsi="Verdana" w:cs="Verdana"/>
          <w:i/>
          <w:sz w:val="20"/>
          <w:szCs w:val="20"/>
        </w:rPr>
      </w:pPr>
      <w:r w:rsidRPr="009C7A53">
        <w:rPr>
          <w:rFonts w:ascii="Verdana" w:hAnsi="Verdana" w:cs="Verdana"/>
          <w:i/>
          <w:sz w:val="20"/>
          <w:szCs w:val="20"/>
        </w:rPr>
        <w:t xml:space="preserve">„Nie dotyczy” </w:t>
      </w:r>
    </w:p>
    <w:p w:rsidR="00BE3913" w:rsidRDefault="00BE3913" w:rsidP="003461A9">
      <w:pPr>
        <w:pStyle w:val="Tekstpodstawowy2"/>
        <w:ind w:left="709" w:hanging="709"/>
        <w:rPr>
          <w:rFonts w:ascii="Verdana" w:hAnsi="Verdana" w:cs="Verdana"/>
          <w:sz w:val="20"/>
          <w:szCs w:val="20"/>
        </w:rPr>
      </w:pPr>
      <w:r w:rsidRPr="00BE3913">
        <w:rPr>
          <w:rFonts w:ascii="Verdana" w:hAnsi="Verdana" w:cs="Verdana"/>
          <w:b w:val="0"/>
          <w:sz w:val="20"/>
          <w:szCs w:val="20"/>
        </w:rPr>
        <w:t>7.3.</w:t>
      </w:r>
      <w:r w:rsidRPr="00BE3913">
        <w:rPr>
          <w:rFonts w:ascii="Verdana" w:hAnsi="Verdana" w:cs="Verdana"/>
          <w:b w:val="0"/>
          <w:sz w:val="20"/>
          <w:szCs w:val="20"/>
        </w:rPr>
        <w:tab/>
        <w:t xml:space="preserve">Zamawiający może, na każdym etapie postępowania, uznać, że </w:t>
      </w:r>
      <w:r w:rsidR="00E757C5">
        <w:rPr>
          <w:rFonts w:ascii="Verdana" w:hAnsi="Verdana" w:cs="Verdana"/>
          <w:b w:val="0"/>
          <w:sz w:val="20"/>
          <w:szCs w:val="20"/>
        </w:rPr>
        <w:t>W</w:t>
      </w:r>
      <w:r w:rsidRPr="00BE3913">
        <w:rPr>
          <w:rFonts w:ascii="Verdana" w:hAnsi="Verdana" w:cs="Verdana"/>
          <w:b w:val="0"/>
          <w:sz w:val="20"/>
          <w:szCs w:val="20"/>
        </w:rPr>
        <w:t xml:space="preserve">ykonawca nie posiada wymaganych zdolności, jeżeli zaangażowanie zasobów technicznych lub zawodowych </w:t>
      </w:r>
      <w:r w:rsidR="00E757C5">
        <w:rPr>
          <w:rFonts w:ascii="Verdana" w:hAnsi="Verdana" w:cs="Verdana"/>
          <w:b w:val="0"/>
          <w:sz w:val="20"/>
          <w:szCs w:val="20"/>
        </w:rPr>
        <w:t>W</w:t>
      </w:r>
      <w:r w:rsidRPr="00BE3913">
        <w:rPr>
          <w:rFonts w:ascii="Verdana" w:hAnsi="Verdana" w:cs="Verdana"/>
          <w:b w:val="0"/>
          <w:sz w:val="20"/>
          <w:szCs w:val="20"/>
        </w:rPr>
        <w:t xml:space="preserve">ykonawcy w inne przedsięwzięcia gospodarcze </w:t>
      </w:r>
      <w:r w:rsidR="00E757C5">
        <w:rPr>
          <w:rFonts w:ascii="Verdana" w:hAnsi="Verdana" w:cs="Verdana"/>
          <w:b w:val="0"/>
          <w:sz w:val="20"/>
          <w:szCs w:val="20"/>
        </w:rPr>
        <w:t>W</w:t>
      </w:r>
      <w:r w:rsidRPr="00BE3913">
        <w:rPr>
          <w:rFonts w:ascii="Verdana" w:hAnsi="Verdana" w:cs="Verdana"/>
          <w:b w:val="0"/>
          <w:sz w:val="20"/>
          <w:szCs w:val="20"/>
        </w:rPr>
        <w:t>ykonawcy może mieć negatywny wpływ na realizację zamówienia.</w:t>
      </w:r>
    </w:p>
    <w:p w:rsidR="00F64B92" w:rsidRDefault="00F64B92" w:rsidP="003461A9">
      <w:pPr>
        <w:spacing w:before="120"/>
        <w:ind w:left="1134" w:right="281"/>
        <w:jc w:val="both"/>
        <w:rPr>
          <w:rStyle w:val="Wyrnieniedelikatne"/>
          <w:rFonts w:ascii="Verdana" w:hAnsi="Verdana"/>
          <w:color w:val="0070C0"/>
          <w:sz w:val="20"/>
          <w:szCs w:val="20"/>
        </w:rPr>
      </w:pPr>
    </w:p>
    <w:p w:rsidR="00BE245A" w:rsidRDefault="00A03637" w:rsidP="003461A9">
      <w:pPr>
        <w:ind w:left="720" w:hanging="720"/>
        <w:jc w:val="both"/>
        <w:rPr>
          <w:rFonts w:ascii="Verdana" w:hAnsi="Verdana" w:cs="Verdana"/>
          <w:b/>
          <w:sz w:val="20"/>
          <w:szCs w:val="20"/>
        </w:rPr>
      </w:pPr>
      <w:r>
        <w:rPr>
          <w:rFonts w:ascii="Verdana" w:hAnsi="Verdana" w:cs="Verdana"/>
          <w:b/>
          <w:sz w:val="20"/>
          <w:szCs w:val="20"/>
        </w:rPr>
        <w:t>8.</w:t>
      </w:r>
      <w:r w:rsidR="00BE245A" w:rsidRPr="00BE3913">
        <w:rPr>
          <w:rFonts w:ascii="Verdana" w:hAnsi="Verdana" w:cs="Verdana"/>
          <w:b/>
          <w:sz w:val="20"/>
          <w:szCs w:val="20"/>
        </w:rPr>
        <w:tab/>
        <w:t>PRZESŁANKI WYKLUCZENIA WYKONAWCÓW</w:t>
      </w:r>
    </w:p>
    <w:p w:rsidR="001E33F1" w:rsidRPr="001E33F1" w:rsidRDefault="001E33F1" w:rsidP="001E33F1">
      <w:pPr>
        <w:spacing w:after="60"/>
        <w:ind w:left="709" w:hanging="709"/>
        <w:jc w:val="both"/>
        <w:rPr>
          <w:rFonts w:ascii="Verdana" w:hAnsi="Verdana" w:cs="Verdana"/>
          <w:bCs/>
          <w:sz w:val="20"/>
          <w:szCs w:val="20"/>
        </w:rPr>
      </w:pPr>
      <w:r w:rsidRPr="001E33F1">
        <w:rPr>
          <w:rFonts w:ascii="Verdana" w:hAnsi="Verdana" w:cs="Verdana"/>
          <w:bCs/>
          <w:sz w:val="20"/>
          <w:szCs w:val="20"/>
        </w:rPr>
        <w:t>8.1.</w:t>
      </w:r>
      <w:r w:rsidRPr="001E33F1">
        <w:rPr>
          <w:rFonts w:ascii="Verdana" w:hAnsi="Verdana" w:cs="Verdana"/>
          <w:bCs/>
          <w:sz w:val="20"/>
          <w:szCs w:val="20"/>
        </w:rPr>
        <w:tab/>
        <w:t xml:space="preserve">Z postępowania o udzielenie zamówienia wyklucza się Wykonawcę, w stosunku do którego zachodzi którakolwiek z okoliczności, o których mowa w art. 24 ust. 1 pkt 12 – 23 ustawy </w:t>
      </w:r>
      <w:proofErr w:type="spellStart"/>
      <w:r w:rsidRPr="001E33F1">
        <w:rPr>
          <w:rFonts w:ascii="Verdana" w:hAnsi="Verdana" w:cs="Verdana"/>
          <w:bCs/>
          <w:sz w:val="20"/>
          <w:szCs w:val="20"/>
        </w:rPr>
        <w:t>Pzp</w:t>
      </w:r>
      <w:proofErr w:type="spellEnd"/>
      <w:r w:rsidRPr="001E33F1">
        <w:rPr>
          <w:rFonts w:ascii="Verdana" w:hAnsi="Verdana" w:cs="Verdana"/>
          <w:bCs/>
          <w:sz w:val="20"/>
          <w:szCs w:val="20"/>
        </w:rPr>
        <w:t>.</w:t>
      </w:r>
    </w:p>
    <w:p w:rsidR="001E33F1" w:rsidRPr="001E33F1" w:rsidRDefault="001E33F1" w:rsidP="001E33F1">
      <w:pPr>
        <w:spacing w:after="60"/>
        <w:ind w:left="709" w:hanging="709"/>
        <w:jc w:val="both"/>
        <w:rPr>
          <w:rFonts w:ascii="Verdana" w:hAnsi="Verdana"/>
          <w:b/>
          <w:bCs/>
          <w:i/>
          <w:iCs/>
          <w:color w:val="0070C0"/>
          <w:sz w:val="20"/>
          <w:szCs w:val="20"/>
        </w:rPr>
      </w:pPr>
      <w:r w:rsidRPr="001E33F1">
        <w:rPr>
          <w:rFonts w:ascii="Verdana" w:hAnsi="Verdana" w:cs="Verdana"/>
          <w:bCs/>
          <w:sz w:val="20"/>
          <w:szCs w:val="20"/>
        </w:rPr>
        <w:t>8.2.</w:t>
      </w:r>
      <w:r w:rsidRPr="001E33F1">
        <w:rPr>
          <w:rFonts w:ascii="Verdana" w:hAnsi="Verdana" w:cs="Verdana"/>
          <w:bCs/>
          <w:sz w:val="20"/>
          <w:szCs w:val="20"/>
        </w:rPr>
        <w:tab/>
        <w:t xml:space="preserve">Dodatkowo Zamawiający wykluczy Wykonawcę:  </w:t>
      </w:r>
    </w:p>
    <w:p w:rsidR="001E33F1" w:rsidRPr="001E33F1" w:rsidRDefault="001E33F1" w:rsidP="001E33F1">
      <w:pPr>
        <w:spacing w:after="60"/>
        <w:ind w:left="709" w:hanging="425"/>
        <w:jc w:val="both"/>
        <w:rPr>
          <w:rFonts w:ascii="Verdana" w:hAnsi="Verdana" w:cs="Verdana"/>
          <w:bCs/>
          <w:sz w:val="20"/>
          <w:szCs w:val="20"/>
        </w:rPr>
      </w:pPr>
      <w:r w:rsidRPr="001E33F1">
        <w:rPr>
          <w:rFonts w:ascii="Verdana" w:hAnsi="Verdana" w:cs="Verdana"/>
          <w:sz w:val="20"/>
          <w:szCs w:val="20"/>
        </w:rPr>
        <w:lastRenderedPageBreak/>
        <w:t>1)</w:t>
      </w:r>
      <w:r w:rsidRPr="001E33F1">
        <w:rPr>
          <w:rFonts w:ascii="Verdana" w:hAnsi="Verdana" w:cs="Verdana"/>
          <w:sz w:val="20"/>
          <w:szCs w:val="20"/>
        </w:rPr>
        <w:tab/>
      </w:r>
      <w:r w:rsidRPr="001E33F1">
        <w:rPr>
          <w:rFonts w:ascii="Verdana" w:hAnsi="Verdana" w:cs="Verdana"/>
          <w:bCs/>
          <w:sz w:val="20"/>
          <w:szCs w:val="20"/>
        </w:rPr>
        <w:t>w stosunku do którego otwarto likwidację, w zatwierdzonym przez sąd układzie w postępowaniu restrukturyzacyjnym jest przewidziane zaspokojenie wierzycieli przez likwidację jego majątku lub sąd zarządził likwidację jego majątku w trybie art. 332 ust. 1 ustawy z dnia 15 maja 2015 r. – Prawo restrukturyzacyjne (Dz. U. z 2015 r. poz. 978, 1259, 1513, 1830 i 1844) lub którego upadłość ogłoszono, z wyjątkiem Wykonawcy, który po ogłoszeniu upadłości zawarł układ zatwierdzony prawomocnym postanowieniem sądu, jeżeli układ nie przewiduje zaspokojenia wierzycieli przez likwidację majątku upadłego, chyba że sąd zarządził likwidację jego majątku w trybie art. 366 ust. 1 ustawy z dnia 28 lutego 2003 r. – Prawo upadłościowe (Dz. U. z 2015 r. poz. 233, 978, 1166, 1259 i 1844 oraz z 2016 r. poz. 615);</w:t>
      </w:r>
    </w:p>
    <w:p w:rsidR="001E33F1" w:rsidRPr="001E33F1" w:rsidRDefault="001E33F1" w:rsidP="001E33F1">
      <w:pPr>
        <w:spacing w:after="60"/>
        <w:ind w:left="709" w:hanging="425"/>
        <w:jc w:val="both"/>
        <w:rPr>
          <w:rFonts w:ascii="Verdana" w:hAnsi="Verdana" w:cs="Verdana"/>
          <w:bCs/>
          <w:sz w:val="20"/>
          <w:szCs w:val="20"/>
        </w:rPr>
      </w:pPr>
      <w:r w:rsidRPr="001E33F1">
        <w:rPr>
          <w:rFonts w:ascii="Verdana" w:hAnsi="Verdana" w:cs="Verdana"/>
          <w:bCs/>
          <w:sz w:val="20"/>
          <w:szCs w:val="20"/>
        </w:rPr>
        <w:t>2)</w:t>
      </w:r>
      <w:r w:rsidRPr="001E33F1">
        <w:rPr>
          <w:rFonts w:ascii="Verdana" w:hAnsi="Verdana" w:cs="Verdana"/>
          <w:bCs/>
          <w:sz w:val="20"/>
          <w:szCs w:val="20"/>
        </w:rPr>
        <w:tab/>
        <w:t xml:space="preserve">który, z przyczyn leżących po jego stronie, nie wykonał albo nienależycie wykonał w istotnym stopniu wcześniejszą umowę w sprawie zamówienia publicznego lub umowę koncesji, zawartą z Zamawiającym, o którym mowa w art. 3 ust. 1 pkt 1–4 ustawy </w:t>
      </w:r>
      <w:proofErr w:type="spellStart"/>
      <w:r w:rsidRPr="001E33F1">
        <w:rPr>
          <w:rFonts w:ascii="Verdana" w:hAnsi="Verdana" w:cs="Verdana"/>
          <w:bCs/>
          <w:sz w:val="20"/>
          <w:szCs w:val="20"/>
        </w:rPr>
        <w:t>Pzp</w:t>
      </w:r>
      <w:proofErr w:type="spellEnd"/>
      <w:r w:rsidRPr="001E33F1">
        <w:rPr>
          <w:rFonts w:ascii="Verdana" w:hAnsi="Verdana" w:cs="Verdana"/>
          <w:bCs/>
          <w:sz w:val="20"/>
          <w:szCs w:val="20"/>
        </w:rPr>
        <w:t>, co doprowadziło do rozwiązania umowy lub zasądzenia odszkodowania;</w:t>
      </w:r>
    </w:p>
    <w:p w:rsidR="001E33F1" w:rsidRPr="001E33F1" w:rsidRDefault="001E33F1" w:rsidP="001E33F1">
      <w:pPr>
        <w:spacing w:after="60"/>
        <w:ind w:left="709" w:hanging="709"/>
        <w:jc w:val="both"/>
        <w:rPr>
          <w:rFonts w:ascii="Verdana" w:hAnsi="Verdana" w:cs="Verdana"/>
          <w:bCs/>
          <w:sz w:val="20"/>
          <w:szCs w:val="20"/>
        </w:rPr>
      </w:pPr>
      <w:r w:rsidRPr="001E33F1">
        <w:rPr>
          <w:rFonts w:ascii="Verdana" w:hAnsi="Verdana" w:cs="Verdana"/>
          <w:bCs/>
          <w:sz w:val="20"/>
          <w:szCs w:val="20"/>
        </w:rPr>
        <w:t>8.3.</w:t>
      </w:r>
      <w:r w:rsidRPr="001E33F1">
        <w:rPr>
          <w:rFonts w:ascii="Verdana" w:hAnsi="Verdana" w:cs="Verdana"/>
          <w:bCs/>
          <w:sz w:val="20"/>
          <w:szCs w:val="20"/>
        </w:rPr>
        <w:tab/>
        <w:t xml:space="preserve">Wykluczenie Wykonawcy następuje zgodnie z art. 24 ust. 7 ustawy </w:t>
      </w:r>
      <w:proofErr w:type="spellStart"/>
      <w:r w:rsidRPr="001E33F1">
        <w:rPr>
          <w:rFonts w:ascii="Verdana" w:hAnsi="Verdana" w:cs="Verdana"/>
          <w:bCs/>
          <w:sz w:val="20"/>
          <w:szCs w:val="20"/>
        </w:rPr>
        <w:t>Pzp</w:t>
      </w:r>
      <w:proofErr w:type="spellEnd"/>
      <w:r w:rsidRPr="001E33F1">
        <w:rPr>
          <w:rFonts w:ascii="Verdana" w:hAnsi="Verdana" w:cs="Verdana"/>
          <w:bCs/>
          <w:sz w:val="20"/>
          <w:szCs w:val="20"/>
        </w:rPr>
        <w:t>.</w:t>
      </w:r>
    </w:p>
    <w:p w:rsidR="001E33F1" w:rsidRPr="001E33F1" w:rsidRDefault="001E33F1" w:rsidP="001E33F1">
      <w:pPr>
        <w:spacing w:after="60"/>
        <w:ind w:left="709" w:hanging="709"/>
        <w:jc w:val="both"/>
        <w:rPr>
          <w:rFonts w:ascii="Verdana" w:hAnsi="Verdana" w:cs="Verdana"/>
          <w:bCs/>
          <w:sz w:val="20"/>
          <w:szCs w:val="20"/>
        </w:rPr>
      </w:pPr>
      <w:r w:rsidRPr="001E33F1">
        <w:rPr>
          <w:rFonts w:ascii="Verdana" w:hAnsi="Verdana" w:cs="Verdana"/>
          <w:bCs/>
          <w:sz w:val="20"/>
          <w:szCs w:val="20"/>
        </w:rPr>
        <w:t>8.4.</w:t>
      </w:r>
      <w:r w:rsidRPr="001E33F1">
        <w:rPr>
          <w:rFonts w:ascii="Verdana" w:hAnsi="Verdana" w:cs="Verdana"/>
          <w:bCs/>
          <w:sz w:val="20"/>
          <w:szCs w:val="20"/>
        </w:rPr>
        <w:tab/>
        <w:t xml:space="preserve">Wykonawca, który podlega wykluczeniu na podstawie art. 24 ust. 1 pkt 13 i 14 oraz 16–20 ustawy </w:t>
      </w:r>
      <w:proofErr w:type="spellStart"/>
      <w:r w:rsidRPr="001E33F1">
        <w:rPr>
          <w:rFonts w:ascii="Verdana" w:hAnsi="Verdana" w:cs="Verdana"/>
          <w:bCs/>
          <w:sz w:val="20"/>
          <w:szCs w:val="20"/>
        </w:rPr>
        <w:t>Pzp</w:t>
      </w:r>
      <w:proofErr w:type="spellEnd"/>
      <w:r w:rsidRPr="001E33F1">
        <w:rPr>
          <w:rFonts w:ascii="Verdana" w:hAnsi="Verdana" w:cs="Verdana"/>
          <w:bCs/>
          <w:sz w:val="20"/>
          <w:szCs w:val="20"/>
        </w:rPr>
        <w:t xml:space="preserve"> lub</w:t>
      </w:r>
      <w:r w:rsidRPr="001E33F1">
        <w:rPr>
          <w:b/>
          <w:bCs/>
          <w:sz w:val="25"/>
          <w:szCs w:val="25"/>
        </w:rPr>
        <w:t xml:space="preserve"> </w:t>
      </w:r>
      <w:r w:rsidRPr="001E33F1">
        <w:rPr>
          <w:rFonts w:ascii="Verdana" w:hAnsi="Verdana" w:cs="Verdana"/>
          <w:bCs/>
          <w:sz w:val="20"/>
          <w:szCs w:val="20"/>
        </w:rPr>
        <w:t>na podstawie okoliczności wymienionych w  pkt 8.2. IDW, może przedstawić dowody na to, że podjęte przez niego środki są wystarczające do wykazania jego rzetelności, w szczególności udowodnić naprawienie szkody wyrządzonej przestępstwem lub przestępstwem skarbowym, zadośćuczynienie pieniężne za doznaną krzywdę lub naprawienie szkody, wyczerpujące wyjaśnienie stanu faktycznego oraz współpracę z organami ścigania oraz podjęcie konkretnych środków technicznych, organizacyjnych i kadrowych, które są odpowiednie dla zapobiegania dalszym przestępstwom lub przestępstwom skarbowym lub nieprawidłowemu postępowaniu Wykonawcy. Regulacji, o której mowa w zdaniu pierwszym nie stosuje się, jeżeli wobec Wykonawcy, będącego podmiotem zbiorowym, orzeczono prawomocnym wyrokiem sądu zakaz ubiegania się o udzielenie zamówienia oraz nie upłynął określony w tym wyroku okres obowiązywania tego zakazu.</w:t>
      </w:r>
    </w:p>
    <w:p w:rsidR="001E33F1" w:rsidRPr="001E33F1" w:rsidRDefault="001E33F1" w:rsidP="001E33F1">
      <w:pPr>
        <w:spacing w:after="60"/>
        <w:ind w:left="709" w:hanging="709"/>
        <w:jc w:val="both"/>
        <w:rPr>
          <w:rFonts w:ascii="Verdana" w:hAnsi="Verdana" w:cs="Verdana"/>
          <w:bCs/>
          <w:sz w:val="20"/>
          <w:szCs w:val="20"/>
        </w:rPr>
      </w:pPr>
      <w:r w:rsidRPr="001E33F1">
        <w:rPr>
          <w:rFonts w:ascii="Verdana" w:hAnsi="Verdana" w:cs="Verdana"/>
          <w:bCs/>
          <w:sz w:val="20"/>
          <w:szCs w:val="20"/>
        </w:rPr>
        <w:t>8.5.</w:t>
      </w:r>
      <w:r w:rsidRPr="001E33F1">
        <w:rPr>
          <w:rFonts w:ascii="Verdana" w:hAnsi="Verdana" w:cs="Verdana"/>
          <w:bCs/>
          <w:sz w:val="20"/>
          <w:szCs w:val="20"/>
        </w:rPr>
        <w:tab/>
        <w:t>Wykonawca nie podlega wykluczeniu, jeżeli Zamawiający, uwzględniając wagę i szczególne okoliczności czynu Wykonawcy, uzna za wystarczające dowody przedstawione na podstawie pkt. 8.4 IDW.</w:t>
      </w:r>
    </w:p>
    <w:p w:rsidR="001E33F1" w:rsidRPr="001E33F1" w:rsidRDefault="001E33F1" w:rsidP="001E33F1">
      <w:pPr>
        <w:spacing w:after="60"/>
        <w:ind w:left="709" w:hanging="709"/>
        <w:jc w:val="both"/>
        <w:rPr>
          <w:rFonts w:ascii="Verdana" w:hAnsi="Verdana" w:cs="Verdana"/>
          <w:bCs/>
          <w:sz w:val="20"/>
          <w:szCs w:val="20"/>
        </w:rPr>
      </w:pPr>
      <w:r w:rsidRPr="001E33F1">
        <w:rPr>
          <w:rFonts w:ascii="Verdana" w:hAnsi="Verdana" w:cs="Verdana"/>
          <w:bCs/>
          <w:sz w:val="20"/>
          <w:szCs w:val="20"/>
        </w:rPr>
        <w:t>8.6.</w:t>
      </w:r>
      <w:r w:rsidRPr="001E33F1">
        <w:rPr>
          <w:rFonts w:ascii="Verdana" w:hAnsi="Verdana" w:cs="Verdana"/>
          <w:bCs/>
          <w:sz w:val="20"/>
          <w:szCs w:val="20"/>
        </w:rPr>
        <w:tab/>
        <w:t>Zamawiający może wykluczyć Wykonawcę na każdym etapie postępowania o udzielenie zamówienia.</w:t>
      </w:r>
    </w:p>
    <w:p w:rsidR="00B8439F" w:rsidRDefault="00B8439F" w:rsidP="003461A9">
      <w:pPr>
        <w:ind w:left="709"/>
        <w:jc w:val="both"/>
        <w:rPr>
          <w:rFonts w:ascii="Verdana" w:hAnsi="Verdana" w:cs="Verdana"/>
          <w:sz w:val="20"/>
          <w:szCs w:val="20"/>
        </w:rPr>
      </w:pPr>
    </w:p>
    <w:p w:rsidR="006A7820" w:rsidRDefault="006A7820" w:rsidP="003461A9">
      <w:pPr>
        <w:ind w:left="720" w:hanging="720"/>
        <w:jc w:val="both"/>
        <w:rPr>
          <w:rStyle w:val="tekstdokbold"/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b/>
          <w:sz w:val="20"/>
          <w:szCs w:val="20"/>
        </w:rPr>
        <w:t>9</w:t>
      </w:r>
      <w:r w:rsidR="00A03637">
        <w:rPr>
          <w:rFonts w:ascii="Verdana" w:hAnsi="Verdana" w:cs="Verdana"/>
          <w:b/>
          <w:sz w:val="20"/>
          <w:szCs w:val="20"/>
        </w:rPr>
        <w:t>.</w:t>
      </w:r>
      <w:r w:rsidRPr="00BE3913">
        <w:rPr>
          <w:rFonts w:ascii="Verdana" w:hAnsi="Verdana" w:cs="Verdana"/>
          <w:b/>
          <w:sz w:val="20"/>
          <w:szCs w:val="20"/>
        </w:rPr>
        <w:tab/>
      </w:r>
      <w:r w:rsidRPr="006A7820">
        <w:rPr>
          <w:rStyle w:val="tekstdokbold"/>
          <w:rFonts w:ascii="Verdana" w:hAnsi="Verdana" w:cs="Verdana"/>
          <w:sz w:val="20"/>
          <w:szCs w:val="20"/>
        </w:rPr>
        <w:t>OŚWIADCZENIA I DOKUMENTY, JAKIE ZOBOWIĄZANI SĄ DOSTARCZYĆ WYKONAWCY W CELU WYKAZANIA BRAKU PODSTAW WYKLUCZENIA ORAZ POTWIERDZENIA SPEŁNIANIA WARUNKÓW UDZIAŁU W POSTĘPOWANIU</w:t>
      </w:r>
    </w:p>
    <w:p w:rsidR="003B2B1A" w:rsidRDefault="003B2B1A" w:rsidP="003B2B1A">
      <w:pPr>
        <w:pStyle w:val="Tekstpodstawowy2"/>
        <w:spacing w:before="0" w:after="60"/>
        <w:ind w:left="709" w:hanging="709"/>
        <w:rPr>
          <w:rFonts w:ascii="Verdana" w:hAnsi="Verdana" w:cs="Verdana"/>
          <w:b w:val="0"/>
          <w:sz w:val="20"/>
          <w:szCs w:val="20"/>
        </w:rPr>
      </w:pPr>
      <w:r w:rsidRPr="006A7820">
        <w:rPr>
          <w:rFonts w:ascii="Verdana" w:hAnsi="Verdana" w:cs="Verdana"/>
          <w:b w:val="0"/>
          <w:sz w:val="20"/>
          <w:szCs w:val="20"/>
        </w:rPr>
        <w:t>9.1.</w:t>
      </w:r>
      <w:r w:rsidRPr="006A7820">
        <w:rPr>
          <w:rFonts w:ascii="Verdana" w:hAnsi="Verdana" w:cs="Verdana"/>
          <w:b w:val="0"/>
          <w:sz w:val="20"/>
          <w:szCs w:val="20"/>
        </w:rPr>
        <w:tab/>
      </w:r>
      <w:r>
        <w:rPr>
          <w:rFonts w:ascii="Verdana" w:hAnsi="Verdana" w:cs="Verdana"/>
          <w:b w:val="0"/>
          <w:sz w:val="20"/>
          <w:szCs w:val="20"/>
        </w:rPr>
        <w:t>Wykonawca zobowiązany jest złożyć</w:t>
      </w:r>
      <w:r w:rsidRPr="006A7820">
        <w:rPr>
          <w:rFonts w:ascii="Verdana" w:hAnsi="Verdana" w:cs="Verdana"/>
          <w:b w:val="0"/>
          <w:sz w:val="20"/>
          <w:szCs w:val="20"/>
        </w:rPr>
        <w:t xml:space="preserve"> aktualne na dzie</w:t>
      </w:r>
      <w:r>
        <w:rPr>
          <w:rFonts w:ascii="Verdana" w:hAnsi="Verdana" w:cs="Verdana"/>
          <w:b w:val="0"/>
          <w:sz w:val="20"/>
          <w:szCs w:val="20"/>
        </w:rPr>
        <w:t xml:space="preserve">ń składania ofert </w:t>
      </w:r>
      <w:r w:rsidRPr="00633DCF">
        <w:rPr>
          <w:rFonts w:ascii="Verdana" w:hAnsi="Verdana" w:cs="Verdana"/>
          <w:b w:val="0"/>
          <w:sz w:val="20"/>
          <w:szCs w:val="20"/>
        </w:rPr>
        <w:t>oświadczenie stanowiące wstępne potwierdzenie, że Wykonawca:</w:t>
      </w:r>
    </w:p>
    <w:p w:rsidR="003B2B1A" w:rsidRPr="00633DCF" w:rsidRDefault="003B2B1A" w:rsidP="003B2B1A">
      <w:pPr>
        <w:pStyle w:val="Tekstpodstawowy2"/>
        <w:tabs>
          <w:tab w:val="left" w:pos="1134"/>
        </w:tabs>
        <w:spacing w:before="0" w:after="60"/>
        <w:ind w:left="709"/>
        <w:rPr>
          <w:rFonts w:ascii="Verdana" w:hAnsi="Verdana" w:cs="Verdana"/>
          <w:b w:val="0"/>
          <w:sz w:val="20"/>
          <w:szCs w:val="20"/>
        </w:rPr>
      </w:pPr>
      <w:r w:rsidRPr="00633DCF">
        <w:rPr>
          <w:rFonts w:ascii="Verdana" w:hAnsi="Verdana" w:cs="Verdana"/>
          <w:b w:val="0"/>
          <w:bCs w:val="0"/>
          <w:sz w:val="20"/>
          <w:szCs w:val="20"/>
        </w:rPr>
        <w:t>a)</w:t>
      </w:r>
      <w:r w:rsidRPr="00633DCF">
        <w:rPr>
          <w:rFonts w:ascii="Verdana" w:hAnsi="Verdana" w:cs="Verdana"/>
          <w:b w:val="0"/>
          <w:bCs w:val="0"/>
          <w:sz w:val="20"/>
          <w:szCs w:val="20"/>
        </w:rPr>
        <w:tab/>
      </w:r>
      <w:r w:rsidRPr="00633DCF">
        <w:rPr>
          <w:rFonts w:ascii="Verdana" w:hAnsi="Verdana" w:cs="Verdana"/>
          <w:b w:val="0"/>
          <w:sz w:val="20"/>
          <w:szCs w:val="20"/>
        </w:rPr>
        <w:t>nie podlega wykluczeniu;</w:t>
      </w:r>
    </w:p>
    <w:p w:rsidR="003B2B1A" w:rsidRDefault="003B2B1A" w:rsidP="003B2B1A">
      <w:pPr>
        <w:pStyle w:val="Tekstpodstawowy2"/>
        <w:tabs>
          <w:tab w:val="left" w:pos="1134"/>
        </w:tabs>
        <w:spacing w:before="0" w:after="60"/>
        <w:ind w:left="709"/>
        <w:rPr>
          <w:rFonts w:ascii="Verdana" w:hAnsi="Verdana" w:cs="Verdana"/>
          <w:b w:val="0"/>
          <w:sz w:val="20"/>
          <w:szCs w:val="20"/>
        </w:rPr>
      </w:pPr>
      <w:r w:rsidRPr="00633DCF">
        <w:rPr>
          <w:rFonts w:ascii="Verdana" w:hAnsi="Verdana" w:cs="Verdana"/>
          <w:b w:val="0"/>
          <w:bCs w:val="0"/>
          <w:sz w:val="20"/>
          <w:szCs w:val="20"/>
        </w:rPr>
        <w:t>b)</w:t>
      </w:r>
      <w:r w:rsidRPr="00633DCF">
        <w:rPr>
          <w:rFonts w:ascii="Verdana" w:hAnsi="Verdana" w:cs="Verdana"/>
          <w:b w:val="0"/>
          <w:bCs w:val="0"/>
          <w:sz w:val="20"/>
          <w:szCs w:val="20"/>
        </w:rPr>
        <w:tab/>
      </w:r>
      <w:r w:rsidRPr="00633DCF">
        <w:rPr>
          <w:rFonts w:ascii="Verdana" w:hAnsi="Verdana" w:cs="Verdana"/>
          <w:b w:val="0"/>
          <w:sz w:val="20"/>
          <w:szCs w:val="20"/>
        </w:rPr>
        <w:t>spełnia warunki udziału w postępowaniu.</w:t>
      </w:r>
    </w:p>
    <w:p w:rsidR="003B2B1A" w:rsidRDefault="003B2B1A" w:rsidP="003B2B1A">
      <w:pPr>
        <w:pStyle w:val="Tekstpodstawowy2"/>
        <w:spacing w:before="0" w:after="60"/>
        <w:ind w:left="709" w:hanging="709"/>
        <w:rPr>
          <w:rFonts w:ascii="Verdana" w:hAnsi="Verdana" w:cs="Verdana"/>
          <w:b w:val="0"/>
          <w:i/>
          <w:sz w:val="20"/>
          <w:szCs w:val="20"/>
        </w:rPr>
      </w:pPr>
      <w:r w:rsidRPr="00633DCF">
        <w:rPr>
          <w:rFonts w:ascii="Verdana" w:hAnsi="Verdana" w:cs="Verdana"/>
          <w:b w:val="0"/>
          <w:sz w:val="20"/>
          <w:szCs w:val="20"/>
        </w:rPr>
        <w:t>9.2.</w:t>
      </w:r>
      <w:r w:rsidRPr="00633DCF">
        <w:rPr>
          <w:rFonts w:ascii="Verdana" w:hAnsi="Verdana" w:cs="Verdana"/>
          <w:b w:val="0"/>
          <w:sz w:val="20"/>
          <w:szCs w:val="20"/>
        </w:rPr>
        <w:tab/>
      </w:r>
      <w:r w:rsidRPr="002E1693">
        <w:rPr>
          <w:rFonts w:ascii="Verdana" w:hAnsi="Verdana" w:cs="Verdana"/>
          <w:b w:val="0"/>
          <w:sz w:val="20"/>
          <w:szCs w:val="20"/>
        </w:rPr>
        <w:t xml:space="preserve">Oświadczenia, o których mowa w pkt 9.1. IDW Wykonawca zobowiązany jest złożyć </w:t>
      </w:r>
      <w:r>
        <w:rPr>
          <w:rFonts w:ascii="Verdana" w:hAnsi="Verdana" w:cs="Verdana"/>
          <w:b w:val="0"/>
          <w:sz w:val="20"/>
          <w:szCs w:val="20"/>
        </w:rPr>
        <w:t xml:space="preserve">wraz z Ofertą </w:t>
      </w:r>
      <w:r w:rsidRPr="002E1693">
        <w:rPr>
          <w:rFonts w:ascii="Verdana" w:hAnsi="Verdana" w:cs="Verdana"/>
          <w:b w:val="0"/>
          <w:sz w:val="20"/>
          <w:szCs w:val="20"/>
        </w:rPr>
        <w:t>zgodnie z wzorem Formularza 3.1 i 3.2.</w:t>
      </w:r>
      <w:r>
        <w:rPr>
          <w:rFonts w:ascii="Verdana" w:hAnsi="Verdana" w:cs="Verdana"/>
          <w:b w:val="0"/>
          <w:i/>
          <w:sz w:val="20"/>
          <w:szCs w:val="20"/>
        </w:rPr>
        <w:t xml:space="preserve"> </w:t>
      </w:r>
    </w:p>
    <w:p w:rsidR="003B2B1A" w:rsidRDefault="003B2B1A" w:rsidP="003B2B1A">
      <w:pPr>
        <w:pStyle w:val="Tekstpodstawowy2"/>
        <w:spacing w:before="0" w:after="60"/>
        <w:ind w:left="709" w:hanging="709"/>
        <w:rPr>
          <w:rFonts w:ascii="Verdana" w:hAnsi="Verdana" w:cs="Verdana"/>
          <w:b w:val="0"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9.3</w:t>
      </w:r>
      <w:r w:rsidRPr="00633DCF">
        <w:rPr>
          <w:rFonts w:ascii="Verdana" w:hAnsi="Verdana" w:cs="Verdana"/>
          <w:b w:val="0"/>
          <w:sz w:val="20"/>
          <w:szCs w:val="20"/>
        </w:rPr>
        <w:t>.</w:t>
      </w:r>
      <w:r w:rsidRPr="00633DCF">
        <w:rPr>
          <w:rFonts w:ascii="Verdana" w:hAnsi="Verdana" w:cs="Verdana"/>
          <w:b w:val="0"/>
          <w:sz w:val="20"/>
          <w:szCs w:val="20"/>
        </w:rPr>
        <w:tab/>
      </w:r>
      <w:r w:rsidRPr="00FA6A07">
        <w:rPr>
          <w:rFonts w:ascii="Verdana" w:hAnsi="Verdana" w:cs="Verdana"/>
          <w:b w:val="0"/>
          <w:sz w:val="20"/>
          <w:szCs w:val="20"/>
        </w:rPr>
        <w:t xml:space="preserve">Wykonawca, </w:t>
      </w:r>
      <w:r w:rsidRPr="00357F83">
        <w:rPr>
          <w:rFonts w:ascii="Verdana" w:hAnsi="Verdana" w:cs="Verdana"/>
          <w:sz w:val="20"/>
          <w:szCs w:val="20"/>
        </w:rPr>
        <w:t>w terminie 3 dni od dnia zamieszczenia</w:t>
      </w:r>
      <w:r w:rsidRPr="00FA6A07">
        <w:rPr>
          <w:rFonts w:ascii="Verdana" w:hAnsi="Verdana" w:cs="Verdana"/>
          <w:b w:val="0"/>
          <w:sz w:val="20"/>
          <w:szCs w:val="20"/>
        </w:rPr>
        <w:t xml:space="preserve"> na stronie internetowej informacji, o której mowa w art. 86 ust. 5</w:t>
      </w:r>
      <w:r>
        <w:rPr>
          <w:rFonts w:ascii="Verdana" w:hAnsi="Verdana" w:cs="Verdana"/>
          <w:b w:val="0"/>
          <w:sz w:val="20"/>
          <w:szCs w:val="20"/>
        </w:rPr>
        <w:t xml:space="preserve"> ustawy </w:t>
      </w:r>
      <w:proofErr w:type="spellStart"/>
      <w:r>
        <w:rPr>
          <w:rFonts w:ascii="Verdana" w:hAnsi="Verdana" w:cs="Verdana"/>
          <w:b w:val="0"/>
          <w:sz w:val="20"/>
          <w:szCs w:val="20"/>
        </w:rPr>
        <w:t>Pzp</w:t>
      </w:r>
      <w:proofErr w:type="spellEnd"/>
      <w:r w:rsidRPr="00FA6A07">
        <w:rPr>
          <w:rFonts w:ascii="Verdana" w:hAnsi="Verdana" w:cs="Verdana"/>
          <w:b w:val="0"/>
          <w:sz w:val="20"/>
          <w:szCs w:val="20"/>
        </w:rPr>
        <w:t>, przekazuje zamawiającemu oświadczenie o przynależności lub braku przynależności do tej samej grupy kapitałowej, o której mowa w a</w:t>
      </w:r>
      <w:r>
        <w:rPr>
          <w:rFonts w:ascii="Verdana" w:hAnsi="Verdana" w:cs="Verdana"/>
          <w:b w:val="0"/>
          <w:sz w:val="20"/>
          <w:szCs w:val="20"/>
        </w:rPr>
        <w:t xml:space="preserve">rt. 24 ust. 1 pkt 23 ustawy </w:t>
      </w:r>
      <w:proofErr w:type="spellStart"/>
      <w:r>
        <w:rPr>
          <w:rFonts w:ascii="Verdana" w:hAnsi="Verdana" w:cs="Verdana"/>
          <w:b w:val="0"/>
          <w:sz w:val="20"/>
          <w:szCs w:val="20"/>
        </w:rPr>
        <w:t>Pzp</w:t>
      </w:r>
      <w:proofErr w:type="spellEnd"/>
      <w:r>
        <w:rPr>
          <w:rFonts w:ascii="Verdana" w:hAnsi="Verdana" w:cs="Verdana"/>
          <w:b w:val="0"/>
          <w:sz w:val="20"/>
          <w:szCs w:val="20"/>
        </w:rPr>
        <w:t xml:space="preserve"> (wzór oświadczenia stanowi Formularz 3.4). </w:t>
      </w:r>
      <w:r w:rsidRPr="00FA6A07">
        <w:rPr>
          <w:rFonts w:ascii="Verdana" w:hAnsi="Verdana" w:cs="Verdana"/>
          <w:b w:val="0"/>
          <w:sz w:val="20"/>
          <w:szCs w:val="20"/>
        </w:rPr>
        <w:t xml:space="preserve">Wraz ze złożeniem oświadczenia, </w:t>
      </w:r>
      <w:r>
        <w:rPr>
          <w:rFonts w:ascii="Verdana" w:hAnsi="Verdana" w:cs="Verdana"/>
          <w:b w:val="0"/>
          <w:sz w:val="20"/>
          <w:szCs w:val="20"/>
        </w:rPr>
        <w:t>W</w:t>
      </w:r>
      <w:r w:rsidRPr="00FA6A07">
        <w:rPr>
          <w:rFonts w:ascii="Verdana" w:hAnsi="Verdana" w:cs="Verdana"/>
          <w:b w:val="0"/>
          <w:sz w:val="20"/>
          <w:szCs w:val="20"/>
        </w:rPr>
        <w:t xml:space="preserve">ykonawca może przedstawić dowody, że powiązania z innym </w:t>
      </w:r>
      <w:r>
        <w:rPr>
          <w:rFonts w:ascii="Verdana" w:hAnsi="Verdana" w:cs="Verdana"/>
          <w:b w:val="0"/>
          <w:sz w:val="20"/>
          <w:szCs w:val="20"/>
        </w:rPr>
        <w:t>W</w:t>
      </w:r>
      <w:r w:rsidRPr="00FA6A07">
        <w:rPr>
          <w:rFonts w:ascii="Verdana" w:hAnsi="Verdana" w:cs="Verdana"/>
          <w:b w:val="0"/>
          <w:sz w:val="20"/>
          <w:szCs w:val="20"/>
        </w:rPr>
        <w:t>ykonawcą nie prowadzą do zakłócenia konkurencji w postępowaniu o udzielenie zamówienia.</w:t>
      </w:r>
    </w:p>
    <w:p w:rsidR="003B2B1A" w:rsidRDefault="003B2B1A" w:rsidP="003B2B1A">
      <w:pPr>
        <w:pStyle w:val="Tekstpodstawowy2"/>
        <w:spacing w:before="0" w:after="60"/>
        <w:ind w:left="709" w:hanging="709"/>
        <w:rPr>
          <w:rFonts w:ascii="Verdana" w:hAnsi="Verdana" w:cs="Verdana"/>
          <w:b w:val="0"/>
          <w:sz w:val="20"/>
          <w:szCs w:val="20"/>
        </w:rPr>
      </w:pPr>
      <w:r w:rsidRPr="00FA6A07">
        <w:rPr>
          <w:rFonts w:ascii="Verdana" w:hAnsi="Verdana" w:cs="Verdana"/>
          <w:b w:val="0"/>
          <w:sz w:val="20"/>
          <w:szCs w:val="20"/>
        </w:rPr>
        <w:t>9.4.</w:t>
      </w:r>
      <w:r w:rsidRPr="00FA6A07">
        <w:rPr>
          <w:rFonts w:ascii="Verdana" w:hAnsi="Verdana" w:cs="Verdana"/>
          <w:b w:val="0"/>
          <w:sz w:val="20"/>
          <w:szCs w:val="20"/>
        </w:rPr>
        <w:tab/>
        <w:t xml:space="preserve">Zamawiający przed udzieleniem zamówienia, wezwie </w:t>
      </w:r>
      <w:r>
        <w:rPr>
          <w:rFonts w:ascii="Verdana" w:hAnsi="Verdana" w:cs="Verdana"/>
          <w:b w:val="0"/>
          <w:sz w:val="20"/>
          <w:szCs w:val="20"/>
        </w:rPr>
        <w:t>W</w:t>
      </w:r>
      <w:r w:rsidRPr="00FA6A07">
        <w:rPr>
          <w:rFonts w:ascii="Verdana" w:hAnsi="Verdana" w:cs="Verdana"/>
          <w:b w:val="0"/>
          <w:sz w:val="20"/>
          <w:szCs w:val="20"/>
        </w:rPr>
        <w:t xml:space="preserve">ykonawcę, którego oferta została oceniona najwyżej, do złożenia w wyznaczonym, nie krótszym niż </w:t>
      </w:r>
      <w:r w:rsidRPr="00F61632">
        <w:rPr>
          <w:rFonts w:ascii="Verdana" w:hAnsi="Verdana" w:cs="Verdana"/>
          <w:b w:val="0"/>
          <w:sz w:val="20"/>
          <w:szCs w:val="20"/>
        </w:rPr>
        <w:t>5 dni,</w:t>
      </w:r>
      <w:r w:rsidRPr="00FA6A07">
        <w:rPr>
          <w:rFonts w:ascii="Verdana" w:hAnsi="Verdana" w:cs="Verdana"/>
          <w:b w:val="0"/>
          <w:i/>
          <w:sz w:val="20"/>
          <w:szCs w:val="20"/>
        </w:rPr>
        <w:t xml:space="preserve"> </w:t>
      </w:r>
      <w:r w:rsidRPr="00FA6A07">
        <w:rPr>
          <w:rFonts w:ascii="Verdana" w:hAnsi="Verdana" w:cs="Verdana"/>
          <w:b w:val="0"/>
          <w:sz w:val="20"/>
          <w:szCs w:val="20"/>
        </w:rPr>
        <w:t xml:space="preserve">terminie aktualnych na dzień złożenia oświadczeń lub dokumentów, potwierdzających okoliczności, o których mowa w art. 25 ust. 1 ustawy </w:t>
      </w:r>
      <w:proofErr w:type="spellStart"/>
      <w:r w:rsidRPr="00FA6A07">
        <w:rPr>
          <w:rFonts w:ascii="Verdana" w:hAnsi="Verdana" w:cs="Verdana"/>
          <w:b w:val="0"/>
          <w:sz w:val="20"/>
          <w:szCs w:val="20"/>
        </w:rPr>
        <w:t>Pzp</w:t>
      </w:r>
      <w:proofErr w:type="spellEnd"/>
      <w:r w:rsidRPr="00FA6A07">
        <w:rPr>
          <w:rFonts w:ascii="Verdana" w:hAnsi="Verdana" w:cs="Verdana"/>
          <w:b w:val="0"/>
          <w:sz w:val="20"/>
          <w:szCs w:val="20"/>
        </w:rPr>
        <w:t>.</w:t>
      </w:r>
    </w:p>
    <w:p w:rsidR="003B2B1A" w:rsidRDefault="003B2B1A" w:rsidP="003B2B1A">
      <w:pPr>
        <w:pStyle w:val="Tekstpodstawowy2"/>
        <w:spacing w:before="0" w:after="60"/>
        <w:ind w:left="709" w:hanging="709"/>
        <w:rPr>
          <w:rFonts w:ascii="Verdana" w:hAnsi="Verdana" w:cs="Verdana"/>
          <w:b w:val="0"/>
          <w:sz w:val="20"/>
          <w:szCs w:val="20"/>
        </w:rPr>
      </w:pPr>
      <w:r w:rsidRPr="00FA6A07">
        <w:rPr>
          <w:rFonts w:ascii="Verdana" w:hAnsi="Verdana" w:cs="Verdana"/>
          <w:b w:val="0"/>
          <w:sz w:val="20"/>
          <w:szCs w:val="20"/>
        </w:rPr>
        <w:t>9.5.</w:t>
      </w:r>
      <w:r w:rsidRPr="00FA6A07">
        <w:rPr>
          <w:rFonts w:ascii="Verdana" w:hAnsi="Verdana" w:cs="Verdana"/>
          <w:b w:val="0"/>
          <w:sz w:val="20"/>
          <w:szCs w:val="20"/>
        </w:rPr>
        <w:tab/>
        <w:t xml:space="preserve">Jeżeli jest to niezbędne do zapewnienia odpowiedniego przebiegu postępowania o udzielenie zamówienia, </w:t>
      </w:r>
      <w:r>
        <w:rPr>
          <w:rFonts w:ascii="Verdana" w:hAnsi="Verdana" w:cs="Verdana"/>
          <w:b w:val="0"/>
          <w:sz w:val="20"/>
          <w:szCs w:val="20"/>
        </w:rPr>
        <w:t>Z</w:t>
      </w:r>
      <w:r w:rsidRPr="00FA6A07">
        <w:rPr>
          <w:rFonts w:ascii="Verdana" w:hAnsi="Verdana" w:cs="Verdana"/>
          <w:b w:val="0"/>
          <w:sz w:val="20"/>
          <w:szCs w:val="20"/>
        </w:rPr>
        <w:t xml:space="preserve">amawiający może na każdym etapie postępowania wezwać </w:t>
      </w:r>
      <w:r>
        <w:rPr>
          <w:rFonts w:ascii="Verdana" w:hAnsi="Verdana" w:cs="Verdana"/>
          <w:b w:val="0"/>
          <w:sz w:val="20"/>
          <w:szCs w:val="20"/>
        </w:rPr>
        <w:lastRenderedPageBreak/>
        <w:t>W</w:t>
      </w:r>
      <w:r w:rsidRPr="00FA6A07">
        <w:rPr>
          <w:rFonts w:ascii="Verdana" w:hAnsi="Verdana" w:cs="Verdana"/>
          <w:b w:val="0"/>
          <w:sz w:val="20"/>
          <w:szCs w:val="20"/>
        </w:rPr>
        <w:t>ykonawców do złożenia wszystkich lub niektórych oświadczeń lub dokumentów potwierdzających, że nie podlegają wykluczeniu oraz spełniają warunki udziału w postępowaniu, a jeżeli zachodzą uzasadnione podstawy do uznania, że złożone uprzednio oświadczenia lub dokumenty nie są już aktualne, do złożenia aktualnych oświadczeń lub dokumentów.</w:t>
      </w:r>
    </w:p>
    <w:p w:rsidR="003B2B1A" w:rsidRDefault="003B2B1A" w:rsidP="003B2B1A">
      <w:pPr>
        <w:pStyle w:val="Tekstpodstawowy2"/>
        <w:spacing w:before="0" w:after="60"/>
        <w:ind w:left="709" w:hanging="709"/>
        <w:rPr>
          <w:rFonts w:ascii="Verdana" w:hAnsi="Verdana" w:cs="Verdana"/>
          <w:b w:val="0"/>
          <w:sz w:val="20"/>
          <w:szCs w:val="20"/>
          <w:shd w:val="clear" w:color="auto" w:fill="FFFFFF"/>
        </w:rPr>
      </w:pPr>
      <w:r w:rsidRPr="00FA6A07">
        <w:rPr>
          <w:rFonts w:ascii="Verdana" w:hAnsi="Verdana" w:cs="Verdana"/>
          <w:b w:val="0"/>
          <w:sz w:val="20"/>
          <w:szCs w:val="20"/>
        </w:rPr>
        <w:t>9.6.</w:t>
      </w:r>
      <w:r w:rsidRPr="00FA6A07">
        <w:rPr>
          <w:rFonts w:ascii="Verdana" w:hAnsi="Verdana" w:cs="Verdana"/>
          <w:b w:val="0"/>
          <w:sz w:val="20"/>
          <w:szCs w:val="20"/>
        </w:rPr>
        <w:tab/>
      </w:r>
      <w:r w:rsidRPr="00303696">
        <w:rPr>
          <w:rFonts w:ascii="Verdana" w:hAnsi="Verdana" w:cs="Verdana"/>
          <w:b w:val="0"/>
          <w:sz w:val="20"/>
          <w:szCs w:val="20"/>
          <w:shd w:val="clear" w:color="auto" w:fill="FFFFFF"/>
        </w:rPr>
        <w:t xml:space="preserve">Zamawiający, zgodnie z art. 24 aa ustawy </w:t>
      </w:r>
      <w:proofErr w:type="spellStart"/>
      <w:r w:rsidRPr="00303696">
        <w:rPr>
          <w:rFonts w:ascii="Verdana" w:hAnsi="Verdana" w:cs="Verdana"/>
          <w:b w:val="0"/>
          <w:sz w:val="20"/>
          <w:szCs w:val="20"/>
          <w:shd w:val="clear" w:color="auto" w:fill="FFFFFF"/>
        </w:rPr>
        <w:t>Pzp</w:t>
      </w:r>
      <w:proofErr w:type="spellEnd"/>
      <w:r w:rsidRPr="00303696">
        <w:rPr>
          <w:rFonts w:ascii="Verdana" w:hAnsi="Verdana" w:cs="Verdana"/>
          <w:b w:val="0"/>
          <w:sz w:val="20"/>
          <w:szCs w:val="20"/>
          <w:shd w:val="clear" w:color="auto" w:fill="FFFFFF"/>
        </w:rPr>
        <w:t>, w pierwszej kolejności dokona</w:t>
      </w:r>
      <w:r>
        <w:rPr>
          <w:rFonts w:ascii="Verdana" w:hAnsi="Verdana" w:cs="Verdana"/>
          <w:b w:val="0"/>
          <w:sz w:val="20"/>
          <w:szCs w:val="20"/>
          <w:shd w:val="clear" w:color="auto" w:fill="FFFFFF"/>
        </w:rPr>
        <w:t xml:space="preserve"> </w:t>
      </w:r>
      <w:r w:rsidRPr="00303696">
        <w:rPr>
          <w:rFonts w:ascii="Verdana" w:hAnsi="Verdana" w:cs="Verdana"/>
          <w:b w:val="0"/>
          <w:sz w:val="20"/>
          <w:szCs w:val="20"/>
          <w:shd w:val="clear" w:color="auto" w:fill="FFFFFF"/>
        </w:rPr>
        <w:t>oceny ofert, a następnie zbada czy Wykonawca, którego oferta została oceniona jako najkorzystniejsza nie podlega wykluczeniu oraz spełnia warunki udziału w postępowaniu.</w:t>
      </w:r>
    </w:p>
    <w:p w:rsidR="003B2B1A" w:rsidRDefault="003B2B1A" w:rsidP="003B2B1A">
      <w:pPr>
        <w:pStyle w:val="Tekstpodstawowy2"/>
        <w:spacing w:before="0" w:after="60"/>
        <w:ind w:left="709" w:hanging="709"/>
        <w:rPr>
          <w:rFonts w:ascii="Verdana" w:hAnsi="Verdana" w:cs="Verdana"/>
          <w:b w:val="0"/>
          <w:sz w:val="20"/>
          <w:szCs w:val="20"/>
        </w:rPr>
      </w:pPr>
      <w:r w:rsidRPr="00FA6A07">
        <w:rPr>
          <w:rFonts w:ascii="Verdana" w:hAnsi="Verdana" w:cs="Verdana"/>
          <w:b w:val="0"/>
          <w:sz w:val="20"/>
          <w:szCs w:val="20"/>
        </w:rPr>
        <w:t>9.7.</w:t>
      </w:r>
      <w:r w:rsidRPr="00FA6A07">
        <w:rPr>
          <w:rFonts w:ascii="Verdana" w:hAnsi="Verdana" w:cs="Verdana"/>
          <w:b w:val="0"/>
          <w:sz w:val="20"/>
          <w:szCs w:val="20"/>
        </w:rPr>
        <w:tab/>
        <w:t xml:space="preserve">Na wezwanie zamawiającego Wykonawca zobowiązany jest </w:t>
      </w:r>
      <w:r>
        <w:rPr>
          <w:rFonts w:ascii="Verdana" w:hAnsi="Verdana" w:cs="Verdana"/>
          <w:b w:val="0"/>
          <w:sz w:val="20"/>
          <w:szCs w:val="20"/>
        </w:rPr>
        <w:t>do złożenia</w:t>
      </w:r>
      <w:r w:rsidRPr="00FA6A07">
        <w:rPr>
          <w:rFonts w:ascii="Verdana" w:hAnsi="Verdana" w:cs="Verdana"/>
          <w:b w:val="0"/>
          <w:sz w:val="20"/>
          <w:szCs w:val="20"/>
          <w:u w:val="single"/>
        </w:rPr>
        <w:t xml:space="preserve"> następując</w:t>
      </w:r>
      <w:r>
        <w:rPr>
          <w:rFonts w:ascii="Verdana" w:hAnsi="Verdana" w:cs="Verdana"/>
          <w:b w:val="0"/>
          <w:sz w:val="20"/>
          <w:szCs w:val="20"/>
          <w:u w:val="single"/>
        </w:rPr>
        <w:t>ych</w:t>
      </w:r>
      <w:r w:rsidRPr="00FA6A07">
        <w:rPr>
          <w:rFonts w:ascii="Verdana" w:hAnsi="Verdana" w:cs="Verdana"/>
          <w:b w:val="0"/>
          <w:sz w:val="20"/>
          <w:szCs w:val="20"/>
          <w:u w:val="single"/>
        </w:rPr>
        <w:t xml:space="preserve"> oświadcze</w:t>
      </w:r>
      <w:r>
        <w:rPr>
          <w:rFonts w:ascii="Verdana" w:hAnsi="Verdana" w:cs="Verdana"/>
          <w:b w:val="0"/>
          <w:sz w:val="20"/>
          <w:szCs w:val="20"/>
          <w:u w:val="single"/>
        </w:rPr>
        <w:t>ń</w:t>
      </w:r>
      <w:r w:rsidRPr="00FA6A07">
        <w:rPr>
          <w:rFonts w:ascii="Verdana" w:hAnsi="Verdana" w:cs="Verdana"/>
          <w:b w:val="0"/>
          <w:sz w:val="20"/>
          <w:szCs w:val="20"/>
          <w:u w:val="single"/>
        </w:rPr>
        <w:t xml:space="preserve"> lub dokument</w:t>
      </w:r>
      <w:r>
        <w:rPr>
          <w:rFonts w:ascii="Verdana" w:hAnsi="Verdana" w:cs="Verdana"/>
          <w:b w:val="0"/>
          <w:sz w:val="20"/>
          <w:szCs w:val="20"/>
          <w:u w:val="single"/>
        </w:rPr>
        <w:t>ów</w:t>
      </w:r>
      <w:r w:rsidRPr="00FA6A07">
        <w:rPr>
          <w:rFonts w:ascii="Verdana" w:hAnsi="Verdana" w:cs="Verdana"/>
          <w:b w:val="0"/>
          <w:sz w:val="20"/>
          <w:szCs w:val="20"/>
        </w:rPr>
        <w:t>:</w:t>
      </w:r>
    </w:p>
    <w:p w:rsidR="003B2B1A" w:rsidRDefault="003B2B1A" w:rsidP="003B2B1A">
      <w:pPr>
        <w:pStyle w:val="Tekstpodstawowy2"/>
        <w:spacing w:before="0"/>
        <w:ind w:left="709" w:hanging="425"/>
        <w:rPr>
          <w:rFonts w:ascii="Verdana" w:hAnsi="Verdana" w:cs="Verdana"/>
          <w:b w:val="0"/>
          <w:sz w:val="20"/>
          <w:szCs w:val="20"/>
        </w:rPr>
      </w:pPr>
      <w:r w:rsidRPr="00FA6A07">
        <w:rPr>
          <w:rFonts w:ascii="Verdana" w:hAnsi="Verdana" w:cs="Verdana"/>
          <w:b w:val="0"/>
          <w:bCs w:val="0"/>
          <w:sz w:val="20"/>
          <w:szCs w:val="20"/>
        </w:rPr>
        <w:t>1)</w:t>
      </w:r>
      <w:r w:rsidRPr="00DF1754">
        <w:rPr>
          <w:rFonts w:ascii="Verdana" w:hAnsi="Verdana" w:cs="Verdana"/>
          <w:b w:val="0"/>
          <w:bCs w:val="0"/>
          <w:sz w:val="20"/>
          <w:szCs w:val="20"/>
        </w:rPr>
        <w:tab/>
      </w:r>
      <w:r w:rsidRPr="00DF1754">
        <w:rPr>
          <w:rFonts w:ascii="Verdana" w:hAnsi="Verdana" w:cs="Verdana"/>
          <w:b w:val="0"/>
          <w:sz w:val="20"/>
          <w:szCs w:val="20"/>
        </w:rPr>
        <w:t>W celu potwierdzenia spełniania przez W</w:t>
      </w:r>
      <w:r>
        <w:rPr>
          <w:rFonts w:ascii="Verdana" w:hAnsi="Verdana" w:cs="Verdana"/>
          <w:b w:val="0"/>
          <w:sz w:val="20"/>
          <w:szCs w:val="20"/>
        </w:rPr>
        <w:t>ykonawcę warunków udziału</w:t>
      </w:r>
    </w:p>
    <w:p w:rsidR="003B2B1A" w:rsidRDefault="003B2B1A" w:rsidP="003B2B1A">
      <w:pPr>
        <w:pStyle w:val="Tekstpodstawowy2"/>
        <w:spacing w:before="0" w:after="60"/>
        <w:ind w:left="709"/>
        <w:rPr>
          <w:rFonts w:ascii="Verdana" w:hAnsi="Verdana" w:cs="Verdana"/>
          <w:b w:val="0"/>
          <w:sz w:val="20"/>
          <w:szCs w:val="20"/>
        </w:rPr>
      </w:pPr>
      <w:r w:rsidRPr="00DF1754">
        <w:rPr>
          <w:rFonts w:ascii="Verdana" w:hAnsi="Verdana" w:cs="Verdana"/>
          <w:b w:val="0"/>
          <w:sz w:val="20"/>
          <w:szCs w:val="20"/>
        </w:rPr>
        <w:t>w postępowaniu</w:t>
      </w:r>
      <w:r>
        <w:rPr>
          <w:rFonts w:ascii="Verdana" w:hAnsi="Verdana" w:cs="Verdana"/>
          <w:b w:val="0"/>
          <w:sz w:val="20"/>
          <w:szCs w:val="20"/>
        </w:rPr>
        <w:t>:</w:t>
      </w:r>
    </w:p>
    <w:p w:rsidR="003812F4" w:rsidRDefault="003812F4" w:rsidP="003812F4">
      <w:pPr>
        <w:pStyle w:val="NormalnyWeb"/>
        <w:numPr>
          <w:ilvl w:val="0"/>
          <w:numId w:val="57"/>
        </w:numPr>
        <w:spacing w:before="120" w:beforeAutospacing="0" w:after="0" w:afterAutospacing="0"/>
        <w:rPr>
          <w:rFonts w:ascii="Verdana" w:hAnsi="Verdana" w:cs="Verdana"/>
        </w:rPr>
      </w:pPr>
      <w:r>
        <w:rPr>
          <w:rFonts w:ascii="Verdana" w:hAnsi="Verdana" w:cs="Verdana"/>
        </w:rPr>
        <w:t xml:space="preserve">wykazu dostaw </w:t>
      </w:r>
      <w:r w:rsidRPr="002740B8">
        <w:rPr>
          <w:rFonts w:ascii="Verdana" w:hAnsi="Verdana" w:cs="Verdana"/>
        </w:rPr>
        <w:t xml:space="preserve">wykonanych w okresie ostatnich </w:t>
      </w:r>
      <w:r>
        <w:rPr>
          <w:rFonts w:ascii="Verdana" w:hAnsi="Verdana" w:cs="Verdana"/>
          <w:b/>
        </w:rPr>
        <w:t>3</w:t>
      </w:r>
      <w:r w:rsidRPr="002238FA">
        <w:rPr>
          <w:rFonts w:ascii="Verdana" w:hAnsi="Verdana" w:cs="Verdana"/>
          <w:b/>
        </w:rPr>
        <w:t xml:space="preserve"> lat</w:t>
      </w:r>
      <w:r w:rsidRPr="002740B8">
        <w:rPr>
          <w:rFonts w:ascii="Verdana" w:hAnsi="Verdana" w:cs="Verdana"/>
        </w:rPr>
        <w:t xml:space="preserve"> przed upływem terminu składania ofert, a jeżeli okres prowadzenia działalności jest krótszy – w tym okresie, wraz z podaniem ich wartości, przedmiotu, dat wykonania i podmiotów, na rzecz których </w:t>
      </w:r>
      <w:r>
        <w:rPr>
          <w:rFonts w:ascii="Verdana" w:hAnsi="Verdana" w:cs="Verdana"/>
        </w:rPr>
        <w:t>dostawy</w:t>
      </w:r>
      <w:r w:rsidRPr="002740B8">
        <w:rPr>
          <w:rFonts w:ascii="Verdana" w:hAnsi="Verdana" w:cs="Verdana"/>
        </w:rPr>
        <w:t xml:space="preserve"> zostały wykonane, oraz załączeniem dow</w:t>
      </w:r>
      <w:r>
        <w:rPr>
          <w:rFonts w:ascii="Verdana" w:hAnsi="Verdana" w:cs="Verdana"/>
        </w:rPr>
        <w:t>odów określających czy te dostawy</w:t>
      </w:r>
      <w:r w:rsidRPr="002740B8">
        <w:rPr>
          <w:rFonts w:ascii="Verdana" w:hAnsi="Verdana" w:cs="Verdana"/>
        </w:rPr>
        <w:t xml:space="preserve"> zostały wykonane należycie, przy czym dowodami, o których mowa, są referencje bądź inne dokumenty wystawione przez podmiot</w:t>
      </w:r>
      <w:r>
        <w:rPr>
          <w:rFonts w:ascii="Verdana" w:hAnsi="Verdana" w:cs="Verdana"/>
        </w:rPr>
        <w:t xml:space="preserve">, na rzecz którego dostawy </w:t>
      </w:r>
      <w:r w:rsidRPr="002740B8">
        <w:rPr>
          <w:rFonts w:ascii="Verdana" w:hAnsi="Verdana" w:cs="Verdana"/>
        </w:rPr>
        <w:t>były wykonywane, a jeżeli z uzasadnionej przyc</w:t>
      </w:r>
      <w:r>
        <w:rPr>
          <w:rFonts w:ascii="Verdana" w:hAnsi="Verdana" w:cs="Verdana"/>
        </w:rPr>
        <w:t>zyny o obiektywnym charakterze W</w:t>
      </w:r>
      <w:r w:rsidRPr="002740B8">
        <w:rPr>
          <w:rFonts w:ascii="Verdana" w:hAnsi="Verdana" w:cs="Verdana"/>
        </w:rPr>
        <w:t>ykonawca nie jest w stanie uzyskać tych doku</w:t>
      </w:r>
      <w:r>
        <w:rPr>
          <w:rFonts w:ascii="Verdana" w:hAnsi="Verdana" w:cs="Verdana"/>
        </w:rPr>
        <w:t>mentów – oświadczenie wykonawcy</w:t>
      </w:r>
    </w:p>
    <w:p w:rsidR="003812F4" w:rsidRPr="002740B8" w:rsidRDefault="003812F4" w:rsidP="003812F4">
      <w:pPr>
        <w:pStyle w:val="NormalnyWeb"/>
        <w:spacing w:before="120" w:beforeAutospacing="0" w:after="0" w:afterAutospacing="0"/>
        <w:ind w:left="1080"/>
        <w:rPr>
          <w:rFonts w:ascii="Verdana" w:hAnsi="Verdana" w:cs="Verdana"/>
        </w:rPr>
      </w:pPr>
    </w:p>
    <w:p w:rsidR="003B2B1A" w:rsidRDefault="003B2B1A" w:rsidP="003B2B1A">
      <w:pPr>
        <w:pStyle w:val="Tekstpodstawowy2"/>
        <w:spacing w:before="0" w:after="60"/>
        <w:ind w:left="709" w:hanging="709"/>
        <w:rPr>
          <w:rFonts w:ascii="Verdana" w:hAnsi="Verdana" w:cs="Verdana"/>
          <w:b w:val="0"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9.8.</w:t>
      </w:r>
      <w:r>
        <w:rPr>
          <w:rFonts w:ascii="Verdana" w:hAnsi="Verdana" w:cs="Verdana"/>
          <w:b w:val="0"/>
          <w:sz w:val="20"/>
          <w:szCs w:val="20"/>
        </w:rPr>
        <w:tab/>
      </w:r>
      <w:r w:rsidRPr="005C444F">
        <w:rPr>
          <w:rFonts w:ascii="Verdana" w:hAnsi="Verdana" w:cs="Verdana"/>
          <w:b w:val="0"/>
          <w:sz w:val="20"/>
          <w:szCs w:val="20"/>
        </w:rPr>
        <w:t xml:space="preserve">Jeżeli wykaz, oświadczenia lub inne złożone przez </w:t>
      </w:r>
      <w:r>
        <w:rPr>
          <w:rFonts w:ascii="Verdana" w:hAnsi="Verdana" w:cs="Verdana"/>
          <w:b w:val="0"/>
          <w:sz w:val="20"/>
          <w:szCs w:val="20"/>
        </w:rPr>
        <w:t>W</w:t>
      </w:r>
      <w:r w:rsidRPr="005C444F">
        <w:rPr>
          <w:rFonts w:ascii="Verdana" w:hAnsi="Verdana" w:cs="Verdana"/>
          <w:b w:val="0"/>
          <w:sz w:val="20"/>
          <w:szCs w:val="20"/>
        </w:rPr>
        <w:t>ykonawcę dokumenty</w:t>
      </w:r>
      <w:r>
        <w:rPr>
          <w:rFonts w:ascii="Verdana" w:hAnsi="Verdana" w:cs="Verdana"/>
          <w:b w:val="0"/>
          <w:sz w:val="20"/>
          <w:szCs w:val="20"/>
        </w:rPr>
        <w:t>, o których mowa w pkt 9.7.1) IDW</w:t>
      </w:r>
      <w:r w:rsidRPr="005C444F">
        <w:rPr>
          <w:rFonts w:ascii="Verdana" w:hAnsi="Verdana" w:cs="Verdana"/>
          <w:b w:val="0"/>
          <w:sz w:val="20"/>
          <w:szCs w:val="20"/>
        </w:rPr>
        <w:t xml:space="preserve"> budzą wątpliwości zamawiającego, może on zwrócić się bezpośrednio do właściwego podmiotu, na rzecz którego </w:t>
      </w:r>
      <w:r>
        <w:rPr>
          <w:rFonts w:ascii="Verdana" w:hAnsi="Verdana" w:cs="Verdana"/>
          <w:b w:val="0"/>
          <w:i/>
          <w:sz w:val="20"/>
          <w:szCs w:val="20"/>
        </w:rPr>
        <w:t>roboty</w:t>
      </w:r>
      <w:r w:rsidRPr="005C444F">
        <w:rPr>
          <w:rFonts w:ascii="Verdana" w:hAnsi="Verdana" w:cs="Verdana"/>
          <w:b w:val="0"/>
          <w:sz w:val="20"/>
          <w:szCs w:val="20"/>
        </w:rPr>
        <w:t xml:space="preserve"> były wykonane, o dodatkowe informacje lub dokumenty w tym zakresie.</w:t>
      </w:r>
      <w:r>
        <w:rPr>
          <w:rFonts w:ascii="Verdana" w:hAnsi="Verdana" w:cs="Verdana"/>
          <w:b w:val="0"/>
          <w:sz w:val="20"/>
          <w:szCs w:val="20"/>
        </w:rPr>
        <w:t xml:space="preserve">    </w:t>
      </w:r>
    </w:p>
    <w:p w:rsidR="003B2B1A" w:rsidRPr="00CA1C51" w:rsidRDefault="003B2B1A" w:rsidP="003B2B1A">
      <w:pPr>
        <w:pStyle w:val="Tekstpodstawowy2"/>
        <w:spacing w:before="0" w:after="60"/>
        <w:ind w:left="709" w:hanging="709"/>
        <w:rPr>
          <w:rFonts w:ascii="Verdana" w:hAnsi="Verdana" w:cs="Verdana"/>
          <w:b w:val="0"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9.9.</w:t>
      </w:r>
      <w:r>
        <w:rPr>
          <w:rFonts w:ascii="Verdana" w:hAnsi="Verdana" w:cs="Verdana"/>
          <w:b w:val="0"/>
          <w:sz w:val="20"/>
          <w:szCs w:val="20"/>
        </w:rPr>
        <w:tab/>
      </w:r>
      <w:r w:rsidRPr="000C133A">
        <w:rPr>
          <w:rFonts w:ascii="Verdana" w:hAnsi="Verdana" w:cs="Verdana"/>
          <w:b w:val="0"/>
          <w:sz w:val="20"/>
          <w:szCs w:val="20"/>
        </w:rPr>
        <w:t xml:space="preserve">W przypadku wątpliwości co do treści dokumentu złożonego przez </w:t>
      </w:r>
      <w:r>
        <w:rPr>
          <w:rFonts w:ascii="Verdana" w:hAnsi="Verdana" w:cs="Verdana"/>
          <w:b w:val="0"/>
          <w:sz w:val="20"/>
          <w:szCs w:val="20"/>
        </w:rPr>
        <w:t>W</w:t>
      </w:r>
      <w:r w:rsidRPr="000C133A">
        <w:rPr>
          <w:rFonts w:ascii="Verdana" w:hAnsi="Verdana" w:cs="Verdana"/>
          <w:b w:val="0"/>
          <w:sz w:val="20"/>
          <w:szCs w:val="20"/>
        </w:rPr>
        <w:t xml:space="preserve">ykonawcę, </w:t>
      </w:r>
      <w:r>
        <w:rPr>
          <w:rFonts w:ascii="Verdana" w:hAnsi="Verdana" w:cs="Verdana"/>
          <w:b w:val="0"/>
          <w:sz w:val="20"/>
          <w:szCs w:val="20"/>
        </w:rPr>
        <w:t>Z</w:t>
      </w:r>
      <w:r w:rsidRPr="000C133A">
        <w:rPr>
          <w:rFonts w:ascii="Verdana" w:hAnsi="Verdana" w:cs="Verdana"/>
          <w:b w:val="0"/>
          <w:sz w:val="20"/>
          <w:szCs w:val="20"/>
        </w:rPr>
        <w:t xml:space="preserve">amawiający może zwrócić się do właściwych organów odpowiednio kraju, w którym </w:t>
      </w:r>
      <w:r>
        <w:rPr>
          <w:rFonts w:ascii="Verdana" w:hAnsi="Verdana" w:cs="Verdana"/>
          <w:b w:val="0"/>
          <w:sz w:val="20"/>
          <w:szCs w:val="20"/>
        </w:rPr>
        <w:t>W</w:t>
      </w:r>
      <w:r w:rsidRPr="000C133A">
        <w:rPr>
          <w:rFonts w:ascii="Verdana" w:hAnsi="Verdana" w:cs="Verdana"/>
          <w:b w:val="0"/>
          <w:sz w:val="20"/>
          <w:szCs w:val="20"/>
        </w:rPr>
        <w:t>ykonawca ma siedzibę lub miejsce zamieszkania lub miejsce zamieszkania ma osoba, której dokument dotyczy, o udzielenie niezbędnych informacji dotyczących tego dokumentu.</w:t>
      </w:r>
    </w:p>
    <w:p w:rsidR="003B2B1A" w:rsidRDefault="003B2B1A" w:rsidP="003B2B1A">
      <w:pPr>
        <w:pStyle w:val="Tekstpodstawowy2"/>
        <w:spacing w:before="0"/>
        <w:ind w:left="709" w:hanging="709"/>
        <w:rPr>
          <w:rFonts w:ascii="Verdana" w:hAnsi="Verdana"/>
          <w:b w:val="0"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9.10.</w:t>
      </w:r>
      <w:r>
        <w:rPr>
          <w:rFonts w:ascii="Verdana" w:hAnsi="Verdana" w:cs="Verdana"/>
          <w:b w:val="0"/>
          <w:sz w:val="20"/>
          <w:szCs w:val="20"/>
        </w:rPr>
        <w:tab/>
      </w:r>
      <w:r w:rsidRPr="005C444F">
        <w:rPr>
          <w:rFonts w:ascii="Verdana" w:hAnsi="Verdana"/>
          <w:b w:val="0"/>
          <w:sz w:val="20"/>
          <w:szCs w:val="20"/>
        </w:rPr>
        <w:t xml:space="preserve">Wykonawca nie jest obowiązany do złożenia oświadczeń lub dokumentów potwierdzających okoliczności, o których mowa w art. 25 ust. 1 pkt 1 i 3 ustawy </w:t>
      </w:r>
      <w:proofErr w:type="spellStart"/>
      <w:r w:rsidRPr="005C444F">
        <w:rPr>
          <w:rFonts w:ascii="Verdana" w:hAnsi="Verdana"/>
          <w:b w:val="0"/>
          <w:sz w:val="20"/>
          <w:szCs w:val="20"/>
        </w:rPr>
        <w:t>Pzp</w:t>
      </w:r>
      <w:proofErr w:type="spellEnd"/>
      <w:r w:rsidRPr="005C444F">
        <w:rPr>
          <w:rFonts w:ascii="Verdana" w:hAnsi="Verdana"/>
          <w:b w:val="0"/>
          <w:sz w:val="20"/>
          <w:szCs w:val="20"/>
        </w:rPr>
        <w:t xml:space="preserve">, jeżeli </w:t>
      </w:r>
      <w:r>
        <w:rPr>
          <w:rFonts w:ascii="Verdana" w:hAnsi="Verdana"/>
          <w:b w:val="0"/>
          <w:sz w:val="20"/>
          <w:szCs w:val="20"/>
        </w:rPr>
        <w:t>Z</w:t>
      </w:r>
      <w:r w:rsidRPr="005C444F">
        <w:rPr>
          <w:rFonts w:ascii="Verdana" w:hAnsi="Verdana"/>
          <w:b w:val="0"/>
          <w:sz w:val="20"/>
          <w:szCs w:val="20"/>
        </w:rPr>
        <w:t xml:space="preserve">amawiający posiada oświadczenia lub dokumenty dotyczące tego </w:t>
      </w:r>
      <w:r>
        <w:rPr>
          <w:rFonts w:ascii="Verdana" w:hAnsi="Verdana"/>
          <w:b w:val="0"/>
          <w:sz w:val="20"/>
          <w:szCs w:val="20"/>
        </w:rPr>
        <w:t>W</w:t>
      </w:r>
      <w:r w:rsidRPr="005C444F">
        <w:rPr>
          <w:rFonts w:ascii="Verdana" w:hAnsi="Verdana"/>
          <w:b w:val="0"/>
          <w:sz w:val="20"/>
          <w:szCs w:val="20"/>
        </w:rPr>
        <w:t>ykonawcy lub może je uzyskać za pomocą bezpłatnych i ogólnodostępnych baz danych, w szczególności rejestrów publicznych w rozumieniu ustawy z dnia 17 lutego 2005 r. o informatyzacji działalności podmiotów r</w:t>
      </w:r>
      <w:r>
        <w:rPr>
          <w:rFonts w:ascii="Verdana" w:hAnsi="Verdana"/>
          <w:b w:val="0"/>
          <w:sz w:val="20"/>
          <w:szCs w:val="20"/>
        </w:rPr>
        <w:t xml:space="preserve">ealizujących zadania publiczne </w:t>
      </w:r>
      <w:r w:rsidRPr="00357F83">
        <w:rPr>
          <w:rFonts w:ascii="Verdana" w:hAnsi="Verdana"/>
          <w:b w:val="0"/>
          <w:sz w:val="20"/>
          <w:szCs w:val="20"/>
        </w:rPr>
        <w:t>(Dz.U. z 2017 r. poz. 570).</w:t>
      </w:r>
    </w:p>
    <w:p w:rsidR="009B2A1A" w:rsidRDefault="009B2A1A" w:rsidP="00CA1C51">
      <w:pPr>
        <w:pStyle w:val="Tekstpodstawowy2"/>
        <w:rPr>
          <w:rFonts w:ascii="Verdana" w:hAnsi="Verdana" w:cs="Verdana"/>
          <w:b w:val="0"/>
          <w:sz w:val="20"/>
          <w:szCs w:val="20"/>
        </w:rPr>
      </w:pPr>
    </w:p>
    <w:p w:rsidR="00D65833" w:rsidRDefault="00A03637" w:rsidP="003461A9">
      <w:pPr>
        <w:ind w:left="720" w:hanging="720"/>
        <w:jc w:val="both"/>
        <w:rPr>
          <w:rFonts w:ascii="Verdana" w:hAnsi="Verdana"/>
          <w:b/>
          <w:iCs/>
          <w:sz w:val="20"/>
          <w:szCs w:val="20"/>
        </w:rPr>
      </w:pPr>
      <w:r>
        <w:rPr>
          <w:rFonts w:ascii="Verdana" w:hAnsi="Verdana" w:cs="Verdana"/>
          <w:b/>
          <w:sz w:val="20"/>
          <w:szCs w:val="20"/>
        </w:rPr>
        <w:t>10.</w:t>
      </w:r>
      <w:r w:rsidR="00D65833" w:rsidRPr="00D65833">
        <w:rPr>
          <w:rFonts w:ascii="Verdana" w:hAnsi="Verdana" w:cs="Verdana"/>
          <w:b/>
          <w:sz w:val="20"/>
          <w:szCs w:val="20"/>
        </w:rPr>
        <w:tab/>
      </w:r>
      <w:r w:rsidR="00D65833" w:rsidRPr="00D65833">
        <w:rPr>
          <w:rFonts w:ascii="Verdana" w:hAnsi="Verdana" w:cs="Arial"/>
          <w:b/>
          <w:sz w:val="20"/>
          <w:szCs w:val="20"/>
        </w:rPr>
        <w:t xml:space="preserve">INFORMACJA DLA WYKONAWCÓW POLEGAJĄCYCH NA ZASOBACH INNYCH PODMIOTÓW, NA ZASADACH OKREŚLONYCH </w:t>
      </w:r>
      <w:r w:rsidR="00D65833" w:rsidRPr="00D65833">
        <w:rPr>
          <w:rFonts w:ascii="Verdana" w:hAnsi="Verdana" w:cs="Verdana"/>
          <w:b/>
          <w:sz w:val="20"/>
          <w:szCs w:val="20"/>
        </w:rPr>
        <w:t>W ART. 22A USTAWY PZP</w:t>
      </w:r>
      <w:r w:rsidR="00D65833" w:rsidRPr="00D65833">
        <w:rPr>
          <w:rFonts w:ascii="Verdana" w:hAnsi="Verdana"/>
          <w:iCs/>
          <w:sz w:val="20"/>
          <w:szCs w:val="20"/>
        </w:rPr>
        <w:t xml:space="preserve"> </w:t>
      </w:r>
      <w:r w:rsidR="00D65833" w:rsidRPr="00D65833">
        <w:rPr>
          <w:rFonts w:ascii="Verdana" w:hAnsi="Verdana"/>
          <w:b/>
          <w:iCs/>
          <w:sz w:val="20"/>
          <w:szCs w:val="20"/>
        </w:rPr>
        <w:t>ORAZ ZAMIERZAJĄCYCH POWIERZYĆ WYKONANIE CZĘŚCI ZAMÓWIENIA PODWYKONAWCOM</w:t>
      </w:r>
    </w:p>
    <w:p w:rsidR="00D65833" w:rsidRDefault="00D65833" w:rsidP="003461A9">
      <w:pPr>
        <w:pStyle w:val="Tekstpodstawowy2"/>
        <w:ind w:left="709" w:hanging="709"/>
        <w:rPr>
          <w:rFonts w:ascii="Verdana" w:hAnsi="Verdana"/>
          <w:b w:val="0"/>
          <w:iCs/>
          <w:sz w:val="20"/>
          <w:szCs w:val="20"/>
        </w:rPr>
      </w:pPr>
      <w:r w:rsidRPr="007F192A">
        <w:rPr>
          <w:rFonts w:ascii="Verdana" w:hAnsi="Verdana" w:cs="Verdana"/>
          <w:b w:val="0"/>
          <w:sz w:val="20"/>
          <w:szCs w:val="20"/>
        </w:rPr>
        <w:t>10.1.</w:t>
      </w:r>
      <w:r w:rsidRPr="007F192A">
        <w:rPr>
          <w:rFonts w:ascii="Verdana" w:hAnsi="Verdana" w:cs="Verdana"/>
          <w:b w:val="0"/>
          <w:sz w:val="20"/>
          <w:szCs w:val="20"/>
        </w:rPr>
        <w:tab/>
      </w:r>
      <w:r w:rsidRPr="007F192A">
        <w:rPr>
          <w:rFonts w:ascii="Verdana" w:hAnsi="Verdana"/>
          <w:b w:val="0"/>
          <w:iCs/>
          <w:sz w:val="20"/>
          <w:szCs w:val="20"/>
        </w:rPr>
        <w:t>Wykonawca  może w celu potwierdzenia spełniania warunków udziału w postępowaniu, w stosownych sytuacjach oraz w odniesieniu do zamówienia, lub jego części, polegać na zdolnościach technicznych lub zawodowych innych podmiotów, niezależnie od charakteru prawnego łączących go z nim stosunków prawnych.</w:t>
      </w:r>
    </w:p>
    <w:p w:rsidR="007F192A" w:rsidRPr="007F192A" w:rsidRDefault="007F192A" w:rsidP="003461A9">
      <w:pPr>
        <w:pStyle w:val="Tekstpodstawowy2"/>
        <w:ind w:left="709" w:hanging="709"/>
        <w:rPr>
          <w:rFonts w:ascii="Verdana" w:hAnsi="Verdana" w:cs="Verdana"/>
          <w:b w:val="0"/>
          <w:sz w:val="20"/>
          <w:szCs w:val="20"/>
        </w:rPr>
      </w:pPr>
      <w:r>
        <w:rPr>
          <w:rFonts w:ascii="Verdana" w:hAnsi="Verdana"/>
          <w:b w:val="0"/>
          <w:iCs/>
          <w:sz w:val="20"/>
          <w:szCs w:val="20"/>
        </w:rPr>
        <w:t>10.2.</w:t>
      </w:r>
      <w:r>
        <w:rPr>
          <w:rFonts w:ascii="Verdana" w:hAnsi="Verdana"/>
          <w:b w:val="0"/>
          <w:iCs/>
          <w:sz w:val="20"/>
          <w:szCs w:val="20"/>
        </w:rPr>
        <w:tab/>
      </w:r>
      <w:r w:rsidRPr="007F192A">
        <w:rPr>
          <w:rFonts w:ascii="Verdana" w:hAnsi="Verdana"/>
          <w:b w:val="0"/>
          <w:iCs/>
          <w:sz w:val="20"/>
          <w:szCs w:val="20"/>
        </w:rPr>
        <w:t>Wykonawc</w:t>
      </w:r>
      <w:r w:rsidR="00474DE7">
        <w:rPr>
          <w:rFonts w:ascii="Verdana" w:hAnsi="Verdana"/>
          <w:b w:val="0"/>
          <w:iCs/>
          <w:sz w:val="20"/>
          <w:szCs w:val="20"/>
        </w:rPr>
        <w:t>a, który polega na zdolnościach</w:t>
      </w:r>
      <w:r w:rsidR="00963802">
        <w:rPr>
          <w:rFonts w:ascii="Verdana" w:hAnsi="Verdana"/>
          <w:b w:val="0"/>
          <w:iCs/>
          <w:sz w:val="20"/>
          <w:szCs w:val="20"/>
        </w:rPr>
        <w:t xml:space="preserve"> </w:t>
      </w:r>
      <w:r w:rsidR="0006139D">
        <w:rPr>
          <w:rFonts w:ascii="Verdana" w:hAnsi="Verdana"/>
          <w:b w:val="0"/>
          <w:iCs/>
          <w:sz w:val="20"/>
          <w:szCs w:val="20"/>
        </w:rPr>
        <w:t>innych podmiotów</w:t>
      </w:r>
      <w:r w:rsidR="00927432">
        <w:rPr>
          <w:rFonts w:ascii="Verdana" w:hAnsi="Verdana"/>
          <w:b w:val="0"/>
          <w:iCs/>
          <w:sz w:val="20"/>
          <w:szCs w:val="20"/>
        </w:rPr>
        <w:t xml:space="preserve"> </w:t>
      </w:r>
      <w:r w:rsidRPr="007F192A">
        <w:rPr>
          <w:rFonts w:ascii="Verdana" w:hAnsi="Verdana"/>
          <w:b w:val="0"/>
          <w:iCs/>
          <w:sz w:val="20"/>
          <w:szCs w:val="20"/>
        </w:rPr>
        <w:t>musi udowodnić zamawiającemu, że realizując zamówienie, będzie dysponował niezbędnymi zasobami tych podmiotów</w:t>
      </w:r>
      <w:r w:rsidRPr="007F192A">
        <w:rPr>
          <w:rFonts w:ascii="Verdana" w:hAnsi="Verdana"/>
          <w:iCs/>
          <w:sz w:val="20"/>
          <w:szCs w:val="20"/>
        </w:rPr>
        <w:t xml:space="preserve">, </w:t>
      </w:r>
      <w:r w:rsidRPr="00781248">
        <w:rPr>
          <w:rFonts w:ascii="Verdana" w:hAnsi="Verdana"/>
          <w:iCs/>
          <w:sz w:val="20"/>
          <w:szCs w:val="20"/>
        </w:rPr>
        <w:t>w szczególności przedstawiając zobowiązanie</w:t>
      </w:r>
      <w:r w:rsidRPr="007F192A">
        <w:rPr>
          <w:rFonts w:ascii="Verdana" w:hAnsi="Verdana"/>
          <w:iCs/>
          <w:sz w:val="20"/>
          <w:szCs w:val="20"/>
        </w:rPr>
        <w:t xml:space="preserve"> </w:t>
      </w:r>
      <w:r w:rsidRPr="00781248">
        <w:rPr>
          <w:rFonts w:ascii="Verdana" w:hAnsi="Verdana"/>
          <w:iCs/>
          <w:sz w:val="20"/>
          <w:szCs w:val="20"/>
        </w:rPr>
        <w:t>tych podmiotów do oddania mu do dyspozycji niezbędnych zasobów na potrzeby realizacji zamówienia.</w:t>
      </w:r>
    </w:p>
    <w:p w:rsidR="007F192A" w:rsidRPr="007F192A" w:rsidRDefault="007F192A" w:rsidP="00B84EF9">
      <w:pPr>
        <w:pStyle w:val="Tekstpodstawowy2"/>
        <w:ind w:left="709" w:hanging="709"/>
        <w:rPr>
          <w:rFonts w:ascii="Verdana" w:hAnsi="Verdana" w:cs="Verdana"/>
          <w:b w:val="0"/>
          <w:sz w:val="20"/>
          <w:szCs w:val="20"/>
        </w:rPr>
      </w:pPr>
      <w:r w:rsidRPr="007F192A">
        <w:rPr>
          <w:rFonts w:ascii="Verdana" w:hAnsi="Verdana"/>
          <w:b w:val="0"/>
          <w:iCs/>
          <w:sz w:val="20"/>
          <w:szCs w:val="20"/>
        </w:rPr>
        <w:t>10.3.</w:t>
      </w:r>
      <w:r w:rsidRPr="007F192A">
        <w:rPr>
          <w:rFonts w:ascii="Verdana" w:hAnsi="Verdana"/>
          <w:b w:val="0"/>
          <w:iCs/>
          <w:sz w:val="20"/>
          <w:szCs w:val="20"/>
        </w:rPr>
        <w:tab/>
        <w:t xml:space="preserve">Zamawiający oceni, czy udostępniane </w:t>
      </w:r>
      <w:r w:rsidR="00452FD0">
        <w:rPr>
          <w:rFonts w:ascii="Verdana" w:hAnsi="Verdana"/>
          <w:b w:val="0"/>
          <w:iCs/>
          <w:sz w:val="20"/>
          <w:szCs w:val="20"/>
        </w:rPr>
        <w:t>W</w:t>
      </w:r>
      <w:r w:rsidRPr="007F192A">
        <w:rPr>
          <w:rFonts w:ascii="Verdana" w:hAnsi="Verdana"/>
          <w:b w:val="0"/>
          <w:iCs/>
          <w:sz w:val="20"/>
          <w:szCs w:val="20"/>
        </w:rPr>
        <w:t>ykonawcy przez inne p</w:t>
      </w:r>
      <w:r w:rsidR="007E03FB">
        <w:rPr>
          <w:rFonts w:ascii="Verdana" w:hAnsi="Verdana"/>
          <w:b w:val="0"/>
          <w:iCs/>
          <w:sz w:val="20"/>
          <w:szCs w:val="20"/>
        </w:rPr>
        <w:t>odmioty zdolności</w:t>
      </w:r>
      <w:r w:rsidRPr="007F192A">
        <w:rPr>
          <w:rFonts w:ascii="Verdana" w:hAnsi="Verdana"/>
          <w:b w:val="0"/>
          <w:iCs/>
          <w:sz w:val="20"/>
          <w:szCs w:val="20"/>
        </w:rPr>
        <w:t xml:space="preserve"> zawodowe, pozwalają na wykazanie przez </w:t>
      </w:r>
      <w:r w:rsidR="00452FD0">
        <w:rPr>
          <w:rFonts w:ascii="Verdana" w:hAnsi="Verdana"/>
          <w:b w:val="0"/>
          <w:iCs/>
          <w:sz w:val="20"/>
          <w:szCs w:val="20"/>
        </w:rPr>
        <w:t>W</w:t>
      </w:r>
      <w:r w:rsidRPr="007F192A">
        <w:rPr>
          <w:rFonts w:ascii="Verdana" w:hAnsi="Verdana"/>
          <w:b w:val="0"/>
          <w:iCs/>
          <w:sz w:val="20"/>
          <w:szCs w:val="20"/>
        </w:rPr>
        <w:t xml:space="preserve">ykonawcę spełniania warunków udziału w postępowaniu oraz zbada, czy nie zachodzą wobec tego podmiotu podstawy wykluczenia, </w:t>
      </w:r>
      <w:r w:rsidRPr="00B46DAC">
        <w:rPr>
          <w:rFonts w:ascii="Verdana" w:hAnsi="Verdana"/>
          <w:b w:val="0"/>
          <w:iCs/>
          <w:sz w:val="20"/>
          <w:szCs w:val="20"/>
        </w:rPr>
        <w:t xml:space="preserve">o których mowa w art. 24 ust. 1 pkt 13–22 </w:t>
      </w:r>
      <w:r w:rsidR="000B5291" w:rsidRPr="00B46DAC">
        <w:rPr>
          <w:rFonts w:ascii="Verdana" w:hAnsi="Verdana"/>
          <w:b w:val="0"/>
          <w:iCs/>
          <w:sz w:val="20"/>
          <w:szCs w:val="20"/>
        </w:rPr>
        <w:t xml:space="preserve">ustawy </w:t>
      </w:r>
      <w:proofErr w:type="spellStart"/>
      <w:r w:rsidR="000B5291" w:rsidRPr="00B46DAC">
        <w:rPr>
          <w:rFonts w:ascii="Verdana" w:hAnsi="Verdana"/>
          <w:b w:val="0"/>
          <w:iCs/>
          <w:sz w:val="20"/>
          <w:szCs w:val="20"/>
        </w:rPr>
        <w:t>Pzp</w:t>
      </w:r>
      <w:proofErr w:type="spellEnd"/>
      <w:r w:rsidR="000B5291" w:rsidRPr="00B46DAC">
        <w:rPr>
          <w:rFonts w:ascii="Verdana" w:hAnsi="Verdana"/>
          <w:b w:val="0"/>
          <w:iCs/>
          <w:sz w:val="20"/>
          <w:szCs w:val="20"/>
        </w:rPr>
        <w:t xml:space="preserve"> </w:t>
      </w:r>
      <w:r w:rsidRPr="00B46DAC">
        <w:rPr>
          <w:rFonts w:ascii="Verdana" w:hAnsi="Verdana"/>
          <w:b w:val="0"/>
          <w:iCs/>
          <w:sz w:val="20"/>
          <w:szCs w:val="20"/>
        </w:rPr>
        <w:t xml:space="preserve">oraz, o których mowa w pkt </w:t>
      </w:r>
      <w:r w:rsidR="0093162B" w:rsidRPr="00B46DAC">
        <w:rPr>
          <w:rFonts w:ascii="Verdana" w:hAnsi="Verdana"/>
          <w:b w:val="0"/>
          <w:iCs/>
          <w:sz w:val="20"/>
          <w:szCs w:val="20"/>
        </w:rPr>
        <w:t xml:space="preserve">8.2. </w:t>
      </w:r>
      <w:r w:rsidRPr="00B46DAC">
        <w:rPr>
          <w:rFonts w:ascii="Verdana" w:hAnsi="Verdana"/>
          <w:b w:val="0"/>
          <w:iCs/>
          <w:sz w:val="20"/>
          <w:szCs w:val="20"/>
        </w:rPr>
        <w:t>IDW</w:t>
      </w:r>
      <w:r w:rsidR="000B5291" w:rsidRPr="00B46DAC">
        <w:rPr>
          <w:rFonts w:ascii="Verdana" w:hAnsi="Verdana"/>
          <w:b w:val="0"/>
          <w:iCs/>
          <w:sz w:val="20"/>
          <w:szCs w:val="20"/>
        </w:rPr>
        <w:t>.</w:t>
      </w:r>
      <w:r w:rsidRPr="007F192A">
        <w:rPr>
          <w:rFonts w:ascii="Verdana" w:hAnsi="Verdana"/>
          <w:b w:val="0"/>
          <w:iCs/>
          <w:sz w:val="20"/>
          <w:szCs w:val="20"/>
        </w:rPr>
        <w:t xml:space="preserve"> </w:t>
      </w:r>
    </w:p>
    <w:p w:rsidR="003812F4" w:rsidRPr="007F192A" w:rsidRDefault="00B84EF9" w:rsidP="003812F4">
      <w:pPr>
        <w:pStyle w:val="Tekstpodstawowy2"/>
        <w:spacing w:before="0" w:after="60"/>
        <w:ind w:left="709" w:hanging="709"/>
        <w:rPr>
          <w:rFonts w:ascii="Verdana" w:hAnsi="Verdana" w:cs="Verdana"/>
          <w:b w:val="0"/>
          <w:sz w:val="20"/>
          <w:szCs w:val="20"/>
        </w:rPr>
      </w:pPr>
      <w:r>
        <w:rPr>
          <w:rFonts w:ascii="Verdana" w:hAnsi="Verdana"/>
          <w:b w:val="0"/>
          <w:iCs/>
          <w:sz w:val="20"/>
          <w:szCs w:val="20"/>
        </w:rPr>
        <w:lastRenderedPageBreak/>
        <w:t>10.4</w:t>
      </w:r>
      <w:r w:rsidR="007F192A" w:rsidRPr="007F192A">
        <w:rPr>
          <w:rFonts w:ascii="Verdana" w:hAnsi="Verdana"/>
          <w:b w:val="0"/>
          <w:iCs/>
          <w:sz w:val="20"/>
          <w:szCs w:val="20"/>
        </w:rPr>
        <w:t>.</w:t>
      </w:r>
      <w:r w:rsidR="00137514">
        <w:rPr>
          <w:rFonts w:ascii="Verdana" w:hAnsi="Verdana"/>
          <w:b w:val="0"/>
          <w:iCs/>
          <w:sz w:val="20"/>
          <w:szCs w:val="20"/>
        </w:rPr>
        <w:tab/>
      </w:r>
      <w:r w:rsidR="003812F4" w:rsidRPr="007F192A">
        <w:rPr>
          <w:rFonts w:ascii="Verdana" w:hAnsi="Verdana"/>
          <w:b w:val="0"/>
          <w:iCs/>
          <w:sz w:val="20"/>
          <w:szCs w:val="20"/>
        </w:rPr>
        <w:t xml:space="preserve">W odniesieniu do warunków dotyczących wykształcenia, kwalifikacji zawodowych lub doświadczenia, </w:t>
      </w:r>
      <w:r w:rsidR="003812F4">
        <w:rPr>
          <w:rFonts w:ascii="Verdana" w:hAnsi="Verdana"/>
          <w:b w:val="0"/>
          <w:iCs/>
          <w:sz w:val="20"/>
          <w:szCs w:val="20"/>
        </w:rPr>
        <w:t>W</w:t>
      </w:r>
      <w:r w:rsidR="003812F4" w:rsidRPr="007F192A">
        <w:rPr>
          <w:rFonts w:ascii="Verdana" w:hAnsi="Verdana"/>
          <w:b w:val="0"/>
          <w:iCs/>
          <w:sz w:val="20"/>
          <w:szCs w:val="20"/>
        </w:rPr>
        <w:t xml:space="preserve">ykonawcy mogą polegać na zdolnościach innych podmiotów, </w:t>
      </w:r>
      <w:r w:rsidR="003812F4" w:rsidRPr="003461A9">
        <w:rPr>
          <w:rFonts w:ascii="Verdana" w:hAnsi="Verdana"/>
          <w:iCs/>
          <w:sz w:val="20"/>
          <w:szCs w:val="20"/>
        </w:rPr>
        <w:t>jeś</w:t>
      </w:r>
      <w:r w:rsidR="003812F4">
        <w:rPr>
          <w:rFonts w:ascii="Verdana" w:hAnsi="Verdana"/>
          <w:iCs/>
          <w:sz w:val="20"/>
          <w:szCs w:val="20"/>
        </w:rPr>
        <w:t>li podmioty te zrealizują roboty</w:t>
      </w:r>
      <w:r w:rsidR="003812F4" w:rsidRPr="003461A9">
        <w:rPr>
          <w:rFonts w:ascii="Verdana" w:hAnsi="Verdana"/>
          <w:iCs/>
          <w:sz w:val="20"/>
          <w:szCs w:val="20"/>
        </w:rPr>
        <w:t>, do realizacji których te zdolności są wymagane.</w:t>
      </w:r>
    </w:p>
    <w:p w:rsidR="007F192A" w:rsidRPr="007F192A" w:rsidRDefault="003812F4" w:rsidP="003461A9">
      <w:pPr>
        <w:pStyle w:val="Tekstpodstawowy2"/>
        <w:ind w:left="709" w:hanging="709"/>
        <w:rPr>
          <w:rFonts w:ascii="Verdana" w:hAnsi="Verdana"/>
          <w:b w:val="0"/>
          <w:iCs/>
          <w:sz w:val="20"/>
          <w:szCs w:val="20"/>
        </w:rPr>
      </w:pPr>
      <w:r>
        <w:rPr>
          <w:rFonts w:ascii="Verdana" w:hAnsi="Verdana"/>
          <w:b w:val="0"/>
          <w:iCs/>
          <w:sz w:val="20"/>
          <w:szCs w:val="20"/>
        </w:rPr>
        <w:t xml:space="preserve">10.5. </w:t>
      </w:r>
      <w:r w:rsidR="007E03FB">
        <w:rPr>
          <w:rFonts w:ascii="Verdana" w:hAnsi="Verdana"/>
          <w:b w:val="0"/>
          <w:iCs/>
          <w:sz w:val="20"/>
          <w:szCs w:val="20"/>
        </w:rPr>
        <w:t>Jeżeli zdolności</w:t>
      </w:r>
      <w:r w:rsidR="007F192A" w:rsidRPr="007F192A">
        <w:rPr>
          <w:rFonts w:ascii="Verdana" w:hAnsi="Verdana"/>
          <w:b w:val="0"/>
          <w:iCs/>
          <w:sz w:val="20"/>
          <w:szCs w:val="20"/>
        </w:rPr>
        <w:t xml:space="preserve"> zawodowe podmiotu, na którego zdolnościach polega </w:t>
      </w:r>
      <w:r w:rsidR="00452FD0">
        <w:rPr>
          <w:rFonts w:ascii="Verdana" w:hAnsi="Verdana"/>
          <w:b w:val="0"/>
          <w:iCs/>
          <w:sz w:val="20"/>
          <w:szCs w:val="20"/>
        </w:rPr>
        <w:t>W</w:t>
      </w:r>
      <w:r w:rsidR="007F192A" w:rsidRPr="007F192A">
        <w:rPr>
          <w:rFonts w:ascii="Verdana" w:hAnsi="Verdana"/>
          <w:b w:val="0"/>
          <w:iCs/>
          <w:sz w:val="20"/>
          <w:szCs w:val="20"/>
        </w:rPr>
        <w:t xml:space="preserve">ykonawca, nie potwierdzają spełnienia przez </w:t>
      </w:r>
      <w:r w:rsidR="00452FD0">
        <w:rPr>
          <w:rFonts w:ascii="Verdana" w:hAnsi="Verdana"/>
          <w:b w:val="0"/>
          <w:iCs/>
          <w:sz w:val="20"/>
          <w:szCs w:val="20"/>
        </w:rPr>
        <w:t>W</w:t>
      </w:r>
      <w:r w:rsidR="007F192A" w:rsidRPr="007F192A">
        <w:rPr>
          <w:rFonts w:ascii="Verdana" w:hAnsi="Verdana"/>
          <w:b w:val="0"/>
          <w:iCs/>
          <w:sz w:val="20"/>
          <w:szCs w:val="20"/>
        </w:rPr>
        <w:t xml:space="preserve">ykonawcę warunków udziału w postępowaniu lub zachodzą wobec tych podmiotów podstawy wykluczenia, Zamawiający zażąda, aby </w:t>
      </w:r>
      <w:r w:rsidR="00452FD0">
        <w:rPr>
          <w:rFonts w:ascii="Verdana" w:hAnsi="Verdana"/>
          <w:b w:val="0"/>
          <w:iCs/>
          <w:sz w:val="20"/>
          <w:szCs w:val="20"/>
        </w:rPr>
        <w:t>W</w:t>
      </w:r>
      <w:r w:rsidR="007F192A" w:rsidRPr="007F192A">
        <w:rPr>
          <w:rFonts w:ascii="Verdana" w:hAnsi="Verdana"/>
          <w:b w:val="0"/>
          <w:iCs/>
          <w:sz w:val="20"/>
          <w:szCs w:val="20"/>
        </w:rPr>
        <w:t>ykonawca w terminie określonym przez Zamawiającego:</w:t>
      </w:r>
    </w:p>
    <w:p w:rsidR="007F192A" w:rsidRPr="007F192A" w:rsidRDefault="007F192A" w:rsidP="003461A9">
      <w:pPr>
        <w:pStyle w:val="Tekstpodstawowy2"/>
        <w:tabs>
          <w:tab w:val="left" w:pos="1134"/>
        </w:tabs>
        <w:ind w:left="709"/>
        <w:rPr>
          <w:rFonts w:ascii="Verdana" w:hAnsi="Verdana" w:cs="Verdana"/>
          <w:b w:val="0"/>
          <w:sz w:val="20"/>
          <w:szCs w:val="20"/>
        </w:rPr>
      </w:pPr>
      <w:r w:rsidRPr="007F192A">
        <w:rPr>
          <w:rFonts w:ascii="Verdana" w:hAnsi="Verdana" w:cs="Verdana"/>
          <w:b w:val="0"/>
          <w:bCs w:val="0"/>
          <w:sz w:val="20"/>
          <w:szCs w:val="20"/>
        </w:rPr>
        <w:t>a)</w:t>
      </w:r>
      <w:r w:rsidRPr="007F192A">
        <w:rPr>
          <w:rFonts w:ascii="Verdana" w:hAnsi="Verdana" w:cs="Verdana"/>
          <w:b w:val="0"/>
          <w:bCs w:val="0"/>
          <w:sz w:val="20"/>
          <w:szCs w:val="20"/>
        </w:rPr>
        <w:tab/>
      </w:r>
      <w:r w:rsidRPr="007F192A">
        <w:rPr>
          <w:rFonts w:ascii="Verdana" w:hAnsi="Verdana"/>
          <w:b w:val="0"/>
          <w:iCs/>
          <w:sz w:val="20"/>
          <w:szCs w:val="20"/>
        </w:rPr>
        <w:t>zastąpił ten podmiot innym podmiotem lub podmiotami lub</w:t>
      </w:r>
    </w:p>
    <w:p w:rsidR="007F192A" w:rsidRDefault="007F192A" w:rsidP="003461A9">
      <w:pPr>
        <w:pStyle w:val="Tekstpodstawowy2"/>
        <w:tabs>
          <w:tab w:val="left" w:pos="1134"/>
        </w:tabs>
        <w:ind w:left="1134" w:hanging="425"/>
        <w:rPr>
          <w:rFonts w:ascii="Verdana" w:hAnsi="Verdana"/>
          <w:b w:val="0"/>
          <w:iCs/>
          <w:sz w:val="20"/>
          <w:szCs w:val="20"/>
        </w:rPr>
      </w:pPr>
      <w:r w:rsidRPr="007F192A">
        <w:rPr>
          <w:rFonts w:ascii="Verdana" w:hAnsi="Verdana" w:cs="Verdana"/>
          <w:b w:val="0"/>
          <w:bCs w:val="0"/>
          <w:sz w:val="20"/>
          <w:szCs w:val="20"/>
        </w:rPr>
        <w:t>b)</w:t>
      </w:r>
      <w:r w:rsidRPr="007F192A">
        <w:rPr>
          <w:rFonts w:ascii="Verdana" w:hAnsi="Verdana" w:cs="Verdana"/>
          <w:b w:val="0"/>
          <w:bCs w:val="0"/>
          <w:sz w:val="20"/>
          <w:szCs w:val="20"/>
        </w:rPr>
        <w:tab/>
      </w:r>
      <w:r w:rsidRPr="007F192A">
        <w:rPr>
          <w:rFonts w:ascii="Verdana" w:hAnsi="Verdana"/>
          <w:b w:val="0"/>
          <w:iCs/>
          <w:sz w:val="20"/>
          <w:szCs w:val="20"/>
        </w:rPr>
        <w:t xml:space="preserve">zobowiązał się do osobistego wykonania odpowiedniej części zamówienia, jeżeli wykaże zdolności techniczne lub zawodowe, o których mowa w </w:t>
      </w:r>
      <w:r w:rsidRPr="007861AA">
        <w:rPr>
          <w:rFonts w:ascii="Verdana" w:hAnsi="Verdana"/>
          <w:b w:val="0"/>
          <w:iCs/>
          <w:sz w:val="20"/>
          <w:szCs w:val="20"/>
        </w:rPr>
        <w:t>pkt 10.1. IDW</w:t>
      </w:r>
    </w:p>
    <w:p w:rsidR="00045067" w:rsidRDefault="007F192A" w:rsidP="003461A9">
      <w:pPr>
        <w:pStyle w:val="Tekstpodstawowy2"/>
        <w:ind w:left="709" w:hanging="709"/>
        <w:rPr>
          <w:rFonts w:ascii="Verdana" w:hAnsi="Verdana"/>
          <w:b w:val="0"/>
          <w:i/>
          <w:iCs/>
          <w:sz w:val="20"/>
          <w:szCs w:val="20"/>
        </w:rPr>
      </w:pPr>
      <w:r w:rsidRPr="007F192A">
        <w:rPr>
          <w:rFonts w:ascii="Verdana" w:hAnsi="Verdana"/>
          <w:b w:val="0"/>
          <w:iCs/>
          <w:sz w:val="20"/>
          <w:szCs w:val="20"/>
        </w:rPr>
        <w:t>10.</w:t>
      </w:r>
      <w:r w:rsidR="003812F4">
        <w:rPr>
          <w:rFonts w:ascii="Verdana" w:hAnsi="Verdana"/>
          <w:b w:val="0"/>
          <w:iCs/>
          <w:sz w:val="20"/>
          <w:szCs w:val="20"/>
        </w:rPr>
        <w:t>6</w:t>
      </w:r>
      <w:r w:rsidRPr="007F192A">
        <w:rPr>
          <w:rFonts w:ascii="Verdana" w:hAnsi="Verdana"/>
          <w:b w:val="0"/>
          <w:iCs/>
          <w:sz w:val="20"/>
          <w:szCs w:val="20"/>
        </w:rPr>
        <w:t>.</w:t>
      </w:r>
      <w:r w:rsidRPr="007F192A">
        <w:rPr>
          <w:rFonts w:ascii="Verdana" w:hAnsi="Verdana"/>
          <w:b w:val="0"/>
          <w:iCs/>
          <w:sz w:val="20"/>
          <w:szCs w:val="20"/>
        </w:rPr>
        <w:tab/>
      </w:r>
      <w:r w:rsidR="00045067" w:rsidRPr="000D5D41">
        <w:rPr>
          <w:rFonts w:ascii="Verdana" w:hAnsi="Verdana"/>
          <w:b w:val="0"/>
          <w:iCs/>
          <w:sz w:val="20"/>
          <w:szCs w:val="20"/>
        </w:rPr>
        <w:t>Wykonawca, który powołuje się na zasoby innych podmiotów, w celu wykazania braku istnienia wobec nich podstaw wykluczenia oraz spełniania, w zakresie, w jakim powołuje się na ich zasoby, warunk</w:t>
      </w:r>
      <w:r w:rsidR="00802754" w:rsidRPr="000D5D41">
        <w:rPr>
          <w:rFonts w:ascii="Verdana" w:hAnsi="Verdana"/>
          <w:b w:val="0"/>
          <w:iCs/>
          <w:sz w:val="20"/>
          <w:szCs w:val="20"/>
        </w:rPr>
        <w:t>i</w:t>
      </w:r>
      <w:r w:rsidR="00045067" w:rsidRPr="000D5D41">
        <w:rPr>
          <w:rFonts w:ascii="Verdana" w:hAnsi="Verdana"/>
          <w:b w:val="0"/>
          <w:iCs/>
          <w:sz w:val="20"/>
          <w:szCs w:val="20"/>
        </w:rPr>
        <w:t xml:space="preserve"> udziału w postępowaniu zamieszcza informacje o tych podmiotach w oświadczeniu, o którym mowa w pkt 9.</w:t>
      </w:r>
      <w:r w:rsidR="00A44A7E" w:rsidRPr="000D5D41">
        <w:rPr>
          <w:rFonts w:ascii="Verdana" w:hAnsi="Verdana"/>
          <w:b w:val="0"/>
          <w:iCs/>
          <w:sz w:val="20"/>
          <w:szCs w:val="20"/>
        </w:rPr>
        <w:t>1.</w:t>
      </w:r>
      <w:r w:rsidR="00963802" w:rsidRPr="000D5D41" w:rsidDel="00963802">
        <w:rPr>
          <w:rFonts w:ascii="Verdana" w:hAnsi="Verdana"/>
          <w:b w:val="0"/>
          <w:iCs/>
          <w:sz w:val="20"/>
          <w:szCs w:val="20"/>
        </w:rPr>
        <w:t xml:space="preserve"> </w:t>
      </w:r>
      <w:r w:rsidR="00963802" w:rsidRPr="000D5D41">
        <w:rPr>
          <w:rFonts w:ascii="Verdana" w:hAnsi="Verdana"/>
          <w:b w:val="0"/>
          <w:iCs/>
          <w:sz w:val="20"/>
          <w:szCs w:val="20"/>
        </w:rPr>
        <w:t>a)</w:t>
      </w:r>
      <w:r w:rsidR="00045067" w:rsidRPr="000D5D41">
        <w:rPr>
          <w:rFonts w:ascii="Verdana" w:hAnsi="Verdana"/>
          <w:b w:val="0"/>
          <w:iCs/>
          <w:sz w:val="20"/>
          <w:szCs w:val="20"/>
        </w:rPr>
        <w:t xml:space="preserve"> IDW.</w:t>
      </w:r>
    </w:p>
    <w:p w:rsidR="00045067" w:rsidRDefault="00802754" w:rsidP="003461A9">
      <w:pPr>
        <w:pStyle w:val="Tekstpodstawowy2"/>
        <w:ind w:left="709" w:hanging="709"/>
        <w:rPr>
          <w:rFonts w:ascii="Verdana" w:hAnsi="Verdana" w:cs="Verdana"/>
          <w:b w:val="0"/>
          <w:sz w:val="20"/>
          <w:szCs w:val="20"/>
        </w:rPr>
      </w:pPr>
      <w:r>
        <w:rPr>
          <w:rFonts w:ascii="Verdana" w:hAnsi="Verdana"/>
          <w:b w:val="0"/>
          <w:iCs/>
          <w:sz w:val="20"/>
          <w:szCs w:val="20"/>
        </w:rPr>
        <w:t>10.</w:t>
      </w:r>
      <w:r w:rsidR="003812F4">
        <w:rPr>
          <w:rFonts w:ascii="Verdana" w:hAnsi="Verdana"/>
          <w:b w:val="0"/>
          <w:iCs/>
          <w:sz w:val="20"/>
          <w:szCs w:val="20"/>
        </w:rPr>
        <w:t>7</w:t>
      </w:r>
      <w:r w:rsidR="00137514">
        <w:rPr>
          <w:rFonts w:ascii="Verdana" w:hAnsi="Verdana"/>
          <w:b w:val="0"/>
          <w:iCs/>
          <w:sz w:val="20"/>
          <w:szCs w:val="20"/>
        </w:rPr>
        <w:t>.</w:t>
      </w:r>
      <w:r w:rsidR="00137514">
        <w:rPr>
          <w:rFonts w:ascii="Verdana" w:hAnsi="Verdana"/>
          <w:b w:val="0"/>
          <w:iCs/>
          <w:sz w:val="20"/>
          <w:szCs w:val="20"/>
        </w:rPr>
        <w:tab/>
      </w:r>
      <w:r w:rsidR="00CD7508" w:rsidRPr="00CD7508">
        <w:rPr>
          <w:rFonts w:ascii="Verdana" w:hAnsi="Verdana" w:cs="Verdana"/>
          <w:b w:val="0"/>
          <w:sz w:val="20"/>
          <w:szCs w:val="20"/>
        </w:rPr>
        <w:t xml:space="preserve">W celu oceny, czy </w:t>
      </w:r>
      <w:r w:rsidR="00452FD0">
        <w:rPr>
          <w:rFonts w:ascii="Verdana" w:hAnsi="Verdana" w:cs="Verdana"/>
          <w:b w:val="0"/>
          <w:sz w:val="20"/>
          <w:szCs w:val="20"/>
        </w:rPr>
        <w:t>W</w:t>
      </w:r>
      <w:r w:rsidR="00CD7508" w:rsidRPr="00CD7508">
        <w:rPr>
          <w:rFonts w:ascii="Verdana" w:hAnsi="Verdana" w:cs="Verdana"/>
          <w:b w:val="0"/>
          <w:sz w:val="20"/>
          <w:szCs w:val="20"/>
        </w:rPr>
        <w:t>ykonawca polegając na zdolnościach innych podm</w:t>
      </w:r>
      <w:r w:rsidR="00CD7508">
        <w:rPr>
          <w:rFonts w:ascii="Verdana" w:hAnsi="Verdana" w:cs="Verdana"/>
          <w:b w:val="0"/>
          <w:sz w:val="20"/>
          <w:szCs w:val="20"/>
        </w:rPr>
        <w:t xml:space="preserve">iotów na zasadach określonych </w:t>
      </w:r>
      <w:r w:rsidR="00CD7508" w:rsidRPr="00CD7508">
        <w:rPr>
          <w:rFonts w:ascii="Verdana" w:hAnsi="Verdana" w:cs="Verdana"/>
          <w:b w:val="0"/>
          <w:sz w:val="20"/>
          <w:szCs w:val="20"/>
        </w:rPr>
        <w:t>w art. 22a ustawy</w:t>
      </w:r>
      <w:r w:rsidR="00CD7508">
        <w:rPr>
          <w:rFonts w:ascii="Verdana" w:hAnsi="Verdana" w:cs="Verdana"/>
          <w:b w:val="0"/>
          <w:sz w:val="20"/>
          <w:szCs w:val="20"/>
        </w:rPr>
        <w:t xml:space="preserve"> </w:t>
      </w:r>
      <w:proofErr w:type="spellStart"/>
      <w:r w:rsidR="00CD7508">
        <w:rPr>
          <w:rFonts w:ascii="Verdana" w:hAnsi="Verdana" w:cs="Verdana"/>
          <w:b w:val="0"/>
          <w:sz w:val="20"/>
          <w:szCs w:val="20"/>
        </w:rPr>
        <w:t>Pzp</w:t>
      </w:r>
      <w:proofErr w:type="spellEnd"/>
      <w:r w:rsidR="00CD7508" w:rsidRPr="00CD7508">
        <w:rPr>
          <w:rFonts w:ascii="Verdana" w:hAnsi="Verdana" w:cs="Verdana"/>
          <w:b w:val="0"/>
          <w:sz w:val="20"/>
          <w:szCs w:val="20"/>
        </w:rPr>
        <w:t>, będzie dysponował niezbędnymi zasobami w stopniu umożliwiającym należyte wykonanie</w:t>
      </w:r>
      <w:r w:rsidR="00CD7508">
        <w:rPr>
          <w:rFonts w:ascii="Verdana" w:hAnsi="Verdana" w:cs="Verdana"/>
          <w:b w:val="0"/>
          <w:sz w:val="20"/>
          <w:szCs w:val="20"/>
        </w:rPr>
        <w:t xml:space="preserve"> </w:t>
      </w:r>
      <w:r w:rsidR="00CD7508" w:rsidRPr="00CD7508">
        <w:rPr>
          <w:rFonts w:ascii="Verdana" w:hAnsi="Verdana" w:cs="Verdana"/>
          <w:b w:val="0"/>
          <w:sz w:val="20"/>
          <w:szCs w:val="20"/>
        </w:rPr>
        <w:t xml:space="preserve">zamówienia publicznego oraz oceny, czy stosunek łączący </w:t>
      </w:r>
      <w:r w:rsidR="00452FD0">
        <w:rPr>
          <w:rFonts w:ascii="Verdana" w:hAnsi="Verdana" w:cs="Verdana"/>
          <w:b w:val="0"/>
          <w:sz w:val="20"/>
          <w:szCs w:val="20"/>
        </w:rPr>
        <w:t>W</w:t>
      </w:r>
      <w:r w:rsidR="00CD7508" w:rsidRPr="00CD7508">
        <w:rPr>
          <w:rFonts w:ascii="Verdana" w:hAnsi="Verdana" w:cs="Verdana"/>
          <w:b w:val="0"/>
          <w:sz w:val="20"/>
          <w:szCs w:val="20"/>
        </w:rPr>
        <w:t>ykonawcę z tymi podmiotami gwarantuje rzeczywisty dostęp</w:t>
      </w:r>
      <w:r w:rsidR="00CD7508">
        <w:rPr>
          <w:rFonts w:ascii="Verdana" w:hAnsi="Verdana" w:cs="Verdana"/>
          <w:b w:val="0"/>
          <w:sz w:val="20"/>
          <w:szCs w:val="20"/>
        </w:rPr>
        <w:t xml:space="preserve"> </w:t>
      </w:r>
      <w:r w:rsidR="00CD7508" w:rsidRPr="00CD7508">
        <w:rPr>
          <w:rFonts w:ascii="Verdana" w:hAnsi="Verdana" w:cs="Verdana"/>
          <w:b w:val="0"/>
          <w:sz w:val="20"/>
          <w:szCs w:val="20"/>
        </w:rPr>
        <w:t xml:space="preserve">do ich zasobów, </w:t>
      </w:r>
      <w:r w:rsidR="00E757C5">
        <w:rPr>
          <w:rFonts w:ascii="Verdana" w:hAnsi="Verdana" w:cs="Verdana"/>
          <w:b w:val="0"/>
          <w:sz w:val="20"/>
          <w:szCs w:val="20"/>
        </w:rPr>
        <w:t>Z</w:t>
      </w:r>
      <w:r w:rsidR="00CD7508" w:rsidRPr="00CD7508">
        <w:rPr>
          <w:rFonts w:ascii="Verdana" w:hAnsi="Verdana" w:cs="Verdana"/>
          <w:b w:val="0"/>
          <w:sz w:val="20"/>
          <w:szCs w:val="20"/>
        </w:rPr>
        <w:t xml:space="preserve">amawiający </w:t>
      </w:r>
      <w:r w:rsidR="00B43869" w:rsidRPr="00303696">
        <w:rPr>
          <w:rFonts w:ascii="Verdana" w:hAnsi="Verdana" w:cs="Verdana"/>
          <w:b w:val="0"/>
          <w:sz w:val="20"/>
          <w:szCs w:val="20"/>
        </w:rPr>
        <w:t>żąda</w:t>
      </w:r>
      <w:r w:rsidR="00CD7508" w:rsidRPr="00CD7508">
        <w:rPr>
          <w:rFonts w:ascii="Verdana" w:hAnsi="Verdana" w:cs="Verdana"/>
          <w:b w:val="0"/>
          <w:sz w:val="20"/>
          <w:szCs w:val="20"/>
        </w:rPr>
        <w:t xml:space="preserve"> dokumentów, które określają w szczególności:</w:t>
      </w:r>
    </w:p>
    <w:p w:rsidR="00CD7508" w:rsidRPr="00F9578E" w:rsidRDefault="00CD7508" w:rsidP="003461A9">
      <w:pPr>
        <w:tabs>
          <w:tab w:val="left" w:pos="1134"/>
        </w:tabs>
        <w:autoSpaceDE w:val="0"/>
        <w:autoSpaceDN w:val="0"/>
        <w:adjustRightInd w:val="0"/>
        <w:ind w:left="708"/>
        <w:jc w:val="both"/>
        <w:rPr>
          <w:rFonts w:ascii="Verdana" w:eastAsia="Calibri" w:hAnsi="Verdana" w:cs="TimesNewRoman"/>
          <w:sz w:val="20"/>
          <w:szCs w:val="20"/>
          <w:lang w:eastAsia="en-US"/>
        </w:rPr>
      </w:pPr>
      <w:r w:rsidRPr="00F9578E">
        <w:rPr>
          <w:rFonts w:ascii="Verdana" w:eastAsia="Calibri" w:hAnsi="Verdana" w:cs="TimesNewRoman"/>
          <w:sz w:val="20"/>
          <w:szCs w:val="20"/>
          <w:lang w:eastAsia="en-US"/>
        </w:rPr>
        <w:t>1)</w:t>
      </w:r>
      <w:r w:rsidRPr="00F9578E">
        <w:rPr>
          <w:rFonts w:ascii="Verdana" w:eastAsia="Calibri" w:hAnsi="Verdana" w:cs="TimesNewRoman"/>
          <w:sz w:val="20"/>
          <w:szCs w:val="20"/>
          <w:lang w:eastAsia="en-US"/>
        </w:rPr>
        <w:tab/>
        <w:t xml:space="preserve">zakres dostępnych </w:t>
      </w:r>
      <w:r w:rsidR="00452FD0" w:rsidRPr="00F9578E">
        <w:rPr>
          <w:rFonts w:ascii="Verdana" w:eastAsia="Calibri" w:hAnsi="Verdana" w:cs="TimesNewRoman"/>
          <w:sz w:val="20"/>
          <w:szCs w:val="20"/>
          <w:lang w:eastAsia="en-US"/>
        </w:rPr>
        <w:t>W</w:t>
      </w:r>
      <w:r w:rsidRPr="00F9578E">
        <w:rPr>
          <w:rFonts w:ascii="Verdana" w:eastAsia="Calibri" w:hAnsi="Verdana" w:cs="TimesNewRoman"/>
          <w:sz w:val="20"/>
          <w:szCs w:val="20"/>
          <w:lang w:eastAsia="en-US"/>
        </w:rPr>
        <w:t>ykonawcy zasobów innego podmiotu;</w:t>
      </w:r>
    </w:p>
    <w:p w:rsidR="00CD7508" w:rsidRPr="00F9578E" w:rsidRDefault="00CD7508" w:rsidP="003461A9">
      <w:pPr>
        <w:tabs>
          <w:tab w:val="left" w:pos="1134"/>
        </w:tabs>
        <w:autoSpaceDE w:val="0"/>
        <w:autoSpaceDN w:val="0"/>
        <w:adjustRightInd w:val="0"/>
        <w:ind w:left="1134" w:hanging="425"/>
        <w:jc w:val="both"/>
        <w:rPr>
          <w:rFonts w:ascii="Verdana" w:eastAsia="Calibri" w:hAnsi="Verdana" w:cs="TimesNewRoman"/>
          <w:sz w:val="20"/>
          <w:szCs w:val="20"/>
          <w:lang w:eastAsia="en-US"/>
        </w:rPr>
      </w:pPr>
      <w:r w:rsidRPr="00F9578E">
        <w:rPr>
          <w:rFonts w:ascii="Verdana" w:eastAsia="Calibri" w:hAnsi="Verdana" w:cs="TimesNewRoman"/>
          <w:sz w:val="20"/>
          <w:szCs w:val="20"/>
          <w:lang w:eastAsia="en-US"/>
        </w:rPr>
        <w:t>2)</w:t>
      </w:r>
      <w:r w:rsidRPr="00F9578E">
        <w:rPr>
          <w:rFonts w:ascii="Verdana" w:eastAsia="Calibri" w:hAnsi="Verdana" w:cs="TimesNewRoman"/>
          <w:sz w:val="20"/>
          <w:szCs w:val="20"/>
          <w:lang w:eastAsia="en-US"/>
        </w:rPr>
        <w:tab/>
        <w:t xml:space="preserve">sposób wykorzystania zasobów innego podmiotu, przez </w:t>
      </w:r>
      <w:r w:rsidR="00452FD0" w:rsidRPr="00F9578E">
        <w:rPr>
          <w:rFonts w:ascii="Verdana" w:eastAsia="Calibri" w:hAnsi="Verdana" w:cs="TimesNewRoman"/>
          <w:sz w:val="20"/>
          <w:szCs w:val="20"/>
          <w:lang w:eastAsia="en-US"/>
        </w:rPr>
        <w:t>W</w:t>
      </w:r>
      <w:r w:rsidRPr="00F9578E">
        <w:rPr>
          <w:rFonts w:ascii="Verdana" w:eastAsia="Calibri" w:hAnsi="Verdana" w:cs="TimesNewRoman"/>
          <w:sz w:val="20"/>
          <w:szCs w:val="20"/>
          <w:lang w:eastAsia="en-US"/>
        </w:rPr>
        <w:t>ykonawcę, przy wykonywaniu zamówienia publicznego</w:t>
      </w:r>
      <w:r w:rsidR="00E158BC" w:rsidRPr="00F9578E">
        <w:rPr>
          <w:rFonts w:ascii="Verdana" w:eastAsia="Calibri" w:hAnsi="Verdana" w:cs="TimesNewRoman"/>
          <w:sz w:val="20"/>
          <w:szCs w:val="20"/>
          <w:lang w:eastAsia="en-US"/>
        </w:rPr>
        <w:t>;</w:t>
      </w:r>
    </w:p>
    <w:p w:rsidR="00CD7508" w:rsidRPr="00F9578E" w:rsidRDefault="00CD7508" w:rsidP="003461A9">
      <w:pPr>
        <w:tabs>
          <w:tab w:val="left" w:pos="1134"/>
        </w:tabs>
        <w:autoSpaceDE w:val="0"/>
        <w:autoSpaceDN w:val="0"/>
        <w:adjustRightInd w:val="0"/>
        <w:ind w:left="1134" w:hanging="425"/>
        <w:jc w:val="both"/>
        <w:rPr>
          <w:rFonts w:ascii="Verdana" w:eastAsia="Calibri" w:hAnsi="Verdana" w:cs="TimesNewRoman"/>
          <w:b/>
          <w:sz w:val="20"/>
          <w:szCs w:val="20"/>
          <w:lang w:eastAsia="en-US"/>
        </w:rPr>
      </w:pPr>
      <w:r w:rsidRPr="00F9578E">
        <w:rPr>
          <w:rFonts w:ascii="Verdana" w:eastAsia="Calibri" w:hAnsi="Verdana" w:cs="TimesNewRoman"/>
          <w:sz w:val="20"/>
          <w:szCs w:val="20"/>
          <w:lang w:eastAsia="en-US"/>
        </w:rPr>
        <w:t>3)</w:t>
      </w:r>
      <w:r w:rsidRPr="00F9578E">
        <w:rPr>
          <w:rFonts w:ascii="Verdana" w:eastAsia="Calibri" w:hAnsi="Verdana" w:cs="TimesNewRoman"/>
          <w:sz w:val="20"/>
          <w:szCs w:val="20"/>
          <w:lang w:eastAsia="en-US"/>
        </w:rPr>
        <w:tab/>
        <w:t>zakres i okres udziału innego podmiotu przy wykonywaniu zamówienia publicznego;</w:t>
      </w:r>
    </w:p>
    <w:p w:rsidR="00DC217C" w:rsidRPr="000D5D41" w:rsidRDefault="003812F4" w:rsidP="003461A9">
      <w:pPr>
        <w:pStyle w:val="Tekstpodstawowy2"/>
        <w:ind w:left="709" w:hanging="709"/>
        <w:rPr>
          <w:rFonts w:ascii="Verdana" w:hAnsi="Verdana"/>
          <w:b w:val="0"/>
          <w:iCs/>
          <w:sz w:val="20"/>
          <w:szCs w:val="20"/>
        </w:rPr>
      </w:pPr>
      <w:r>
        <w:rPr>
          <w:rFonts w:ascii="Verdana" w:hAnsi="Verdana"/>
          <w:b w:val="0"/>
          <w:iCs/>
          <w:sz w:val="20"/>
          <w:szCs w:val="20"/>
        </w:rPr>
        <w:t>10.8</w:t>
      </w:r>
      <w:r w:rsidR="007F192A" w:rsidRPr="000D5D41">
        <w:rPr>
          <w:rFonts w:ascii="Verdana" w:hAnsi="Verdana"/>
          <w:b w:val="0"/>
          <w:iCs/>
          <w:sz w:val="20"/>
          <w:szCs w:val="20"/>
        </w:rPr>
        <w:t>.</w:t>
      </w:r>
      <w:r w:rsidR="00137514" w:rsidRPr="000D5D41">
        <w:rPr>
          <w:rFonts w:ascii="Verdana" w:hAnsi="Verdana"/>
          <w:b w:val="0"/>
          <w:iCs/>
          <w:sz w:val="20"/>
          <w:szCs w:val="20"/>
        </w:rPr>
        <w:tab/>
      </w:r>
      <w:r w:rsidR="00A63AF4" w:rsidRPr="000D5D41">
        <w:rPr>
          <w:rFonts w:ascii="Verdana" w:hAnsi="Verdana"/>
          <w:b w:val="0"/>
          <w:iCs/>
          <w:sz w:val="20"/>
          <w:szCs w:val="20"/>
        </w:rPr>
        <w:t>Wykonawca, który zamierza powierzyć wykonanie części zamówienia podwykonawcom,</w:t>
      </w:r>
      <w:r w:rsidR="00BC1DB1" w:rsidRPr="000D5D41">
        <w:t xml:space="preserve"> </w:t>
      </w:r>
      <w:r w:rsidR="00BC1DB1" w:rsidRPr="000D5D41">
        <w:rPr>
          <w:rFonts w:ascii="Verdana" w:hAnsi="Verdana"/>
          <w:b w:val="0"/>
          <w:iCs/>
          <w:sz w:val="20"/>
          <w:szCs w:val="20"/>
        </w:rPr>
        <w:t>na etapie postępowania o udzielenie zamówienia publicznego</w:t>
      </w:r>
      <w:r w:rsidR="00BF20C2" w:rsidRPr="000D5D41">
        <w:rPr>
          <w:rFonts w:ascii="Verdana" w:hAnsi="Verdana"/>
          <w:b w:val="0"/>
          <w:iCs/>
          <w:sz w:val="20"/>
          <w:szCs w:val="20"/>
        </w:rPr>
        <w:t xml:space="preserve"> </w:t>
      </w:r>
      <w:r w:rsidR="00BC1DB1" w:rsidRPr="000D5D41">
        <w:rPr>
          <w:rFonts w:ascii="Verdana" w:hAnsi="Verdana"/>
          <w:b w:val="0"/>
          <w:iCs/>
          <w:sz w:val="20"/>
          <w:szCs w:val="20"/>
        </w:rPr>
        <w:t>jest zobowiązany wskazać w ofercie części zamówienia, których wykonanie zamierza powierzyć podwykonawcom</w:t>
      </w:r>
      <w:r w:rsidR="00C91F74" w:rsidRPr="000D5D41">
        <w:rPr>
          <w:rFonts w:ascii="Verdana" w:hAnsi="Verdana"/>
          <w:b w:val="0"/>
          <w:iCs/>
          <w:sz w:val="20"/>
          <w:szCs w:val="20"/>
        </w:rPr>
        <w:t xml:space="preserve"> oraz</w:t>
      </w:r>
      <w:r w:rsidR="00BC1DB1" w:rsidRPr="000D5D41">
        <w:rPr>
          <w:rFonts w:ascii="Verdana" w:hAnsi="Verdana"/>
          <w:b w:val="0"/>
          <w:iCs/>
          <w:sz w:val="20"/>
          <w:szCs w:val="20"/>
        </w:rPr>
        <w:t xml:space="preserve"> o ile jest to wiadome, podać firmy podwykonawców</w:t>
      </w:r>
      <w:r w:rsidR="006C12AF" w:rsidRPr="000D5D41">
        <w:rPr>
          <w:rFonts w:ascii="Verdana" w:hAnsi="Verdana"/>
          <w:b w:val="0"/>
          <w:iCs/>
          <w:sz w:val="20"/>
          <w:szCs w:val="20"/>
        </w:rPr>
        <w:t>.</w:t>
      </w:r>
    </w:p>
    <w:p w:rsidR="006579E8" w:rsidRDefault="006579E8" w:rsidP="0006139D">
      <w:pPr>
        <w:pStyle w:val="Tekstpodstawowy2"/>
        <w:rPr>
          <w:rFonts w:ascii="Verdana" w:hAnsi="Verdana"/>
          <w:iCs/>
          <w:sz w:val="20"/>
          <w:szCs w:val="20"/>
        </w:rPr>
      </w:pPr>
    </w:p>
    <w:p w:rsidR="00A63AF4" w:rsidRDefault="00A63AF4" w:rsidP="003461A9">
      <w:pPr>
        <w:ind w:left="720" w:hanging="720"/>
        <w:jc w:val="both"/>
        <w:rPr>
          <w:rFonts w:ascii="Verdana" w:hAnsi="Verdana" w:cs="Verdana"/>
          <w:b/>
          <w:sz w:val="18"/>
          <w:szCs w:val="18"/>
        </w:rPr>
      </w:pPr>
      <w:r>
        <w:rPr>
          <w:rFonts w:ascii="Verdana" w:hAnsi="Verdana" w:cs="Verdana"/>
          <w:b/>
          <w:sz w:val="20"/>
          <w:szCs w:val="20"/>
        </w:rPr>
        <w:t>11</w:t>
      </w:r>
      <w:r w:rsidR="00A03637">
        <w:rPr>
          <w:rFonts w:ascii="Verdana" w:hAnsi="Verdana" w:cs="Verdana"/>
          <w:b/>
          <w:sz w:val="20"/>
          <w:szCs w:val="20"/>
        </w:rPr>
        <w:t>.</w:t>
      </w:r>
      <w:r w:rsidRPr="00D65833">
        <w:rPr>
          <w:rFonts w:ascii="Verdana" w:hAnsi="Verdana" w:cs="Verdana"/>
          <w:b/>
          <w:sz w:val="20"/>
          <w:szCs w:val="20"/>
        </w:rPr>
        <w:tab/>
      </w:r>
      <w:r w:rsidRPr="00A63AF4">
        <w:rPr>
          <w:rFonts w:ascii="Verdana" w:hAnsi="Verdana" w:cs="Verdana"/>
          <w:b/>
          <w:sz w:val="18"/>
          <w:szCs w:val="18"/>
        </w:rPr>
        <w:t>INFORMACJA DLA WYKONAWCÓW WSPÓLNIE UBIEGAJĄCYCH SIĘ O UDZIELENIE ZAMÓWIENIA (SPÓŁKI CYWILNE/ KONSORCJA)</w:t>
      </w:r>
    </w:p>
    <w:p w:rsidR="00A63AF4" w:rsidRPr="00A63AF4" w:rsidRDefault="00A63AF4" w:rsidP="003461A9">
      <w:pPr>
        <w:pStyle w:val="Tekstpodstawowy2"/>
        <w:ind w:left="709" w:hanging="709"/>
        <w:rPr>
          <w:rFonts w:ascii="Verdana" w:hAnsi="Verdana"/>
          <w:b w:val="0"/>
          <w:iCs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11</w:t>
      </w:r>
      <w:r w:rsidRPr="007F192A">
        <w:rPr>
          <w:rFonts w:ascii="Verdana" w:hAnsi="Verdana" w:cs="Verdana"/>
          <w:b w:val="0"/>
          <w:sz w:val="20"/>
          <w:szCs w:val="20"/>
        </w:rPr>
        <w:t>.1.</w:t>
      </w:r>
      <w:r w:rsidRPr="00A63AF4">
        <w:rPr>
          <w:rFonts w:ascii="Verdana" w:hAnsi="Verdana" w:cs="Verdana"/>
          <w:b w:val="0"/>
          <w:sz w:val="20"/>
          <w:szCs w:val="20"/>
        </w:rPr>
        <w:tab/>
      </w:r>
      <w:r w:rsidRPr="00A63AF4">
        <w:rPr>
          <w:rFonts w:ascii="Verdana" w:hAnsi="Verdana"/>
          <w:b w:val="0"/>
          <w:sz w:val="20"/>
          <w:szCs w:val="20"/>
        </w:rPr>
        <w:t>Wykonawcy mogą wspólnie ubiegać się o udzielenie zamówienia. W takim przypadku Wykonawcy ustanawiają pełnomocnika do reprezentowania ich w postępowaniu o udzielenie zamówienia albo reprezentowania w postępowaniu i zawarcia umowy w sprawie zamówienia publicznego.</w:t>
      </w:r>
    </w:p>
    <w:p w:rsidR="00A63AF4" w:rsidRPr="00A63AF4" w:rsidRDefault="00A63AF4" w:rsidP="003461A9">
      <w:pPr>
        <w:pStyle w:val="Tekstpodstawowy2"/>
        <w:ind w:left="709" w:hanging="709"/>
        <w:rPr>
          <w:rFonts w:ascii="Verdana" w:hAnsi="Verdana"/>
          <w:b w:val="0"/>
          <w:iCs/>
          <w:sz w:val="20"/>
          <w:szCs w:val="20"/>
        </w:rPr>
      </w:pPr>
      <w:r w:rsidRPr="00A63AF4">
        <w:rPr>
          <w:rFonts w:ascii="Verdana" w:hAnsi="Verdana" w:cs="Verdana"/>
          <w:b w:val="0"/>
          <w:sz w:val="20"/>
          <w:szCs w:val="20"/>
        </w:rPr>
        <w:t>11.2.</w:t>
      </w:r>
      <w:r w:rsidRPr="00A63AF4">
        <w:rPr>
          <w:rFonts w:ascii="Verdana" w:hAnsi="Verdana" w:cs="Verdana"/>
          <w:b w:val="0"/>
          <w:sz w:val="20"/>
          <w:szCs w:val="20"/>
        </w:rPr>
        <w:tab/>
      </w:r>
      <w:r w:rsidRPr="00781248">
        <w:rPr>
          <w:rFonts w:ascii="Verdana" w:hAnsi="Verdana"/>
          <w:b w:val="0"/>
          <w:sz w:val="20"/>
          <w:szCs w:val="20"/>
        </w:rPr>
        <w:t xml:space="preserve">W przypadku Wykonawców wspólnie ubiegających się o udzielenie zamówienia, żaden z nich nie może podlegać wykluczeniu </w:t>
      </w:r>
      <w:r w:rsidR="004B0A3A">
        <w:rPr>
          <w:rFonts w:ascii="Verdana" w:hAnsi="Verdana"/>
          <w:b w:val="0"/>
          <w:sz w:val="20"/>
          <w:szCs w:val="20"/>
        </w:rPr>
        <w:t xml:space="preserve">na podstawie </w:t>
      </w:r>
      <w:r w:rsidRPr="00781248">
        <w:rPr>
          <w:rFonts w:ascii="Verdana" w:hAnsi="Verdana"/>
          <w:b w:val="0"/>
          <w:sz w:val="20"/>
          <w:szCs w:val="20"/>
        </w:rPr>
        <w:t xml:space="preserve">art. 24 ust. 1 ustawy </w:t>
      </w:r>
      <w:proofErr w:type="spellStart"/>
      <w:r w:rsidRPr="00781248">
        <w:rPr>
          <w:rFonts w:ascii="Verdana" w:hAnsi="Verdana"/>
          <w:b w:val="0"/>
          <w:sz w:val="20"/>
          <w:szCs w:val="20"/>
        </w:rPr>
        <w:t>Pzp</w:t>
      </w:r>
      <w:proofErr w:type="spellEnd"/>
      <w:r w:rsidRPr="00781248">
        <w:rPr>
          <w:rFonts w:ascii="Verdana" w:hAnsi="Verdana"/>
          <w:b w:val="0"/>
          <w:sz w:val="20"/>
          <w:szCs w:val="20"/>
        </w:rPr>
        <w:t>,</w:t>
      </w:r>
      <w:r w:rsidRPr="00781248" w:rsidDel="008D7E19">
        <w:rPr>
          <w:rFonts w:ascii="Verdana" w:hAnsi="Verdana"/>
          <w:b w:val="0"/>
          <w:sz w:val="20"/>
          <w:szCs w:val="20"/>
        </w:rPr>
        <w:t xml:space="preserve"> </w:t>
      </w:r>
      <w:r w:rsidRPr="000D5D41">
        <w:rPr>
          <w:rFonts w:ascii="Verdana" w:hAnsi="Verdana"/>
          <w:b w:val="0"/>
          <w:sz w:val="20"/>
          <w:szCs w:val="20"/>
        </w:rPr>
        <w:t xml:space="preserve">oraz </w:t>
      </w:r>
      <w:r w:rsidR="004B0A3A">
        <w:rPr>
          <w:rFonts w:ascii="Verdana" w:hAnsi="Verdana"/>
          <w:b w:val="0"/>
          <w:sz w:val="20"/>
          <w:szCs w:val="20"/>
        </w:rPr>
        <w:t xml:space="preserve">w przypadkach </w:t>
      </w:r>
      <w:r w:rsidRPr="000D5D41">
        <w:rPr>
          <w:rFonts w:ascii="Verdana" w:hAnsi="Verdana"/>
          <w:b w:val="0"/>
          <w:sz w:val="20"/>
          <w:szCs w:val="20"/>
        </w:rPr>
        <w:t xml:space="preserve">o których mowa w pkt </w:t>
      </w:r>
      <w:r w:rsidR="0093162B" w:rsidRPr="000D5D41">
        <w:rPr>
          <w:rFonts w:ascii="Verdana" w:hAnsi="Verdana"/>
          <w:b w:val="0"/>
          <w:sz w:val="20"/>
          <w:szCs w:val="20"/>
        </w:rPr>
        <w:t xml:space="preserve">8.2. </w:t>
      </w:r>
      <w:r w:rsidRPr="000D5D41">
        <w:rPr>
          <w:rFonts w:ascii="Verdana" w:hAnsi="Verdana"/>
          <w:b w:val="0"/>
          <w:sz w:val="20"/>
          <w:szCs w:val="20"/>
        </w:rPr>
        <w:t>IDW,</w:t>
      </w:r>
      <w:r>
        <w:rPr>
          <w:rFonts w:ascii="Verdana" w:hAnsi="Verdana"/>
          <w:b w:val="0"/>
          <w:sz w:val="20"/>
          <w:szCs w:val="20"/>
        </w:rPr>
        <w:t xml:space="preserve"> </w:t>
      </w:r>
      <w:r w:rsidRPr="00781248">
        <w:rPr>
          <w:rFonts w:ascii="Verdana" w:hAnsi="Verdana"/>
          <w:b w:val="0"/>
          <w:sz w:val="20"/>
          <w:szCs w:val="20"/>
        </w:rPr>
        <w:t xml:space="preserve">natomiast spełnianie warunków udziału w postępowaniu Wykonawcy wykazują zgodnie </w:t>
      </w:r>
      <w:r w:rsidRPr="00C426E6">
        <w:rPr>
          <w:rFonts w:ascii="Verdana" w:hAnsi="Verdana"/>
          <w:b w:val="0"/>
          <w:sz w:val="20"/>
          <w:szCs w:val="20"/>
        </w:rPr>
        <w:t xml:space="preserve">z </w:t>
      </w:r>
      <w:r w:rsidRPr="007861AA">
        <w:rPr>
          <w:rFonts w:ascii="Verdana" w:hAnsi="Verdana"/>
          <w:b w:val="0"/>
          <w:sz w:val="20"/>
          <w:szCs w:val="20"/>
        </w:rPr>
        <w:t>pkt 7.2. IDW</w:t>
      </w:r>
      <w:r w:rsidRPr="00781248">
        <w:rPr>
          <w:rFonts w:ascii="Verdana" w:hAnsi="Verdana"/>
          <w:b w:val="0"/>
          <w:sz w:val="20"/>
          <w:szCs w:val="20"/>
        </w:rPr>
        <w:t>.</w:t>
      </w:r>
    </w:p>
    <w:p w:rsidR="00A63AF4" w:rsidRPr="000D5D41" w:rsidRDefault="00A63AF4" w:rsidP="000D5D41">
      <w:pPr>
        <w:pStyle w:val="Tekstpodstawowy2"/>
        <w:ind w:left="709" w:hanging="709"/>
        <w:rPr>
          <w:rFonts w:ascii="Verdana" w:hAnsi="Verdana"/>
          <w:b w:val="0"/>
          <w:sz w:val="20"/>
          <w:szCs w:val="20"/>
        </w:rPr>
      </w:pPr>
      <w:r w:rsidRPr="00A63AF4">
        <w:rPr>
          <w:rFonts w:ascii="Verdana" w:hAnsi="Verdana" w:cs="Verdana"/>
          <w:b w:val="0"/>
          <w:sz w:val="20"/>
          <w:szCs w:val="20"/>
        </w:rPr>
        <w:t>11.3.</w:t>
      </w:r>
      <w:r w:rsidRPr="00A63AF4">
        <w:rPr>
          <w:rFonts w:ascii="Verdana" w:hAnsi="Verdana" w:cs="Verdana"/>
          <w:b w:val="0"/>
          <w:sz w:val="20"/>
          <w:szCs w:val="20"/>
        </w:rPr>
        <w:tab/>
      </w:r>
      <w:r w:rsidRPr="00A63AF4">
        <w:rPr>
          <w:rFonts w:ascii="Verdana" w:hAnsi="Verdana"/>
          <w:b w:val="0"/>
          <w:sz w:val="20"/>
          <w:szCs w:val="20"/>
        </w:rPr>
        <w:t xml:space="preserve">W przypadku wspólnego ubiegania się o zamówienie przez </w:t>
      </w:r>
      <w:r w:rsidR="00452FD0">
        <w:rPr>
          <w:rFonts w:ascii="Verdana" w:hAnsi="Verdana"/>
          <w:b w:val="0"/>
          <w:sz w:val="20"/>
          <w:szCs w:val="20"/>
        </w:rPr>
        <w:t>W</w:t>
      </w:r>
      <w:r w:rsidRPr="00A63AF4">
        <w:rPr>
          <w:rFonts w:ascii="Verdana" w:hAnsi="Verdana"/>
          <w:b w:val="0"/>
          <w:sz w:val="20"/>
          <w:szCs w:val="20"/>
        </w:rPr>
        <w:t xml:space="preserve">ykonawców, </w:t>
      </w:r>
      <w:r w:rsidRPr="00781248">
        <w:rPr>
          <w:rFonts w:ascii="Verdana" w:hAnsi="Verdana"/>
          <w:b w:val="0"/>
          <w:i/>
          <w:sz w:val="20"/>
          <w:szCs w:val="20"/>
        </w:rPr>
        <w:t>oświadczeni</w:t>
      </w:r>
      <w:r w:rsidR="00963802">
        <w:rPr>
          <w:rFonts w:ascii="Verdana" w:hAnsi="Verdana"/>
          <w:b w:val="0"/>
          <w:i/>
          <w:sz w:val="20"/>
          <w:szCs w:val="20"/>
        </w:rPr>
        <w:t>a</w:t>
      </w:r>
      <w:r w:rsidRPr="00A63AF4">
        <w:rPr>
          <w:rFonts w:ascii="Verdana" w:hAnsi="Verdana"/>
          <w:b w:val="0"/>
          <w:i/>
          <w:sz w:val="20"/>
          <w:szCs w:val="20"/>
        </w:rPr>
        <w:t xml:space="preserve">, o </w:t>
      </w:r>
      <w:r w:rsidR="00963802" w:rsidRPr="00A63AF4">
        <w:rPr>
          <w:rFonts w:ascii="Verdana" w:hAnsi="Verdana"/>
          <w:b w:val="0"/>
          <w:i/>
          <w:sz w:val="20"/>
          <w:szCs w:val="20"/>
        </w:rPr>
        <w:t>który</w:t>
      </w:r>
      <w:r w:rsidR="00963802">
        <w:rPr>
          <w:rFonts w:ascii="Verdana" w:hAnsi="Verdana"/>
          <w:b w:val="0"/>
          <w:i/>
          <w:sz w:val="20"/>
          <w:szCs w:val="20"/>
        </w:rPr>
        <w:t>ch</w:t>
      </w:r>
      <w:r w:rsidR="00963802" w:rsidRPr="00A63AF4">
        <w:rPr>
          <w:rFonts w:ascii="Verdana" w:hAnsi="Verdana"/>
          <w:b w:val="0"/>
          <w:i/>
          <w:sz w:val="20"/>
          <w:szCs w:val="20"/>
        </w:rPr>
        <w:t xml:space="preserve"> </w:t>
      </w:r>
      <w:r w:rsidRPr="00A63AF4">
        <w:rPr>
          <w:rFonts w:ascii="Verdana" w:hAnsi="Verdana"/>
          <w:b w:val="0"/>
          <w:i/>
          <w:sz w:val="20"/>
          <w:szCs w:val="20"/>
        </w:rPr>
        <w:t xml:space="preserve">mowa w </w:t>
      </w:r>
      <w:r w:rsidRPr="007861AA">
        <w:rPr>
          <w:rFonts w:ascii="Verdana" w:hAnsi="Verdana"/>
          <w:b w:val="0"/>
          <w:i/>
          <w:sz w:val="20"/>
          <w:szCs w:val="20"/>
        </w:rPr>
        <w:t>pkt. 9.</w:t>
      </w:r>
      <w:r w:rsidR="00A44A7E">
        <w:rPr>
          <w:rFonts w:ascii="Verdana" w:hAnsi="Verdana"/>
          <w:b w:val="0"/>
          <w:i/>
          <w:sz w:val="20"/>
          <w:szCs w:val="20"/>
        </w:rPr>
        <w:t>1</w:t>
      </w:r>
      <w:r w:rsidR="00A44A7E" w:rsidRPr="007861AA">
        <w:rPr>
          <w:rFonts w:ascii="Verdana" w:hAnsi="Verdana"/>
          <w:b w:val="0"/>
          <w:i/>
          <w:sz w:val="20"/>
          <w:szCs w:val="20"/>
        </w:rPr>
        <w:t xml:space="preserve"> </w:t>
      </w:r>
      <w:r w:rsidRPr="007861AA">
        <w:rPr>
          <w:rFonts w:ascii="Verdana" w:hAnsi="Verdana"/>
          <w:b w:val="0"/>
          <w:i/>
          <w:sz w:val="20"/>
          <w:szCs w:val="20"/>
        </w:rPr>
        <w:t>IDW</w:t>
      </w:r>
      <w:r w:rsidRPr="00A63AF4">
        <w:rPr>
          <w:rFonts w:ascii="Verdana" w:hAnsi="Verdana"/>
          <w:b w:val="0"/>
          <w:sz w:val="20"/>
          <w:szCs w:val="20"/>
        </w:rPr>
        <w:t xml:space="preserve"> składa każdy z </w:t>
      </w:r>
      <w:r w:rsidR="00452FD0">
        <w:rPr>
          <w:rFonts w:ascii="Verdana" w:hAnsi="Verdana"/>
          <w:b w:val="0"/>
          <w:sz w:val="20"/>
          <w:szCs w:val="20"/>
        </w:rPr>
        <w:t>W</w:t>
      </w:r>
      <w:r w:rsidRPr="00A63AF4">
        <w:rPr>
          <w:rFonts w:ascii="Verdana" w:hAnsi="Verdana"/>
          <w:b w:val="0"/>
          <w:sz w:val="20"/>
          <w:szCs w:val="20"/>
        </w:rPr>
        <w:t xml:space="preserve">ykonawców wspólnie ubiegających się o zamówienie. Dokumenty te potwierdzają spełnianie warunków udziału w postępowaniu oraz brak podstaw wykluczenia w zakresie, w którym każdy z </w:t>
      </w:r>
      <w:r w:rsidR="00452FD0">
        <w:rPr>
          <w:rFonts w:ascii="Verdana" w:hAnsi="Verdana"/>
          <w:b w:val="0"/>
          <w:sz w:val="20"/>
          <w:szCs w:val="20"/>
        </w:rPr>
        <w:t>W</w:t>
      </w:r>
      <w:r w:rsidRPr="00A63AF4">
        <w:rPr>
          <w:rFonts w:ascii="Verdana" w:hAnsi="Verdana"/>
          <w:b w:val="0"/>
          <w:sz w:val="20"/>
          <w:szCs w:val="20"/>
        </w:rPr>
        <w:t>ykonawców wykazuje spełnianie warunków udziału w postępowaniu oraz brak podstaw wykluczenia.</w:t>
      </w:r>
    </w:p>
    <w:p w:rsidR="00A63AF4" w:rsidRDefault="00A63AF4" w:rsidP="003461A9">
      <w:pPr>
        <w:pStyle w:val="Tekstpodstawowy2"/>
        <w:ind w:left="709" w:hanging="709"/>
        <w:rPr>
          <w:rFonts w:ascii="Verdana" w:hAnsi="Verdana"/>
          <w:b w:val="0"/>
          <w:sz w:val="20"/>
          <w:szCs w:val="20"/>
        </w:rPr>
      </w:pPr>
      <w:r w:rsidRPr="00A63AF4">
        <w:rPr>
          <w:rFonts w:ascii="Verdana" w:hAnsi="Verdana" w:cs="Verdana"/>
          <w:b w:val="0"/>
          <w:sz w:val="20"/>
          <w:szCs w:val="20"/>
        </w:rPr>
        <w:t>11.4.</w:t>
      </w:r>
      <w:r w:rsidRPr="00A63AF4">
        <w:rPr>
          <w:rFonts w:ascii="Verdana" w:hAnsi="Verdana" w:cs="Verdana"/>
          <w:b w:val="0"/>
          <w:sz w:val="20"/>
          <w:szCs w:val="20"/>
        </w:rPr>
        <w:tab/>
      </w:r>
      <w:r w:rsidRPr="00781248">
        <w:rPr>
          <w:rFonts w:ascii="Verdana" w:hAnsi="Verdana"/>
          <w:b w:val="0"/>
          <w:sz w:val="20"/>
          <w:szCs w:val="20"/>
        </w:rPr>
        <w:t xml:space="preserve">W przypadku wspólnego ubiegania się o zamówienie przez </w:t>
      </w:r>
      <w:r w:rsidR="00452FD0">
        <w:rPr>
          <w:rFonts w:ascii="Verdana" w:hAnsi="Verdana"/>
          <w:b w:val="0"/>
          <w:sz w:val="20"/>
          <w:szCs w:val="20"/>
        </w:rPr>
        <w:t>W</w:t>
      </w:r>
      <w:r w:rsidR="00217115">
        <w:rPr>
          <w:rFonts w:ascii="Verdana" w:hAnsi="Verdana"/>
          <w:b w:val="0"/>
          <w:sz w:val="20"/>
          <w:szCs w:val="20"/>
        </w:rPr>
        <w:t xml:space="preserve">ykonawców </w:t>
      </w:r>
      <w:r w:rsidRPr="00781248">
        <w:rPr>
          <w:rFonts w:ascii="Verdana" w:hAnsi="Verdana"/>
          <w:b w:val="0"/>
          <w:sz w:val="20"/>
          <w:szCs w:val="20"/>
        </w:rPr>
        <w:t xml:space="preserve">oświadczenie o przynależności </w:t>
      </w:r>
      <w:r w:rsidR="003D032F">
        <w:rPr>
          <w:rFonts w:ascii="Verdana" w:hAnsi="Verdana"/>
          <w:b w:val="0"/>
          <w:sz w:val="20"/>
          <w:szCs w:val="20"/>
        </w:rPr>
        <w:t xml:space="preserve">lub </w:t>
      </w:r>
      <w:r w:rsidRPr="00781248">
        <w:rPr>
          <w:rFonts w:ascii="Verdana" w:hAnsi="Verdana"/>
          <w:b w:val="0"/>
          <w:sz w:val="20"/>
          <w:szCs w:val="20"/>
        </w:rPr>
        <w:t xml:space="preserve">braku przynależności do tej samej grupy kapitałowej, o którym mowa w </w:t>
      </w:r>
      <w:r w:rsidRPr="007861AA">
        <w:rPr>
          <w:rFonts w:ascii="Verdana" w:hAnsi="Verdana"/>
          <w:b w:val="0"/>
          <w:sz w:val="20"/>
          <w:szCs w:val="20"/>
        </w:rPr>
        <w:t>pkt. 9.3. IDW</w:t>
      </w:r>
      <w:r w:rsidRPr="00781248">
        <w:rPr>
          <w:rFonts w:ascii="Verdana" w:hAnsi="Verdana"/>
          <w:b w:val="0"/>
          <w:sz w:val="20"/>
          <w:szCs w:val="20"/>
        </w:rPr>
        <w:t xml:space="preserve"> składa każdy z Wykonawców</w:t>
      </w:r>
      <w:r w:rsidR="00E7517D">
        <w:rPr>
          <w:rFonts w:ascii="Verdana" w:hAnsi="Verdana"/>
          <w:b w:val="0"/>
          <w:sz w:val="20"/>
          <w:szCs w:val="20"/>
        </w:rPr>
        <w:t>.</w:t>
      </w:r>
    </w:p>
    <w:p w:rsidR="00511C64" w:rsidRPr="005C444F" w:rsidRDefault="00511C64" w:rsidP="003461A9">
      <w:pPr>
        <w:pStyle w:val="Tekstpodstawowy2"/>
        <w:ind w:left="709" w:hanging="709"/>
        <w:rPr>
          <w:rFonts w:ascii="Verdana" w:hAnsi="Verdana" w:cs="Verdana"/>
          <w:b w:val="0"/>
          <w:sz w:val="20"/>
          <w:szCs w:val="20"/>
          <w:highlight w:val="yellow"/>
        </w:rPr>
      </w:pPr>
      <w:r>
        <w:rPr>
          <w:rFonts w:ascii="Verdana" w:hAnsi="Verdana" w:cs="Verdana"/>
          <w:b w:val="0"/>
          <w:sz w:val="20"/>
          <w:szCs w:val="20"/>
        </w:rPr>
        <w:t>11</w:t>
      </w:r>
      <w:r w:rsidRPr="00511C64">
        <w:rPr>
          <w:rFonts w:ascii="Verdana" w:hAnsi="Verdana"/>
          <w:b w:val="0"/>
          <w:iCs/>
          <w:sz w:val="20"/>
          <w:szCs w:val="20"/>
        </w:rPr>
        <w:t>.</w:t>
      </w:r>
      <w:r w:rsidR="00217115">
        <w:rPr>
          <w:rFonts w:ascii="Verdana" w:hAnsi="Verdana"/>
          <w:b w:val="0"/>
          <w:iCs/>
          <w:sz w:val="20"/>
          <w:szCs w:val="20"/>
        </w:rPr>
        <w:t>5.</w:t>
      </w:r>
      <w:r w:rsidR="00217115">
        <w:rPr>
          <w:rFonts w:ascii="Verdana" w:hAnsi="Verdana"/>
          <w:b w:val="0"/>
          <w:iCs/>
          <w:sz w:val="20"/>
          <w:szCs w:val="20"/>
        </w:rPr>
        <w:tab/>
      </w:r>
      <w:r w:rsidRPr="00F23B29">
        <w:rPr>
          <w:rFonts w:ascii="Verdana" w:hAnsi="Verdana" w:cs="Verdana"/>
          <w:b w:val="0"/>
          <w:sz w:val="20"/>
          <w:szCs w:val="20"/>
        </w:rPr>
        <w:t xml:space="preserve">W przypadku wspólnego ubiegania się o zamówienie przez </w:t>
      </w:r>
      <w:r w:rsidR="00452FD0">
        <w:rPr>
          <w:rFonts w:ascii="Verdana" w:hAnsi="Verdana" w:cs="Verdana"/>
          <w:b w:val="0"/>
          <w:sz w:val="20"/>
          <w:szCs w:val="20"/>
        </w:rPr>
        <w:t>W</w:t>
      </w:r>
      <w:r w:rsidRPr="00F23B29">
        <w:rPr>
          <w:rFonts w:ascii="Verdana" w:hAnsi="Verdana" w:cs="Verdana"/>
          <w:b w:val="0"/>
          <w:sz w:val="20"/>
          <w:szCs w:val="20"/>
        </w:rPr>
        <w:t xml:space="preserve">ykonawców są  oni zobowiązani na wezwanie </w:t>
      </w:r>
      <w:r w:rsidR="00DF4022" w:rsidRPr="005C444F">
        <w:rPr>
          <w:rFonts w:ascii="Verdana" w:hAnsi="Verdana" w:cs="Verdana"/>
          <w:b w:val="0"/>
          <w:sz w:val="20"/>
          <w:szCs w:val="20"/>
        </w:rPr>
        <w:t>Zamawiającego złożyć dokumenty i</w:t>
      </w:r>
      <w:r w:rsidRPr="00F23B29">
        <w:rPr>
          <w:rFonts w:ascii="Verdana" w:hAnsi="Verdana" w:cs="Verdana"/>
          <w:b w:val="0"/>
          <w:sz w:val="20"/>
          <w:szCs w:val="20"/>
        </w:rPr>
        <w:t xml:space="preserve"> oświadczenia o któ</w:t>
      </w:r>
      <w:r w:rsidR="00904ACA">
        <w:rPr>
          <w:rFonts w:ascii="Verdana" w:hAnsi="Verdana" w:cs="Verdana"/>
          <w:b w:val="0"/>
          <w:sz w:val="20"/>
          <w:szCs w:val="20"/>
        </w:rPr>
        <w:t>rych mowa w pkt 9.7., przy czym</w:t>
      </w:r>
      <w:r w:rsidRPr="00F23B29">
        <w:rPr>
          <w:rFonts w:ascii="Verdana" w:hAnsi="Verdana" w:cs="Verdana"/>
          <w:b w:val="0"/>
          <w:sz w:val="20"/>
          <w:szCs w:val="20"/>
        </w:rPr>
        <w:t>:</w:t>
      </w:r>
    </w:p>
    <w:p w:rsidR="00511C64" w:rsidRPr="005C444F" w:rsidRDefault="00511C64" w:rsidP="003461A9">
      <w:pPr>
        <w:pStyle w:val="Tekstpodstawowy2"/>
        <w:ind w:left="709"/>
        <w:rPr>
          <w:rFonts w:ascii="Verdana" w:hAnsi="Verdana" w:cs="Verdana"/>
          <w:b w:val="0"/>
          <w:sz w:val="20"/>
          <w:szCs w:val="20"/>
          <w:highlight w:val="yellow"/>
        </w:rPr>
      </w:pPr>
      <w:r w:rsidRPr="007861AA">
        <w:rPr>
          <w:rFonts w:ascii="Verdana" w:hAnsi="Verdana" w:cs="Verdana"/>
          <w:b w:val="0"/>
          <w:sz w:val="20"/>
          <w:szCs w:val="20"/>
        </w:rPr>
        <w:t xml:space="preserve">1) dokumenty i oświadczenia o których mowa w pkt 9.7.1) </w:t>
      </w:r>
      <w:r w:rsidR="00452FD0">
        <w:rPr>
          <w:rFonts w:ascii="Verdana" w:hAnsi="Verdana" w:cs="Verdana"/>
          <w:b w:val="0"/>
          <w:sz w:val="20"/>
          <w:szCs w:val="20"/>
        </w:rPr>
        <w:t>składa odpowiednio W</w:t>
      </w:r>
      <w:r w:rsidR="003C0645">
        <w:rPr>
          <w:rFonts w:ascii="Verdana" w:hAnsi="Verdana" w:cs="Verdana"/>
          <w:b w:val="0"/>
          <w:sz w:val="20"/>
          <w:szCs w:val="20"/>
        </w:rPr>
        <w:t>ykonawca</w:t>
      </w:r>
      <w:r w:rsidR="005C4B45">
        <w:rPr>
          <w:rFonts w:ascii="Verdana" w:hAnsi="Verdana" w:cs="Verdana"/>
          <w:b w:val="0"/>
          <w:sz w:val="20"/>
          <w:szCs w:val="20"/>
        </w:rPr>
        <w:t>/</w:t>
      </w:r>
      <w:r w:rsidR="00B64B2C">
        <w:rPr>
          <w:rFonts w:ascii="Verdana" w:hAnsi="Verdana" w:cs="Verdana"/>
          <w:b w:val="0"/>
          <w:sz w:val="20"/>
          <w:szCs w:val="20"/>
        </w:rPr>
        <w:t>Wykonawcy</w:t>
      </w:r>
      <w:r w:rsidR="003C0645">
        <w:rPr>
          <w:rFonts w:ascii="Verdana" w:hAnsi="Verdana" w:cs="Verdana"/>
          <w:b w:val="0"/>
          <w:sz w:val="20"/>
          <w:szCs w:val="20"/>
        </w:rPr>
        <w:t>, który</w:t>
      </w:r>
      <w:r w:rsidR="00B64B2C">
        <w:rPr>
          <w:rFonts w:ascii="Verdana" w:hAnsi="Verdana" w:cs="Verdana"/>
          <w:b w:val="0"/>
          <w:sz w:val="20"/>
          <w:szCs w:val="20"/>
        </w:rPr>
        <w:t>/którzy</w:t>
      </w:r>
      <w:r w:rsidR="003C0645">
        <w:rPr>
          <w:rFonts w:ascii="Verdana" w:hAnsi="Verdana" w:cs="Verdana"/>
          <w:b w:val="0"/>
          <w:sz w:val="20"/>
          <w:szCs w:val="20"/>
        </w:rPr>
        <w:t xml:space="preserve"> wykazuje</w:t>
      </w:r>
      <w:r w:rsidR="00B64B2C">
        <w:rPr>
          <w:rFonts w:ascii="Verdana" w:hAnsi="Verdana" w:cs="Verdana"/>
          <w:b w:val="0"/>
          <w:sz w:val="20"/>
          <w:szCs w:val="20"/>
        </w:rPr>
        <w:t>/ą</w:t>
      </w:r>
      <w:r w:rsidR="003C0645">
        <w:rPr>
          <w:rFonts w:ascii="Verdana" w:hAnsi="Verdana" w:cs="Verdana"/>
          <w:b w:val="0"/>
          <w:sz w:val="20"/>
          <w:szCs w:val="20"/>
        </w:rPr>
        <w:t xml:space="preserve"> spełnianie warunku, w zakresie i na zasadach opisanych w pkt 7.2 IDW</w:t>
      </w:r>
      <w:r w:rsidR="000B5291" w:rsidRPr="000B5291">
        <w:rPr>
          <w:rFonts w:ascii="Verdana" w:hAnsi="Verdana" w:cs="Verdana"/>
          <w:b w:val="0"/>
          <w:sz w:val="20"/>
          <w:szCs w:val="20"/>
        </w:rPr>
        <w:t>.</w:t>
      </w:r>
    </w:p>
    <w:p w:rsidR="00A63AF4" w:rsidRDefault="00A63AF4" w:rsidP="0081525E">
      <w:pPr>
        <w:spacing w:before="120"/>
        <w:ind w:left="720" w:hanging="720"/>
        <w:jc w:val="both"/>
        <w:rPr>
          <w:rFonts w:ascii="Verdana" w:hAnsi="Verdana" w:cs="Verdana"/>
          <w:b/>
          <w:sz w:val="20"/>
          <w:szCs w:val="20"/>
        </w:rPr>
      </w:pPr>
      <w:r>
        <w:rPr>
          <w:rFonts w:ascii="Verdana" w:hAnsi="Verdana" w:cs="Verdana"/>
          <w:b/>
          <w:sz w:val="20"/>
          <w:szCs w:val="20"/>
        </w:rPr>
        <w:lastRenderedPageBreak/>
        <w:t>12</w:t>
      </w:r>
      <w:r w:rsidR="00A03637">
        <w:rPr>
          <w:rFonts w:ascii="Verdana" w:hAnsi="Verdana" w:cs="Verdana"/>
          <w:b/>
          <w:sz w:val="20"/>
          <w:szCs w:val="20"/>
        </w:rPr>
        <w:t>.</w:t>
      </w:r>
      <w:r w:rsidRPr="00D65833">
        <w:rPr>
          <w:rFonts w:ascii="Verdana" w:hAnsi="Verdana" w:cs="Verdana"/>
          <w:b/>
          <w:sz w:val="20"/>
          <w:szCs w:val="20"/>
        </w:rPr>
        <w:tab/>
      </w:r>
      <w:r w:rsidRPr="00A63AF4">
        <w:rPr>
          <w:rFonts w:ascii="Verdana" w:hAnsi="Verdana" w:cs="Verdana"/>
          <w:b/>
          <w:sz w:val="20"/>
          <w:szCs w:val="20"/>
        </w:rPr>
        <w:t>SPOSÓB KOMUNIKACJI ORAZ WYMAGANIA FORMALNE DOTYCZĄCE SKŁADANYCH OŚWIADCZEŃ I DOKUMENTÓW</w:t>
      </w:r>
    </w:p>
    <w:p w:rsidR="008654D0" w:rsidRPr="00E25A56" w:rsidRDefault="008654D0" w:rsidP="008654D0">
      <w:pPr>
        <w:pStyle w:val="Tekstpodstawowy2"/>
        <w:spacing w:before="0" w:after="60"/>
        <w:ind w:left="709" w:hanging="709"/>
        <w:rPr>
          <w:rFonts w:ascii="Verdana" w:hAnsi="Verdana"/>
          <w:b w:val="0"/>
          <w:iCs/>
          <w:sz w:val="20"/>
          <w:szCs w:val="20"/>
        </w:rPr>
      </w:pPr>
      <w:r w:rsidRPr="00A63AF4">
        <w:rPr>
          <w:rFonts w:ascii="Verdana" w:hAnsi="Verdana" w:cs="Verdana"/>
          <w:b w:val="0"/>
          <w:sz w:val="20"/>
          <w:szCs w:val="20"/>
        </w:rPr>
        <w:t>12.1.</w:t>
      </w:r>
      <w:r w:rsidRPr="00A63AF4">
        <w:rPr>
          <w:rFonts w:ascii="Verdana" w:hAnsi="Verdana" w:cs="Verdana"/>
          <w:b w:val="0"/>
          <w:sz w:val="20"/>
          <w:szCs w:val="20"/>
        </w:rPr>
        <w:tab/>
      </w:r>
      <w:r w:rsidRPr="00A63AF4">
        <w:rPr>
          <w:rFonts w:ascii="Verdana" w:hAnsi="Verdana"/>
          <w:b w:val="0"/>
          <w:iCs/>
          <w:sz w:val="20"/>
          <w:szCs w:val="20"/>
        </w:rPr>
        <w:t xml:space="preserve">W postępowaniu komunikacja między </w:t>
      </w:r>
      <w:r>
        <w:rPr>
          <w:rFonts w:ascii="Verdana" w:hAnsi="Verdana"/>
          <w:b w:val="0"/>
          <w:iCs/>
          <w:sz w:val="20"/>
          <w:szCs w:val="20"/>
        </w:rPr>
        <w:t>Z</w:t>
      </w:r>
      <w:r w:rsidRPr="00A63AF4">
        <w:rPr>
          <w:rFonts w:ascii="Verdana" w:hAnsi="Verdana"/>
          <w:b w:val="0"/>
          <w:iCs/>
          <w:sz w:val="20"/>
          <w:szCs w:val="20"/>
        </w:rPr>
        <w:t xml:space="preserve">amawiającym a </w:t>
      </w:r>
      <w:r>
        <w:rPr>
          <w:rFonts w:ascii="Verdana" w:hAnsi="Verdana"/>
          <w:b w:val="0"/>
          <w:iCs/>
          <w:sz w:val="20"/>
          <w:szCs w:val="20"/>
        </w:rPr>
        <w:t>W</w:t>
      </w:r>
      <w:r w:rsidRPr="00A63AF4">
        <w:rPr>
          <w:rFonts w:ascii="Verdana" w:hAnsi="Verdana"/>
          <w:b w:val="0"/>
          <w:iCs/>
          <w:sz w:val="20"/>
          <w:szCs w:val="20"/>
        </w:rPr>
        <w:t>ykonawcami odbywa się za pośrednictwem operatora pocztowego</w:t>
      </w:r>
      <w:r w:rsidRPr="00A63AF4">
        <w:rPr>
          <w:b w:val="0"/>
          <w:sz w:val="20"/>
          <w:szCs w:val="20"/>
        </w:rPr>
        <w:t xml:space="preserve"> </w:t>
      </w:r>
      <w:r w:rsidRPr="00A63AF4">
        <w:rPr>
          <w:rFonts w:ascii="Verdana" w:hAnsi="Verdana"/>
          <w:b w:val="0"/>
          <w:iCs/>
          <w:sz w:val="20"/>
          <w:szCs w:val="20"/>
        </w:rPr>
        <w:t>w rozumieniu ustawy z dnia 23 listopada 2012 r. – Prawo pocztowe (Dz. U. z 201</w:t>
      </w:r>
      <w:r>
        <w:rPr>
          <w:rFonts w:ascii="Verdana" w:hAnsi="Verdana"/>
          <w:b w:val="0"/>
          <w:iCs/>
          <w:sz w:val="20"/>
          <w:szCs w:val="20"/>
        </w:rPr>
        <w:t>7</w:t>
      </w:r>
      <w:r w:rsidRPr="00A63AF4">
        <w:rPr>
          <w:rFonts w:ascii="Verdana" w:hAnsi="Verdana"/>
          <w:b w:val="0"/>
          <w:iCs/>
          <w:sz w:val="20"/>
          <w:szCs w:val="20"/>
        </w:rPr>
        <w:t xml:space="preserve"> r. poz. </w:t>
      </w:r>
      <w:r>
        <w:rPr>
          <w:rFonts w:ascii="Verdana" w:hAnsi="Verdana"/>
          <w:b w:val="0"/>
          <w:iCs/>
          <w:sz w:val="20"/>
          <w:szCs w:val="20"/>
        </w:rPr>
        <w:t>1481 ze zm.</w:t>
      </w:r>
      <w:r w:rsidRPr="00A63AF4">
        <w:rPr>
          <w:rFonts w:ascii="Verdana" w:hAnsi="Verdana"/>
          <w:b w:val="0"/>
          <w:iCs/>
          <w:sz w:val="20"/>
          <w:szCs w:val="20"/>
        </w:rPr>
        <w:t>), osobiście, za pośrednictwem posłańca, lub przy użyciu środków komunikacji elektronicznej w rozumieniu ustawy z dnia 18 lipca 2002 r. o świadczeniu usług drogą elektroniczną (Dz. U. z 201</w:t>
      </w:r>
      <w:r>
        <w:rPr>
          <w:rFonts w:ascii="Verdana" w:hAnsi="Verdana"/>
          <w:b w:val="0"/>
          <w:iCs/>
          <w:sz w:val="20"/>
          <w:szCs w:val="20"/>
        </w:rPr>
        <w:t>7 r. poz. 1219 ze zm.</w:t>
      </w:r>
      <w:r w:rsidRPr="00E25A56">
        <w:rPr>
          <w:rFonts w:ascii="Verdana" w:hAnsi="Verdana"/>
          <w:b w:val="0"/>
          <w:iCs/>
          <w:sz w:val="20"/>
          <w:szCs w:val="20"/>
        </w:rPr>
        <w:t xml:space="preserve">), z uwzględnieniem wymogów dotyczących formy, ustanowionych </w:t>
      </w:r>
      <w:r w:rsidRPr="007861AA">
        <w:rPr>
          <w:rFonts w:ascii="Verdana" w:hAnsi="Verdana"/>
          <w:b w:val="0"/>
          <w:iCs/>
          <w:sz w:val="20"/>
          <w:szCs w:val="20"/>
        </w:rPr>
        <w:t>poniżej w pkt 12.3. – 12.6. IDW</w:t>
      </w:r>
      <w:r>
        <w:rPr>
          <w:rFonts w:ascii="Verdana" w:hAnsi="Verdana"/>
          <w:b w:val="0"/>
          <w:iCs/>
          <w:sz w:val="20"/>
          <w:szCs w:val="20"/>
        </w:rPr>
        <w:t>.</w:t>
      </w:r>
    </w:p>
    <w:p w:rsidR="008654D0" w:rsidRPr="00BF7C0F" w:rsidRDefault="008654D0" w:rsidP="008654D0">
      <w:pPr>
        <w:pStyle w:val="Tekstpodstawowy2"/>
        <w:spacing w:before="0" w:after="60"/>
        <w:ind w:left="709"/>
        <w:rPr>
          <w:rFonts w:ascii="Verdana" w:hAnsi="Verdana"/>
          <w:b w:val="0"/>
          <w:iCs/>
          <w:sz w:val="20"/>
          <w:szCs w:val="20"/>
        </w:rPr>
      </w:pPr>
      <w:r w:rsidRPr="00781248">
        <w:rPr>
          <w:rFonts w:ascii="Verdana" w:hAnsi="Verdana"/>
          <w:b w:val="0"/>
          <w:iCs/>
          <w:sz w:val="20"/>
          <w:szCs w:val="20"/>
        </w:rPr>
        <w:t xml:space="preserve">Zamawiający wyznacza </w:t>
      </w:r>
      <w:r>
        <w:rPr>
          <w:rFonts w:ascii="Verdana" w:hAnsi="Verdana"/>
          <w:b w:val="0"/>
          <w:iCs/>
          <w:sz w:val="20"/>
          <w:szCs w:val="20"/>
        </w:rPr>
        <w:t xml:space="preserve">Panią Joannę </w:t>
      </w:r>
      <w:proofErr w:type="spellStart"/>
      <w:r>
        <w:rPr>
          <w:rFonts w:ascii="Verdana" w:hAnsi="Verdana"/>
          <w:b w:val="0"/>
          <w:iCs/>
          <w:sz w:val="20"/>
          <w:szCs w:val="20"/>
        </w:rPr>
        <w:t>Gomoradzką</w:t>
      </w:r>
      <w:proofErr w:type="spellEnd"/>
      <w:r>
        <w:rPr>
          <w:rFonts w:ascii="Verdana" w:hAnsi="Verdana"/>
          <w:b w:val="0"/>
          <w:iCs/>
          <w:sz w:val="20"/>
          <w:szCs w:val="20"/>
        </w:rPr>
        <w:t xml:space="preserve"> </w:t>
      </w:r>
      <w:r w:rsidRPr="00781248">
        <w:rPr>
          <w:rFonts w:ascii="Verdana" w:hAnsi="Verdana"/>
          <w:b w:val="0"/>
          <w:iCs/>
          <w:sz w:val="20"/>
          <w:szCs w:val="20"/>
        </w:rPr>
        <w:t>do kontaktowania się</w:t>
      </w:r>
      <w:r>
        <w:rPr>
          <w:rFonts w:ascii="Verdana" w:hAnsi="Verdana"/>
          <w:b w:val="0"/>
          <w:iCs/>
          <w:sz w:val="20"/>
          <w:szCs w:val="20"/>
        </w:rPr>
        <w:t xml:space="preserve"> </w:t>
      </w:r>
      <w:r w:rsidRPr="00781248">
        <w:rPr>
          <w:rFonts w:ascii="Verdana" w:hAnsi="Verdana"/>
          <w:b w:val="0"/>
          <w:iCs/>
          <w:sz w:val="20"/>
          <w:szCs w:val="20"/>
        </w:rPr>
        <w:t>z Wykonawcami</w:t>
      </w:r>
      <w:r>
        <w:rPr>
          <w:rFonts w:ascii="Verdana" w:hAnsi="Verdana"/>
          <w:b w:val="0"/>
          <w:iCs/>
          <w:sz w:val="20"/>
          <w:szCs w:val="20"/>
        </w:rPr>
        <w:t xml:space="preserve">: </w:t>
      </w:r>
      <w:r>
        <w:rPr>
          <w:rFonts w:ascii="Verdana" w:hAnsi="Verdana"/>
          <w:b w:val="0"/>
          <w:iCs/>
          <w:sz w:val="20"/>
          <w:szCs w:val="20"/>
        </w:rPr>
        <w:br/>
      </w:r>
      <w:r w:rsidRPr="00BF7C0F">
        <w:rPr>
          <w:rFonts w:ascii="Verdana" w:hAnsi="Verdana"/>
          <w:b w:val="0"/>
          <w:iCs/>
          <w:sz w:val="20"/>
          <w:szCs w:val="20"/>
        </w:rPr>
        <w:t xml:space="preserve">tel. </w:t>
      </w:r>
      <w:r w:rsidRPr="00BF7C0F">
        <w:rPr>
          <w:rFonts w:ascii="Verdana" w:hAnsi="Verdana"/>
          <w:b w:val="0"/>
          <w:sz w:val="20"/>
          <w:szCs w:val="20"/>
        </w:rPr>
        <w:t>+48 (22)</w:t>
      </w:r>
      <w:r>
        <w:rPr>
          <w:rFonts w:ascii="Verdana" w:hAnsi="Verdana"/>
          <w:b w:val="0"/>
          <w:sz w:val="20"/>
          <w:szCs w:val="20"/>
        </w:rPr>
        <w:t xml:space="preserve"> </w:t>
      </w:r>
      <w:r w:rsidRPr="00BF7C0F">
        <w:rPr>
          <w:rFonts w:ascii="Verdana" w:hAnsi="Verdana"/>
          <w:b w:val="0"/>
          <w:sz w:val="20"/>
          <w:szCs w:val="20"/>
        </w:rPr>
        <w:t xml:space="preserve">209 </w:t>
      </w:r>
      <w:r>
        <w:rPr>
          <w:rFonts w:ascii="Verdana" w:hAnsi="Verdana"/>
          <w:b w:val="0"/>
          <w:sz w:val="20"/>
          <w:szCs w:val="20"/>
        </w:rPr>
        <w:t>24 63</w:t>
      </w:r>
    </w:p>
    <w:p w:rsidR="008654D0" w:rsidRPr="000415A5" w:rsidRDefault="008654D0" w:rsidP="008654D0">
      <w:pPr>
        <w:pStyle w:val="Tekstpodstawowy2"/>
        <w:spacing w:before="0" w:after="60"/>
        <w:ind w:left="709"/>
        <w:rPr>
          <w:rFonts w:ascii="Verdana" w:hAnsi="Verdana"/>
          <w:b w:val="0"/>
          <w:iCs/>
          <w:sz w:val="20"/>
          <w:szCs w:val="20"/>
        </w:rPr>
      </w:pPr>
      <w:r>
        <w:rPr>
          <w:rFonts w:ascii="Verdana" w:hAnsi="Verdana"/>
          <w:b w:val="0"/>
          <w:iCs/>
          <w:sz w:val="20"/>
          <w:szCs w:val="20"/>
        </w:rPr>
        <w:t xml:space="preserve">e-mail: </w:t>
      </w:r>
      <w:hyperlink r:id="rId10" w:history="1">
        <w:r w:rsidRPr="008033B8">
          <w:rPr>
            <w:rStyle w:val="Hipercze"/>
            <w:rFonts w:ascii="Verdana" w:hAnsi="Verdana"/>
            <w:b w:val="0"/>
            <w:iCs/>
            <w:sz w:val="20"/>
            <w:szCs w:val="20"/>
          </w:rPr>
          <w:t>jgomoradzka@gddkia.gov.pl</w:t>
        </w:r>
      </w:hyperlink>
      <w:r>
        <w:rPr>
          <w:rFonts w:ascii="Verdana" w:hAnsi="Verdana"/>
          <w:b w:val="0"/>
          <w:iCs/>
          <w:sz w:val="20"/>
          <w:szCs w:val="20"/>
        </w:rPr>
        <w:t xml:space="preserve"> </w:t>
      </w:r>
      <w:r>
        <w:rPr>
          <w:rFonts w:ascii="Verdana" w:hAnsi="Verdana"/>
          <w:b w:val="0"/>
          <w:bCs w:val="0"/>
          <w:sz w:val="20"/>
          <w:szCs w:val="20"/>
        </w:rPr>
        <w:t xml:space="preserve">, </w:t>
      </w:r>
      <w:r w:rsidRPr="00E25A56">
        <w:rPr>
          <w:rFonts w:ascii="Verdana" w:hAnsi="Verdana"/>
          <w:b w:val="0"/>
          <w:iCs/>
          <w:sz w:val="20"/>
          <w:szCs w:val="20"/>
        </w:rPr>
        <w:t xml:space="preserve">Generalna Dyrekcja Dróg Krajowych i </w:t>
      </w:r>
      <w:r>
        <w:rPr>
          <w:rFonts w:ascii="Verdana" w:hAnsi="Verdana"/>
          <w:b w:val="0"/>
          <w:iCs/>
          <w:sz w:val="20"/>
          <w:szCs w:val="20"/>
        </w:rPr>
        <w:t xml:space="preserve">Autostrad Oddział w Warszawie, </w:t>
      </w:r>
      <w:r w:rsidRPr="00672BB3">
        <w:rPr>
          <w:rFonts w:ascii="Verdana" w:hAnsi="Verdana"/>
          <w:b w:val="0"/>
          <w:sz w:val="20"/>
          <w:szCs w:val="20"/>
        </w:rPr>
        <w:t>ul. Mińska 25, 03-808 Warszawa</w:t>
      </w:r>
      <w:r>
        <w:rPr>
          <w:rFonts w:ascii="Verdana" w:hAnsi="Verdana"/>
          <w:b w:val="0"/>
          <w:sz w:val="20"/>
          <w:szCs w:val="20"/>
        </w:rPr>
        <w:t>.</w:t>
      </w:r>
      <w:r w:rsidRPr="00672BB3">
        <w:rPr>
          <w:rFonts w:ascii="Verdana" w:hAnsi="Verdana"/>
          <w:b w:val="0"/>
          <w:sz w:val="20"/>
          <w:szCs w:val="20"/>
        </w:rPr>
        <w:t xml:space="preserve">  </w:t>
      </w:r>
    </w:p>
    <w:p w:rsidR="008654D0" w:rsidRPr="00E25A56" w:rsidRDefault="008654D0" w:rsidP="008654D0">
      <w:pPr>
        <w:pStyle w:val="Tekstpodstawowy2"/>
        <w:spacing w:before="0" w:after="60"/>
        <w:ind w:left="709" w:hanging="709"/>
        <w:rPr>
          <w:rFonts w:ascii="Verdana" w:hAnsi="Verdana"/>
          <w:b w:val="0"/>
          <w:iCs/>
          <w:sz w:val="20"/>
          <w:szCs w:val="20"/>
        </w:rPr>
      </w:pPr>
      <w:r w:rsidRPr="00E25A56">
        <w:rPr>
          <w:rFonts w:ascii="Verdana" w:hAnsi="Verdana" w:cs="Verdana"/>
          <w:b w:val="0"/>
          <w:sz w:val="20"/>
          <w:szCs w:val="20"/>
        </w:rPr>
        <w:t>12.2.</w:t>
      </w:r>
      <w:r w:rsidRPr="00E25A56">
        <w:rPr>
          <w:rFonts w:ascii="Verdana" w:hAnsi="Verdana" w:cs="Verdana"/>
          <w:b w:val="0"/>
          <w:sz w:val="20"/>
          <w:szCs w:val="20"/>
        </w:rPr>
        <w:tab/>
      </w:r>
      <w:r w:rsidRPr="00E25A56">
        <w:rPr>
          <w:rFonts w:ascii="Verdana" w:hAnsi="Verdana"/>
          <w:b w:val="0"/>
          <w:iCs/>
          <w:sz w:val="20"/>
          <w:szCs w:val="20"/>
        </w:rPr>
        <w:t xml:space="preserve">Jeżeli </w:t>
      </w:r>
      <w:r>
        <w:rPr>
          <w:rFonts w:ascii="Verdana" w:hAnsi="Verdana"/>
          <w:b w:val="0"/>
          <w:iCs/>
          <w:sz w:val="20"/>
          <w:szCs w:val="20"/>
        </w:rPr>
        <w:t>Z</w:t>
      </w:r>
      <w:r w:rsidRPr="00E25A56">
        <w:rPr>
          <w:rFonts w:ascii="Verdana" w:hAnsi="Verdana"/>
          <w:b w:val="0"/>
          <w:iCs/>
          <w:sz w:val="20"/>
          <w:szCs w:val="20"/>
        </w:rPr>
        <w:t xml:space="preserve">amawiający lub </w:t>
      </w:r>
      <w:r>
        <w:rPr>
          <w:rFonts w:ascii="Verdana" w:hAnsi="Verdana"/>
          <w:b w:val="0"/>
          <w:iCs/>
          <w:sz w:val="20"/>
          <w:szCs w:val="20"/>
        </w:rPr>
        <w:t>W</w:t>
      </w:r>
      <w:r w:rsidRPr="00E25A56">
        <w:rPr>
          <w:rFonts w:ascii="Verdana" w:hAnsi="Verdana"/>
          <w:b w:val="0"/>
          <w:iCs/>
          <w:sz w:val="20"/>
          <w:szCs w:val="20"/>
        </w:rPr>
        <w:t>ykonawca przekazują oświadczenia, wnioski, zawiadomienia oraz informacje  przy użyciu środków komunikacji elektronicznej w rozumieniu ustawy z dnia 18 lipca 2002r. o świadczeniu usług drogą elektroniczną, każda ze stron na żądanie drugiej strony niezwłocznie potwierdza fakt ich otrzymania.</w:t>
      </w:r>
    </w:p>
    <w:p w:rsidR="008654D0" w:rsidRDefault="008654D0" w:rsidP="008654D0">
      <w:pPr>
        <w:pStyle w:val="Tekstpodstawowy2"/>
        <w:spacing w:before="0" w:after="60"/>
        <w:ind w:left="709" w:hanging="709"/>
        <w:rPr>
          <w:rFonts w:ascii="Verdana" w:hAnsi="Verdana" w:cs="Verdana"/>
          <w:b w:val="0"/>
          <w:sz w:val="20"/>
          <w:szCs w:val="20"/>
        </w:rPr>
      </w:pPr>
      <w:r w:rsidRPr="00E25A56">
        <w:rPr>
          <w:rFonts w:ascii="Verdana" w:hAnsi="Verdana" w:cs="Verdana"/>
          <w:b w:val="0"/>
          <w:sz w:val="20"/>
          <w:szCs w:val="20"/>
        </w:rPr>
        <w:t>12.3.</w:t>
      </w:r>
      <w:r w:rsidRPr="00E25A56">
        <w:rPr>
          <w:rFonts w:ascii="Verdana" w:hAnsi="Verdana" w:cs="Verdana"/>
          <w:b w:val="0"/>
          <w:sz w:val="20"/>
          <w:szCs w:val="20"/>
        </w:rPr>
        <w:tab/>
      </w:r>
      <w:r>
        <w:rPr>
          <w:rFonts w:ascii="Verdana" w:hAnsi="Verdana"/>
          <w:b w:val="0"/>
          <w:iCs/>
          <w:sz w:val="20"/>
          <w:szCs w:val="20"/>
        </w:rPr>
        <w:t>O</w:t>
      </w:r>
      <w:r w:rsidRPr="006C367C">
        <w:rPr>
          <w:rFonts w:ascii="Verdana" w:hAnsi="Verdana"/>
          <w:b w:val="0"/>
          <w:iCs/>
          <w:sz w:val="20"/>
          <w:szCs w:val="20"/>
        </w:rPr>
        <w:t>świadczenia o których mowa w pkt 9.1</w:t>
      </w:r>
      <w:r>
        <w:rPr>
          <w:rFonts w:ascii="Verdana" w:hAnsi="Verdana"/>
          <w:b w:val="0"/>
          <w:iCs/>
          <w:sz w:val="20"/>
          <w:szCs w:val="20"/>
        </w:rPr>
        <w:t xml:space="preserve"> IDW Wykonawca zobowiązany jest złożyć</w:t>
      </w:r>
      <w:r w:rsidRPr="006C367C">
        <w:rPr>
          <w:rFonts w:ascii="Verdana" w:hAnsi="Verdana"/>
          <w:b w:val="0"/>
          <w:iCs/>
          <w:sz w:val="20"/>
          <w:szCs w:val="20"/>
        </w:rPr>
        <w:t xml:space="preserve"> w formie pisemnej </w:t>
      </w:r>
      <w:r>
        <w:rPr>
          <w:rFonts w:ascii="Verdana" w:hAnsi="Verdana"/>
          <w:b w:val="0"/>
          <w:iCs/>
          <w:sz w:val="20"/>
          <w:szCs w:val="20"/>
        </w:rPr>
        <w:t>wraz z Ofertą.</w:t>
      </w:r>
    </w:p>
    <w:p w:rsidR="008654D0" w:rsidRDefault="008654D0" w:rsidP="008654D0">
      <w:pPr>
        <w:pStyle w:val="Tekstpodstawowy2"/>
        <w:spacing w:before="0" w:after="60"/>
        <w:ind w:left="709" w:hanging="709"/>
        <w:rPr>
          <w:rFonts w:ascii="Verdana" w:hAnsi="Verdana"/>
          <w:b w:val="0"/>
          <w:iCs/>
          <w:sz w:val="20"/>
          <w:szCs w:val="20"/>
        </w:rPr>
      </w:pPr>
      <w:r w:rsidRPr="00E25A56">
        <w:rPr>
          <w:rFonts w:ascii="Verdana" w:hAnsi="Verdana" w:cs="Verdana"/>
          <w:b w:val="0"/>
          <w:sz w:val="20"/>
          <w:szCs w:val="20"/>
        </w:rPr>
        <w:t>12.4.</w:t>
      </w:r>
      <w:r w:rsidRPr="00E25A56">
        <w:rPr>
          <w:rFonts w:ascii="Verdana" w:hAnsi="Verdana" w:cs="Verdana"/>
          <w:b w:val="0"/>
          <w:sz w:val="20"/>
          <w:szCs w:val="20"/>
        </w:rPr>
        <w:tab/>
      </w:r>
      <w:r w:rsidRPr="00E25A56">
        <w:rPr>
          <w:rFonts w:ascii="Verdana" w:hAnsi="Verdana"/>
          <w:b w:val="0"/>
          <w:iCs/>
          <w:sz w:val="20"/>
          <w:szCs w:val="20"/>
        </w:rPr>
        <w:t>Ofertę składa się pod rygorem nieważności w formie pisemnej.</w:t>
      </w:r>
    </w:p>
    <w:p w:rsidR="008654D0" w:rsidRPr="00474DE7" w:rsidRDefault="008654D0" w:rsidP="008654D0">
      <w:pPr>
        <w:spacing w:after="60"/>
        <w:ind w:left="709" w:hanging="709"/>
        <w:jc w:val="both"/>
        <w:rPr>
          <w:rFonts w:ascii="Verdana" w:eastAsia="Calibri" w:hAnsi="Verdana"/>
          <w:b/>
          <w:color w:val="000000"/>
          <w:sz w:val="20"/>
          <w:szCs w:val="20"/>
        </w:rPr>
      </w:pPr>
      <w:r w:rsidRPr="00440D4F">
        <w:rPr>
          <w:rFonts w:ascii="Verdana" w:hAnsi="Verdana" w:cs="Verdana"/>
          <w:sz w:val="20"/>
          <w:szCs w:val="20"/>
        </w:rPr>
        <w:t>12.5.</w:t>
      </w:r>
      <w:r w:rsidRPr="00E25A56">
        <w:rPr>
          <w:rFonts w:ascii="Verdana" w:hAnsi="Verdana" w:cs="Verdana"/>
          <w:b/>
          <w:sz w:val="20"/>
          <w:szCs w:val="20"/>
        </w:rPr>
        <w:tab/>
      </w:r>
      <w:r>
        <w:rPr>
          <w:rFonts w:ascii="Verdana" w:eastAsia="Calibri" w:hAnsi="Verdana"/>
          <w:color w:val="000000"/>
          <w:sz w:val="20"/>
          <w:szCs w:val="20"/>
        </w:rPr>
        <w:t xml:space="preserve">Oświadczenia </w:t>
      </w:r>
      <w:r w:rsidRPr="00FE3C6D">
        <w:rPr>
          <w:rFonts w:ascii="Verdana" w:eastAsia="Calibri" w:hAnsi="Verdana"/>
          <w:bCs/>
          <w:color w:val="000000"/>
          <w:sz w:val="20"/>
          <w:szCs w:val="20"/>
        </w:rPr>
        <w:t>lub dokumenty</w:t>
      </w:r>
      <w:r>
        <w:rPr>
          <w:rFonts w:ascii="Verdana" w:eastAsia="Calibri" w:hAnsi="Verdana"/>
          <w:color w:val="000000"/>
          <w:sz w:val="20"/>
          <w:szCs w:val="20"/>
        </w:rPr>
        <w:t xml:space="preserve">, </w:t>
      </w:r>
      <w:r w:rsidRPr="00FE3C6D">
        <w:rPr>
          <w:rFonts w:ascii="Verdana" w:eastAsia="Calibri" w:hAnsi="Verdana"/>
          <w:color w:val="000000"/>
          <w:sz w:val="20"/>
          <w:szCs w:val="20"/>
        </w:rPr>
        <w:t>o których mowa w rozporządzeniu Ministra Rozwoju z dnia 26 lipca 2016 r. w sprawie rodzajów dokumentów, jakich może żądać zamawiający od Wykonawcy w postępowaniu o udzielenie zamówienia (Dz. U. poz. 1126 ze zm.),</w:t>
      </w:r>
      <w:r>
        <w:rPr>
          <w:rFonts w:ascii="Verdana" w:eastAsia="Calibri" w:hAnsi="Verdana"/>
          <w:color w:val="000000"/>
          <w:sz w:val="20"/>
          <w:szCs w:val="20"/>
        </w:rPr>
        <w:t xml:space="preserve"> zwanym dalej „rozporządzeniem” </w:t>
      </w:r>
      <w:r w:rsidRPr="00FE3C6D">
        <w:rPr>
          <w:rFonts w:ascii="Verdana" w:eastAsia="Calibri" w:hAnsi="Verdana"/>
          <w:color w:val="000000"/>
          <w:sz w:val="20"/>
          <w:szCs w:val="20"/>
        </w:rPr>
        <w:t xml:space="preserve">należy złożyć </w:t>
      </w:r>
      <w:r>
        <w:rPr>
          <w:rFonts w:ascii="Verdana" w:eastAsia="Calibri" w:hAnsi="Verdana"/>
          <w:b/>
          <w:color w:val="000000"/>
          <w:sz w:val="20"/>
          <w:szCs w:val="20"/>
        </w:rPr>
        <w:t xml:space="preserve">w oryginale </w:t>
      </w:r>
      <w:r w:rsidRPr="00FE3C6D">
        <w:rPr>
          <w:rFonts w:ascii="Verdana" w:eastAsia="Calibri" w:hAnsi="Verdana"/>
          <w:b/>
          <w:color w:val="000000"/>
          <w:sz w:val="20"/>
          <w:szCs w:val="20"/>
        </w:rPr>
        <w:t>lub kopii poświadczonej za zgodność z oryginałem</w:t>
      </w:r>
      <w:r>
        <w:rPr>
          <w:rFonts w:ascii="Verdana" w:eastAsia="Calibri" w:hAnsi="Verdana"/>
          <w:b/>
          <w:color w:val="000000"/>
          <w:sz w:val="20"/>
          <w:szCs w:val="20"/>
        </w:rPr>
        <w:t>.</w:t>
      </w:r>
    </w:p>
    <w:p w:rsidR="008654D0" w:rsidRDefault="008654D0" w:rsidP="008654D0">
      <w:pPr>
        <w:spacing w:after="60"/>
        <w:ind w:left="709" w:hanging="709"/>
        <w:jc w:val="both"/>
        <w:rPr>
          <w:rFonts w:ascii="Verdana" w:hAnsi="Verdana"/>
          <w:bCs/>
          <w:iCs/>
          <w:sz w:val="20"/>
          <w:szCs w:val="20"/>
        </w:rPr>
      </w:pPr>
      <w:r>
        <w:rPr>
          <w:rFonts w:ascii="Verdana" w:hAnsi="Verdana"/>
          <w:bCs/>
          <w:iCs/>
          <w:sz w:val="20"/>
          <w:szCs w:val="20"/>
        </w:rPr>
        <w:t>12.6.</w:t>
      </w:r>
      <w:r>
        <w:rPr>
          <w:rFonts w:ascii="Verdana" w:hAnsi="Verdana"/>
          <w:bCs/>
          <w:iCs/>
          <w:sz w:val="20"/>
          <w:szCs w:val="20"/>
        </w:rPr>
        <w:tab/>
      </w:r>
      <w:r w:rsidRPr="00EA2162">
        <w:rPr>
          <w:rFonts w:ascii="Verdana" w:eastAsia="Calibri" w:hAnsi="Verdana"/>
          <w:color w:val="000000"/>
          <w:sz w:val="20"/>
          <w:szCs w:val="20"/>
          <w:lang w:eastAsia="en-US"/>
        </w:rPr>
        <w:t xml:space="preserve">Zobowiązanie, o którym mowa w pkt 10.2. IDW należy złożyć </w:t>
      </w:r>
      <w:r w:rsidRPr="00FE3C6D">
        <w:rPr>
          <w:rFonts w:ascii="Verdana" w:eastAsia="Calibri" w:hAnsi="Verdana"/>
          <w:b/>
          <w:bCs/>
          <w:color w:val="000000"/>
          <w:sz w:val="20"/>
          <w:szCs w:val="20"/>
          <w:lang w:eastAsia="en-US"/>
        </w:rPr>
        <w:t>w oryginale.</w:t>
      </w:r>
    </w:p>
    <w:p w:rsidR="008654D0" w:rsidRPr="00227645" w:rsidRDefault="008654D0" w:rsidP="008654D0">
      <w:pPr>
        <w:ind w:left="709" w:hanging="709"/>
        <w:jc w:val="both"/>
        <w:rPr>
          <w:rFonts w:ascii="Verdana" w:eastAsia="Calibri" w:hAnsi="Verdana"/>
          <w:color w:val="000000"/>
          <w:sz w:val="20"/>
          <w:szCs w:val="20"/>
        </w:rPr>
      </w:pPr>
      <w:r w:rsidRPr="00CB0AC7">
        <w:rPr>
          <w:rFonts w:ascii="Verdana" w:hAnsi="Verdana" w:cs="Verdana"/>
          <w:bCs/>
          <w:sz w:val="20"/>
          <w:szCs w:val="20"/>
        </w:rPr>
        <w:t>12.7.</w:t>
      </w:r>
      <w:r w:rsidRPr="00CB0AC7">
        <w:rPr>
          <w:rFonts w:ascii="Verdana" w:hAnsi="Verdana" w:cs="Verdana"/>
          <w:bCs/>
          <w:sz w:val="20"/>
          <w:szCs w:val="20"/>
        </w:rPr>
        <w:tab/>
      </w:r>
      <w:r w:rsidRPr="00227645">
        <w:rPr>
          <w:rFonts w:ascii="Verdana" w:eastAsia="Calibri" w:hAnsi="Verdana"/>
          <w:color w:val="000000"/>
          <w:sz w:val="20"/>
          <w:szCs w:val="20"/>
        </w:rPr>
        <w:t>Poświadczenia za zgodność z oryginałem dokonuje odpowiednio Wykonawca, podmiot, na którego zdolnościach lub sytuacji polega Wykonawca, Wykonawcy wspólnie ubiegający się o udzielenie zamówienia publicznego albo podw</w:t>
      </w:r>
      <w:r>
        <w:rPr>
          <w:rFonts w:ascii="Verdana" w:eastAsia="Calibri" w:hAnsi="Verdana"/>
          <w:color w:val="000000"/>
          <w:sz w:val="20"/>
          <w:szCs w:val="20"/>
        </w:rPr>
        <w:t xml:space="preserve">ykonawca, w zakresie dokumentów </w:t>
      </w:r>
      <w:r w:rsidRPr="00227645">
        <w:rPr>
          <w:rFonts w:ascii="Verdana" w:eastAsia="Calibri" w:hAnsi="Verdana"/>
          <w:bCs/>
          <w:color w:val="000000"/>
          <w:sz w:val="20"/>
          <w:szCs w:val="20"/>
        </w:rPr>
        <w:t>lub oświadczeń</w:t>
      </w:r>
      <w:r w:rsidRPr="00227645">
        <w:rPr>
          <w:rFonts w:ascii="Verdana" w:eastAsia="Calibri" w:hAnsi="Verdana"/>
          <w:color w:val="000000"/>
          <w:sz w:val="20"/>
          <w:szCs w:val="20"/>
        </w:rPr>
        <w:t>, które każdego z nich dotyczą.</w:t>
      </w:r>
    </w:p>
    <w:p w:rsidR="008654D0" w:rsidRPr="00227645" w:rsidRDefault="008654D0" w:rsidP="008654D0">
      <w:pPr>
        <w:spacing w:after="60"/>
        <w:ind w:left="709"/>
        <w:jc w:val="both"/>
        <w:rPr>
          <w:rFonts w:ascii="Verdana" w:eastAsia="Calibri" w:hAnsi="Verdana"/>
          <w:color w:val="000000"/>
          <w:sz w:val="20"/>
          <w:szCs w:val="20"/>
        </w:rPr>
      </w:pPr>
      <w:r w:rsidRPr="00227645">
        <w:rPr>
          <w:rFonts w:ascii="Verdana" w:eastAsia="Calibri" w:hAnsi="Verdana"/>
          <w:bCs/>
          <w:color w:val="000000"/>
          <w:sz w:val="20"/>
          <w:szCs w:val="20"/>
        </w:rPr>
        <w:t>Poświadczenie za zgodność z oryginałem następuje przez opatrzenie kopii dokumentu lub kopii oświadczenia, sporządzonych w postaci papierowej, własnoręcznym podpisem.</w:t>
      </w:r>
    </w:p>
    <w:p w:rsidR="008654D0" w:rsidRPr="00474DE7" w:rsidRDefault="008654D0" w:rsidP="008654D0">
      <w:pPr>
        <w:spacing w:after="60"/>
        <w:ind w:left="709"/>
        <w:jc w:val="both"/>
        <w:rPr>
          <w:rFonts w:ascii="Verdana" w:eastAsia="Calibri" w:hAnsi="Verdana"/>
          <w:color w:val="000000"/>
          <w:sz w:val="20"/>
          <w:szCs w:val="20"/>
        </w:rPr>
      </w:pPr>
      <w:r w:rsidRPr="00227645">
        <w:rPr>
          <w:rFonts w:ascii="Verdana" w:eastAsia="Calibri" w:hAnsi="Verdana"/>
          <w:color w:val="000000"/>
          <w:sz w:val="20"/>
          <w:szCs w:val="20"/>
        </w:rPr>
        <w:t>Poświad</w:t>
      </w:r>
      <w:r>
        <w:rPr>
          <w:rFonts w:ascii="Verdana" w:eastAsia="Calibri" w:hAnsi="Verdana"/>
          <w:color w:val="000000"/>
          <w:sz w:val="20"/>
          <w:szCs w:val="20"/>
        </w:rPr>
        <w:t>czenie za zgodność z oryginałem</w:t>
      </w:r>
      <w:r w:rsidRPr="00227645">
        <w:rPr>
          <w:rFonts w:ascii="Verdana" w:eastAsia="Calibri" w:hAnsi="Verdana"/>
          <w:color w:val="000000"/>
          <w:sz w:val="20"/>
          <w:szCs w:val="20"/>
        </w:rPr>
        <w:t xml:space="preserve"> powinno być sporządzone w sposób umożliwiający identyfikację podpisu (np. wraz z imienną pieczątką osoby poświadczającej </w:t>
      </w:r>
      <w:r w:rsidRPr="00474DE7">
        <w:rPr>
          <w:rFonts w:ascii="Verdana" w:eastAsia="Calibri" w:hAnsi="Verdana"/>
          <w:color w:val="000000"/>
          <w:sz w:val="20"/>
          <w:szCs w:val="20"/>
        </w:rPr>
        <w:t>kopię dokumentu lub oświadczenia za zgodność z oryginałem).</w:t>
      </w:r>
    </w:p>
    <w:p w:rsidR="008654D0" w:rsidRPr="00474DE7" w:rsidRDefault="008654D0" w:rsidP="008654D0">
      <w:pPr>
        <w:spacing w:after="60"/>
        <w:ind w:left="709" w:hanging="709"/>
        <w:jc w:val="both"/>
        <w:rPr>
          <w:rFonts w:ascii="Verdana" w:eastAsia="Calibri" w:hAnsi="Verdana"/>
          <w:sz w:val="20"/>
          <w:szCs w:val="20"/>
        </w:rPr>
      </w:pPr>
      <w:r w:rsidRPr="00CB0AC7">
        <w:rPr>
          <w:rFonts w:ascii="Verdana" w:hAnsi="Verdana" w:cs="Verdana"/>
          <w:bCs/>
          <w:sz w:val="20"/>
          <w:szCs w:val="20"/>
        </w:rPr>
        <w:t>12.8.</w:t>
      </w:r>
      <w:r w:rsidRPr="00CB0AC7">
        <w:rPr>
          <w:rFonts w:ascii="Verdana" w:hAnsi="Verdana" w:cs="Verdana"/>
          <w:bCs/>
          <w:sz w:val="20"/>
          <w:szCs w:val="20"/>
        </w:rPr>
        <w:tab/>
      </w:r>
      <w:r w:rsidRPr="00474DE7">
        <w:rPr>
          <w:rFonts w:ascii="Verdana" w:eastAsia="Calibri" w:hAnsi="Verdana"/>
          <w:sz w:val="20"/>
          <w:szCs w:val="20"/>
          <w:lang w:eastAsia="en-US"/>
        </w:rPr>
        <w:t xml:space="preserve">Zamawiający może żądać przedstawienia oryginału lub notarialnie poświadczonej kopii dokumentów </w:t>
      </w:r>
      <w:r w:rsidRPr="00474DE7">
        <w:rPr>
          <w:rFonts w:ascii="Verdana" w:eastAsia="Calibri" w:hAnsi="Verdana"/>
          <w:color w:val="000000"/>
          <w:sz w:val="20"/>
          <w:szCs w:val="20"/>
          <w:lang w:eastAsia="en-US"/>
        </w:rPr>
        <w:t>lub oświadcze</w:t>
      </w:r>
      <w:r>
        <w:rPr>
          <w:rFonts w:ascii="Verdana" w:eastAsia="Calibri" w:hAnsi="Verdana"/>
          <w:color w:val="000000"/>
          <w:sz w:val="20"/>
          <w:szCs w:val="20"/>
          <w:lang w:eastAsia="en-US"/>
        </w:rPr>
        <w:t>ń</w:t>
      </w:r>
      <w:r w:rsidRPr="00474DE7">
        <w:rPr>
          <w:rFonts w:ascii="Verdana" w:eastAsia="Calibri" w:hAnsi="Verdana"/>
          <w:sz w:val="20"/>
          <w:szCs w:val="20"/>
          <w:lang w:eastAsia="en-US"/>
        </w:rPr>
        <w:t>, o których mowa w rozporządzeniu, wyłącznie wtedy, gdy złożona kopia jest nieczytelna lub budzi wątpliwości co do jej prawdziwości.</w:t>
      </w:r>
    </w:p>
    <w:p w:rsidR="008654D0" w:rsidRDefault="008654D0" w:rsidP="008654D0">
      <w:pPr>
        <w:spacing w:after="60"/>
        <w:ind w:left="709" w:hanging="709"/>
        <w:jc w:val="both"/>
        <w:rPr>
          <w:rFonts w:ascii="Verdana" w:eastAsia="Calibri" w:hAnsi="Verdana"/>
          <w:sz w:val="20"/>
          <w:szCs w:val="20"/>
          <w:lang w:eastAsia="en-US"/>
        </w:rPr>
      </w:pPr>
      <w:r w:rsidRPr="00CB0AC7">
        <w:rPr>
          <w:rFonts w:ascii="Verdana" w:hAnsi="Verdana" w:cs="Verdana"/>
          <w:bCs/>
          <w:sz w:val="20"/>
          <w:szCs w:val="20"/>
        </w:rPr>
        <w:t>12.9.</w:t>
      </w:r>
      <w:r w:rsidRPr="00CB0AC7">
        <w:rPr>
          <w:rFonts w:ascii="Verdana" w:hAnsi="Verdana" w:cs="Verdana"/>
          <w:bCs/>
          <w:sz w:val="20"/>
          <w:szCs w:val="20"/>
        </w:rPr>
        <w:tab/>
      </w:r>
      <w:r w:rsidRPr="00474DE7">
        <w:rPr>
          <w:rFonts w:ascii="Verdana" w:eastAsia="Calibri" w:hAnsi="Verdana"/>
          <w:sz w:val="20"/>
          <w:szCs w:val="20"/>
          <w:lang w:eastAsia="en-US"/>
        </w:rPr>
        <w:t xml:space="preserve">Dokumenty </w:t>
      </w:r>
      <w:r w:rsidRPr="00474DE7">
        <w:rPr>
          <w:rFonts w:ascii="Verdana" w:eastAsia="Calibri" w:hAnsi="Verdana"/>
          <w:color w:val="000000"/>
          <w:sz w:val="20"/>
          <w:szCs w:val="20"/>
          <w:lang w:eastAsia="en-US"/>
        </w:rPr>
        <w:t>lub oświadczenia</w:t>
      </w:r>
      <w:r w:rsidRPr="00474DE7">
        <w:rPr>
          <w:rFonts w:ascii="Verdana" w:eastAsia="Calibri" w:hAnsi="Verdana"/>
          <w:color w:val="FF0000"/>
          <w:sz w:val="20"/>
          <w:szCs w:val="20"/>
          <w:lang w:eastAsia="en-US"/>
        </w:rPr>
        <w:t xml:space="preserve"> </w:t>
      </w:r>
      <w:r w:rsidRPr="00474DE7">
        <w:rPr>
          <w:rFonts w:ascii="Verdana" w:eastAsia="Calibri" w:hAnsi="Verdana"/>
          <w:sz w:val="20"/>
          <w:szCs w:val="20"/>
          <w:lang w:eastAsia="en-US"/>
        </w:rPr>
        <w:t>sporządzone w języku obcym są składane wraz z tłumaczeniem na język polski.</w:t>
      </w:r>
    </w:p>
    <w:p w:rsidR="00474DE7" w:rsidRPr="00474DE7" w:rsidRDefault="00A63AF4" w:rsidP="00B84EF9">
      <w:pPr>
        <w:spacing w:before="120"/>
        <w:ind w:left="709" w:hanging="709"/>
        <w:jc w:val="both"/>
        <w:rPr>
          <w:rFonts w:ascii="Verdana" w:eastAsia="Calibri" w:hAnsi="Verdana"/>
          <w:sz w:val="20"/>
          <w:szCs w:val="20"/>
        </w:rPr>
      </w:pPr>
      <w:r w:rsidRPr="00793A85">
        <w:rPr>
          <w:rFonts w:ascii="Verdana" w:hAnsi="Verdana" w:cs="Verdana"/>
          <w:sz w:val="20"/>
          <w:szCs w:val="20"/>
        </w:rPr>
        <w:t>12.</w:t>
      </w:r>
      <w:r w:rsidR="00FA2503" w:rsidRPr="00793A85">
        <w:rPr>
          <w:rFonts w:ascii="Verdana" w:hAnsi="Verdana" w:cs="Verdana"/>
          <w:sz w:val="20"/>
          <w:szCs w:val="20"/>
        </w:rPr>
        <w:t>8</w:t>
      </w:r>
      <w:r w:rsidR="00A03637" w:rsidRPr="00793A85">
        <w:rPr>
          <w:rFonts w:ascii="Verdana" w:hAnsi="Verdana" w:cs="Verdana"/>
          <w:sz w:val="20"/>
          <w:szCs w:val="20"/>
        </w:rPr>
        <w:t>.</w:t>
      </w:r>
      <w:r w:rsidR="00A03637" w:rsidRPr="00474DE7">
        <w:rPr>
          <w:rFonts w:ascii="Verdana" w:hAnsi="Verdana" w:cs="Verdana"/>
          <w:b/>
          <w:sz w:val="20"/>
          <w:szCs w:val="20"/>
        </w:rPr>
        <w:tab/>
      </w:r>
      <w:r w:rsidR="00474DE7" w:rsidRPr="00474DE7">
        <w:rPr>
          <w:rFonts w:ascii="Verdana" w:eastAsia="Calibri" w:hAnsi="Verdana"/>
          <w:sz w:val="20"/>
          <w:szCs w:val="20"/>
          <w:lang w:eastAsia="en-US"/>
        </w:rPr>
        <w:t xml:space="preserve">Zamawiający może żądać przedstawienia oryginału lub notarialnie poświadczonej kopii dokumentów </w:t>
      </w:r>
      <w:r w:rsidR="00474DE7" w:rsidRPr="00474DE7">
        <w:rPr>
          <w:rFonts w:ascii="Verdana" w:eastAsia="Calibri" w:hAnsi="Verdana"/>
          <w:color w:val="000000"/>
          <w:sz w:val="20"/>
          <w:szCs w:val="20"/>
          <w:lang w:eastAsia="en-US"/>
        </w:rPr>
        <w:t xml:space="preserve">lub </w:t>
      </w:r>
      <w:r w:rsidR="00955752" w:rsidRPr="00474DE7">
        <w:rPr>
          <w:rFonts w:ascii="Verdana" w:eastAsia="Calibri" w:hAnsi="Verdana"/>
          <w:color w:val="000000"/>
          <w:sz w:val="20"/>
          <w:szCs w:val="20"/>
          <w:lang w:eastAsia="en-US"/>
        </w:rPr>
        <w:t>oświadcze</w:t>
      </w:r>
      <w:r w:rsidR="00955752">
        <w:rPr>
          <w:rFonts w:ascii="Verdana" w:eastAsia="Calibri" w:hAnsi="Verdana"/>
          <w:color w:val="000000"/>
          <w:sz w:val="20"/>
          <w:szCs w:val="20"/>
          <w:lang w:eastAsia="en-US"/>
        </w:rPr>
        <w:t>ń</w:t>
      </w:r>
      <w:r w:rsidR="00474DE7" w:rsidRPr="00474DE7">
        <w:rPr>
          <w:rFonts w:ascii="Verdana" w:eastAsia="Calibri" w:hAnsi="Verdana"/>
          <w:sz w:val="20"/>
          <w:szCs w:val="20"/>
          <w:lang w:eastAsia="en-US"/>
        </w:rPr>
        <w:t>, o których mowa w rozporządzeniu, wyłącznie wtedy, gdy złożona kopia jest nieczytelna lub budzi wątpliwości co do jej prawdziwości.</w:t>
      </w:r>
    </w:p>
    <w:p w:rsidR="00474DE7" w:rsidRPr="00081077" w:rsidRDefault="00A63AF4" w:rsidP="00B84EF9">
      <w:pPr>
        <w:spacing w:before="120"/>
        <w:ind w:left="709" w:hanging="709"/>
        <w:jc w:val="both"/>
        <w:rPr>
          <w:rFonts w:ascii="Verdana" w:eastAsia="Calibri" w:hAnsi="Verdana"/>
          <w:sz w:val="20"/>
          <w:szCs w:val="20"/>
          <w:lang w:eastAsia="en-US"/>
        </w:rPr>
      </w:pPr>
      <w:r w:rsidRPr="00793A85">
        <w:rPr>
          <w:rFonts w:ascii="Verdana" w:hAnsi="Verdana" w:cs="Verdana"/>
          <w:sz w:val="20"/>
          <w:szCs w:val="20"/>
        </w:rPr>
        <w:t>12.</w:t>
      </w:r>
      <w:r w:rsidR="00FA2503" w:rsidRPr="00793A85">
        <w:rPr>
          <w:rFonts w:ascii="Verdana" w:hAnsi="Verdana" w:cs="Verdana"/>
          <w:sz w:val="20"/>
          <w:szCs w:val="20"/>
        </w:rPr>
        <w:t>9</w:t>
      </w:r>
      <w:r w:rsidRPr="00793A85">
        <w:rPr>
          <w:rFonts w:ascii="Verdana" w:hAnsi="Verdana" w:cs="Verdana"/>
          <w:sz w:val="20"/>
          <w:szCs w:val="20"/>
        </w:rPr>
        <w:t>.</w:t>
      </w:r>
      <w:r w:rsidRPr="00474DE7">
        <w:rPr>
          <w:rFonts w:ascii="Verdana" w:hAnsi="Verdana" w:cs="Verdana"/>
          <w:b/>
          <w:sz w:val="20"/>
          <w:szCs w:val="20"/>
        </w:rPr>
        <w:tab/>
      </w:r>
      <w:r w:rsidR="00474DE7" w:rsidRPr="00474DE7">
        <w:rPr>
          <w:rFonts w:ascii="Verdana" w:eastAsia="Calibri" w:hAnsi="Verdana"/>
          <w:sz w:val="20"/>
          <w:szCs w:val="20"/>
          <w:lang w:eastAsia="en-US"/>
        </w:rPr>
        <w:t xml:space="preserve">Dokumenty </w:t>
      </w:r>
      <w:r w:rsidR="00474DE7" w:rsidRPr="00474DE7">
        <w:rPr>
          <w:rFonts w:ascii="Verdana" w:eastAsia="Calibri" w:hAnsi="Verdana"/>
          <w:color w:val="000000"/>
          <w:sz w:val="20"/>
          <w:szCs w:val="20"/>
          <w:lang w:eastAsia="en-US"/>
        </w:rPr>
        <w:t>lub oświadczenia</w:t>
      </w:r>
      <w:r w:rsidR="00474DE7" w:rsidRPr="00474DE7">
        <w:rPr>
          <w:rFonts w:ascii="Verdana" w:eastAsia="Calibri" w:hAnsi="Verdana"/>
          <w:color w:val="FF0000"/>
          <w:sz w:val="20"/>
          <w:szCs w:val="20"/>
          <w:lang w:eastAsia="en-US"/>
        </w:rPr>
        <w:t xml:space="preserve"> </w:t>
      </w:r>
      <w:r w:rsidR="00474DE7" w:rsidRPr="00474DE7">
        <w:rPr>
          <w:rFonts w:ascii="Verdana" w:eastAsia="Calibri" w:hAnsi="Verdana"/>
          <w:sz w:val="20"/>
          <w:szCs w:val="20"/>
          <w:lang w:eastAsia="en-US"/>
        </w:rPr>
        <w:t>sporządzone w języku obcym są składane wraz z tłumaczeniem na język polski.</w:t>
      </w:r>
    </w:p>
    <w:p w:rsidR="005E6D74" w:rsidRPr="005704E3" w:rsidRDefault="005E6D74" w:rsidP="0081525E">
      <w:pPr>
        <w:spacing w:before="120" w:line="276" w:lineRule="auto"/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13.</w:t>
      </w:r>
      <w:r>
        <w:rPr>
          <w:rFonts w:ascii="Verdana" w:hAnsi="Verdana"/>
          <w:b/>
          <w:sz w:val="20"/>
          <w:szCs w:val="20"/>
        </w:rPr>
        <w:tab/>
        <w:t>UDZIELANIE</w:t>
      </w:r>
      <w:r w:rsidRPr="005704E3">
        <w:rPr>
          <w:rFonts w:ascii="Verdana" w:hAnsi="Verdana"/>
          <w:b/>
          <w:sz w:val="20"/>
          <w:szCs w:val="20"/>
        </w:rPr>
        <w:t xml:space="preserve"> WYJAŚNIEŃ TREŚCI SIWZ </w:t>
      </w:r>
    </w:p>
    <w:p w:rsidR="00904ACA" w:rsidRDefault="005E6D74" w:rsidP="00904ACA">
      <w:pPr>
        <w:pStyle w:val="Tekstpodstawowywcity"/>
        <w:tabs>
          <w:tab w:val="left" w:pos="709"/>
        </w:tabs>
        <w:spacing w:before="120"/>
        <w:ind w:left="709" w:hanging="709"/>
        <w:jc w:val="both"/>
        <w:rPr>
          <w:rFonts w:ascii="Verdana" w:hAnsi="Verdana"/>
          <w:sz w:val="20"/>
        </w:rPr>
      </w:pPr>
      <w:r w:rsidRPr="005704E3">
        <w:rPr>
          <w:rFonts w:ascii="Verdana" w:hAnsi="Verdana"/>
          <w:sz w:val="20"/>
        </w:rPr>
        <w:t>1</w:t>
      </w:r>
      <w:r>
        <w:rPr>
          <w:rFonts w:ascii="Verdana" w:hAnsi="Verdana"/>
          <w:sz w:val="20"/>
        </w:rPr>
        <w:t>3</w:t>
      </w:r>
      <w:r w:rsidRPr="005704E3">
        <w:rPr>
          <w:rFonts w:ascii="Verdana" w:hAnsi="Verdana"/>
          <w:sz w:val="20"/>
        </w:rPr>
        <w:t>.</w:t>
      </w:r>
      <w:r>
        <w:rPr>
          <w:rFonts w:ascii="Verdana" w:hAnsi="Verdana"/>
          <w:sz w:val="20"/>
        </w:rPr>
        <w:t>1</w:t>
      </w:r>
      <w:r w:rsidRPr="005704E3">
        <w:rPr>
          <w:rFonts w:ascii="Verdana" w:hAnsi="Verdana"/>
          <w:sz w:val="20"/>
        </w:rPr>
        <w:t>.</w:t>
      </w:r>
      <w:r w:rsidRPr="005704E3">
        <w:rPr>
          <w:rFonts w:ascii="Verdana" w:hAnsi="Verdana"/>
          <w:sz w:val="20"/>
        </w:rPr>
        <w:tab/>
        <w:t>Wykonawca może zwrócić się do Zama</w:t>
      </w:r>
      <w:r w:rsidR="00430102">
        <w:rPr>
          <w:rFonts w:ascii="Verdana" w:hAnsi="Verdana"/>
          <w:sz w:val="20"/>
        </w:rPr>
        <w:t>wiającego o wyjaśnienie treści Specyfikacji Istotnych Warunków Z</w:t>
      </w:r>
      <w:r w:rsidRPr="005704E3">
        <w:rPr>
          <w:rFonts w:ascii="Verdana" w:hAnsi="Verdana"/>
          <w:sz w:val="20"/>
        </w:rPr>
        <w:t>amówienia</w:t>
      </w:r>
      <w:r w:rsidR="00904ACA">
        <w:rPr>
          <w:rFonts w:ascii="Verdana" w:hAnsi="Verdana"/>
          <w:sz w:val="20"/>
        </w:rPr>
        <w:t>, kierując wniosek na adres:</w:t>
      </w:r>
    </w:p>
    <w:p w:rsidR="00353059" w:rsidRPr="00353059" w:rsidRDefault="00353059" w:rsidP="00353059">
      <w:pPr>
        <w:ind w:left="720"/>
        <w:jc w:val="center"/>
        <w:rPr>
          <w:rFonts w:ascii="Verdana" w:hAnsi="Verdana"/>
          <w:b/>
          <w:bCs/>
          <w:sz w:val="20"/>
          <w:szCs w:val="20"/>
        </w:rPr>
      </w:pPr>
      <w:r w:rsidRPr="00353059">
        <w:rPr>
          <w:rFonts w:ascii="Verdana" w:hAnsi="Verdana"/>
          <w:b/>
          <w:bCs/>
          <w:sz w:val="20"/>
          <w:szCs w:val="20"/>
        </w:rPr>
        <w:t>Generalna Dyrekcja Dróg Krajowych i Autostrad</w:t>
      </w:r>
    </w:p>
    <w:p w:rsidR="00353059" w:rsidRPr="00353059" w:rsidRDefault="00353059" w:rsidP="00353059">
      <w:pPr>
        <w:ind w:left="720"/>
        <w:jc w:val="center"/>
        <w:rPr>
          <w:rFonts w:ascii="Verdana" w:hAnsi="Verdana"/>
          <w:b/>
          <w:bCs/>
          <w:sz w:val="20"/>
          <w:szCs w:val="20"/>
        </w:rPr>
      </w:pPr>
      <w:r w:rsidRPr="00353059">
        <w:rPr>
          <w:rFonts w:ascii="Verdana" w:hAnsi="Verdana"/>
          <w:b/>
          <w:bCs/>
          <w:sz w:val="20"/>
          <w:szCs w:val="20"/>
        </w:rPr>
        <w:t>Oddział w Warszawie</w:t>
      </w:r>
    </w:p>
    <w:p w:rsidR="00353059" w:rsidRPr="00353059" w:rsidRDefault="00353059" w:rsidP="00353059">
      <w:pPr>
        <w:ind w:left="720"/>
        <w:jc w:val="center"/>
        <w:rPr>
          <w:rFonts w:ascii="Verdana" w:hAnsi="Verdana"/>
          <w:b/>
          <w:bCs/>
          <w:sz w:val="20"/>
          <w:szCs w:val="20"/>
        </w:rPr>
      </w:pPr>
      <w:r w:rsidRPr="00353059">
        <w:rPr>
          <w:rFonts w:ascii="Verdana" w:hAnsi="Verdana"/>
          <w:b/>
          <w:bCs/>
          <w:sz w:val="20"/>
          <w:szCs w:val="20"/>
        </w:rPr>
        <w:t>ul. Mińska 25</w:t>
      </w:r>
    </w:p>
    <w:p w:rsidR="00353059" w:rsidRDefault="00353059" w:rsidP="00353059">
      <w:pPr>
        <w:pStyle w:val="Tekstpodstawowywcity"/>
        <w:ind w:left="709"/>
        <w:jc w:val="center"/>
        <w:rPr>
          <w:rFonts w:ascii="Verdana" w:hAnsi="Verdana"/>
          <w:sz w:val="20"/>
        </w:rPr>
      </w:pPr>
      <w:r w:rsidRPr="00353059">
        <w:rPr>
          <w:rFonts w:ascii="Verdana" w:hAnsi="Verdana"/>
          <w:b/>
          <w:bCs/>
          <w:sz w:val="20"/>
          <w:szCs w:val="20"/>
        </w:rPr>
        <w:t>03-808 Warszawa</w:t>
      </w:r>
    </w:p>
    <w:p w:rsidR="005E6D74" w:rsidRPr="005704E3" w:rsidRDefault="005E6D74" w:rsidP="00353059">
      <w:pPr>
        <w:pStyle w:val="Tekstpodstawowywcity"/>
        <w:spacing w:before="120"/>
        <w:ind w:left="709"/>
        <w:jc w:val="both"/>
        <w:rPr>
          <w:rFonts w:ascii="Verdana" w:hAnsi="Verdana"/>
          <w:b/>
          <w:sz w:val="20"/>
        </w:rPr>
      </w:pPr>
      <w:r w:rsidRPr="005704E3">
        <w:rPr>
          <w:rFonts w:ascii="Verdana" w:hAnsi="Verdana"/>
          <w:sz w:val="20"/>
        </w:rPr>
        <w:lastRenderedPageBreak/>
        <w:t xml:space="preserve">Zamawiający prosi o </w:t>
      </w:r>
      <w:r w:rsidRPr="005C4B45">
        <w:rPr>
          <w:rFonts w:ascii="Verdana" w:hAnsi="Verdana"/>
          <w:b/>
          <w:sz w:val="20"/>
          <w:u w:val="single"/>
        </w:rPr>
        <w:t>przekazywanie pytań również drogą elektroniczną</w:t>
      </w:r>
      <w:r w:rsidRPr="005704E3">
        <w:rPr>
          <w:rFonts w:ascii="Verdana" w:hAnsi="Verdana"/>
          <w:sz w:val="20"/>
        </w:rPr>
        <w:t xml:space="preserve"> (na adres wskazany w pkt. </w:t>
      </w:r>
      <w:r w:rsidRPr="007861AA">
        <w:rPr>
          <w:rFonts w:ascii="Verdana" w:hAnsi="Verdana"/>
          <w:sz w:val="20"/>
        </w:rPr>
        <w:t>1</w:t>
      </w:r>
      <w:r w:rsidR="00847CE5">
        <w:rPr>
          <w:rFonts w:ascii="Verdana" w:hAnsi="Verdana"/>
          <w:sz w:val="20"/>
        </w:rPr>
        <w:t>2</w:t>
      </w:r>
      <w:r w:rsidRPr="007861AA">
        <w:rPr>
          <w:rFonts w:ascii="Verdana" w:hAnsi="Verdana"/>
          <w:sz w:val="20"/>
        </w:rPr>
        <w:t>.1</w:t>
      </w:r>
      <w:r w:rsidR="00C426E6" w:rsidRPr="007861AA">
        <w:rPr>
          <w:rFonts w:ascii="Verdana" w:hAnsi="Verdana"/>
          <w:sz w:val="20"/>
        </w:rPr>
        <w:t xml:space="preserve"> IDW</w:t>
      </w:r>
      <w:r w:rsidRPr="005704E3">
        <w:rPr>
          <w:rFonts w:ascii="Verdana" w:hAnsi="Verdana"/>
          <w:sz w:val="20"/>
        </w:rPr>
        <w:t xml:space="preserve"> w formie edytowalnej, gdyż skróci to czas udzielania wyjaśnień</w:t>
      </w:r>
      <w:r w:rsidR="00137514">
        <w:rPr>
          <w:rFonts w:ascii="Verdana" w:hAnsi="Verdana"/>
          <w:sz w:val="20"/>
        </w:rPr>
        <w:t>)</w:t>
      </w:r>
      <w:r w:rsidRPr="005704E3">
        <w:rPr>
          <w:rFonts w:ascii="Verdana" w:hAnsi="Verdana"/>
          <w:sz w:val="20"/>
        </w:rPr>
        <w:t>.</w:t>
      </w:r>
    </w:p>
    <w:p w:rsidR="005E6D74" w:rsidRPr="005704E3" w:rsidRDefault="005E6D74" w:rsidP="003461A9">
      <w:pPr>
        <w:pStyle w:val="Tekstpodstawowywcity"/>
        <w:tabs>
          <w:tab w:val="left" w:pos="709"/>
        </w:tabs>
        <w:spacing w:before="120"/>
        <w:ind w:left="709" w:hanging="709"/>
        <w:jc w:val="both"/>
        <w:rPr>
          <w:rFonts w:ascii="Verdana" w:hAnsi="Verdana"/>
          <w:sz w:val="20"/>
        </w:rPr>
      </w:pPr>
      <w:r w:rsidRPr="005704E3">
        <w:rPr>
          <w:rFonts w:ascii="Verdana" w:hAnsi="Verdana"/>
          <w:sz w:val="20"/>
        </w:rPr>
        <w:t>1</w:t>
      </w:r>
      <w:r>
        <w:rPr>
          <w:rFonts w:ascii="Verdana" w:hAnsi="Verdana"/>
          <w:sz w:val="20"/>
        </w:rPr>
        <w:t>3</w:t>
      </w:r>
      <w:r w:rsidRPr="005704E3">
        <w:rPr>
          <w:rFonts w:ascii="Verdana" w:hAnsi="Verdana"/>
          <w:sz w:val="20"/>
        </w:rPr>
        <w:t>.</w:t>
      </w:r>
      <w:r>
        <w:rPr>
          <w:rFonts w:ascii="Verdana" w:hAnsi="Verdana"/>
          <w:sz w:val="20"/>
        </w:rPr>
        <w:t>2</w:t>
      </w:r>
      <w:r w:rsidRPr="005704E3">
        <w:rPr>
          <w:rFonts w:ascii="Verdana" w:hAnsi="Verdana"/>
          <w:sz w:val="20"/>
        </w:rPr>
        <w:t>.</w:t>
      </w:r>
      <w:r w:rsidRPr="005704E3">
        <w:rPr>
          <w:rFonts w:ascii="Verdana" w:hAnsi="Verdana"/>
          <w:sz w:val="20"/>
        </w:rPr>
        <w:tab/>
      </w:r>
      <w:r w:rsidRPr="00B84EF9">
        <w:rPr>
          <w:rFonts w:ascii="Verdana" w:hAnsi="Verdana"/>
          <w:sz w:val="20"/>
        </w:rPr>
        <w:t xml:space="preserve">Zamawiający jest obowiązany udzielić wyjaśnień niezwłocznie, jednak nie później niż na </w:t>
      </w:r>
      <w:r w:rsidR="00E069C8" w:rsidRPr="00B84EF9">
        <w:rPr>
          <w:rFonts w:ascii="Verdana" w:hAnsi="Verdana"/>
          <w:sz w:val="20"/>
        </w:rPr>
        <w:t>2</w:t>
      </w:r>
      <w:r w:rsidRPr="00B84EF9">
        <w:rPr>
          <w:rFonts w:ascii="Verdana" w:hAnsi="Verdana"/>
          <w:sz w:val="20"/>
        </w:rPr>
        <w:t xml:space="preserve"> dni przed upływem terminu składania ofer</w:t>
      </w:r>
      <w:r w:rsidR="005C4B45" w:rsidRPr="00B84EF9">
        <w:rPr>
          <w:rFonts w:ascii="Verdana" w:hAnsi="Verdana"/>
          <w:sz w:val="20"/>
        </w:rPr>
        <w:t xml:space="preserve">t – pod warunkiem, że wniosek o </w:t>
      </w:r>
      <w:r w:rsidRPr="00B84EF9">
        <w:rPr>
          <w:rFonts w:ascii="Verdana" w:hAnsi="Verdana"/>
          <w:sz w:val="20"/>
        </w:rPr>
        <w:t>wyjaśnienie treści SIWZ</w:t>
      </w:r>
      <w:r w:rsidRPr="005704E3">
        <w:rPr>
          <w:rFonts w:ascii="Verdana" w:hAnsi="Verdana"/>
          <w:sz w:val="20"/>
        </w:rPr>
        <w:t xml:space="preserve"> wpłynął do Zamawiającego nie później niż do końca dnia, w którym upływa połowa wyznaczonego terminu składania ofert.</w:t>
      </w:r>
    </w:p>
    <w:p w:rsidR="005E6D74" w:rsidRPr="005704E3" w:rsidRDefault="005E6D74" w:rsidP="00A85BDF">
      <w:pPr>
        <w:pStyle w:val="Tekstpodstawowy"/>
        <w:numPr>
          <w:ilvl w:val="1"/>
          <w:numId w:val="4"/>
        </w:numPr>
        <w:tabs>
          <w:tab w:val="left" w:pos="851"/>
        </w:tabs>
        <w:spacing w:before="120"/>
        <w:ind w:left="709" w:hanging="709"/>
        <w:jc w:val="both"/>
        <w:rPr>
          <w:rFonts w:ascii="Verdana" w:hAnsi="Verdana"/>
          <w:iCs/>
          <w:sz w:val="20"/>
        </w:rPr>
      </w:pPr>
      <w:r w:rsidRPr="005704E3">
        <w:rPr>
          <w:rFonts w:ascii="Verdana" w:hAnsi="Verdana"/>
          <w:iCs/>
          <w:sz w:val="20"/>
        </w:rPr>
        <w:t>Jeżeli wniosek o wyjaśnienie treści specyfikacji istotnych warunków zamówienia wpłynął po upływie terminu składania wniosku, o którym mowa w pkt 1</w:t>
      </w:r>
      <w:r>
        <w:rPr>
          <w:rFonts w:ascii="Verdana" w:hAnsi="Verdana"/>
          <w:iCs/>
          <w:sz w:val="20"/>
        </w:rPr>
        <w:t>3</w:t>
      </w:r>
      <w:r w:rsidRPr="005704E3">
        <w:rPr>
          <w:rFonts w:ascii="Verdana" w:hAnsi="Verdana"/>
          <w:iCs/>
          <w:sz w:val="20"/>
        </w:rPr>
        <w:t>.</w:t>
      </w:r>
      <w:r>
        <w:rPr>
          <w:rFonts w:ascii="Verdana" w:hAnsi="Verdana"/>
          <w:iCs/>
          <w:sz w:val="20"/>
        </w:rPr>
        <w:t>2</w:t>
      </w:r>
      <w:r w:rsidRPr="005704E3">
        <w:rPr>
          <w:rFonts w:ascii="Verdana" w:hAnsi="Verdana"/>
          <w:iCs/>
          <w:sz w:val="20"/>
        </w:rPr>
        <w:t>, lub dotyczy udzielonych wyjaśnień, Zamawiający może udzielić wyjaśnień albo pozostawić wniosek bez rozpoznania.</w:t>
      </w:r>
    </w:p>
    <w:p w:rsidR="005E6D74" w:rsidRPr="005704E3" w:rsidRDefault="005E6D74" w:rsidP="00A85BDF">
      <w:pPr>
        <w:pStyle w:val="Tekstpodstawowy"/>
        <w:numPr>
          <w:ilvl w:val="1"/>
          <w:numId w:val="4"/>
        </w:numPr>
        <w:tabs>
          <w:tab w:val="left" w:pos="851"/>
        </w:tabs>
        <w:spacing w:before="120"/>
        <w:ind w:left="709" w:hanging="709"/>
        <w:jc w:val="both"/>
        <w:rPr>
          <w:rFonts w:ascii="Verdana" w:hAnsi="Verdana"/>
          <w:iCs/>
          <w:sz w:val="20"/>
        </w:rPr>
      </w:pPr>
      <w:r w:rsidRPr="005704E3">
        <w:rPr>
          <w:rFonts w:ascii="Verdana" w:hAnsi="Verdana"/>
          <w:iCs/>
          <w:sz w:val="20"/>
        </w:rPr>
        <w:t>Przedłużenie terminu składania ofert nie wpływa na bi</w:t>
      </w:r>
      <w:r w:rsidR="005C4B45">
        <w:rPr>
          <w:rFonts w:ascii="Verdana" w:hAnsi="Verdana"/>
          <w:iCs/>
          <w:sz w:val="20"/>
        </w:rPr>
        <w:t xml:space="preserve">eg terminu składania wniosku, o </w:t>
      </w:r>
      <w:r w:rsidRPr="005704E3">
        <w:rPr>
          <w:rFonts w:ascii="Verdana" w:hAnsi="Verdana"/>
          <w:iCs/>
          <w:sz w:val="20"/>
        </w:rPr>
        <w:t>którym mowa w pkt 1</w:t>
      </w:r>
      <w:r>
        <w:rPr>
          <w:rFonts w:ascii="Verdana" w:hAnsi="Verdana"/>
          <w:iCs/>
          <w:sz w:val="20"/>
        </w:rPr>
        <w:t>3</w:t>
      </w:r>
      <w:r w:rsidRPr="005704E3">
        <w:rPr>
          <w:rFonts w:ascii="Verdana" w:hAnsi="Verdana"/>
          <w:iCs/>
          <w:sz w:val="20"/>
        </w:rPr>
        <w:t>.</w:t>
      </w:r>
      <w:r>
        <w:rPr>
          <w:rFonts w:ascii="Verdana" w:hAnsi="Verdana"/>
          <w:iCs/>
          <w:sz w:val="20"/>
        </w:rPr>
        <w:t>2</w:t>
      </w:r>
      <w:r w:rsidRPr="005704E3">
        <w:rPr>
          <w:rFonts w:ascii="Verdana" w:hAnsi="Verdana"/>
          <w:iCs/>
          <w:sz w:val="20"/>
        </w:rPr>
        <w:t>.</w:t>
      </w:r>
    </w:p>
    <w:p w:rsidR="005E6D74" w:rsidRPr="005704E3" w:rsidRDefault="005E6D74" w:rsidP="003461A9">
      <w:pPr>
        <w:pStyle w:val="Tekstpodstawowywcity"/>
        <w:tabs>
          <w:tab w:val="left" w:pos="709"/>
        </w:tabs>
        <w:spacing w:before="120"/>
        <w:ind w:left="709" w:hanging="709"/>
        <w:jc w:val="both"/>
        <w:rPr>
          <w:rFonts w:ascii="Verdana" w:hAnsi="Verdana"/>
          <w:sz w:val="20"/>
        </w:rPr>
      </w:pPr>
      <w:r w:rsidRPr="005704E3">
        <w:rPr>
          <w:rFonts w:ascii="Verdana" w:hAnsi="Verdana"/>
          <w:sz w:val="20"/>
        </w:rPr>
        <w:t>1</w:t>
      </w:r>
      <w:r w:rsidR="00DA4AA9">
        <w:rPr>
          <w:rFonts w:ascii="Verdana" w:hAnsi="Verdana"/>
          <w:sz w:val="20"/>
        </w:rPr>
        <w:t>3</w:t>
      </w:r>
      <w:r w:rsidRPr="005704E3">
        <w:rPr>
          <w:rFonts w:ascii="Verdana" w:hAnsi="Verdana"/>
          <w:sz w:val="20"/>
        </w:rPr>
        <w:t>.5.</w:t>
      </w:r>
      <w:r w:rsidRPr="005704E3">
        <w:rPr>
          <w:rFonts w:ascii="Verdana" w:hAnsi="Verdana"/>
          <w:sz w:val="20"/>
        </w:rPr>
        <w:tab/>
        <w:t>Tre</w:t>
      </w:r>
      <w:r w:rsidRPr="005704E3">
        <w:rPr>
          <w:rFonts w:ascii="Verdana" w:eastAsia="TimesNewRoman" w:hAnsi="Verdana"/>
          <w:sz w:val="20"/>
        </w:rPr>
        <w:t xml:space="preserve">ść </w:t>
      </w:r>
      <w:r w:rsidRPr="005704E3">
        <w:rPr>
          <w:rFonts w:ascii="Verdana" w:hAnsi="Verdana"/>
          <w:sz w:val="20"/>
        </w:rPr>
        <w:t>zapyta</w:t>
      </w:r>
      <w:r w:rsidRPr="005704E3">
        <w:rPr>
          <w:rFonts w:ascii="Verdana" w:eastAsia="TimesNewRoman" w:hAnsi="Verdana"/>
          <w:sz w:val="20"/>
        </w:rPr>
        <w:t xml:space="preserve">ń </w:t>
      </w:r>
      <w:r w:rsidRPr="005704E3">
        <w:rPr>
          <w:rFonts w:ascii="Verdana" w:hAnsi="Verdana"/>
          <w:sz w:val="20"/>
        </w:rPr>
        <w:t>wraz z wyja</w:t>
      </w:r>
      <w:r w:rsidRPr="005704E3">
        <w:rPr>
          <w:rFonts w:ascii="Verdana" w:eastAsia="TimesNewRoman" w:hAnsi="Verdana"/>
          <w:sz w:val="20"/>
        </w:rPr>
        <w:t>ś</w:t>
      </w:r>
      <w:r w:rsidRPr="005704E3">
        <w:rPr>
          <w:rFonts w:ascii="Verdana" w:hAnsi="Verdana"/>
          <w:sz w:val="20"/>
        </w:rPr>
        <w:t>nieniami Zamawiaj</w:t>
      </w:r>
      <w:r w:rsidRPr="005704E3">
        <w:rPr>
          <w:rFonts w:ascii="Verdana" w:eastAsia="TimesNewRoman" w:hAnsi="Verdana"/>
          <w:sz w:val="20"/>
        </w:rPr>
        <w:t>ą</w:t>
      </w:r>
      <w:r w:rsidRPr="005704E3">
        <w:rPr>
          <w:rFonts w:ascii="Verdana" w:hAnsi="Verdana"/>
          <w:sz w:val="20"/>
        </w:rPr>
        <w:t xml:space="preserve">cy przekaże Wykonawcom, którym przekazał SIWZ, bez ujawniania </w:t>
      </w:r>
      <w:r w:rsidRPr="005704E3">
        <w:rPr>
          <w:rFonts w:ascii="Verdana" w:eastAsia="TimesNewRoman" w:hAnsi="Verdana"/>
          <w:sz w:val="20"/>
        </w:rPr>
        <w:t>ź</w:t>
      </w:r>
      <w:r w:rsidRPr="005704E3">
        <w:rPr>
          <w:rFonts w:ascii="Verdana" w:hAnsi="Verdana"/>
          <w:sz w:val="20"/>
        </w:rPr>
        <w:t>ródła zapytania, a także zamieści na stronie internetowej.</w:t>
      </w:r>
    </w:p>
    <w:p w:rsidR="005E6D74" w:rsidRPr="005704E3" w:rsidRDefault="005E6D74" w:rsidP="003461A9">
      <w:pPr>
        <w:pStyle w:val="Tekstpodstawowywcity"/>
        <w:tabs>
          <w:tab w:val="left" w:pos="709"/>
        </w:tabs>
        <w:spacing w:before="120"/>
        <w:ind w:left="709" w:hanging="709"/>
        <w:jc w:val="both"/>
        <w:rPr>
          <w:rFonts w:ascii="Verdana" w:hAnsi="Verdana"/>
          <w:sz w:val="20"/>
        </w:rPr>
      </w:pPr>
      <w:r w:rsidRPr="005704E3">
        <w:rPr>
          <w:rFonts w:ascii="Verdana" w:hAnsi="Verdana"/>
          <w:sz w:val="20"/>
        </w:rPr>
        <w:t>1</w:t>
      </w:r>
      <w:r w:rsidR="00DA4AA9">
        <w:rPr>
          <w:rFonts w:ascii="Verdana" w:hAnsi="Verdana"/>
          <w:sz w:val="20"/>
        </w:rPr>
        <w:t>3</w:t>
      </w:r>
      <w:r w:rsidRPr="005704E3">
        <w:rPr>
          <w:rFonts w:ascii="Verdana" w:hAnsi="Verdana"/>
          <w:sz w:val="20"/>
        </w:rPr>
        <w:t>.6.</w:t>
      </w:r>
      <w:r w:rsidRPr="005704E3">
        <w:rPr>
          <w:rFonts w:ascii="Verdana" w:hAnsi="Verdana"/>
          <w:sz w:val="20"/>
        </w:rPr>
        <w:tab/>
      </w:r>
      <w:r w:rsidRPr="004B57EC">
        <w:rPr>
          <w:rFonts w:ascii="Verdana" w:hAnsi="Verdana"/>
          <w:sz w:val="20"/>
        </w:rPr>
        <w:t>W przypadku rozbieżności pomiędzy treścią niniejszej SIWZ a treścią udzielonych wyjaśnień</w:t>
      </w:r>
      <w:r w:rsidR="004B57EC" w:rsidRPr="005C444F">
        <w:rPr>
          <w:rFonts w:ascii="Verdana" w:hAnsi="Verdana"/>
          <w:sz w:val="20"/>
        </w:rPr>
        <w:t xml:space="preserve"> lub zmian SIWZ</w:t>
      </w:r>
      <w:r w:rsidRPr="004B57EC">
        <w:rPr>
          <w:rFonts w:ascii="Verdana" w:hAnsi="Verdana"/>
          <w:sz w:val="20"/>
        </w:rPr>
        <w:t>, jako obowiązującą należy przyjąć treść pisma zawierającego późniejsze oświadczenie Zamawiającego.</w:t>
      </w:r>
    </w:p>
    <w:p w:rsidR="005E6D74" w:rsidRPr="005704E3" w:rsidRDefault="005E6D74" w:rsidP="003461A9">
      <w:pPr>
        <w:pStyle w:val="Tekstpodstawowywcity"/>
        <w:tabs>
          <w:tab w:val="left" w:pos="709"/>
        </w:tabs>
        <w:spacing w:before="120"/>
        <w:ind w:left="709" w:hanging="709"/>
        <w:jc w:val="both"/>
        <w:rPr>
          <w:rFonts w:ascii="Verdana" w:hAnsi="Verdana"/>
          <w:sz w:val="20"/>
        </w:rPr>
      </w:pPr>
      <w:r w:rsidRPr="005704E3">
        <w:rPr>
          <w:rFonts w:ascii="Verdana" w:hAnsi="Verdana"/>
          <w:sz w:val="20"/>
        </w:rPr>
        <w:t>1</w:t>
      </w:r>
      <w:r w:rsidR="00DA4AA9">
        <w:rPr>
          <w:rFonts w:ascii="Verdana" w:hAnsi="Verdana"/>
          <w:sz w:val="20"/>
        </w:rPr>
        <w:t>3</w:t>
      </w:r>
      <w:r w:rsidRPr="005704E3">
        <w:rPr>
          <w:rFonts w:ascii="Verdana" w:hAnsi="Verdana"/>
          <w:sz w:val="20"/>
        </w:rPr>
        <w:t>.7.</w:t>
      </w:r>
      <w:r w:rsidRPr="005704E3">
        <w:rPr>
          <w:rFonts w:ascii="Verdana" w:hAnsi="Verdana"/>
          <w:sz w:val="20"/>
        </w:rPr>
        <w:tab/>
        <w:t>W uzasadnionych przypadkach Zamawiający może przed upływem terminu składania ofert zmienić treść specyfikacji istotnych warunków zamówienia. Dokonan</w:t>
      </w:r>
      <w:r w:rsidRPr="005704E3">
        <w:rPr>
          <w:rFonts w:ascii="Verdana" w:eastAsia="TimesNewRoman" w:hAnsi="Verdana"/>
          <w:sz w:val="20"/>
        </w:rPr>
        <w:t xml:space="preserve">ą </w:t>
      </w:r>
      <w:r w:rsidRPr="005704E3">
        <w:rPr>
          <w:rFonts w:ascii="Verdana" w:hAnsi="Verdana"/>
          <w:sz w:val="20"/>
        </w:rPr>
        <w:t>zmian</w:t>
      </w:r>
      <w:r w:rsidRPr="005704E3">
        <w:rPr>
          <w:rFonts w:ascii="Verdana" w:eastAsia="TimesNewRoman" w:hAnsi="Verdana"/>
          <w:sz w:val="20"/>
        </w:rPr>
        <w:t>ę SIWZ</w:t>
      </w:r>
      <w:r w:rsidRPr="005704E3">
        <w:rPr>
          <w:rFonts w:ascii="Verdana" w:hAnsi="Verdana"/>
          <w:sz w:val="20"/>
        </w:rPr>
        <w:t xml:space="preserve"> Zamawiaj</w:t>
      </w:r>
      <w:r w:rsidRPr="005704E3">
        <w:rPr>
          <w:rFonts w:ascii="Verdana" w:eastAsia="TimesNewRoman" w:hAnsi="Verdana"/>
          <w:sz w:val="20"/>
        </w:rPr>
        <w:t>ą</w:t>
      </w:r>
      <w:r w:rsidRPr="005704E3">
        <w:rPr>
          <w:rFonts w:ascii="Verdana" w:hAnsi="Verdana"/>
          <w:sz w:val="20"/>
        </w:rPr>
        <w:t xml:space="preserve">cy </w:t>
      </w:r>
      <w:r w:rsidR="00DA4AA9">
        <w:rPr>
          <w:rFonts w:ascii="Verdana" w:hAnsi="Verdana"/>
          <w:sz w:val="20"/>
        </w:rPr>
        <w:t>udostępni</w:t>
      </w:r>
      <w:r w:rsidRPr="005704E3">
        <w:rPr>
          <w:rFonts w:ascii="Verdana" w:hAnsi="Verdana"/>
          <w:sz w:val="20"/>
        </w:rPr>
        <w:t xml:space="preserve"> na stronie internetowej.</w:t>
      </w:r>
    </w:p>
    <w:p w:rsidR="005E6D74" w:rsidRPr="005704E3" w:rsidRDefault="005E6D74" w:rsidP="003461A9">
      <w:pPr>
        <w:pStyle w:val="Tekstpodstawowywcity"/>
        <w:tabs>
          <w:tab w:val="left" w:pos="709"/>
        </w:tabs>
        <w:spacing w:before="120"/>
        <w:ind w:left="709" w:hanging="709"/>
        <w:jc w:val="both"/>
        <w:rPr>
          <w:rFonts w:ascii="Verdana" w:hAnsi="Verdana"/>
          <w:bCs/>
          <w:sz w:val="20"/>
        </w:rPr>
      </w:pPr>
      <w:r w:rsidRPr="005704E3">
        <w:rPr>
          <w:rFonts w:ascii="Verdana" w:hAnsi="Verdana"/>
          <w:bCs/>
          <w:sz w:val="20"/>
        </w:rPr>
        <w:t>1</w:t>
      </w:r>
      <w:r w:rsidR="00DA4AA9">
        <w:rPr>
          <w:rFonts w:ascii="Verdana" w:hAnsi="Verdana"/>
          <w:bCs/>
          <w:sz w:val="20"/>
        </w:rPr>
        <w:t>3</w:t>
      </w:r>
      <w:r w:rsidRPr="005704E3">
        <w:rPr>
          <w:rFonts w:ascii="Verdana" w:hAnsi="Verdana"/>
          <w:bCs/>
          <w:sz w:val="20"/>
        </w:rPr>
        <w:t>.8.</w:t>
      </w:r>
      <w:r w:rsidRPr="005704E3">
        <w:rPr>
          <w:rFonts w:ascii="Verdana" w:hAnsi="Verdana"/>
          <w:bCs/>
          <w:sz w:val="20"/>
        </w:rPr>
        <w:tab/>
        <w:t>Je</w:t>
      </w:r>
      <w:r w:rsidRPr="005704E3">
        <w:rPr>
          <w:rFonts w:ascii="Verdana" w:eastAsia="TimesNewRoman" w:hAnsi="Verdana"/>
          <w:bCs/>
          <w:sz w:val="20"/>
        </w:rPr>
        <w:t>ż</w:t>
      </w:r>
      <w:r w:rsidRPr="005704E3">
        <w:rPr>
          <w:rFonts w:ascii="Verdana" w:hAnsi="Verdana"/>
          <w:bCs/>
          <w:sz w:val="20"/>
        </w:rPr>
        <w:t>eli w wyniku zmiany tre</w:t>
      </w:r>
      <w:r w:rsidRPr="005704E3">
        <w:rPr>
          <w:rFonts w:ascii="Verdana" w:eastAsia="TimesNewRoman" w:hAnsi="Verdana"/>
          <w:bCs/>
          <w:sz w:val="20"/>
        </w:rPr>
        <w:t>ś</w:t>
      </w:r>
      <w:r w:rsidRPr="005704E3">
        <w:rPr>
          <w:rFonts w:ascii="Verdana" w:hAnsi="Verdana"/>
          <w:bCs/>
          <w:sz w:val="20"/>
        </w:rPr>
        <w:t>ci SIWZ nieprowadz</w:t>
      </w:r>
      <w:r w:rsidRPr="005704E3">
        <w:rPr>
          <w:rFonts w:ascii="Verdana" w:eastAsia="TimesNewRoman" w:hAnsi="Verdana"/>
          <w:bCs/>
          <w:sz w:val="20"/>
        </w:rPr>
        <w:t>ą</w:t>
      </w:r>
      <w:r w:rsidRPr="005704E3">
        <w:rPr>
          <w:rFonts w:ascii="Verdana" w:hAnsi="Verdana"/>
          <w:bCs/>
          <w:sz w:val="20"/>
        </w:rPr>
        <w:t>cej do zmiany tre</w:t>
      </w:r>
      <w:r w:rsidRPr="005704E3">
        <w:rPr>
          <w:rFonts w:ascii="Verdana" w:eastAsia="TimesNewRoman" w:hAnsi="Verdana"/>
          <w:bCs/>
          <w:sz w:val="20"/>
        </w:rPr>
        <w:t>ś</w:t>
      </w:r>
      <w:r w:rsidR="005C4B45">
        <w:rPr>
          <w:rFonts w:ascii="Verdana" w:hAnsi="Verdana"/>
          <w:bCs/>
          <w:sz w:val="20"/>
        </w:rPr>
        <w:t xml:space="preserve">ci ogłoszenia </w:t>
      </w:r>
      <w:r w:rsidRPr="005704E3">
        <w:rPr>
          <w:rFonts w:ascii="Verdana" w:hAnsi="Verdana"/>
          <w:bCs/>
          <w:sz w:val="20"/>
        </w:rPr>
        <w:t>o zamówieniu będzie niezb</w:t>
      </w:r>
      <w:r w:rsidRPr="005704E3">
        <w:rPr>
          <w:rFonts w:ascii="Verdana" w:eastAsia="TimesNewRoman" w:hAnsi="Verdana"/>
          <w:bCs/>
          <w:sz w:val="20"/>
        </w:rPr>
        <w:t>ę</w:t>
      </w:r>
      <w:r w:rsidRPr="005704E3">
        <w:rPr>
          <w:rFonts w:ascii="Verdana" w:hAnsi="Verdana"/>
          <w:bCs/>
          <w:sz w:val="20"/>
        </w:rPr>
        <w:t>dny dodatkowy czas na wprowadzenie zmian w ofertach, Zamawiaj</w:t>
      </w:r>
      <w:r w:rsidRPr="005704E3">
        <w:rPr>
          <w:rFonts w:ascii="Verdana" w:eastAsia="TimesNewRoman" w:hAnsi="Verdana"/>
          <w:bCs/>
          <w:sz w:val="20"/>
        </w:rPr>
        <w:t>ą</w:t>
      </w:r>
      <w:r w:rsidRPr="005704E3">
        <w:rPr>
          <w:rFonts w:ascii="Verdana" w:hAnsi="Verdana"/>
          <w:bCs/>
          <w:sz w:val="20"/>
        </w:rPr>
        <w:t>cy przedłu</w:t>
      </w:r>
      <w:r w:rsidRPr="005704E3">
        <w:rPr>
          <w:rFonts w:ascii="Verdana" w:eastAsia="TimesNewRoman" w:hAnsi="Verdana"/>
          <w:bCs/>
          <w:sz w:val="20"/>
        </w:rPr>
        <w:t xml:space="preserve">ży </w:t>
      </w:r>
      <w:r w:rsidRPr="005704E3">
        <w:rPr>
          <w:rFonts w:ascii="Verdana" w:hAnsi="Verdana"/>
          <w:bCs/>
          <w:sz w:val="20"/>
        </w:rPr>
        <w:t>termin składania ofert i poinformuje o tym Wykonawców, którym przekazano SIWZ oraz zamieści informacj</w:t>
      </w:r>
      <w:r w:rsidRPr="005704E3">
        <w:rPr>
          <w:rFonts w:ascii="Verdana" w:eastAsia="TimesNewRoman" w:hAnsi="Verdana"/>
          <w:bCs/>
          <w:sz w:val="20"/>
        </w:rPr>
        <w:t xml:space="preserve">ę </w:t>
      </w:r>
      <w:r w:rsidRPr="005704E3">
        <w:rPr>
          <w:rFonts w:ascii="Verdana" w:hAnsi="Verdana"/>
          <w:bCs/>
          <w:sz w:val="20"/>
        </w:rPr>
        <w:t>na stronie internetowej.</w:t>
      </w:r>
    </w:p>
    <w:p w:rsidR="005E6D74" w:rsidRDefault="005E6D74" w:rsidP="003461A9">
      <w:pPr>
        <w:pStyle w:val="Tekstpodstawowywcity"/>
        <w:tabs>
          <w:tab w:val="left" w:pos="709"/>
        </w:tabs>
        <w:spacing w:before="120"/>
        <w:ind w:left="709" w:hanging="709"/>
        <w:jc w:val="both"/>
        <w:rPr>
          <w:rFonts w:ascii="Verdana" w:hAnsi="Verdana"/>
          <w:bCs/>
          <w:sz w:val="20"/>
        </w:rPr>
      </w:pPr>
      <w:r w:rsidRPr="005704E3">
        <w:rPr>
          <w:rFonts w:ascii="Verdana" w:hAnsi="Verdana"/>
          <w:sz w:val="20"/>
        </w:rPr>
        <w:t>1</w:t>
      </w:r>
      <w:r w:rsidR="00DA4AA9">
        <w:rPr>
          <w:rFonts w:ascii="Verdana" w:hAnsi="Verdana"/>
          <w:sz w:val="20"/>
        </w:rPr>
        <w:t>3</w:t>
      </w:r>
      <w:r w:rsidRPr="005704E3">
        <w:rPr>
          <w:rFonts w:ascii="Verdana" w:hAnsi="Verdana"/>
          <w:sz w:val="20"/>
        </w:rPr>
        <w:t>.9.</w:t>
      </w:r>
      <w:r w:rsidRPr="005704E3">
        <w:rPr>
          <w:rFonts w:ascii="Verdana" w:hAnsi="Verdana"/>
          <w:sz w:val="20"/>
        </w:rPr>
        <w:tab/>
        <w:t>Je</w:t>
      </w:r>
      <w:r w:rsidRPr="005704E3">
        <w:rPr>
          <w:rFonts w:ascii="Verdana" w:eastAsia="TimesNewRoman" w:hAnsi="Verdana"/>
          <w:sz w:val="20"/>
        </w:rPr>
        <w:t>ż</w:t>
      </w:r>
      <w:r w:rsidRPr="005704E3">
        <w:rPr>
          <w:rFonts w:ascii="Verdana" w:hAnsi="Verdana"/>
          <w:sz w:val="20"/>
        </w:rPr>
        <w:t>eli zmiana treści SIWZ, będzie prowadzi</w:t>
      </w:r>
      <w:r w:rsidR="005C4B45">
        <w:rPr>
          <w:rFonts w:ascii="Verdana" w:hAnsi="Verdana"/>
          <w:sz w:val="20"/>
        </w:rPr>
        <w:t xml:space="preserve">ła do zmiany treści ogłoszenia </w:t>
      </w:r>
      <w:r w:rsidRPr="005704E3">
        <w:rPr>
          <w:rFonts w:ascii="Verdana" w:hAnsi="Verdana"/>
          <w:sz w:val="20"/>
        </w:rPr>
        <w:t xml:space="preserve">o zamówieniu, Zamawiający dokona zmiany treści ogłoszenia o zamówieniu w sposób przewidziany w art. 38 ust. 4a ustawy </w:t>
      </w:r>
      <w:proofErr w:type="spellStart"/>
      <w:r w:rsidRPr="005704E3">
        <w:rPr>
          <w:rFonts w:ascii="Verdana" w:hAnsi="Verdana"/>
          <w:sz w:val="20"/>
        </w:rPr>
        <w:t>Pzp</w:t>
      </w:r>
      <w:proofErr w:type="spellEnd"/>
      <w:r w:rsidRPr="005704E3">
        <w:rPr>
          <w:rFonts w:ascii="Verdana" w:hAnsi="Verdana"/>
          <w:sz w:val="20"/>
        </w:rPr>
        <w:t xml:space="preserve"> </w:t>
      </w:r>
      <w:r w:rsidRPr="005704E3">
        <w:rPr>
          <w:rFonts w:ascii="Verdana" w:hAnsi="Verdana"/>
          <w:bCs/>
          <w:sz w:val="20"/>
        </w:rPr>
        <w:t xml:space="preserve">oraz jeżeli będzie to konieczne przedłuży termin składania ofert, zgodnie z art. 12a ustawy </w:t>
      </w:r>
      <w:proofErr w:type="spellStart"/>
      <w:r w:rsidRPr="005704E3">
        <w:rPr>
          <w:rFonts w:ascii="Verdana" w:hAnsi="Verdana"/>
          <w:bCs/>
          <w:sz w:val="20"/>
        </w:rPr>
        <w:t>Pzp</w:t>
      </w:r>
      <w:proofErr w:type="spellEnd"/>
      <w:r w:rsidRPr="005704E3">
        <w:rPr>
          <w:rFonts w:ascii="Verdana" w:hAnsi="Verdana"/>
          <w:bCs/>
          <w:sz w:val="20"/>
        </w:rPr>
        <w:t>.</w:t>
      </w:r>
    </w:p>
    <w:p w:rsidR="005E6D74" w:rsidRPr="00F7248E" w:rsidRDefault="005E6D74" w:rsidP="0081525E">
      <w:pPr>
        <w:pStyle w:val="Tekstpodstawowywcity"/>
        <w:numPr>
          <w:ilvl w:val="1"/>
          <w:numId w:val="5"/>
        </w:numPr>
        <w:suppressAutoHyphens/>
        <w:spacing w:before="120"/>
        <w:ind w:left="709" w:hanging="709"/>
        <w:jc w:val="both"/>
        <w:rPr>
          <w:rFonts w:ascii="Verdana" w:hAnsi="Verdana"/>
          <w:bCs/>
          <w:sz w:val="20"/>
        </w:rPr>
      </w:pPr>
      <w:r w:rsidRPr="00F7248E">
        <w:rPr>
          <w:rFonts w:ascii="Verdana" w:hAnsi="Verdana"/>
          <w:bCs/>
          <w:sz w:val="20"/>
        </w:rPr>
        <w:t xml:space="preserve">Zamawiający </w:t>
      </w:r>
      <w:r w:rsidRPr="005C444F">
        <w:rPr>
          <w:rFonts w:ascii="Verdana" w:hAnsi="Verdana"/>
          <w:b/>
          <w:bCs/>
          <w:sz w:val="20"/>
        </w:rPr>
        <w:t>nie zamierza</w:t>
      </w:r>
      <w:r w:rsidRPr="005C444F">
        <w:rPr>
          <w:rFonts w:ascii="Verdana" w:hAnsi="Verdana"/>
          <w:bCs/>
          <w:i/>
          <w:sz w:val="20"/>
        </w:rPr>
        <w:t xml:space="preserve"> </w:t>
      </w:r>
      <w:r w:rsidRPr="00F7248E">
        <w:rPr>
          <w:rFonts w:ascii="Verdana" w:hAnsi="Verdana"/>
          <w:bCs/>
          <w:sz w:val="20"/>
        </w:rPr>
        <w:t xml:space="preserve">zwoływać zebrania Wykonawców przed składaniem ofert. </w:t>
      </w:r>
    </w:p>
    <w:p w:rsidR="00912F01" w:rsidRPr="00F0402F" w:rsidRDefault="00912F01" w:rsidP="00531022">
      <w:pPr>
        <w:pStyle w:val="Akapitzlist"/>
        <w:numPr>
          <w:ilvl w:val="0"/>
          <w:numId w:val="5"/>
        </w:numPr>
        <w:spacing w:before="120"/>
        <w:jc w:val="both"/>
        <w:rPr>
          <w:rStyle w:val="tekstdokbold"/>
          <w:rFonts w:ascii="Verdana" w:hAnsi="Verdana" w:cs="Verdana"/>
          <w:sz w:val="20"/>
          <w:szCs w:val="20"/>
        </w:rPr>
      </w:pPr>
      <w:r w:rsidRPr="00F0402F">
        <w:rPr>
          <w:rStyle w:val="tekstdokbold"/>
          <w:rFonts w:ascii="Verdana" w:hAnsi="Verdana" w:cs="Verdana"/>
          <w:sz w:val="20"/>
          <w:szCs w:val="20"/>
        </w:rPr>
        <w:t>OPIS SPOSOBU PRZYGOTOWANIA OFERT</w:t>
      </w:r>
    </w:p>
    <w:p w:rsidR="0050531F" w:rsidRDefault="0050531F" w:rsidP="0050531F">
      <w:pPr>
        <w:pStyle w:val="Tekstpodstawowy2"/>
        <w:rPr>
          <w:rFonts w:ascii="Verdana" w:hAnsi="Verdana" w:cs="Verdana"/>
          <w:b w:val="0"/>
          <w:bCs w:val="0"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14</w:t>
      </w:r>
      <w:r w:rsidRPr="00A63AF4">
        <w:rPr>
          <w:rFonts w:ascii="Verdana" w:hAnsi="Verdana" w:cs="Verdana"/>
          <w:b w:val="0"/>
          <w:sz w:val="20"/>
          <w:szCs w:val="20"/>
        </w:rPr>
        <w:t>.1.</w:t>
      </w:r>
      <w:r w:rsidRPr="00A63AF4">
        <w:rPr>
          <w:rFonts w:ascii="Verdana" w:hAnsi="Verdana" w:cs="Verdana"/>
          <w:b w:val="0"/>
          <w:sz w:val="20"/>
          <w:szCs w:val="20"/>
        </w:rPr>
        <w:tab/>
      </w:r>
      <w:r w:rsidRPr="00912F01">
        <w:rPr>
          <w:rFonts w:ascii="Verdana" w:hAnsi="Verdana" w:cs="Verdana"/>
          <w:b w:val="0"/>
          <w:bCs w:val="0"/>
          <w:sz w:val="20"/>
          <w:szCs w:val="20"/>
        </w:rPr>
        <w:t>Wykonawca może złożyć tylko jedną ofertę.</w:t>
      </w:r>
    </w:p>
    <w:p w:rsidR="0050531F" w:rsidRDefault="0050531F" w:rsidP="0050531F">
      <w:pPr>
        <w:pStyle w:val="Tekstpodstawowy2"/>
        <w:rPr>
          <w:rFonts w:ascii="Verdana" w:hAnsi="Verdana" w:cs="Verdana"/>
          <w:b w:val="0"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14.2</w:t>
      </w:r>
      <w:r w:rsidRPr="00A63AF4">
        <w:rPr>
          <w:rFonts w:ascii="Verdana" w:hAnsi="Verdana" w:cs="Verdana"/>
          <w:b w:val="0"/>
          <w:sz w:val="20"/>
          <w:szCs w:val="20"/>
        </w:rPr>
        <w:t>.</w:t>
      </w:r>
      <w:r w:rsidRPr="00A63AF4">
        <w:rPr>
          <w:rFonts w:ascii="Verdana" w:hAnsi="Verdana" w:cs="Verdana"/>
          <w:b w:val="0"/>
          <w:sz w:val="20"/>
          <w:szCs w:val="20"/>
        </w:rPr>
        <w:tab/>
      </w:r>
      <w:r w:rsidRPr="00912F01">
        <w:rPr>
          <w:rFonts w:ascii="Verdana" w:hAnsi="Verdana" w:cs="Verdana"/>
          <w:b w:val="0"/>
          <w:bCs w:val="0"/>
          <w:sz w:val="20"/>
          <w:szCs w:val="20"/>
        </w:rPr>
        <w:t>Zamawiający nie dopuszcza składania ofert częściowych</w:t>
      </w:r>
      <w:r>
        <w:rPr>
          <w:rFonts w:ascii="Verdana" w:hAnsi="Verdana" w:cs="Verdana"/>
          <w:b w:val="0"/>
          <w:bCs w:val="0"/>
          <w:sz w:val="20"/>
          <w:szCs w:val="20"/>
        </w:rPr>
        <w:t>.</w:t>
      </w:r>
      <w:r w:rsidRPr="00912F01">
        <w:rPr>
          <w:rFonts w:ascii="Verdana" w:hAnsi="Verdana" w:cs="Verdana"/>
          <w:b w:val="0"/>
          <w:bCs w:val="0"/>
          <w:sz w:val="20"/>
          <w:szCs w:val="20"/>
        </w:rPr>
        <w:t xml:space="preserve"> </w:t>
      </w:r>
    </w:p>
    <w:p w:rsidR="0050531F" w:rsidRDefault="0050531F" w:rsidP="0050531F">
      <w:pPr>
        <w:pStyle w:val="Tekstpodstawowy2"/>
        <w:rPr>
          <w:rFonts w:ascii="Verdana" w:hAnsi="Verdana"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14.3</w:t>
      </w:r>
      <w:r w:rsidRPr="00A63AF4">
        <w:rPr>
          <w:rFonts w:ascii="Verdana" w:hAnsi="Verdana" w:cs="Verdana"/>
          <w:b w:val="0"/>
          <w:sz w:val="20"/>
          <w:szCs w:val="20"/>
        </w:rPr>
        <w:t>.</w:t>
      </w:r>
      <w:r w:rsidRPr="00A63AF4">
        <w:rPr>
          <w:rFonts w:ascii="Verdana" w:hAnsi="Verdana" w:cs="Verdana"/>
          <w:b w:val="0"/>
          <w:sz w:val="20"/>
          <w:szCs w:val="20"/>
        </w:rPr>
        <w:tab/>
      </w:r>
      <w:r w:rsidRPr="00912F01">
        <w:rPr>
          <w:rFonts w:ascii="Verdana" w:hAnsi="Verdana" w:cs="Verdana"/>
          <w:b w:val="0"/>
          <w:bCs w:val="0"/>
          <w:sz w:val="20"/>
          <w:szCs w:val="20"/>
        </w:rPr>
        <w:t>Zamawiający nie dopuszcza składania ofert wariantowych</w:t>
      </w:r>
      <w:r>
        <w:rPr>
          <w:rFonts w:ascii="Verdana" w:hAnsi="Verdana" w:cs="Verdana"/>
          <w:b w:val="0"/>
          <w:bCs w:val="0"/>
          <w:sz w:val="20"/>
          <w:szCs w:val="20"/>
        </w:rPr>
        <w:t>.</w:t>
      </w:r>
      <w:r w:rsidRPr="00912F01">
        <w:rPr>
          <w:rFonts w:ascii="Verdana" w:hAnsi="Verdana"/>
          <w:sz w:val="20"/>
          <w:szCs w:val="20"/>
        </w:rPr>
        <w:t xml:space="preserve"> </w:t>
      </w:r>
    </w:p>
    <w:p w:rsidR="00E247A6" w:rsidRDefault="00F23B29" w:rsidP="003461A9">
      <w:pPr>
        <w:pStyle w:val="Tekstpodstawowy2"/>
        <w:ind w:left="709" w:hanging="709"/>
        <w:rPr>
          <w:rFonts w:ascii="Verdana" w:hAnsi="Verdana" w:cs="Verdana"/>
          <w:b w:val="0"/>
          <w:bCs w:val="0"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14</w:t>
      </w:r>
      <w:r w:rsidR="00912F01">
        <w:rPr>
          <w:rFonts w:ascii="Verdana" w:hAnsi="Verdana" w:cs="Verdana"/>
          <w:b w:val="0"/>
          <w:sz w:val="20"/>
          <w:szCs w:val="20"/>
        </w:rPr>
        <w:t>.</w:t>
      </w:r>
      <w:r w:rsidR="00FE75F0">
        <w:rPr>
          <w:rFonts w:ascii="Verdana" w:hAnsi="Verdana" w:cs="Verdana"/>
          <w:b w:val="0"/>
          <w:sz w:val="20"/>
          <w:szCs w:val="20"/>
        </w:rPr>
        <w:t>4</w:t>
      </w:r>
      <w:r w:rsidR="00912F01" w:rsidRPr="00A63AF4">
        <w:rPr>
          <w:rFonts w:ascii="Verdana" w:hAnsi="Verdana" w:cs="Verdana"/>
          <w:b w:val="0"/>
          <w:sz w:val="20"/>
          <w:szCs w:val="20"/>
        </w:rPr>
        <w:t>.</w:t>
      </w:r>
      <w:r w:rsidR="00912F01" w:rsidRPr="00A63AF4">
        <w:rPr>
          <w:rFonts w:ascii="Verdana" w:hAnsi="Verdana" w:cs="Verdana"/>
          <w:b w:val="0"/>
          <w:sz w:val="20"/>
          <w:szCs w:val="20"/>
        </w:rPr>
        <w:tab/>
      </w:r>
      <w:r w:rsidR="00912F01" w:rsidRPr="00912F01">
        <w:rPr>
          <w:rFonts w:ascii="Verdana" w:hAnsi="Verdana" w:cs="Verdana"/>
          <w:b w:val="0"/>
          <w:bCs w:val="0"/>
          <w:sz w:val="20"/>
          <w:szCs w:val="20"/>
        </w:rPr>
        <w:t>Ofertę stanowi wypełniony Formularz „Oferta” oraz niżej wymienione wypełnione dokumenty:</w:t>
      </w:r>
      <w:r w:rsidR="00AB1337">
        <w:rPr>
          <w:rFonts w:ascii="Verdana" w:hAnsi="Verdana" w:cs="Verdana"/>
          <w:b w:val="0"/>
          <w:bCs w:val="0"/>
          <w:sz w:val="20"/>
          <w:szCs w:val="20"/>
        </w:rPr>
        <w:t xml:space="preserve"> </w:t>
      </w:r>
    </w:p>
    <w:p w:rsidR="00A575E6" w:rsidRDefault="00FE75F0" w:rsidP="00FE75F0">
      <w:pPr>
        <w:tabs>
          <w:tab w:val="left" w:pos="1134"/>
        </w:tabs>
        <w:spacing w:before="120"/>
        <w:ind w:left="1134" w:hanging="425"/>
        <w:jc w:val="both"/>
        <w:rPr>
          <w:rFonts w:ascii="Verdana" w:hAnsi="Verdana"/>
          <w:sz w:val="20"/>
          <w:szCs w:val="20"/>
        </w:rPr>
      </w:pPr>
      <w:r w:rsidRPr="00FE75F0">
        <w:rPr>
          <w:rFonts w:ascii="Verdana" w:hAnsi="Verdana"/>
          <w:sz w:val="20"/>
          <w:szCs w:val="20"/>
        </w:rPr>
        <w:t>1)</w:t>
      </w:r>
      <w:r w:rsidRPr="00FE75F0">
        <w:rPr>
          <w:rFonts w:ascii="Verdana" w:hAnsi="Verdana"/>
          <w:sz w:val="20"/>
          <w:szCs w:val="20"/>
        </w:rPr>
        <w:tab/>
        <w:t xml:space="preserve"> Formularz</w:t>
      </w:r>
      <w:r w:rsidR="004307C8" w:rsidRPr="004307C8">
        <w:rPr>
          <w:rFonts w:ascii="Verdana" w:hAnsi="Verdana" w:cs="Verdana"/>
          <w:sz w:val="20"/>
          <w:szCs w:val="20"/>
        </w:rPr>
        <w:t xml:space="preserve"> </w:t>
      </w:r>
      <w:r w:rsidR="004307C8">
        <w:rPr>
          <w:rFonts w:ascii="Verdana" w:hAnsi="Verdana" w:cs="Verdana"/>
          <w:sz w:val="20"/>
          <w:szCs w:val="20"/>
        </w:rPr>
        <w:t>asortymentowo -</w:t>
      </w:r>
      <w:r w:rsidRPr="00FE75F0">
        <w:rPr>
          <w:rFonts w:ascii="Verdana" w:hAnsi="Verdana"/>
          <w:sz w:val="20"/>
          <w:szCs w:val="20"/>
        </w:rPr>
        <w:t xml:space="preserve"> </w:t>
      </w:r>
      <w:r w:rsidR="00A575E6">
        <w:rPr>
          <w:rFonts w:ascii="Verdana" w:hAnsi="Verdana"/>
          <w:sz w:val="20"/>
          <w:szCs w:val="20"/>
        </w:rPr>
        <w:t>cenowy</w:t>
      </w:r>
      <w:r w:rsidR="00A575E6" w:rsidRPr="00FE75F0">
        <w:rPr>
          <w:rFonts w:ascii="Verdana" w:hAnsi="Verdana"/>
          <w:sz w:val="20"/>
          <w:szCs w:val="20"/>
        </w:rPr>
        <w:t xml:space="preserve"> </w:t>
      </w:r>
      <w:r w:rsidRPr="00FE75F0">
        <w:rPr>
          <w:rFonts w:ascii="Verdana" w:hAnsi="Verdana"/>
          <w:sz w:val="20"/>
          <w:szCs w:val="20"/>
        </w:rPr>
        <w:t>(Tom I, Rozdział 2, Formularz 2.2 SIWZ)</w:t>
      </w:r>
    </w:p>
    <w:p w:rsidR="00912F01" w:rsidRDefault="00F23B29" w:rsidP="003461A9">
      <w:pPr>
        <w:pStyle w:val="Tekstpodstawowy2"/>
        <w:ind w:left="709" w:hanging="709"/>
        <w:rPr>
          <w:rFonts w:ascii="Verdana" w:hAnsi="Verdana" w:cs="Verdana"/>
          <w:b w:val="0"/>
          <w:bCs w:val="0"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14</w:t>
      </w:r>
      <w:r w:rsidR="00912F01">
        <w:rPr>
          <w:rFonts w:ascii="Verdana" w:hAnsi="Verdana" w:cs="Verdana"/>
          <w:b w:val="0"/>
          <w:sz w:val="20"/>
          <w:szCs w:val="20"/>
        </w:rPr>
        <w:t>.</w:t>
      </w:r>
      <w:r w:rsidR="00FE75F0">
        <w:rPr>
          <w:rFonts w:ascii="Verdana" w:hAnsi="Verdana" w:cs="Verdana"/>
          <w:b w:val="0"/>
          <w:sz w:val="20"/>
          <w:szCs w:val="20"/>
        </w:rPr>
        <w:t>5</w:t>
      </w:r>
      <w:r w:rsidR="00912F01" w:rsidRPr="00A63AF4">
        <w:rPr>
          <w:rFonts w:ascii="Verdana" w:hAnsi="Verdana" w:cs="Verdana"/>
          <w:b w:val="0"/>
          <w:sz w:val="20"/>
          <w:szCs w:val="20"/>
        </w:rPr>
        <w:t>.</w:t>
      </w:r>
      <w:r w:rsidR="00912F01" w:rsidRPr="00A63AF4">
        <w:rPr>
          <w:rFonts w:ascii="Verdana" w:hAnsi="Verdana" w:cs="Verdana"/>
          <w:b w:val="0"/>
          <w:sz w:val="20"/>
          <w:szCs w:val="20"/>
        </w:rPr>
        <w:tab/>
      </w:r>
      <w:r w:rsidR="00912F01" w:rsidRPr="00912F01">
        <w:rPr>
          <w:rFonts w:ascii="Verdana" w:hAnsi="Verdana" w:cs="Verdana"/>
          <w:b w:val="0"/>
          <w:bCs w:val="0"/>
          <w:sz w:val="20"/>
          <w:szCs w:val="20"/>
        </w:rPr>
        <w:t>Wraz z ofertą powinny być złożone:</w:t>
      </w:r>
    </w:p>
    <w:p w:rsidR="003761A4" w:rsidRDefault="003761A4" w:rsidP="00A85BDF">
      <w:pPr>
        <w:pStyle w:val="Tekstpodstawowy2"/>
        <w:numPr>
          <w:ilvl w:val="0"/>
          <w:numId w:val="6"/>
        </w:numPr>
        <w:tabs>
          <w:tab w:val="left" w:pos="1134"/>
        </w:tabs>
        <w:rPr>
          <w:rFonts w:ascii="Verdana" w:hAnsi="Verdana"/>
          <w:b w:val="0"/>
          <w:bCs w:val="0"/>
          <w:sz w:val="20"/>
          <w:szCs w:val="20"/>
        </w:rPr>
      </w:pPr>
      <w:r w:rsidRPr="00912F01">
        <w:rPr>
          <w:rFonts w:ascii="Verdana" w:hAnsi="Verdana" w:cs="Verdana"/>
          <w:b w:val="0"/>
          <w:bCs w:val="0"/>
          <w:sz w:val="20"/>
          <w:szCs w:val="20"/>
        </w:rPr>
        <w:t xml:space="preserve">Oświadczenia wymagane postanowieniami </w:t>
      </w:r>
      <w:r w:rsidRPr="007861AA">
        <w:rPr>
          <w:rFonts w:ascii="Verdana" w:hAnsi="Verdana" w:cs="Verdana"/>
          <w:b w:val="0"/>
          <w:bCs w:val="0"/>
          <w:sz w:val="20"/>
          <w:szCs w:val="20"/>
        </w:rPr>
        <w:t>pkt 9.1 IDW</w:t>
      </w:r>
      <w:r w:rsidRPr="00912F01">
        <w:rPr>
          <w:rFonts w:ascii="Verdana" w:hAnsi="Verdana"/>
          <w:b w:val="0"/>
          <w:bCs w:val="0"/>
          <w:sz w:val="20"/>
          <w:szCs w:val="20"/>
        </w:rPr>
        <w:t>;</w:t>
      </w:r>
    </w:p>
    <w:p w:rsidR="00197276" w:rsidRPr="00197276" w:rsidRDefault="00197276" w:rsidP="00A85BDF">
      <w:pPr>
        <w:pStyle w:val="Tekstpodstawowy2"/>
        <w:numPr>
          <w:ilvl w:val="0"/>
          <w:numId w:val="6"/>
        </w:numPr>
        <w:tabs>
          <w:tab w:val="left" w:pos="1134"/>
        </w:tabs>
        <w:rPr>
          <w:rFonts w:ascii="Verdana" w:hAnsi="Verdana"/>
          <w:b w:val="0"/>
          <w:bCs w:val="0"/>
          <w:sz w:val="20"/>
          <w:szCs w:val="20"/>
        </w:rPr>
      </w:pPr>
      <w:r w:rsidRPr="001B4709">
        <w:rPr>
          <w:rFonts w:ascii="Verdana" w:hAnsi="Verdana"/>
          <w:b w:val="0"/>
          <w:sz w:val="20"/>
          <w:szCs w:val="20"/>
        </w:rPr>
        <w:t>Oświadczenia dla podmiotów, na zdolnościach lub sytuacji których polega wykonawca, wymagane postanowieniami pkt 10.6. IDW;</w:t>
      </w:r>
    </w:p>
    <w:p w:rsidR="008D690E" w:rsidRDefault="007A5CE4" w:rsidP="003461A9">
      <w:pPr>
        <w:pStyle w:val="Tekstpodstawowy2"/>
        <w:tabs>
          <w:tab w:val="left" w:pos="1134"/>
        </w:tabs>
        <w:ind w:left="1134" w:hanging="425"/>
        <w:rPr>
          <w:rFonts w:ascii="Verdana" w:hAnsi="Verdana"/>
          <w:b w:val="0"/>
          <w:bCs w:val="0"/>
          <w:sz w:val="20"/>
          <w:szCs w:val="20"/>
        </w:rPr>
      </w:pPr>
      <w:r>
        <w:rPr>
          <w:rFonts w:ascii="Verdana" w:hAnsi="Verdana"/>
          <w:b w:val="0"/>
          <w:bCs w:val="0"/>
          <w:sz w:val="20"/>
          <w:szCs w:val="20"/>
        </w:rPr>
        <w:t>3</w:t>
      </w:r>
      <w:r w:rsidR="005C4B45">
        <w:rPr>
          <w:rFonts w:ascii="Verdana" w:hAnsi="Verdana"/>
          <w:b w:val="0"/>
          <w:bCs w:val="0"/>
          <w:sz w:val="20"/>
          <w:szCs w:val="20"/>
        </w:rPr>
        <w:t>)</w:t>
      </w:r>
      <w:r w:rsidR="005C4B45">
        <w:rPr>
          <w:rFonts w:ascii="Verdana" w:hAnsi="Verdana"/>
          <w:b w:val="0"/>
          <w:bCs w:val="0"/>
          <w:sz w:val="20"/>
          <w:szCs w:val="20"/>
        </w:rPr>
        <w:tab/>
      </w:r>
      <w:r w:rsidR="00475FEF">
        <w:rPr>
          <w:rFonts w:ascii="Verdana" w:hAnsi="Verdana"/>
          <w:b w:val="0"/>
          <w:bCs w:val="0"/>
          <w:sz w:val="20"/>
          <w:szCs w:val="20"/>
        </w:rPr>
        <w:t>Zobowiązania</w:t>
      </w:r>
      <w:r w:rsidR="008D690E">
        <w:rPr>
          <w:rFonts w:ascii="Verdana" w:hAnsi="Verdana"/>
          <w:b w:val="0"/>
          <w:bCs w:val="0"/>
          <w:sz w:val="20"/>
          <w:szCs w:val="20"/>
        </w:rPr>
        <w:t xml:space="preserve"> wymagane postanowieniami </w:t>
      </w:r>
      <w:r w:rsidR="008D690E" w:rsidRPr="007861AA">
        <w:rPr>
          <w:rFonts w:ascii="Verdana" w:hAnsi="Verdana"/>
          <w:b w:val="0"/>
          <w:bCs w:val="0"/>
          <w:sz w:val="20"/>
          <w:szCs w:val="20"/>
        </w:rPr>
        <w:t>pkt 10.2. IDW</w:t>
      </w:r>
      <w:r w:rsidR="00E069C8" w:rsidRPr="00C426E6">
        <w:rPr>
          <w:rFonts w:ascii="Verdana" w:hAnsi="Verdana"/>
          <w:b w:val="0"/>
          <w:bCs w:val="0"/>
          <w:sz w:val="20"/>
          <w:szCs w:val="20"/>
        </w:rPr>
        <w:t>,</w:t>
      </w:r>
      <w:r w:rsidR="00E069C8">
        <w:rPr>
          <w:rFonts w:ascii="Verdana" w:hAnsi="Verdana"/>
          <w:b w:val="0"/>
          <w:bCs w:val="0"/>
          <w:sz w:val="20"/>
          <w:szCs w:val="20"/>
        </w:rPr>
        <w:t xml:space="preserve"> w przypadku gdy </w:t>
      </w:r>
      <w:r w:rsidR="00452FD0">
        <w:rPr>
          <w:rFonts w:ascii="Verdana" w:hAnsi="Verdana"/>
          <w:b w:val="0"/>
          <w:bCs w:val="0"/>
          <w:sz w:val="20"/>
          <w:szCs w:val="20"/>
        </w:rPr>
        <w:t>W</w:t>
      </w:r>
      <w:r w:rsidR="00E069C8">
        <w:rPr>
          <w:rFonts w:ascii="Verdana" w:hAnsi="Verdana"/>
          <w:b w:val="0"/>
          <w:bCs w:val="0"/>
          <w:sz w:val="20"/>
          <w:szCs w:val="20"/>
        </w:rPr>
        <w:t>ykonawca polega na zdolnościach innych podmiotów w celu potwierdzenia spełniania warunków udziału w postępowaniu</w:t>
      </w:r>
      <w:r w:rsidR="00CF16EF">
        <w:rPr>
          <w:rFonts w:ascii="Verdana" w:hAnsi="Verdana"/>
          <w:b w:val="0"/>
          <w:bCs w:val="0"/>
          <w:sz w:val="20"/>
          <w:szCs w:val="20"/>
        </w:rPr>
        <w:t>.</w:t>
      </w:r>
      <w:r w:rsidR="00E069C8">
        <w:rPr>
          <w:rFonts w:ascii="Verdana" w:hAnsi="Verdana"/>
          <w:b w:val="0"/>
          <w:bCs w:val="0"/>
          <w:sz w:val="20"/>
          <w:szCs w:val="20"/>
        </w:rPr>
        <w:t xml:space="preserve"> </w:t>
      </w:r>
    </w:p>
    <w:p w:rsidR="003761A4" w:rsidRDefault="007A5CE4" w:rsidP="003461A9">
      <w:pPr>
        <w:pStyle w:val="Tekstpodstawowy2"/>
        <w:tabs>
          <w:tab w:val="left" w:pos="1134"/>
        </w:tabs>
        <w:ind w:left="1134" w:hanging="425"/>
        <w:rPr>
          <w:rFonts w:ascii="Verdana" w:hAnsi="Verdana" w:cs="Verdana"/>
          <w:b w:val="0"/>
          <w:bCs w:val="0"/>
          <w:sz w:val="20"/>
          <w:szCs w:val="20"/>
        </w:rPr>
      </w:pPr>
      <w:r>
        <w:rPr>
          <w:rStyle w:val="Wyrnieniedelikatne"/>
          <w:rFonts w:ascii="Verdana" w:hAnsi="Verdana"/>
          <w:b w:val="0"/>
          <w:i w:val="0"/>
          <w:color w:val="auto"/>
          <w:sz w:val="20"/>
          <w:szCs w:val="20"/>
        </w:rPr>
        <w:t>4</w:t>
      </w:r>
      <w:r w:rsidR="005C4B45">
        <w:rPr>
          <w:rFonts w:ascii="Verdana" w:hAnsi="Verdana"/>
          <w:b w:val="0"/>
          <w:bCs w:val="0"/>
          <w:sz w:val="20"/>
          <w:szCs w:val="20"/>
        </w:rPr>
        <w:t>)</w:t>
      </w:r>
      <w:r w:rsidR="003761A4">
        <w:rPr>
          <w:rFonts w:ascii="Verdana" w:hAnsi="Verdana"/>
          <w:b w:val="0"/>
          <w:bCs w:val="0"/>
          <w:sz w:val="20"/>
          <w:szCs w:val="20"/>
        </w:rPr>
        <w:tab/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 xml:space="preserve">Pełnomocnictwo do reprezentowania wszystkich Wykonawców wspólnie ubiegających się o udzielenie zamówienia, ewentualnie umowa o współdziałaniu, z której będzie wynikać przedmiotowe pełnomocnictwo. Pełnomocnik może być ustanowiony do reprezentowania Wykonawców w postępowaniu albo do reprezentowania w </w:t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lastRenderedPageBreak/>
        <w:t>postępowaniu i zawarcia umowy. Pełnomocnictwo winno być załączone w formie oryginału lub notarialnie poświadczonej kopii;</w:t>
      </w:r>
    </w:p>
    <w:p w:rsidR="003761A4" w:rsidRDefault="007A5CE4" w:rsidP="003461A9">
      <w:pPr>
        <w:pStyle w:val="Tekstpodstawowy2"/>
        <w:tabs>
          <w:tab w:val="left" w:pos="1134"/>
        </w:tabs>
        <w:ind w:left="1134" w:hanging="425"/>
        <w:rPr>
          <w:rFonts w:ascii="Verdana" w:hAnsi="Verdana" w:cs="Verdana"/>
          <w:b w:val="0"/>
          <w:bCs w:val="0"/>
          <w:sz w:val="20"/>
          <w:szCs w:val="20"/>
        </w:rPr>
      </w:pPr>
      <w:r>
        <w:rPr>
          <w:rFonts w:ascii="Verdana" w:hAnsi="Verdana"/>
          <w:b w:val="0"/>
          <w:bCs w:val="0"/>
          <w:sz w:val="20"/>
          <w:szCs w:val="20"/>
        </w:rPr>
        <w:t>5</w:t>
      </w:r>
      <w:r w:rsidR="005C4B45">
        <w:rPr>
          <w:rFonts w:ascii="Verdana" w:hAnsi="Verdana"/>
          <w:b w:val="0"/>
          <w:bCs w:val="0"/>
          <w:sz w:val="20"/>
          <w:szCs w:val="20"/>
        </w:rPr>
        <w:t>)</w:t>
      </w:r>
      <w:r w:rsidR="003761A4">
        <w:rPr>
          <w:rFonts w:ascii="Verdana" w:hAnsi="Verdana"/>
          <w:b w:val="0"/>
          <w:bCs w:val="0"/>
          <w:sz w:val="20"/>
          <w:szCs w:val="20"/>
        </w:rPr>
        <w:tab/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 xml:space="preserve">Dokumenty, z których wynika prawo do podpisania oferty (oryginał lub kopia </w:t>
      </w:r>
      <w:r w:rsidR="00384A42">
        <w:rPr>
          <w:rFonts w:ascii="Verdana" w:hAnsi="Verdana" w:cs="Verdana"/>
          <w:b w:val="0"/>
          <w:bCs w:val="0"/>
          <w:sz w:val="20"/>
          <w:szCs w:val="20"/>
        </w:rPr>
        <w:t>poświadczona</w:t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 xml:space="preserve"> za zgodność z oryginałem przez notariusza) względnie do podpisania innych </w:t>
      </w:r>
      <w:r w:rsidR="00503B5C">
        <w:rPr>
          <w:rFonts w:ascii="Verdana" w:hAnsi="Verdana" w:cs="Verdana"/>
          <w:b w:val="0"/>
          <w:bCs w:val="0"/>
          <w:sz w:val="20"/>
          <w:szCs w:val="20"/>
        </w:rPr>
        <w:t xml:space="preserve">oświadczeń lub </w:t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 xml:space="preserve">dokumentów składanych wraz z ofertą, chyba, że </w:t>
      </w:r>
      <w:r w:rsidR="00E757C5">
        <w:rPr>
          <w:rFonts w:ascii="Verdana" w:hAnsi="Verdana" w:cs="Verdana"/>
          <w:b w:val="0"/>
          <w:bCs w:val="0"/>
          <w:sz w:val="20"/>
          <w:szCs w:val="20"/>
        </w:rPr>
        <w:t>Z</w:t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 xml:space="preserve">amawiający może je uzyskać w szczególności za pomocą bezpłatnych i ogólnodostępnych baz danych, w szczególności rejestrów publicznych w rozumieniu ustawy z dnia 17 lutego 2005 r. o informatyzacji działalności podmiotów realizujących zadania publiczne Dz.U. z 2014 poz. 1114 </w:t>
      </w:r>
      <w:r w:rsidR="00FC5B39">
        <w:rPr>
          <w:rFonts w:ascii="Verdana" w:hAnsi="Verdana" w:cs="Verdana"/>
          <w:b w:val="0"/>
          <w:bCs w:val="0"/>
          <w:sz w:val="20"/>
          <w:szCs w:val="20"/>
        </w:rPr>
        <w:t>ze zm.</w:t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 xml:space="preserve">), a </w:t>
      </w:r>
      <w:r w:rsidR="00452FD0">
        <w:rPr>
          <w:rFonts w:ascii="Verdana" w:hAnsi="Verdana" w:cs="Verdana"/>
          <w:b w:val="0"/>
          <w:bCs w:val="0"/>
          <w:sz w:val="20"/>
          <w:szCs w:val="20"/>
        </w:rPr>
        <w:t>W</w:t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>ykonawca wskazał to wraz ze złożeniem oferty</w:t>
      </w:r>
      <w:r w:rsidR="00DD3E78">
        <w:rPr>
          <w:rFonts w:ascii="Verdana" w:hAnsi="Verdana" w:cs="Verdana"/>
          <w:b w:val="0"/>
          <w:bCs w:val="0"/>
          <w:sz w:val="20"/>
          <w:szCs w:val="20"/>
        </w:rPr>
        <w:t xml:space="preserve">. </w:t>
      </w:r>
    </w:p>
    <w:p w:rsidR="00912F01" w:rsidRPr="00E25A56" w:rsidRDefault="00F23B29" w:rsidP="003461A9">
      <w:pPr>
        <w:pStyle w:val="Tekstpodstawowy2"/>
        <w:ind w:left="709" w:hanging="709"/>
        <w:rPr>
          <w:rFonts w:ascii="Verdana" w:hAnsi="Verdana"/>
          <w:b w:val="0"/>
          <w:iCs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14</w:t>
      </w:r>
      <w:r w:rsidR="00912F01">
        <w:rPr>
          <w:rFonts w:ascii="Verdana" w:hAnsi="Verdana" w:cs="Verdana"/>
          <w:b w:val="0"/>
          <w:sz w:val="20"/>
          <w:szCs w:val="20"/>
        </w:rPr>
        <w:t>.</w:t>
      </w:r>
      <w:r w:rsidR="00793A85">
        <w:rPr>
          <w:rFonts w:ascii="Verdana" w:hAnsi="Verdana" w:cs="Verdana"/>
          <w:b w:val="0"/>
          <w:sz w:val="20"/>
          <w:szCs w:val="20"/>
        </w:rPr>
        <w:t>6</w:t>
      </w:r>
      <w:r w:rsidR="00912F01" w:rsidRPr="00A63AF4">
        <w:rPr>
          <w:rFonts w:ascii="Verdana" w:hAnsi="Verdana" w:cs="Verdana"/>
          <w:b w:val="0"/>
          <w:sz w:val="20"/>
          <w:szCs w:val="20"/>
        </w:rPr>
        <w:t>.</w:t>
      </w:r>
      <w:r w:rsidR="00912F01" w:rsidRPr="00A63AF4">
        <w:rPr>
          <w:rFonts w:ascii="Verdana" w:hAnsi="Verdana" w:cs="Verdana"/>
          <w:b w:val="0"/>
          <w:sz w:val="20"/>
          <w:szCs w:val="20"/>
        </w:rPr>
        <w:tab/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 xml:space="preserve">Oferta </w:t>
      </w:r>
      <w:r w:rsidR="00260BA1">
        <w:rPr>
          <w:rFonts w:ascii="Verdana" w:hAnsi="Verdana" w:cs="Verdana"/>
          <w:b w:val="0"/>
          <w:bCs w:val="0"/>
          <w:sz w:val="20"/>
          <w:szCs w:val="20"/>
        </w:rPr>
        <w:t xml:space="preserve"> oraz oświadczenia o których mowa w pkt 9.1 IDW </w:t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>powinna być podpisana przez osobę upoważnioną do reprezentowania Wykonawcy, zgodnie z formą reprezentacji Wykonawcy określoną w rejestrze lub innym dokumencie, właściwym dla danej formy organizacyjnej Wykonawcy albo przez upełnomocnionego przedstawiciela Wykonawcy</w:t>
      </w:r>
      <w:r w:rsidR="003761A4">
        <w:rPr>
          <w:rFonts w:ascii="Verdana" w:hAnsi="Verdana" w:cs="Verdana"/>
          <w:b w:val="0"/>
          <w:bCs w:val="0"/>
          <w:sz w:val="20"/>
          <w:szCs w:val="20"/>
        </w:rPr>
        <w:t>.</w:t>
      </w:r>
    </w:p>
    <w:p w:rsidR="00912F01" w:rsidRPr="00E25A56" w:rsidRDefault="00F23B29" w:rsidP="003461A9">
      <w:pPr>
        <w:pStyle w:val="Tekstpodstawowy2"/>
        <w:ind w:left="709" w:hanging="709"/>
        <w:rPr>
          <w:rFonts w:ascii="Verdana" w:hAnsi="Verdana"/>
          <w:b w:val="0"/>
          <w:iCs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14</w:t>
      </w:r>
      <w:r w:rsidR="00912F01">
        <w:rPr>
          <w:rFonts w:ascii="Verdana" w:hAnsi="Verdana" w:cs="Verdana"/>
          <w:b w:val="0"/>
          <w:sz w:val="20"/>
          <w:szCs w:val="20"/>
        </w:rPr>
        <w:t>.</w:t>
      </w:r>
      <w:r w:rsidR="00793A85">
        <w:rPr>
          <w:rFonts w:ascii="Verdana" w:hAnsi="Verdana" w:cs="Verdana"/>
          <w:b w:val="0"/>
          <w:sz w:val="20"/>
          <w:szCs w:val="20"/>
        </w:rPr>
        <w:t>7</w:t>
      </w:r>
      <w:r w:rsidR="00912F01" w:rsidRPr="00A63AF4">
        <w:rPr>
          <w:rFonts w:ascii="Verdana" w:hAnsi="Verdana" w:cs="Verdana"/>
          <w:b w:val="0"/>
          <w:sz w:val="20"/>
          <w:szCs w:val="20"/>
        </w:rPr>
        <w:t>.</w:t>
      </w:r>
      <w:r w:rsidR="00912F01" w:rsidRPr="00A63AF4">
        <w:rPr>
          <w:rFonts w:ascii="Verdana" w:hAnsi="Verdana" w:cs="Verdana"/>
          <w:b w:val="0"/>
          <w:sz w:val="20"/>
          <w:szCs w:val="20"/>
        </w:rPr>
        <w:tab/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 xml:space="preserve">Oferta oraz pozostałe oświadczenia i dokumenty, dla których Zamawiający określił wzory w formie formularzy zamieszczonych </w:t>
      </w:r>
      <w:r w:rsidR="003761A4" w:rsidRPr="007861AA">
        <w:rPr>
          <w:rFonts w:ascii="Verdana" w:hAnsi="Verdana" w:cs="Verdana"/>
          <w:b w:val="0"/>
          <w:bCs w:val="0"/>
          <w:sz w:val="20"/>
          <w:szCs w:val="20"/>
        </w:rPr>
        <w:t>w Rozdziale 2 i w Rozdziale 3 Tomu I SIWZ</w:t>
      </w:r>
      <w:r w:rsidR="003761A4" w:rsidRPr="00B36AC1">
        <w:rPr>
          <w:rFonts w:ascii="Verdana" w:hAnsi="Verdana" w:cs="Verdana"/>
          <w:b w:val="0"/>
          <w:bCs w:val="0"/>
          <w:sz w:val="20"/>
          <w:szCs w:val="20"/>
        </w:rPr>
        <w:t>,</w:t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 xml:space="preserve"> powinny być sporządzone zgodnie z tymi wzorami, co do treści oraz opisu kolumn i wierszy</w:t>
      </w:r>
      <w:r w:rsidR="00023367">
        <w:rPr>
          <w:rFonts w:ascii="Verdana" w:hAnsi="Verdana" w:cs="Verdana"/>
          <w:b w:val="0"/>
          <w:bCs w:val="0"/>
          <w:sz w:val="20"/>
          <w:szCs w:val="20"/>
        </w:rPr>
        <w:t>.</w:t>
      </w:r>
    </w:p>
    <w:p w:rsidR="00912F01" w:rsidRPr="00E25A56" w:rsidRDefault="00F23B29" w:rsidP="003461A9">
      <w:pPr>
        <w:pStyle w:val="Tekstpodstawowy2"/>
        <w:ind w:left="709" w:hanging="709"/>
        <w:rPr>
          <w:rFonts w:ascii="Verdana" w:hAnsi="Verdana"/>
          <w:b w:val="0"/>
          <w:iCs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14</w:t>
      </w:r>
      <w:r w:rsidR="00912F01">
        <w:rPr>
          <w:rFonts w:ascii="Verdana" w:hAnsi="Verdana" w:cs="Verdana"/>
          <w:b w:val="0"/>
          <w:sz w:val="20"/>
          <w:szCs w:val="20"/>
        </w:rPr>
        <w:t>.</w:t>
      </w:r>
      <w:r w:rsidR="00793A85">
        <w:rPr>
          <w:rFonts w:ascii="Verdana" w:hAnsi="Verdana" w:cs="Verdana"/>
          <w:b w:val="0"/>
          <w:sz w:val="20"/>
          <w:szCs w:val="20"/>
        </w:rPr>
        <w:t>8</w:t>
      </w:r>
      <w:r w:rsidR="00912F01" w:rsidRPr="00A63AF4">
        <w:rPr>
          <w:rFonts w:ascii="Verdana" w:hAnsi="Verdana" w:cs="Verdana"/>
          <w:b w:val="0"/>
          <w:sz w:val="20"/>
          <w:szCs w:val="20"/>
        </w:rPr>
        <w:t>.</w:t>
      </w:r>
      <w:r w:rsidR="00912F01" w:rsidRPr="00A63AF4">
        <w:rPr>
          <w:rFonts w:ascii="Verdana" w:hAnsi="Verdana" w:cs="Verdana"/>
          <w:b w:val="0"/>
          <w:sz w:val="20"/>
          <w:szCs w:val="20"/>
        </w:rPr>
        <w:tab/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>Oferta powinna być sporządzona w języku polskim, z zachowaniem formy pisemnej pod rygorem nieważności. Każdy dokument składający się na ofertę powinien być czytelny</w:t>
      </w:r>
      <w:r w:rsidR="00023367">
        <w:rPr>
          <w:rFonts w:ascii="Verdana" w:hAnsi="Verdana" w:cs="Verdana"/>
          <w:b w:val="0"/>
          <w:bCs w:val="0"/>
          <w:sz w:val="20"/>
          <w:szCs w:val="20"/>
        </w:rPr>
        <w:t>.</w:t>
      </w:r>
    </w:p>
    <w:p w:rsidR="003761A4" w:rsidRPr="00E25A56" w:rsidRDefault="00F23B29" w:rsidP="003461A9">
      <w:pPr>
        <w:pStyle w:val="Tekstpodstawowy2"/>
        <w:ind w:left="709" w:hanging="709"/>
        <w:rPr>
          <w:rFonts w:ascii="Verdana" w:hAnsi="Verdana"/>
          <w:b w:val="0"/>
          <w:iCs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14</w:t>
      </w:r>
      <w:r w:rsidR="003761A4" w:rsidRPr="00A63AF4">
        <w:rPr>
          <w:rFonts w:ascii="Verdana" w:hAnsi="Verdana" w:cs="Verdana"/>
          <w:b w:val="0"/>
          <w:sz w:val="20"/>
          <w:szCs w:val="20"/>
        </w:rPr>
        <w:t>.</w:t>
      </w:r>
      <w:r w:rsidR="00793A85">
        <w:rPr>
          <w:rFonts w:ascii="Verdana" w:hAnsi="Verdana" w:cs="Verdana"/>
          <w:b w:val="0"/>
          <w:sz w:val="20"/>
          <w:szCs w:val="20"/>
        </w:rPr>
        <w:t>9</w:t>
      </w:r>
      <w:r w:rsidR="003761A4" w:rsidRPr="00A63AF4">
        <w:rPr>
          <w:rFonts w:ascii="Verdana" w:hAnsi="Verdana" w:cs="Verdana"/>
          <w:b w:val="0"/>
          <w:sz w:val="20"/>
          <w:szCs w:val="20"/>
        </w:rPr>
        <w:t>.</w:t>
      </w:r>
      <w:r w:rsidR="003761A4" w:rsidRPr="00A63AF4">
        <w:rPr>
          <w:rFonts w:ascii="Verdana" w:hAnsi="Verdana" w:cs="Verdana"/>
          <w:b w:val="0"/>
          <w:sz w:val="20"/>
          <w:szCs w:val="20"/>
        </w:rPr>
        <w:tab/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>Każda poprawka w treści oferty, a w szczególności każde przerobienie, przekreślenie, uzupełnienie, nadpisanie, etc. powinno być parafowane przez Wykonawcę, w przeciwnym razie nie będzie uwzględnione.</w:t>
      </w:r>
    </w:p>
    <w:p w:rsidR="00A03637" w:rsidRDefault="00F23B29" w:rsidP="003461A9">
      <w:pPr>
        <w:pStyle w:val="Tekstpodstawowy2"/>
        <w:ind w:left="709" w:hanging="709"/>
        <w:rPr>
          <w:rFonts w:ascii="Verdana" w:hAnsi="Verdana" w:cs="Verdana"/>
          <w:b w:val="0"/>
          <w:bCs w:val="0"/>
          <w:sz w:val="20"/>
          <w:szCs w:val="20"/>
        </w:rPr>
      </w:pPr>
      <w:r w:rsidRPr="008D03E1">
        <w:rPr>
          <w:rFonts w:ascii="Verdana" w:hAnsi="Verdana" w:cs="Verdana"/>
          <w:b w:val="0"/>
          <w:sz w:val="20"/>
          <w:szCs w:val="20"/>
        </w:rPr>
        <w:t>14</w:t>
      </w:r>
      <w:r w:rsidR="003761A4" w:rsidRPr="008D03E1">
        <w:rPr>
          <w:rFonts w:ascii="Verdana" w:hAnsi="Verdana" w:cs="Verdana"/>
          <w:b w:val="0"/>
          <w:sz w:val="20"/>
          <w:szCs w:val="20"/>
        </w:rPr>
        <w:t>.</w:t>
      </w:r>
      <w:r w:rsidR="009E1C31" w:rsidRPr="008D03E1">
        <w:rPr>
          <w:rFonts w:ascii="Verdana" w:hAnsi="Verdana" w:cs="Verdana"/>
          <w:b w:val="0"/>
          <w:sz w:val="20"/>
          <w:szCs w:val="20"/>
        </w:rPr>
        <w:t>1</w:t>
      </w:r>
      <w:r w:rsidR="00793A85">
        <w:rPr>
          <w:rFonts w:ascii="Verdana" w:hAnsi="Verdana" w:cs="Verdana"/>
          <w:b w:val="0"/>
          <w:sz w:val="20"/>
          <w:szCs w:val="20"/>
        </w:rPr>
        <w:t>0</w:t>
      </w:r>
      <w:r w:rsidR="003761A4" w:rsidRPr="008D03E1">
        <w:rPr>
          <w:rFonts w:ascii="Verdana" w:hAnsi="Verdana" w:cs="Verdana"/>
          <w:b w:val="0"/>
          <w:sz w:val="20"/>
          <w:szCs w:val="20"/>
        </w:rPr>
        <w:t>.</w:t>
      </w:r>
      <w:r w:rsidR="003761A4" w:rsidRPr="008D03E1">
        <w:rPr>
          <w:rFonts w:ascii="Verdana" w:hAnsi="Verdana" w:cs="Verdana"/>
          <w:b w:val="0"/>
          <w:sz w:val="20"/>
          <w:szCs w:val="20"/>
        </w:rPr>
        <w:tab/>
      </w:r>
      <w:r w:rsidR="003761A4" w:rsidRPr="008D03E1">
        <w:rPr>
          <w:rFonts w:ascii="Verdana" w:hAnsi="Verdana" w:cs="Verdana"/>
          <w:b w:val="0"/>
          <w:bCs w:val="0"/>
          <w:sz w:val="20"/>
          <w:szCs w:val="20"/>
        </w:rPr>
        <w:t>Strony oferty powinny być trwale ze sobą połączone i kolejno ponumerowane,</w:t>
      </w:r>
      <w:r w:rsidR="00A03637">
        <w:rPr>
          <w:rFonts w:ascii="Verdana" w:hAnsi="Verdana" w:cs="Verdana"/>
          <w:b w:val="0"/>
          <w:bCs w:val="0"/>
          <w:sz w:val="20"/>
          <w:szCs w:val="20"/>
        </w:rPr>
        <w:t xml:space="preserve"> </w:t>
      </w:r>
    </w:p>
    <w:p w:rsidR="003761A4" w:rsidRPr="00E25A56" w:rsidRDefault="003761A4" w:rsidP="00A03637">
      <w:pPr>
        <w:pStyle w:val="Tekstpodstawowy2"/>
        <w:ind w:left="709"/>
        <w:rPr>
          <w:rFonts w:ascii="Verdana" w:hAnsi="Verdana"/>
          <w:b w:val="0"/>
          <w:iCs/>
          <w:sz w:val="20"/>
          <w:szCs w:val="20"/>
        </w:rPr>
      </w:pPr>
      <w:r w:rsidRPr="008D03E1">
        <w:rPr>
          <w:rFonts w:ascii="Verdana" w:hAnsi="Verdana" w:cs="Verdana"/>
          <w:b w:val="0"/>
          <w:bCs w:val="0"/>
          <w:sz w:val="20"/>
          <w:szCs w:val="20"/>
        </w:rPr>
        <w:t xml:space="preserve">z </w:t>
      </w:r>
      <w:r w:rsidRPr="00912F01">
        <w:rPr>
          <w:rFonts w:ascii="Verdana" w:hAnsi="Verdana" w:cs="Verdana"/>
          <w:b w:val="0"/>
          <w:bCs w:val="0"/>
          <w:sz w:val="20"/>
          <w:szCs w:val="20"/>
        </w:rPr>
        <w:t xml:space="preserve">zastrzeżeniem sytuacji opisanej w </w:t>
      </w:r>
      <w:r w:rsidRPr="007861AA">
        <w:rPr>
          <w:rFonts w:ascii="Verdana" w:hAnsi="Verdana" w:cs="Verdana"/>
          <w:b w:val="0"/>
          <w:bCs w:val="0"/>
          <w:sz w:val="20"/>
          <w:szCs w:val="20"/>
        </w:rPr>
        <w:t xml:space="preserve">pkt. </w:t>
      </w:r>
      <w:r w:rsidR="00D77773" w:rsidRPr="007861AA">
        <w:rPr>
          <w:rFonts w:ascii="Verdana" w:hAnsi="Verdana" w:cs="Verdana"/>
          <w:b w:val="0"/>
          <w:bCs w:val="0"/>
          <w:sz w:val="20"/>
          <w:szCs w:val="20"/>
        </w:rPr>
        <w:t>14</w:t>
      </w:r>
      <w:r w:rsidRPr="007861AA">
        <w:rPr>
          <w:rFonts w:ascii="Verdana" w:hAnsi="Verdana" w:cs="Verdana"/>
          <w:b w:val="0"/>
          <w:bCs w:val="0"/>
          <w:sz w:val="20"/>
          <w:szCs w:val="20"/>
        </w:rPr>
        <w:t>.</w:t>
      </w:r>
      <w:r w:rsidR="009E1C31" w:rsidRPr="007861AA">
        <w:rPr>
          <w:rFonts w:ascii="Verdana" w:hAnsi="Verdana" w:cs="Verdana"/>
          <w:b w:val="0"/>
          <w:bCs w:val="0"/>
          <w:sz w:val="20"/>
          <w:szCs w:val="20"/>
        </w:rPr>
        <w:t>1</w:t>
      </w:r>
      <w:r w:rsidR="009E1C31">
        <w:rPr>
          <w:rFonts w:ascii="Verdana" w:hAnsi="Verdana" w:cs="Verdana"/>
          <w:b w:val="0"/>
          <w:bCs w:val="0"/>
          <w:sz w:val="20"/>
          <w:szCs w:val="20"/>
        </w:rPr>
        <w:t>2</w:t>
      </w:r>
      <w:r w:rsidRPr="007861AA">
        <w:rPr>
          <w:rFonts w:ascii="Verdana" w:hAnsi="Verdana" w:cs="Verdana"/>
          <w:b w:val="0"/>
          <w:bCs w:val="0"/>
          <w:sz w:val="20"/>
          <w:szCs w:val="20"/>
        </w:rPr>
        <w:t xml:space="preserve">. i </w:t>
      </w:r>
      <w:r w:rsidR="00D77773" w:rsidRPr="007861AA">
        <w:rPr>
          <w:rFonts w:ascii="Verdana" w:hAnsi="Verdana" w:cs="Verdana"/>
          <w:b w:val="0"/>
          <w:bCs w:val="0"/>
          <w:sz w:val="20"/>
          <w:szCs w:val="20"/>
        </w:rPr>
        <w:t>14</w:t>
      </w:r>
      <w:r w:rsidRPr="007861AA">
        <w:rPr>
          <w:rFonts w:ascii="Verdana" w:hAnsi="Verdana" w:cs="Verdana"/>
          <w:b w:val="0"/>
          <w:bCs w:val="0"/>
          <w:sz w:val="20"/>
          <w:szCs w:val="20"/>
        </w:rPr>
        <w:t>.</w:t>
      </w:r>
      <w:r w:rsidR="009E1C31" w:rsidRPr="007861AA">
        <w:rPr>
          <w:rFonts w:ascii="Verdana" w:hAnsi="Verdana" w:cs="Verdana"/>
          <w:b w:val="0"/>
          <w:bCs w:val="0"/>
          <w:sz w:val="20"/>
          <w:szCs w:val="20"/>
        </w:rPr>
        <w:t>1</w:t>
      </w:r>
      <w:r w:rsidR="009E1C31">
        <w:rPr>
          <w:rFonts w:ascii="Verdana" w:hAnsi="Verdana" w:cs="Verdana"/>
          <w:b w:val="0"/>
          <w:bCs w:val="0"/>
          <w:sz w:val="20"/>
          <w:szCs w:val="20"/>
        </w:rPr>
        <w:t>3</w:t>
      </w:r>
      <w:r w:rsidR="00B36AC1">
        <w:rPr>
          <w:rFonts w:ascii="Verdana" w:hAnsi="Verdana" w:cs="Verdana"/>
          <w:b w:val="0"/>
          <w:bCs w:val="0"/>
          <w:sz w:val="20"/>
          <w:szCs w:val="20"/>
        </w:rPr>
        <w:t>.</w:t>
      </w:r>
      <w:r w:rsidRPr="007861AA">
        <w:rPr>
          <w:rFonts w:ascii="Verdana" w:hAnsi="Verdana" w:cs="Verdana"/>
          <w:b w:val="0"/>
          <w:bCs w:val="0"/>
          <w:sz w:val="20"/>
          <w:szCs w:val="20"/>
        </w:rPr>
        <w:t xml:space="preserve"> IDW.</w:t>
      </w:r>
      <w:r w:rsidRPr="00912F01">
        <w:rPr>
          <w:rFonts w:ascii="Verdana" w:hAnsi="Verdana" w:cs="Verdana"/>
          <w:b w:val="0"/>
          <w:bCs w:val="0"/>
          <w:sz w:val="20"/>
          <w:szCs w:val="20"/>
        </w:rPr>
        <w:t xml:space="preserve"> W treści oferty powinna być umieszczona informacja o liczbie stron.</w:t>
      </w:r>
    </w:p>
    <w:p w:rsidR="003761A4" w:rsidRPr="00E25A56" w:rsidRDefault="00F23B29" w:rsidP="003461A9">
      <w:pPr>
        <w:pStyle w:val="Tekstpodstawowy2"/>
        <w:ind w:left="709" w:hanging="709"/>
        <w:rPr>
          <w:rFonts w:ascii="Verdana" w:hAnsi="Verdana"/>
          <w:b w:val="0"/>
          <w:iCs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14</w:t>
      </w:r>
      <w:r w:rsidR="003761A4" w:rsidRPr="00A63AF4">
        <w:rPr>
          <w:rFonts w:ascii="Verdana" w:hAnsi="Verdana" w:cs="Verdana"/>
          <w:b w:val="0"/>
          <w:sz w:val="20"/>
          <w:szCs w:val="20"/>
        </w:rPr>
        <w:t>.</w:t>
      </w:r>
      <w:r w:rsidR="009E1C31" w:rsidRPr="00A63AF4">
        <w:rPr>
          <w:rFonts w:ascii="Verdana" w:hAnsi="Verdana" w:cs="Verdana"/>
          <w:b w:val="0"/>
          <w:sz w:val="20"/>
          <w:szCs w:val="20"/>
        </w:rPr>
        <w:t>1</w:t>
      </w:r>
      <w:r w:rsidR="00793A85">
        <w:rPr>
          <w:rFonts w:ascii="Verdana" w:hAnsi="Verdana" w:cs="Verdana"/>
          <w:b w:val="0"/>
          <w:sz w:val="20"/>
          <w:szCs w:val="20"/>
        </w:rPr>
        <w:t>1</w:t>
      </w:r>
      <w:r w:rsidR="003761A4" w:rsidRPr="00A63AF4">
        <w:rPr>
          <w:rFonts w:ascii="Verdana" w:hAnsi="Verdana" w:cs="Verdana"/>
          <w:b w:val="0"/>
          <w:sz w:val="20"/>
          <w:szCs w:val="20"/>
        </w:rPr>
        <w:t>.</w:t>
      </w:r>
      <w:r w:rsidR="003761A4" w:rsidRPr="00A63AF4">
        <w:rPr>
          <w:rFonts w:ascii="Verdana" w:hAnsi="Verdana" w:cs="Verdana"/>
          <w:b w:val="0"/>
          <w:sz w:val="20"/>
          <w:szCs w:val="20"/>
        </w:rPr>
        <w:tab/>
      </w:r>
      <w:r w:rsidR="003761A4" w:rsidRPr="00912F01">
        <w:rPr>
          <w:rFonts w:ascii="Verdana" w:hAnsi="Verdana"/>
          <w:b w:val="0"/>
          <w:sz w:val="20"/>
          <w:szCs w:val="20"/>
        </w:rPr>
        <w:t xml:space="preserve">Zamawiający informuje, iż zgodnie z art. 8 ust. 3 ustawy </w:t>
      </w:r>
      <w:proofErr w:type="spellStart"/>
      <w:r w:rsidR="003761A4" w:rsidRPr="00912F01">
        <w:rPr>
          <w:rFonts w:ascii="Verdana" w:hAnsi="Verdana"/>
          <w:b w:val="0"/>
          <w:sz w:val="20"/>
          <w:szCs w:val="20"/>
        </w:rPr>
        <w:t>Pzp</w:t>
      </w:r>
      <w:proofErr w:type="spellEnd"/>
      <w:r w:rsidR="003761A4" w:rsidRPr="00912F01">
        <w:rPr>
          <w:rFonts w:ascii="Verdana" w:hAnsi="Verdana"/>
          <w:b w:val="0"/>
          <w:sz w:val="20"/>
          <w:szCs w:val="20"/>
        </w:rPr>
        <w:t>, nie ujawnia się informacji stanowiących tajemnicę przedsiębi</w:t>
      </w:r>
      <w:r w:rsidR="005C4B45">
        <w:rPr>
          <w:rFonts w:ascii="Verdana" w:hAnsi="Verdana"/>
          <w:b w:val="0"/>
          <w:sz w:val="20"/>
          <w:szCs w:val="20"/>
        </w:rPr>
        <w:t xml:space="preserve">orstwa, w rozumieniu przepisów </w:t>
      </w:r>
      <w:r w:rsidR="003761A4" w:rsidRPr="00912F01">
        <w:rPr>
          <w:rFonts w:ascii="Verdana" w:hAnsi="Verdana"/>
          <w:b w:val="0"/>
          <w:sz w:val="20"/>
          <w:szCs w:val="20"/>
        </w:rPr>
        <w:t xml:space="preserve">o zwalczaniu nieuczciwej konkurencji, jeżeli Wykonawca, nie później niż w terminie składania ofert, w sposób niebudzący wątpliwości zastrzegł, że nie mogą być one udostępniane </w:t>
      </w:r>
      <w:r w:rsidR="003761A4" w:rsidRPr="00912F01">
        <w:rPr>
          <w:rFonts w:ascii="Verdana" w:hAnsi="Verdana"/>
          <w:sz w:val="20"/>
          <w:szCs w:val="20"/>
        </w:rPr>
        <w:t>oraz wykazał, załączając stosowne wyjaśnienia, iż zastrzeżone informacje stanowią tajemnicę przedsiębiorstwa</w:t>
      </w:r>
      <w:r w:rsidR="003761A4" w:rsidRPr="00912F01">
        <w:rPr>
          <w:rFonts w:ascii="Verdana" w:hAnsi="Verdana"/>
          <w:b w:val="0"/>
          <w:sz w:val="20"/>
          <w:szCs w:val="20"/>
        </w:rPr>
        <w:t xml:space="preserve">. Wykonawca nie może zastrzec informacji, o których mowa w art. 86 ust. 4 ustawy </w:t>
      </w:r>
      <w:proofErr w:type="spellStart"/>
      <w:r w:rsidR="003761A4" w:rsidRPr="00912F01">
        <w:rPr>
          <w:rFonts w:ascii="Verdana" w:hAnsi="Verdana"/>
          <w:b w:val="0"/>
          <w:sz w:val="20"/>
          <w:szCs w:val="20"/>
        </w:rPr>
        <w:t>Pzp</w:t>
      </w:r>
      <w:proofErr w:type="spellEnd"/>
      <w:r w:rsidR="003761A4" w:rsidRPr="00912F01">
        <w:rPr>
          <w:rFonts w:ascii="Verdana" w:hAnsi="Verdana"/>
          <w:b w:val="0"/>
          <w:sz w:val="20"/>
          <w:szCs w:val="20"/>
        </w:rPr>
        <w:t xml:space="preserve">. Wszelkie informacje stanowiące tajemnicę przedsiębiorstwa w rozumieniu ustawy z dnia 16 kwietnia 1993 r. o zwalczaniu nieuczciwej konkurencji (Dz. U. z </w:t>
      </w:r>
      <w:r w:rsidR="001339F3">
        <w:rPr>
          <w:rFonts w:ascii="Verdana" w:hAnsi="Verdana"/>
          <w:b w:val="0"/>
          <w:sz w:val="20"/>
          <w:szCs w:val="20"/>
        </w:rPr>
        <w:t>2018r. poz. 419</w:t>
      </w:r>
      <w:r w:rsidR="003761A4" w:rsidRPr="00912F01">
        <w:rPr>
          <w:rFonts w:ascii="Verdana" w:hAnsi="Verdana"/>
          <w:b w:val="0"/>
          <w:sz w:val="20"/>
          <w:szCs w:val="20"/>
        </w:rPr>
        <w:t>), które Wykonawca pragnie zastrzec jako tajemnicę przedsiębiorstwa, winny być załączone w osobnym opakowaniu, w sposób umożliwiający łatwe od niej odłączenie i opatrzone napisem: „</w:t>
      </w:r>
      <w:r w:rsidR="003761A4" w:rsidRPr="00912F01">
        <w:rPr>
          <w:rFonts w:ascii="Verdana" w:hAnsi="Verdana"/>
          <w:b w:val="0"/>
          <w:i/>
          <w:sz w:val="20"/>
          <w:szCs w:val="20"/>
        </w:rPr>
        <w:t>Informacje stanowiące tajemnicę przedsiębiorstwa – nie udostępniać</w:t>
      </w:r>
      <w:r w:rsidR="003761A4" w:rsidRPr="00912F01">
        <w:rPr>
          <w:rFonts w:ascii="Verdana" w:hAnsi="Verdana"/>
          <w:b w:val="0"/>
          <w:sz w:val="20"/>
          <w:szCs w:val="20"/>
        </w:rPr>
        <w:t>”, z zachowaniem kolejności numerowania stron oferty</w:t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>.</w:t>
      </w:r>
    </w:p>
    <w:p w:rsidR="00DA1866" w:rsidRDefault="00F23B29" w:rsidP="00B12211">
      <w:pPr>
        <w:pStyle w:val="Tekstpodstawowy2"/>
        <w:ind w:left="709" w:hanging="709"/>
        <w:rPr>
          <w:rFonts w:ascii="Verdana" w:hAnsi="Verdana" w:cs="Verdana"/>
          <w:b w:val="0"/>
          <w:bCs w:val="0"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14</w:t>
      </w:r>
      <w:r w:rsidR="003761A4" w:rsidRPr="00A63AF4">
        <w:rPr>
          <w:rFonts w:ascii="Verdana" w:hAnsi="Verdana" w:cs="Verdana"/>
          <w:b w:val="0"/>
          <w:sz w:val="20"/>
          <w:szCs w:val="20"/>
        </w:rPr>
        <w:t>.</w:t>
      </w:r>
      <w:r w:rsidR="009E1C31" w:rsidRPr="00A63AF4">
        <w:rPr>
          <w:rFonts w:ascii="Verdana" w:hAnsi="Verdana" w:cs="Verdana"/>
          <w:b w:val="0"/>
          <w:sz w:val="20"/>
          <w:szCs w:val="20"/>
        </w:rPr>
        <w:t>1</w:t>
      </w:r>
      <w:r w:rsidR="00793A85">
        <w:rPr>
          <w:rFonts w:ascii="Verdana" w:hAnsi="Verdana" w:cs="Verdana"/>
          <w:b w:val="0"/>
          <w:sz w:val="20"/>
          <w:szCs w:val="20"/>
        </w:rPr>
        <w:t>2</w:t>
      </w:r>
      <w:r w:rsidR="003761A4" w:rsidRPr="00A63AF4">
        <w:rPr>
          <w:rFonts w:ascii="Verdana" w:hAnsi="Verdana" w:cs="Verdana"/>
          <w:b w:val="0"/>
          <w:sz w:val="20"/>
          <w:szCs w:val="20"/>
        </w:rPr>
        <w:t>.</w:t>
      </w:r>
      <w:r w:rsidR="003761A4" w:rsidRPr="00A63AF4">
        <w:rPr>
          <w:rFonts w:ascii="Verdana" w:hAnsi="Verdana" w:cs="Verdana"/>
          <w:b w:val="0"/>
          <w:sz w:val="20"/>
          <w:szCs w:val="20"/>
        </w:rPr>
        <w:tab/>
      </w:r>
      <w:r w:rsidR="005C4B45">
        <w:rPr>
          <w:rFonts w:ascii="Verdana" w:hAnsi="Verdana" w:cs="Verdana"/>
          <w:b w:val="0"/>
          <w:bCs w:val="0"/>
          <w:sz w:val="20"/>
          <w:szCs w:val="20"/>
        </w:rPr>
        <w:t xml:space="preserve">Ofertę należy umieścić w </w:t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>zamkniętym opakowaniu, uniemożliwiającym odczytanie jego zawartości bez uszkodzenia tego opakowania. Opakowanie powinn</w:t>
      </w:r>
      <w:r w:rsidR="005C4B45">
        <w:rPr>
          <w:rFonts w:ascii="Verdana" w:hAnsi="Verdana" w:cs="Verdana"/>
          <w:b w:val="0"/>
          <w:bCs w:val="0"/>
          <w:sz w:val="20"/>
          <w:szCs w:val="20"/>
        </w:rPr>
        <w:t xml:space="preserve">o być oznaczone nazwą (firmą) i </w:t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>adresem Wykonawcy, zaadresowane następująco:</w:t>
      </w:r>
    </w:p>
    <w:tbl>
      <w:tblPr>
        <w:tblW w:w="8215" w:type="dxa"/>
        <w:tblInd w:w="8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15"/>
      </w:tblGrid>
      <w:tr w:rsidR="003761A4" w:rsidRPr="00D52D63" w:rsidTr="003761A4">
        <w:trPr>
          <w:trHeight w:val="2022"/>
        </w:trPr>
        <w:tc>
          <w:tcPr>
            <w:tcW w:w="8215" w:type="dxa"/>
            <w:shd w:val="clear" w:color="auto" w:fill="auto"/>
            <w:vAlign w:val="center"/>
          </w:tcPr>
          <w:p w:rsidR="003761A4" w:rsidRPr="00DE35B5" w:rsidRDefault="003761A4" w:rsidP="003461A9">
            <w:pPr>
              <w:ind w:left="-35"/>
              <w:jc w:val="center"/>
              <w:rPr>
                <w:rFonts w:ascii="Verdana" w:hAnsi="Verdana" w:cs="Verdana"/>
                <w:b/>
                <w:bCs/>
                <w:sz w:val="18"/>
                <w:szCs w:val="18"/>
              </w:rPr>
            </w:pPr>
            <w:r w:rsidRPr="00DE35B5">
              <w:rPr>
                <w:rFonts w:ascii="Verdana" w:hAnsi="Verdana" w:cs="Verdana"/>
                <w:b/>
                <w:bCs/>
                <w:sz w:val="18"/>
                <w:szCs w:val="18"/>
              </w:rPr>
              <w:t>Generalna Dyrekcja Dróg Krajowych i Autostrad</w:t>
            </w:r>
          </w:p>
          <w:p w:rsidR="003761A4" w:rsidRPr="00DE35B5" w:rsidRDefault="003761A4" w:rsidP="003461A9">
            <w:pPr>
              <w:ind w:left="-35"/>
              <w:jc w:val="center"/>
              <w:rPr>
                <w:rFonts w:ascii="Verdana" w:hAnsi="Verdana" w:cs="Verdana"/>
                <w:b/>
                <w:bCs/>
                <w:sz w:val="18"/>
                <w:szCs w:val="18"/>
              </w:rPr>
            </w:pPr>
            <w:r w:rsidRPr="00DE35B5">
              <w:rPr>
                <w:rFonts w:ascii="Verdana" w:hAnsi="Verdana" w:cs="Verdana"/>
                <w:b/>
                <w:bCs/>
                <w:sz w:val="18"/>
                <w:szCs w:val="18"/>
              </w:rPr>
              <w:t xml:space="preserve">Oddział </w:t>
            </w:r>
            <w:r w:rsidR="001C2925" w:rsidRPr="00DE35B5">
              <w:rPr>
                <w:rFonts w:ascii="Verdana" w:hAnsi="Verdana" w:cs="Verdana"/>
                <w:b/>
                <w:bCs/>
                <w:sz w:val="18"/>
                <w:szCs w:val="18"/>
              </w:rPr>
              <w:t xml:space="preserve">w Warszawie </w:t>
            </w:r>
          </w:p>
          <w:p w:rsidR="00A03637" w:rsidRDefault="003761A4" w:rsidP="00A03637">
            <w:pPr>
              <w:ind w:left="-35"/>
              <w:jc w:val="center"/>
              <w:rPr>
                <w:rFonts w:ascii="Verdana" w:hAnsi="Verdana" w:cs="Verdana"/>
                <w:b/>
                <w:bCs/>
                <w:sz w:val="18"/>
                <w:szCs w:val="18"/>
              </w:rPr>
            </w:pPr>
            <w:r w:rsidRPr="00DE35B5">
              <w:rPr>
                <w:rFonts w:ascii="Verdana" w:hAnsi="Verdana" w:cs="Verdana"/>
                <w:b/>
                <w:bCs/>
                <w:sz w:val="18"/>
                <w:szCs w:val="18"/>
              </w:rPr>
              <w:t xml:space="preserve">ul. </w:t>
            </w:r>
            <w:r w:rsidR="001C2925" w:rsidRPr="00DE35B5">
              <w:rPr>
                <w:rFonts w:ascii="Verdana" w:hAnsi="Verdana" w:cs="Verdana"/>
                <w:b/>
                <w:bCs/>
                <w:sz w:val="18"/>
                <w:szCs w:val="18"/>
              </w:rPr>
              <w:t>Mińska 25</w:t>
            </w:r>
          </w:p>
          <w:p w:rsidR="00353059" w:rsidRPr="00A03637" w:rsidRDefault="00353059" w:rsidP="00A03637">
            <w:pPr>
              <w:ind w:left="-35"/>
              <w:jc w:val="center"/>
              <w:rPr>
                <w:rFonts w:ascii="Verdana" w:hAnsi="Verdana" w:cs="Verdana"/>
                <w:b/>
                <w:bCs/>
                <w:sz w:val="18"/>
                <w:szCs w:val="18"/>
              </w:rPr>
            </w:pPr>
            <w:r w:rsidRPr="00DE35B5">
              <w:rPr>
                <w:rFonts w:ascii="Verdana" w:hAnsi="Verdana"/>
                <w:b/>
                <w:bCs/>
                <w:sz w:val="18"/>
                <w:szCs w:val="18"/>
              </w:rPr>
              <w:t>03-808 Warszawa</w:t>
            </w:r>
          </w:p>
          <w:p w:rsidR="003761A4" w:rsidRPr="00DE35B5" w:rsidRDefault="003761A4" w:rsidP="003461A9">
            <w:pPr>
              <w:ind w:left="-35"/>
              <w:jc w:val="center"/>
              <w:rPr>
                <w:rFonts w:ascii="Verdana" w:hAnsi="Verdana" w:cs="Verdana"/>
                <w:sz w:val="18"/>
                <w:szCs w:val="18"/>
              </w:rPr>
            </w:pPr>
          </w:p>
          <w:p w:rsidR="003761A4" w:rsidRPr="00DE35B5" w:rsidRDefault="003761A4" w:rsidP="003461A9">
            <w:pPr>
              <w:ind w:left="-35"/>
              <w:jc w:val="center"/>
              <w:rPr>
                <w:rFonts w:ascii="Verdana" w:hAnsi="Verdana" w:cs="Verdana"/>
                <w:sz w:val="18"/>
                <w:szCs w:val="18"/>
              </w:rPr>
            </w:pPr>
            <w:r w:rsidRPr="00DE35B5">
              <w:rPr>
                <w:rFonts w:ascii="Verdana" w:hAnsi="Verdana" w:cs="Verdana"/>
                <w:sz w:val="18"/>
                <w:szCs w:val="18"/>
              </w:rPr>
              <w:t>oraz opisane:</w:t>
            </w:r>
          </w:p>
          <w:p w:rsidR="003761A4" w:rsidRPr="00DE35B5" w:rsidRDefault="003761A4" w:rsidP="003461A9">
            <w:pPr>
              <w:ind w:left="-35"/>
              <w:jc w:val="center"/>
              <w:rPr>
                <w:rFonts w:ascii="Verdana" w:hAnsi="Verdana" w:cs="Verdana"/>
                <w:sz w:val="18"/>
                <w:szCs w:val="18"/>
              </w:rPr>
            </w:pPr>
          </w:p>
          <w:p w:rsidR="003761A4" w:rsidRPr="00DE35B5" w:rsidRDefault="003761A4" w:rsidP="003461A9">
            <w:pPr>
              <w:ind w:left="-35"/>
              <w:jc w:val="center"/>
              <w:rPr>
                <w:rFonts w:ascii="Verdana" w:hAnsi="Verdana" w:cs="Verdana"/>
                <w:b/>
                <w:sz w:val="18"/>
                <w:szCs w:val="18"/>
              </w:rPr>
            </w:pPr>
            <w:r w:rsidRPr="00DE35B5">
              <w:rPr>
                <w:rFonts w:ascii="Verdana" w:hAnsi="Verdana" w:cs="Verdana"/>
                <w:b/>
                <w:sz w:val="18"/>
                <w:szCs w:val="18"/>
              </w:rPr>
              <w:t>OFERTA</w:t>
            </w:r>
          </w:p>
          <w:p w:rsidR="00EF26FB" w:rsidRPr="00EF26FB" w:rsidRDefault="00A669C8" w:rsidP="00A669C8">
            <w:pPr>
              <w:pStyle w:val="Tekstpodstawowy3"/>
              <w:jc w:val="center"/>
              <w:rPr>
                <w:rFonts w:ascii="Verdana" w:hAnsi="Verdana" w:cs="Verdana"/>
                <w:b/>
                <w:i w:val="0"/>
                <w:iCs w:val="0"/>
                <w:sz w:val="20"/>
                <w:szCs w:val="20"/>
              </w:rPr>
            </w:pPr>
            <w:r>
              <w:rPr>
                <w:rFonts w:ascii="Verdana" w:hAnsi="Verdana" w:cs="Verdana"/>
                <w:b/>
                <w:i w:val="0"/>
                <w:iCs w:val="0"/>
                <w:sz w:val="20"/>
                <w:szCs w:val="20"/>
              </w:rPr>
              <w:t>Sukcesywna dostawa fabrycznie nowych materiałów eksploatacyjnych do urządzeń drukujących i kopiujących oraz podzespołów komputerowych dla potrzeb Generalnej Dyrekcji Dróg Krajowych i Autostrad Oddział w Warszawie, Rejonów i jednostek podległych</w:t>
            </w:r>
          </w:p>
          <w:p w:rsidR="003761A4" w:rsidRPr="00D52D63" w:rsidRDefault="000C2C0B" w:rsidP="00B038E3">
            <w:pPr>
              <w:spacing w:before="120"/>
              <w:ind w:left="-34"/>
              <w:jc w:val="center"/>
              <w:rPr>
                <w:rFonts w:ascii="Verdana" w:hAnsi="Verdana" w:cs="Verdana"/>
                <w:b/>
                <w:bCs/>
                <w:sz w:val="18"/>
                <w:szCs w:val="18"/>
              </w:rPr>
            </w:pPr>
            <w:r w:rsidRPr="00DE35B5">
              <w:rPr>
                <w:rFonts w:ascii="Verdana" w:hAnsi="Verdana" w:cs="Verdana"/>
                <w:b/>
                <w:bCs/>
                <w:color w:val="FF0000"/>
                <w:sz w:val="18"/>
                <w:szCs w:val="18"/>
              </w:rPr>
              <w:t xml:space="preserve"> </w:t>
            </w:r>
            <w:r w:rsidR="003761A4" w:rsidRPr="00FE75F0">
              <w:rPr>
                <w:rFonts w:ascii="Verdana" w:hAnsi="Verdana" w:cs="Verdana"/>
                <w:b/>
                <w:bCs/>
                <w:sz w:val="18"/>
                <w:szCs w:val="18"/>
              </w:rPr>
              <w:t>„Nie o</w:t>
            </w:r>
            <w:r w:rsidR="00FE0519" w:rsidRPr="00FE75F0">
              <w:rPr>
                <w:rFonts w:ascii="Verdana" w:hAnsi="Verdana" w:cs="Verdana"/>
                <w:b/>
                <w:bCs/>
                <w:sz w:val="18"/>
                <w:szCs w:val="18"/>
              </w:rPr>
              <w:t xml:space="preserve">twierać </w:t>
            </w:r>
            <w:r w:rsidR="004D1F55" w:rsidRPr="00FE75F0">
              <w:rPr>
                <w:rFonts w:ascii="Verdana" w:hAnsi="Verdana" w:cs="Verdana"/>
                <w:b/>
                <w:bCs/>
                <w:sz w:val="18"/>
                <w:szCs w:val="18"/>
              </w:rPr>
              <w:t xml:space="preserve">przed </w:t>
            </w:r>
            <w:r w:rsidR="004D1F55" w:rsidRPr="00B038E3">
              <w:rPr>
                <w:rFonts w:ascii="Verdana" w:hAnsi="Verdana" w:cs="Verdana"/>
                <w:b/>
                <w:bCs/>
                <w:sz w:val="18"/>
                <w:szCs w:val="18"/>
              </w:rPr>
              <w:t>dnie</w:t>
            </w:r>
            <w:r w:rsidR="00FE75F0" w:rsidRPr="00B038E3">
              <w:rPr>
                <w:rFonts w:ascii="Verdana" w:hAnsi="Verdana" w:cs="Verdana"/>
                <w:b/>
                <w:bCs/>
                <w:sz w:val="18"/>
                <w:szCs w:val="18"/>
              </w:rPr>
              <w:t xml:space="preserve">m </w:t>
            </w:r>
            <w:r w:rsidR="00B038E3">
              <w:rPr>
                <w:rFonts w:ascii="Verdana" w:hAnsi="Verdana" w:cs="Verdana"/>
                <w:b/>
                <w:bCs/>
                <w:sz w:val="18"/>
                <w:szCs w:val="18"/>
              </w:rPr>
              <w:t>12.01.</w:t>
            </w:r>
            <w:r w:rsidR="00793A85" w:rsidRPr="00B038E3">
              <w:rPr>
                <w:rFonts w:ascii="Verdana" w:hAnsi="Verdana" w:cs="Verdana"/>
                <w:b/>
                <w:bCs/>
                <w:sz w:val="18"/>
                <w:szCs w:val="18"/>
              </w:rPr>
              <w:t>2021</w:t>
            </w:r>
            <w:r w:rsidR="00B12211" w:rsidRPr="00B038E3">
              <w:rPr>
                <w:rFonts w:ascii="Verdana" w:hAnsi="Verdana" w:cs="Verdana"/>
                <w:b/>
                <w:bCs/>
                <w:sz w:val="18"/>
                <w:szCs w:val="18"/>
              </w:rPr>
              <w:t>r</w:t>
            </w:r>
            <w:r w:rsidR="00904ACA" w:rsidRPr="00AE04A8">
              <w:rPr>
                <w:rFonts w:ascii="Verdana" w:hAnsi="Verdana" w:cs="Verdana"/>
                <w:b/>
                <w:bCs/>
                <w:sz w:val="18"/>
                <w:szCs w:val="18"/>
              </w:rPr>
              <w:t>.</w:t>
            </w:r>
            <w:r w:rsidR="004952C4" w:rsidRPr="00FE75F0">
              <w:rPr>
                <w:rFonts w:ascii="Verdana" w:hAnsi="Verdana" w:cs="Verdana"/>
                <w:b/>
                <w:bCs/>
                <w:sz w:val="18"/>
                <w:szCs w:val="18"/>
              </w:rPr>
              <w:t xml:space="preserve"> godz. 1</w:t>
            </w:r>
            <w:r w:rsidR="00C81C38" w:rsidRPr="00FE75F0">
              <w:rPr>
                <w:rFonts w:ascii="Verdana" w:hAnsi="Verdana" w:cs="Verdana"/>
                <w:b/>
                <w:bCs/>
                <w:sz w:val="18"/>
                <w:szCs w:val="18"/>
              </w:rPr>
              <w:t>2</w:t>
            </w:r>
            <w:r w:rsidR="004952C4" w:rsidRPr="00FE75F0">
              <w:rPr>
                <w:rFonts w:ascii="Verdana" w:hAnsi="Verdana" w:cs="Verdana"/>
                <w:b/>
                <w:bCs/>
                <w:sz w:val="18"/>
                <w:szCs w:val="18"/>
              </w:rPr>
              <w:t>:</w:t>
            </w:r>
            <w:r w:rsidR="00C81C38" w:rsidRPr="00FE75F0">
              <w:rPr>
                <w:rFonts w:ascii="Verdana" w:hAnsi="Verdana" w:cs="Verdana"/>
                <w:b/>
                <w:bCs/>
                <w:sz w:val="18"/>
                <w:szCs w:val="18"/>
              </w:rPr>
              <w:t>0</w:t>
            </w:r>
            <w:r w:rsidR="004952C4" w:rsidRPr="00FE75F0">
              <w:rPr>
                <w:rFonts w:ascii="Verdana" w:hAnsi="Verdana" w:cs="Verdana"/>
                <w:b/>
                <w:bCs/>
                <w:sz w:val="18"/>
                <w:szCs w:val="18"/>
              </w:rPr>
              <w:t>0</w:t>
            </w:r>
            <w:r w:rsidR="003761A4" w:rsidRPr="00FE75F0">
              <w:rPr>
                <w:rFonts w:ascii="Verdana" w:hAnsi="Verdana" w:cs="Verdana"/>
                <w:b/>
                <w:bCs/>
                <w:sz w:val="18"/>
                <w:szCs w:val="18"/>
              </w:rPr>
              <w:t>”</w:t>
            </w:r>
          </w:p>
        </w:tc>
      </w:tr>
    </w:tbl>
    <w:p w:rsidR="003761A4" w:rsidRDefault="003761A4" w:rsidP="0006139D">
      <w:pPr>
        <w:pStyle w:val="Tekstpodstawowy2"/>
        <w:rPr>
          <w:rFonts w:ascii="Verdana" w:hAnsi="Verdana" w:cs="Verdana"/>
          <w:b w:val="0"/>
          <w:bCs w:val="0"/>
          <w:sz w:val="18"/>
          <w:szCs w:val="18"/>
        </w:rPr>
      </w:pPr>
    </w:p>
    <w:p w:rsidR="003761A4" w:rsidRPr="00E25A56" w:rsidRDefault="00F23B29" w:rsidP="003461A9">
      <w:pPr>
        <w:pStyle w:val="Tekstpodstawowy2"/>
        <w:ind w:left="709" w:hanging="709"/>
        <w:rPr>
          <w:rFonts w:ascii="Verdana" w:hAnsi="Verdana"/>
          <w:b w:val="0"/>
          <w:iCs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14</w:t>
      </w:r>
      <w:r w:rsidR="003761A4" w:rsidRPr="00A63AF4">
        <w:rPr>
          <w:rFonts w:ascii="Verdana" w:hAnsi="Verdana" w:cs="Verdana"/>
          <w:b w:val="0"/>
          <w:sz w:val="20"/>
          <w:szCs w:val="20"/>
        </w:rPr>
        <w:t>.</w:t>
      </w:r>
      <w:r w:rsidR="009E1C31" w:rsidRPr="00A63AF4">
        <w:rPr>
          <w:rFonts w:ascii="Verdana" w:hAnsi="Verdana" w:cs="Verdana"/>
          <w:b w:val="0"/>
          <w:sz w:val="20"/>
          <w:szCs w:val="20"/>
        </w:rPr>
        <w:t>1</w:t>
      </w:r>
      <w:r w:rsidR="00A462C9">
        <w:rPr>
          <w:rFonts w:ascii="Verdana" w:hAnsi="Verdana" w:cs="Verdana"/>
          <w:b w:val="0"/>
          <w:sz w:val="20"/>
          <w:szCs w:val="20"/>
        </w:rPr>
        <w:t>3</w:t>
      </w:r>
      <w:r w:rsidR="003761A4" w:rsidRPr="00A63AF4">
        <w:rPr>
          <w:rFonts w:ascii="Verdana" w:hAnsi="Verdana" w:cs="Verdana"/>
          <w:b w:val="0"/>
          <w:sz w:val="20"/>
          <w:szCs w:val="20"/>
        </w:rPr>
        <w:t>.</w:t>
      </w:r>
      <w:r w:rsidR="003761A4" w:rsidRPr="00A63AF4">
        <w:rPr>
          <w:rFonts w:ascii="Verdana" w:hAnsi="Verdana" w:cs="Verdana"/>
          <w:b w:val="0"/>
          <w:sz w:val="20"/>
          <w:szCs w:val="20"/>
        </w:rPr>
        <w:tab/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 xml:space="preserve">Wymagania określone w </w:t>
      </w:r>
      <w:r w:rsidR="003761A4" w:rsidRPr="007861AA">
        <w:rPr>
          <w:rFonts w:ascii="Verdana" w:hAnsi="Verdana" w:cs="Verdana"/>
          <w:b w:val="0"/>
          <w:bCs w:val="0"/>
          <w:sz w:val="20"/>
          <w:szCs w:val="20"/>
        </w:rPr>
        <w:t xml:space="preserve">pkt </w:t>
      </w:r>
      <w:r w:rsidR="00D77773" w:rsidRPr="007861AA">
        <w:rPr>
          <w:rFonts w:ascii="Verdana" w:hAnsi="Verdana" w:cs="Verdana"/>
          <w:b w:val="0"/>
          <w:bCs w:val="0"/>
          <w:sz w:val="20"/>
          <w:szCs w:val="20"/>
        </w:rPr>
        <w:t>14</w:t>
      </w:r>
      <w:r w:rsidR="003761A4" w:rsidRPr="007861AA">
        <w:rPr>
          <w:rFonts w:ascii="Verdana" w:hAnsi="Verdana" w:cs="Verdana"/>
          <w:b w:val="0"/>
          <w:bCs w:val="0"/>
          <w:sz w:val="20"/>
          <w:szCs w:val="20"/>
        </w:rPr>
        <w:t>.</w:t>
      </w:r>
      <w:r w:rsidR="00A462C9">
        <w:rPr>
          <w:rFonts w:ascii="Verdana" w:hAnsi="Verdana" w:cs="Verdana"/>
          <w:b w:val="0"/>
          <w:bCs w:val="0"/>
          <w:sz w:val="20"/>
          <w:szCs w:val="20"/>
        </w:rPr>
        <w:t>10</w:t>
      </w:r>
      <w:r w:rsidR="003761A4" w:rsidRPr="007861AA">
        <w:rPr>
          <w:rFonts w:ascii="Verdana" w:hAnsi="Verdana" w:cs="Verdana"/>
          <w:b w:val="0"/>
          <w:bCs w:val="0"/>
          <w:sz w:val="20"/>
          <w:szCs w:val="20"/>
        </w:rPr>
        <w:t xml:space="preserve">. - </w:t>
      </w:r>
      <w:r w:rsidR="00D77773" w:rsidRPr="007861AA">
        <w:rPr>
          <w:rFonts w:ascii="Verdana" w:hAnsi="Verdana" w:cs="Verdana"/>
          <w:b w:val="0"/>
          <w:bCs w:val="0"/>
          <w:sz w:val="20"/>
          <w:szCs w:val="20"/>
        </w:rPr>
        <w:t>14</w:t>
      </w:r>
      <w:r w:rsidR="003761A4" w:rsidRPr="007861AA">
        <w:rPr>
          <w:rFonts w:ascii="Verdana" w:hAnsi="Verdana" w:cs="Verdana"/>
          <w:b w:val="0"/>
          <w:bCs w:val="0"/>
          <w:sz w:val="20"/>
          <w:szCs w:val="20"/>
        </w:rPr>
        <w:t>.</w:t>
      </w:r>
      <w:r w:rsidR="009E1C31" w:rsidRPr="007861AA">
        <w:rPr>
          <w:rFonts w:ascii="Verdana" w:hAnsi="Verdana" w:cs="Verdana"/>
          <w:b w:val="0"/>
          <w:bCs w:val="0"/>
          <w:sz w:val="20"/>
          <w:szCs w:val="20"/>
        </w:rPr>
        <w:t>1</w:t>
      </w:r>
      <w:r w:rsidR="00A462C9">
        <w:rPr>
          <w:rFonts w:ascii="Verdana" w:hAnsi="Verdana" w:cs="Verdana"/>
          <w:b w:val="0"/>
          <w:bCs w:val="0"/>
          <w:sz w:val="20"/>
          <w:szCs w:val="20"/>
        </w:rPr>
        <w:t>2</w:t>
      </w:r>
      <w:r w:rsidR="007E00C8">
        <w:rPr>
          <w:rFonts w:ascii="Verdana" w:hAnsi="Verdana" w:cs="Verdana"/>
          <w:b w:val="0"/>
          <w:bCs w:val="0"/>
          <w:sz w:val="20"/>
          <w:szCs w:val="20"/>
        </w:rPr>
        <w:t>.</w:t>
      </w:r>
      <w:r w:rsidR="009E1C31" w:rsidRPr="007861AA">
        <w:rPr>
          <w:rFonts w:ascii="Verdana" w:hAnsi="Verdana" w:cs="Verdana"/>
          <w:b w:val="0"/>
          <w:bCs w:val="0"/>
          <w:sz w:val="20"/>
          <w:szCs w:val="20"/>
        </w:rPr>
        <w:t xml:space="preserve"> </w:t>
      </w:r>
      <w:r w:rsidR="003761A4" w:rsidRPr="007861AA">
        <w:rPr>
          <w:rFonts w:ascii="Verdana" w:hAnsi="Verdana" w:cs="Verdana"/>
          <w:b w:val="0"/>
          <w:bCs w:val="0"/>
          <w:sz w:val="20"/>
          <w:szCs w:val="20"/>
        </w:rPr>
        <w:t>IDW</w:t>
      </w:r>
      <w:r w:rsidR="003761A4" w:rsidRPr="00912F01">
        <w:rPr>
          <w:rFonts w:ascii="Verdana" w:hAnsi="Verdana" w:cs="Verdana"/>
          <w:b w:val="0"/>
          <w:bCs w:val="0"/>
          <w:sz w:val="20"/>
          <w:szCs w:val="20"/>
        </w:rPr>
        <w:t xml:space="preserve"> nie stanowią o treści oferty i ich niespełnienie nie będzie skutkować odrzuceniem oferty. Wszelkie negatywne konsekwencje mogące wyniknąć z niezachowania tych wymagań będą obciążały Wykonawcę.</w:t>
      </w:r>
    </w:p>
    <w:p w:rsidR="0050531F" w:rsidRDefault="00F23B29" w:rsidP="00507DF2">
      <w:pPr>
        <w:pStyle w:val="Tekstpodstawowy2"/>
        <w:ind w:left="709" w:hanging="709"/>
        <w:rPr>
          <w:rFonts w:ascii="Verdana" w:hAnsi="Verdana" w:cs="Verdana"/>
          <w:b w:val="0"/>
          <w:sz w:val="20"/>
          <w:szCs w:val="20"/>
        </w:rPr>
      </w:pPr>
      <w:r>
        <w:rPr>
          <w:rFonts w:ascii="Verdana" w:hAnsi="Verdana" w:cs="Verdana"/>
          <w:b w:val="0"/>
          <w:sz w:val="20"/>
          <w:szCs w:val="20"/>
        </w:rPr>
        <w:t>14</w:t>
      </w:r>
      <w:r w:rsidR="003761A4" w:rsidRPr="00A63AF4">
        <w:rPr>
          <w:rFonts w:ascii="Verdana" w:hAnsi="Verdana" w:cs="Verdana"/>
          <w:b w:val="0"/>
          <w:sz w:val="20"/>
          <w:szCs w:val="20"/>
        </w:rPr>
        <w:t>.</w:t>
      </w:r>
      <w:r w:rsidR="009E1C31" w:rsidRPr="003761A4">
        <w:rPr>
          <w:rFonts w:ascii="Verdana" w:hAnsi="Verdana" w:cs="Verdana"/>
          <w:b w:val="0"/>
          <w:sz w:val="20"/>
          <w:szCs w:val="20"/>
        </w:rPr>
        <w:t>1</w:t>
      </w:r>
      <w:r w:rsidR="007E00C8">
        <w:rPr>
          <w:rFonts w:ascii="Verdana" w:hAnsi="Verdana" w:cs="Verdana"/>
          <w:b w:val="0"/>
          <w:sz w:val="20"/>
          <w:szCs w:val="20"/>
        </w:rPr>
        <w:t>4</w:t>
      </w:r>
      <w:r w:rsidR="003761A4" w:rsidRPr="003761A4">
        <w:rPr>
          <w:rFonts w:ascii="Verdana" w:hAnsi="Verdana" w:cs="Verdana"/>
          <w:b w:val="0"/>
          <w:sz w:val="20"/>
          <w:szCs w:val="20"/>
        </w:rPr>
        <w:t>.</w:t>
      </w:r>
      <w:r w:rsidR="003761A4" w:rsidRPr="003761A4">
        <w:rPr>
          <w:rFonts w:ascii="Verdana" w:hAnsi="Verdana" w:cs="Verdana"/>
          <w:b w:val="0"/>
          <w:sz w:val="20"/>
          <w:szCs w:val="20"/>
        </w:rPr>
        <w:tab/>
        <w:t xml:space="preserve">Przed upływem terminu składania ofert, Wykonawca może wprowadzić zmiany do złożonej oferty lub wycofać ofertę. Oświadczenia o wprowadzonych zmianach lub wycofaniu oferty powinny być doręczone Zamawiającemu na piśmie pod rygorem </w:t>
      </w:r>
      <w:r w:rsidR="007E7588">
        <w:rPr>
          <w:rFonts w:ascii="Verdana" w:hAnsi="Verdana" w:cs="Verdana"/>
          <w:b w:val="0"/>
          <w:sz w:val="20"/>
          <w:szCs w:val="20"/>
        </w:rPr>
        <w:t>n</w:t>
      </w:r>
      <w:r w:rsidR="003761A4" w:rsidRPr="003761A4">
        <w:rPr>
          <w:rFonts w:ascii="Verdana" w:hAnsi="Verdana" w:cs="Verdana"/>
          <w:b w:val="0"/>
          <w:sz w:val="20"/>
          <w:szCs w:val="20"/>
        </w:rPr>
        <w:t>ieważności przed upływem terminu składania ofert. Oświadczenia powinny być opakowane tak, jak oferta, a opakowanie powinno zawierać odpowiednio dodatkowe oznaczenie wyrazem: „ZMIANA” lub „WYCOFANIE”.</w:t>
      </w:r>
    </w:p>
    <w:p w:rsidR="0050531F" w:rsidRPr="0050531F" w:rsidRDefault="0050531F" w:rsidP="005D1032">
      <w:pPr>
        <w:spacing w:before="120" w:line="360" w:lineRule="auto"/>
        <w:jc w:val="both"/>
        <w:rPr>
          <w:rFonts w:ascii="Verdana" w:hAnsi="Verdana" w:cs="Verdana"/>
          <w:b/>
          <w:sz w:val="20"/>
          <w:szCs w:val="20"/>
        </w:rPr>
      </w:pPr>
      <w:r w:rsidRPr="0050531F">
        <w:rPr>
          <w:rFonts w:ascii="Verdana" w:hAnsi="Verdana" w:cs="Verdana"/>
          <w:b/>
          <w:sz w:val="20"/>
          <w:szCs w:val="20"/>
        </w:rPr>
        <w:t xml:space="preserve">15. </w:t>
      </w:r>
      <w:r w:rsidRPr="0050531F">
        <w:rPr>
          <w:rFonts w:ascii="Verdana" w:hAnsi="Verdana" w:cs="Verdana"/>
          <w:b/>
          <w:sz w:val="20"/>
          <w:szCs w:val="20"/>
        </w:rPr>
        <w:tab/>
        <w:t xml:space="preserve">OPIS SPOSOBU OBLICZENIA CENY OFERTY </w:t>
      </w:r>
    </w:p>
    <w:p w:rsidR="00BF4604" w:rsidRDefault="00BF4604" w:rsidP="00BF4604">
      <w:pPr>
        <w:pStyle w:val="Lista3"/>
        <w:spacing w:before="120"/>
        <w:ind w:left="709" w:hanging="709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15.1.</w:t>
      </w:r>
      <w:r>
        <w:rPr>
          <w:rFonts w:ascii="Verdana" w:hAnsi="Verdana"/>
          <w:sz w:val="20"/>
          <w:szCs w:val="20"/>
        </w:rPr>
        <w:tab/>
      </w:r>
      <w:r w:rsidRPr="00AC2452">
        <w:rPr>
          <w:rFonts w:ascii="Verdana" w:hAnsi="Verdana"/>
          <w:sz w:val="20"/>
          <w:szCs w:val="20"/>
        </w:rPr>
        <w:t xml:space="preserve">Cena oferty zostanie wyliczona przez Wykonawcę w oparciu o </w:t>
      </w:r>
      <w:r>
        <w:rPr>
          <w:rFonts w:ascii="Verdana" w:hAnsi="Verdana"/>
          <w:sz w:val="20"/>
          <w:szCs w:val="20"/>
        </w:rPr>
        <w:t xml:space="preserve">Formularz </w:t>
      </w:r>
      <w:r w:rsidR="00997146">
        <w:rPr>
          <w:rFonts w:ascii="Verdana" w:hAnsi="Verdana"/>
          <w:sz w:val="20"/>
          <w:szCs w:val="20"/>
        </w:rPr>
        <w:t>asortymentowo-</w:t>
      </w:r>
      <w:r>
        <w:rPr>
          <w:rFonts w:ascii="Verdana" w:hAnsi="Verdana"/>
          <w:sz w:val="20"/>
          <w:szCs w:val="20"/>
        </w:rPr>
        <w:t>cenowy, którego wzór załączono do SIWZ</w:t>
      </w:r>
      <w:r w:rsidRPr="00005475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(Tom I, Rozdział 2, Formularz 2.2.).</w:t>
      </w:r>
    </w:p>
    <w:p w:rsidR="00BF4604" w:rsidRDefault="00BF4604" w:rsidP="00BF4604">
      <w:pPr>
        <w:pStyle w:val="Lista3"/>
        <w:spacing w:before="120"/>
        <w:ind w:left="709" w:hanging="709"/>
        <w:jc w:val="both"/>
        <w:rPr>
          <w:rFonts w:ascii="Verdana" w:hAnsi="Verdana"/>
          <w:sz w:val="20"/>
          <w:szCs w:val="20"/>
        </w:rPr>
      </w:pPr>
    </w:p>
    <w:p w:rsidR="00BF4604" w:rsidRPr="00310411" w:rsidRDefault="00BF4604" w:rsidP="00BF4604">
      <w:pPr>
        <w:pStyle w:val="Lista3"/>
        <w:spacing w:before="120"/>
        <w:ind w:left="709" w:hanging="709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15.2.</w:t>
      </w:r>
      <w:r>
        <w:rPr>
          <w:rFonts w:ascii="Verdana" w:hAnsi="Verdana"/>
          <w:sz w:val="20"/>
          <w:szCs w:val="20"/>
        </w:rPr>
        <w:tab/>
        <w:t xml:space="preserve">Wykonawca w Formularzu </w:t>
      </w:r>
      <w:r w:rsidR="00997146">
        <w:rPr>
          <w:rFonts w:ascii="Verdana" w:hAnsi="Verdana"/>
          <w:sz w:val="20"/>
          <w:szCs w:val="20"/>
        </w:rPr>
        <w:t>asortymentowo-</w:t>
      </w:r>
      <w:r>
        <w:rPr>
          <w:rFonts w:ascii="Verdana" w:hAnsi="Verdana"/>
          <w:sz w:val="20"/>
          <w:szCs w:val="20"/>
        </w:rPr>
        <w:t>cenowym</w:t>
      </w:r>
      <w:r w:rsidRPr="00310411">
        <w:rPr>
          <w:rFonts w:ascii="Verdana" w:hAnsi="Verdana"/>
          <w:sz w:val="20"/>
          <w:szCs w:val="20"/>
        </w:rPr>
        <w:t xml:space="preserve"> określi ceny jednostkowe netto oraz wartości netto dla wszystkich podanych i opisanych tam pozycji, a następnie wyliczy podatek VAT i </w:t>
      </w:r>
      <w:r>
        <w:rPr>
          <w:rFonts w:ascii="Verdana" w:hAnsi="Verdana"/>
          <w:sz w:val="20"/>
          <w:szCs w:val="20"/>
        </w:rPr>
        <w:t xml:space="preserve">Razem wartość </w:t>
      </w:r>
      <w:r w:rsidRPr="00310411">
        <w:rPr>
          <w:rFonts w:ascii="Verdana" w:hAnsi="Verdana"/>
          <w:sz w:val="20"/>
          <w:szCs w:val="20"/>
        </w:rPr>
        <w:t>brutto</w:t>
      </w:r>
      <w:r>
        <w:rPr>
          <w:rFonts w:ascii="Verdana" w:hAnsi="Verdana"/>
          <w:sz w:val="20"/>
          <w:szCs w:val="20"/>
        </w:rPr>
        <w:t xml:space="preserve"> (Cenę oferty brutto)</w:t>
      </w:r>
      <w:r w:rsidRPr="00310411">
        <w:rPr>
          <w:rFonts w:ascii="Verdana" w:hAnsi="Verdana"/>
          <w:sz w:val="20"/>
          <w:szCs w:val="20"/>
        </w:rPr>
        <w:t xml:space="preserve">. </w:t>
      </w:r>
    </w:p>
    <w:p w:rsidR="00BF4604" w:rsidRPr="00310411" w:rsidRDefault="00BF4604" w:rsidP="00BF4604">
      <w:pPr>
        <w:pStyle w:val="Lista3"/>
        <w:spacing w:before="120" w:after="120"/>
        <w:ind w:left="709" w:hanging="709"/>
        <w:contextualSpacing w:val="0"/>
        <w:jc w:val="both"/>
        <w:rPr>
          <w:rFonts w:ascii="Verdana" w:hAnsi="Verdana"/>
          <w:sz w:val="20"/>
          <w:szCs w:val="20"/>
        </w:rPr>
      </w:pPr>
      <w:r w:rsidRPr="00310411">
        <w:rPr>
          <w:rFonts w:ascii="Verdana" w:hAnsi="Verdana"/>
          <w:sz w:val="20"/>
          <w:szCs w:val="20"/>
        </w:rPr>
        <w:t>15.3.</w:t>
      </w:r>
      <w:r w:rsidRPr="00310411">
        <w:rPr>
          <w:rFonts w:ascii="Verdana" w:hAnsi="Verdana"/>
          <w:sz w:val="20"/>
          <w:szCs w:val="20"/>
        </w:rPr>
        <w:tab/>
      </w:r>
      <w:r w:rsidRPr="00310411">
        <w:rPr>
          <w:rFonts w:ascii="Verdana" w:hAnsi="Verdana"/>
          <w:bCs/>
          <w:sz w:val="20"/>
          <w:szCs w:val="20"/>
        </w:rPr>
        <w:t xml:space="preserve">Cenę oferty brutto wykazaną w </w:t>
      </w:r>
      <w:r w:rsidRPr="00310411">
        <w:rPr>
          <w:rFonts w:ascii="Verdana" w:hAnsi="Verdana"/>
          <w:b/>
          <w:bCs/>
          <w:sz w:val="20"/>
          <w:szCs w:val="20"/>
        </w:rPr>
        <w:t>F</w:t>
      </w:r>
      <w:r>
        <w:rPr>
          <w:rFonts w:ascii="Verdana" w:hAnsi="Verdana"/>
          <w:b/>
          <w:bCs/>
          <w:sz w:val="20"/>
          <w:szCs w:val="20"/>
        </w:rPr>
        <w:t xml:space="preserve">ormularzu </w:t>
      </w:r>
      <w:r w:rsidR="00997146">
        <w:rPr>
          <w:rFonts w:ascii="Verdana" w:hAnsi="Verdana"/>
          <w:b/>
          <w:bCs/>
          <w:sz w:val="20"/>
          <w:szCs w:val="20"/>
        </w:rPr>
        <w:t>asortymentowo-</w:t>
      </w:r>
      <w:r>
        <w:rPr>
          <w:rFonts w:ascii="Verdana" w:hAnsi="Verdana"/>
          <w:b/>
          <w:bCs/>
          <w:sz w:val="20"/>
          <w:szCs w:val="20"/>
        </w:rPr>
        <w:t>cenowym</w:t>
      </w:r>
      <w:r w:rsidRPr="00310411">
        <w:rPr>
          <w:rFonts w:ascii="Verdana" w:hAnsi="Verdana"/>
          <w:b/>
          <w:bCs/>
          <w:sz w:val="20"/>
          <w:szCs w:val="20"/>
        </w:rPr>
        <w:t xml:space="preserve"> </w:t>
      </w:r>
      <w:r w:rsidRPr="00310411">
        <w:rPr>
          <w:rFonts w:ascii="Verdana" w:hAnsi="Verdana"/>
          <w:bCs/>
          <w:sz w:val="20"/>
          <w:szCs w:val="20"/>
        </w:rPr>
        <w:t xml:space="preserve">Wykonawca przeniesie do </w:t>
      </w:r>
      <w:r w:rsidRPr="00310411">
        <w:rPr>
          <w:rFonts w:ascii="Verdana" w:hAnsi="Verdana"/>
          <w:b/>
          <w:bCs/>
          <w:sz w:val="20"/>
          <w:szCs w:val="20"/>
        </w:rPr>
        <w:t>Formularza „Oferta”</w:t>
      </w:r>
      <w:r w:rsidRPr="00310411">
        <w:rPr>
          <w:rFonts w:ascii="Verdana" w:hAnsi="Verdana"/>
          <w:bCs/>
          <w:sz w:val="20"/>
          <w:szCs w:val="20"/>
        </w:rPr>
        <w:t>.</w:t>
      </w:r>
      <w:r w:rsidRPr="00310411">
        <w:rPr>
          <w:rFonts w:ascii="Verdana" w:hAnsi="Verdana" w:cs="Verdana"/>
          <w:sz w:val="20"/>
          <w:szCs w:val="20"/>
        </w:rPr>
        <w:t xml:space="preserve"> </w:t>
      </w:r>
    </w:p>
    <w:p w:rsidR="00BF4604" w:rsidRPr="002238FA" w:rsidRDefault="00BF4604" w:rsidP="00BF4604">
      <w:pPr>
        <w:pStyle w:val="Tekstpodstawowy2"/>
        <w:spacing w:before="0" w:after="120"/>
        <w:ind w:left="709" w:hanging="709"/>
        <w:rPr>
          <w:rFonts w:ascii="Verdana" w:hAnsi="Verdana" w:cs="Verdana"/>
          <w:b w:val="0"/>
          <w:sz w:val="20"/>
          <w:szCs w:val="20"/>
        </w:rPr>
      </w:pPr>
      <w:r w:rsidRPr="002238FA">
        <w:rPr>
          <w:rFonts w:ascii="Verdana" w:hAnsi="Verdana"/>
          <w:b w:val="0"/>
          <w:sz w:val="20"/>
          <w:szCs w:val="20"/>
        </w:rPr>
        <w:t>15.4.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b w:val="0"/>
          <w:sz w:val="20"/>
          <w:szCs w:val="20"/>
        </w:rPr>
        <w:t xml:space="preserve"> </w:t>
      </w:r>
      <w:r w:rsidRPr="002238FA">
        <w:rPr>
          <w:rFonts w:ascii="Verdana" w:hAnsi="Verdana"/>
          <w:b w:val="0"/>
          <w:sz w:val="20"/>
          <w:szCs w:val="20"/>
        </w:rPr>
        <w:t>Wykonawca powinien wyliczyć Cenę oferty brutto</w:t>
      </w:r>
      <w:r>
        <w:rPr>
          <w:rFonts w:ascii="Verdana" w:hAnsi="Verdana"/>
          <w:b w:val="0"/>
          <w:sz w:val="20"/>
          <w:szCs w:val="20"/>
        </w:rPr>
        <w:t>,</w:t>
      </w:r>
      <w:r w:rsidRPr="002238FA">
        <w:rPr>
          <w:rFonts w:ascii="Verdana" w:hAnsi="Verdana"/>
          <w:b w:val="0"/>
          <w:sz w:val="20"/>
          <w:szCs w:val="20"/>
        </w:rPr>
        <w:t xml:space="preserve"> tj. wraz z należnym podatkiem VAT w wysokości przewidzianej ustawowo.</w:t>
      </w:r>
    </w:p>
    <w:p w:rsidR="00BF4604" w:rsidRPr="007227C9" w:rsidRDefault="00BF4604" w:rsidP="00BF4604">
      <w:pPr>
        <w:pStyle w:val="Lista3"/>
        <w:spacing w:before="240" w:after="120"/>
        <w:ind w:left="709" w:hanging="709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15.5.</w:t>
      </w:r>
      <w:r>
        <w:rPr>
          <w:rFonts w:ascii="Verdana" w:hAnsi="Verdana"/>
          <w:sz w:val="20"/>
          <w:szCs w:val="20"/>
        </w:rPr>
        <w:tab/>
      </w:r>
      <w:r w:rsidRPr="00AC2452">
        <w:rPr>
          <w:rFonts w:ascii="Verdana" w:hAnsi="Verdana"/>
          <w:sz w:val="20"/>
          <w:szCs w:val="20"/>
        </w:rPr>
        <w:t xml:space="preserve">Wykonawca obliczając Cenę oferty musi uwzględnić w </w:t>
      </w:r>
      <w:r>
        <w:rPr>
          <w:rFonts w:ascii="Verdana" w:hAnsi="Verdana"/>
          <w:sz w:val="20"/>
          <w:szCs w:val="20"/>
        </w:rPr>
        <w:t xml:space="preserve">Formularzu </w:t>
      </w:r>
      <w:r w:rsidR="00997146">
        <w:rPr>
          <w:rFonts w:ascii="Verdana" w:hAnsi="Verdana"/>
          <w:sz w:val="20"/>
          <w:szCs w:val="20"/>
        </w:rPr>
        <w:t>asortymentowo-</w:t>
      </w:r>
      <w:r>
        <w:rPr>
          <w:rFonts w:ascii="Verdana" w:hAnsi="Verdana"/>
          <w:sz w:val="20"/>
          <w:szCs w:val="20"/>
        </w:rPr>
        <w:t xml:space="preserve">cenowym </w:t>
      </w:r>
      <w:r w:rsidRPr="00AC2452">
        <w:rPr>
          <w:rFonts w:ascii="Verdana" w:hAnsi="Verdana"/>
          <w:sz w:val="20"/>
          <w:szCs w:val="20"/>
        </w:rPr>
        <w:t xml:space="preserve">wszystkie podane i opisane tam pozycje. Wykonawca nie może samodzielnie wprowadzać zmian </w:t>
      </w:r>
      <w:r>
        <w:rPr>
          <w:rFonts w:ascii="Verdana" w:hAnsi="Verdana"/>
          <w:sz w:val="20"/>
          <w:szCs w:val="20"/>
        </w:rPr>
        <w:t xml:space="preserve">w Formularzu </w:t>
      </w:r>
      <w:r w:rsidR="00997146">
        <w:rPr>
          <w:rFonts w:ascii="Verdana" w:hAnsi="Verdana"/>
          <w:sz w:val="20"/>
          <w:szCs w:val="20"/>
        </w:rPr>
        <w:t>asortymentowo-</w:t>
      </w:r>
      <w:r>
        <w:rPr>
          <w:rFonts w:ascii="Verdana" w:hAnsi="Verdana"/>
          <w:sz w:val="20"/>
          <w:szCs w:val="20"/>
        </w:rPr>
        <w:t>cenowym</w:t>
      </w:r>
      <w:r w:rsidRPr="00AC2452">
        <w:rPr>
          <w:rFonts w:ascii="Verdana" w:hAnsi="Verdana"/>
          <w:sz w:val="20"/>
          <w:szCs w:val="20"/>
        </w:rPr>
        <w:t xml:space="preserve">. </w:t>
      </w:r>
    </w:p>
    <w:p w:rsidR="00BF4604" w:rsidRPr="0034679C" w:rsidRDefault="00BF4604" w:rsidP="00BF4604">
      <w:pPr>
        <w:pStyle w:val="Lista3"/>
        <w:spacing w:before="240" w:after="120"/>
        <w:ind w:left="709" w:hanging="709"/>
        <w:contextualSpacing w:val="0"/>
        <w:jc w:val="both"/>
        <w:rPr>
          <w:rFonts w:ascii="Verdana" w:hAnsi="Verdana"/>
          <w:sz w:val="20"/>
          <w:szCs w:val="20"/>
          <w:lang w:val="x-none"/>
        </w:rPr>
      </w:pPr>
      <w:r>
        <w:rPr>
          <w:rFonts w:ascii="Verdana" w:hAnsi="Verdana"/>
          <w:sz w:val="20"/>
          <w:szCs w:val="20"/>
        </w:rPr>
        <w:t>15.6.</w:t>
      </w:r>
      <w:r>
        <w:rPr>
          <w:rFonts w:ascii="Verdana" w:hAnsi="Verdana"/>
          <w:sz w:val="20"/>
          <w:szCs w:val="20"/>
        </w:rPr>
        <w:tab/>
      </w:r>
      <w:r w:rsidRPr="0034679C">
        <w:rPr>
          <w:rFonts w:ascii="Verdana" w:hAnsi="Verdana"/>
          <w:sz w:val="20"/>
          <w:szCs w:val="20"/>
        </w:rPr>
        <w:t xml:space="preserve">W razie jakichkolwiek wątpliwości wynikających np. z błędów w sumowaniu poszczególnych elementów rozliczeniowych, przy ocenie ofert brana będzie pod uwagę Cena Oferty po poprawieniu oczywistych omyłek rachunkowych zgodnie z </w:t>
      </w:r>
      <w:r>
        <w:rPr>
          <w:rFonts w:ascii="Verdana" w:hAnsi="Verdana"/>
          <w:sz w:val="20"/>
          <w:szCs w:val="20"/>
        </w:rPr>
        <w:t>art.</w:t>
      </w:r>
      <w:r w:rsidRPr="0034679C">
        <w:rPr>
          <w:rFonts w:ascii="Verdana" w:hAnsi="Verdana"/>
          <w:sz w:val="20"/>
          <w:szCs w:val="20"/>
        </w:rPr>
        <w:t xml:space="preserve"> 87 ustawy </w:t>
      </w:r>
      <w:proofErr w:type="spellStart"/>
      <w:r w:rsidRPr="0034679C">
        <w:rPr>
          <w:rFonts w:ascii="Verdana" w:hAnsi="Verdana"/>
          <w:sz w:val="20"/>
          <w:szCs w:val="20"/>
        </w:rPr>
        <w:t>Pzp</w:t>
      </w:r>
      <w:proofErr w:type="spellEnd"/>
      <w:r w:rsidRPr="0034679C">
        <w:rPr>
          <w:rFonts w:ascii="Verdana" w:hAnsi="Verdana"/>
          <w:sz w:val="20"/>
          <w:szCs w:val="20"/>
        </w:rPr>
        <w:t>.</w:t>
      </w:r>
    </w:p>
    <w:p w:rsidR="00BF4604" w:rsidRPr="00AC2452" w:rsidRDefault="00BF4604" w:rsidP="00BF4604">
      <w:pPr>
        <w:pStyle w:val="Lista3"/>
        <w:spacing w:before="240" w:after="120"/>
        <w:ind w:left="709" w:hanging="709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15.7.</w:t>
      </w:r>
      <w:r w:rsidRPr="00AC2452"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 xml:space="preserve">Ceny jednostkowe, wartości w poszczególnych pozycjach Formularza </w:t>
      </w:r>
      <w:r w:rsidR="00997146">
        <w:rPr>
          <w:rFonts w:ascii="Verdana" w:hAnsi="Verdana"/>
          <w:sz w:val="20"/>
          <w:szCs w:val="20"/>
        </w:rPr>
        <w:t>asortymentowo-</w:t>
      </w:r>
      <w:r>
        <w:rPr>
          <w:rFonts w:ascii="Verdana" w:hAnsi="Verdana"/>
          <w:sz w:val="20"/>
          <w:szCs w:val="20"/>
        </w:rPr>
        <w:t xml:space="preserve">cenowego oraz </w:t>
      </w:r>
      <w:r w:rsidRPr="00AC2452">
        <w:rPr>
          <w:rFonts w:ascii="Verdana" w:hAnsi="Verdana"/>
          <w:sz w:val="20"/>
          <w:szCs w:val="20"/>
        </w:rPr>
        <w:t>Cena oferty winn</w:t>
      </w:r>
      <w:r>
        <w:rPr>
          <w:rFonts w:ascii="Verdana" w:hAnsi="Verdana"/>
          <w:sz w:val="20"/>
          <w:szCs w:val="20"/>
        </w:rPr>
        <w:t>y</w:t>
      </w:r>
      <w:r w:rsidRPr="00AC2452">
        <w:rPr>
          <w:rFonts w:ascii="Verdana" w:hAnsi="Verdana"/>
          <w:sz w:val="20"/>
          <w:szCs w:val="20"/>
        </w:rPr>
        <w:t xml:space="preserve"> być wyrażon</w:t>
      </w:r>
      <w:r>
        <w:rPr>
          <w:rFonts w:ascii="Verdana" w:hAnsi="Verdana"/>
          <w:sz w:val="20"/>
          <w:szCs w:val="20"/>
        </w:rPr>
        <w:t>e</w:t>
      </w:r>
      <w:r w:rsidRPr="00AC2452">
        <w:rPr>
          <w:rFonts w:ascii="Verdana" w:hAnsi="Verdana"/>
          <w:sz w:val="20"/>
          <w:szCs w:val="20"/>
        </w:rPr>
        <w:t xml:space="preserve"> w złotych polskich (zł) z dokładnością do dwóch miejsc po przecinku.</w:t>
      </w:r>
    </w:p>
    <w:p w:rsidR="00BF4604" w:rsidRPr="00AC2452" w:rsidRDefault="00BF4604" w:rsidP="00BF4604">
      <w:pPr>
        <w:pStyle w:val="Lista3"/>
        <w:spacing w:before="240" w:after="120"/>
        <w:ind w:left="709" w:hanging="709"/>
        <w:contextualSpacing w:val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15.8.</w:t>
      </w:r>
      <w:r w:rsidRPr="00AC2452">
        <w:rPr>
          <w:rFonts w:ascii="Verdana" w:hAnsi="Verdana"/>
          <w:sz w:val="20"/>
          <w:szCs w:val="20"/>
        </w:rPr>
        <w:tab/>
        <w:t>Ceny określone przez Wykonawcę nie będą zmieniane w toku realizacji przedmiotu zamówienia z wyjątkiem sytuacji opisanych</w:t>
      </w:r>
      <w:r>
        <w:rPr>
          <w:rFonts w:ascii="Verdana" w:hAnsi="Verdana"/>
          <w:sz w:val="20"/>
          <w:szCs w:val="20"/>
        </w:rPr>
        <w:t xml:space="preserve"> w Umowie.</w:t>
      </w:r>
    </w:p>
    <w:p w:rsidR="00BF4604" w:rsidRPr="00AC2452" w:rsidRDefault="00BF4604" w:rsidP="00BF4604">
      <w:pPr>
        <w:tabs>
          <w:tab w:val="left" w:pos="-3119"/>
        </w:tabs>
        <w:spacing w:after="120"/>
        <w:ind w:left="709" w:hanging="709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15.9.</w:t>
      </w:r>
      <w:r>
        <w:rPr>
          <w:rFonts w:ascii="Verdana" w:hAnsi="Verdana"/>
          <w:sz w:val="20"/>
          <w:szCs w:val="20"/>
        </w:rPr>
        <w:tab/>
      </w:r>
      <w:r w:rsidRPr="00AC2452">
        <w:rPr>
          <w:rFonts w:ascii="Verdana" w:hAnsi="Verdana"/>
          <w:sz w:val="20"/>
          <w:szCs w:val="20"/>
        </w:rPr>
        <w:t xml:space="preserve">Tam, gdzie w SIWZ, zostało wskazane pochodzenie (marka, znak towarowy, producent, dostawca) materiałów lub normy, aprobaty, specyfikacje i systemy, o których mowa w art. 30 ust. 1 – 3 ustawy </w:t>
      </w:r>
      <w:proofErr w:type="spellStart"/>
      <w:r w:rsidRPr="00AC2452">
        <w:rPr>
          <w:rFonts w:ascii="Verdana" w:hAnsi="Verdana"/>
          <w:sz w:val="20"/>
          <w:szCs w:val="20"/>
        </w:rPr>
        <w:t>Pzp</w:t>
      </w:r>
      <w:proofErr w:type="spellEnd"/>
      <w:r w:rsidRPr="00AC2452">
        <w:rPr>
          <w:rFonts w:ascii="Verdana" w:hAnsi="Verdana"/>
          <w:sz w:val="20"/>
          <w:szCs w:val="20"/>
        </w:rPr>
        <w:t>, Zamawiający dopuszcza oferowanie materiałów lub rozwiązań równoważnych pod warunkiem, że zagwarantują one uzyskanie parametrów technicznych nie gorszych od założonych w SIWZ</w:t>
      </w:r>
      <w:r w:rsidRPr="00AC2452">
        <w:rPr>
          <w:rFonts w:ascii="Verdana" w:hAnsi="Verdana"/>
          <w:i/>
          <w:iCs/>
          <w:sz w:val="20"/>
          <w:szCs w:val="20"/>
        </w:rPr>
        <w:t>.</w:t>
      </w:r>
    </w:p>
    <w:p w:rsidR="00BF4604" w:rsidRDefault="00BF4604" w:rsidP="00BF4604">
      <w:pPr>
        <w:tabs>
          <w:tab w:val="left" w:pos="-3119"/>
        </w:tabs>
        <w:spacing w:after="120"/>
        <w:ind w:left="709" w:hanging="709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15.10.</w:t>
      </w:r>
      <w:r>
        <w:rPr>
          <w:rFonts w:ascii="Verdana" w:hAnsi="Verdana"/>
          <w:sz w:val="20"/>
          <w:szCs w:val="20"/>
        </w:rPr>
        <w:tab/>
      </w:r>
      <w:r w:rsidRPr="00AC2452">
        <w:rPr>
          <w:rFonts w:ascii="Verdana" w:hAnsi="Verdana"/>
          <w:sz w:val="20"/>
          <w:szCs w:val="20"/>
        </w:rPr>
        <w:t xml:space="preserve">Cena oferty powinna obejmować całkowity koszt </w:t>
      </w:r>
      <w:r>
        <w:rPr>
          <w:rFonts w:ascii="Verdana" w:hAnsi="Verdana"/>
          <w:sz w:val="20"/>
          <w:szCs w:val="20"/>
        </w:rPr>
        <w:t>wykonania przedmiotu zamówienia</w:t>
      </w:r>
      <w:r>
        <w:rPr>
          <w:rFonts w:ascii="Verdana" w:hAnsi="Verdana"/>
          <w:sz w:val="20"/>
          <w:szCs w:val="20"/>
        </w:rPr>
        <w:br/>
      </w:r>
      <w:r w:rsidRPr="00AC2452">
        <w:rPr>
          <w:rFonts w:ascii="Verdana" w:hAnsi="Verdana"/>
          <w:sz w:val="20"/>
          <w:szCs w:val="20"/>
        </w:rPr>
        <w:t>w tym również wszelkie koszty towarzyszące wykonan</w:t>
      </w:r>
      <w:r>
        <w:rPr>
          <w:rFonts w:ascii="Verdana" w:hAnsi="Verdana"/>
          <w:sz w:val="20"/>
          <w:szCs w:val="20"/>
        </w:rPr>
        <w:t>iu, o których mowa w Tomach I-III</w:t>
      </w:r>
      <w:r w:rsidRPr="00AC2452">
        <w:rPr>
          <w:rFonts w:ascii="Verdana" w:hAnsi="Verdana"/>
          <w:sz w:val="20"/>
          <w:szCs w:val="20"/>
        </w:rPr>
        <w:t xml:space="preserve"> niniejszej SIWZ. </w:t>
      </w:r>
    </w:p>
    <w:p w:rsidR="00BF4604" w:rsidRPr="009960A5" w:rsidRDefault="00BF4604" w:rsidP="00BF4604">
      <w:pPr>
        <w:pStyle w:val="Lista3"/>
        <w:spacing w:before="120" w:after="120"/>
        <w:ind w:left="709" w:hanging="709"/>
        <w:contextualSpacing w:val="0"/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sz w:val="20"/>
          <w:szCs w:val="20"/>
        </w:rPr>
        <w:t>15.11.</w:t>
      </w:r>
      <w:r>
        <w:rPr>
          <w:rFonts w:ascii="Verdana" w:hAnsi="Verdana"/>
          <w:sz w:val="20"/>
          <w:szCs w:val="20"/>
        </w:rPr>
        <w:tab/>
      </w:r>
      <w:r w:rsidRPr="009912C5">
        <w:rPr>
          <w:rFonts w:ascii="Verdana" w:hAnsi="Verdana"/>
          <w:sz w:val="20"/>
          <w:szCs w:val="20"/>
        </w:rPr>
        <w:t xml:space="preserve">Jeżeli złożono ofertę, której  wybór prowadziłby do powstania u zamawiającego </w:t>
      </w:r>
      <w:r>
        <w:rPr>
          <w:rFonts w:ascii="Verdana" w:hAnsi="Verdana"/>
          <w:sz w:val="20"/>
          <w:szCs w:val="20"/>
        </w:rPr>
        <w:t xml:space="preserve"> </w:t>
      </w:r>
      <w:r w:rsidRPr="009912C5">
        <w:rPr>
          <w:rFonts w:ascii="Verdana" w:hAnsi="Verdana"/>
          <w:sz w:val="20"/>
          <w:szCs w:val="20"/>
        </w:rPr>
        <w:t>obowiązku podatkowego zgodnie z przepisami o podatku od towarów i usług, zamawiający w celu oceny takiej oferty dolicza do przedstawionej w niej ceny podatek od towarów i usług, który miałby obowiązek rozliczyć zgodnie z tymi przepisami. Wykonawca, składając ofertę, informuje zamawiającego, czy wybór oferty będzie prowadzić do powstania u zamawiającego obowiązku podatkowego, wskazując nazwę (rodzaj) towaru lub usługi, których dostawa lub świadczenie będzie prowadzić do jego powstania, oraz wskazując ich wartość bez kwoty podatku.</w:t>
      </w:r>
    </w:p>
    <w:p w:rsidR="00BF4604" w:rsidRDefault="00BF4604" w:rsidP="004F0D17">
      <w:pPr>
        <w:pStyle w:val="Lista3"/>
        <w:ind w:left="709" w:hanging="709"/>
        <w:jc w:val="both"/>
        <w:rPr>
          <w:rFonts w:ascii="Verdana" w:hAnsi="Verdana"/>
          <w:b/>
          <w:sz w:val="20"/>
          <w:szCs w:val="20"/>
          <w:lang w:eastAsia="ar-SA"/>
        </w:rPr>
      </w:pPr>
    </w:p>
    <w:p w:rsidR="001A448F" w:rsidRPr="001A448F" w:rsidRDefault="00F23B29" w:rsidP="004F0D17">
      <w:pPr>
        <w:pStyle w:val="Lista3"/>
        <w:ind w:left="709" w:hanging="709"/>
        <w:jc w:val="both"/>
        <w:rPr>
          <w:rFonts w:ascii="Verdana" w:hAnsi="Verdana"/>
          <w:b/>
          <w:sz w:val="20"/>
          <w:szCs w:val="20"/>
          <w:lang w:eastAsia="ar-SA"/>
        </w:rPr>
      </w:pPr>
      <w:r>
        <w:rPr>
          <w:rFonts w:ascii="Verdana" w:hAnsi="Verdana"/>
          <w:b/>
          <w:sz w:val="20"/>
          <w:szCs w:val="20"/>
          <w:lang w:eastAsia="ar-SA"/>
        </w:rPr>
        <w:t>16</w:t>
      </w:r>
      <w:r w:rsidR="001A448F" w:rsidRPr="001A448F">
        <w:rPr>
          <w:rFonts w:ascii="Verdana" w:hAnsi="Verdana"/>
          <w:b/>
          <w:sz w:val="20"/>
          <w:szCs w:val="20"/>
          <w:lang w:eastAsia="ar-SA"/>
        </w:rPr>
        <w:t>.</w:t>
      </w:r>
      <w:r w:rsidR="001A448F" w:rsidRPr="001A448F">
        <w:rPr>
          <w:rFonts w:ascii="Verdana" w:hAnsi="Verdana"/>
          <w:b/>
          <w:sz w:val="20"/>
          <w:szCs w:val="20"/>
          <w:lang w:eastAsia="ar-SA"/>
        </w:rPr>
        <w:tab/>
        <w:t>WYMAGANIA DOTYCZĄCE WADIUM</w:t>
      </w:r>
    </w:p>
    <w:p w:rsidR="00EB37EE" w:rsidRDefault="0086255E" w:rsidP="00EF26FB">
      <w:pPr>
        <w:suppressAutoHyphens/>
        <w:spacing w:before="120"/>
        <w:ind w:left="709" w:hanging="709"/>
        <w:jc w:val="both"/>
        <w:rPr>
          <w:rFonts w:ascii="Verdana" w:hAnsi="Verdana"/>
          <w:b/>
          <w:sz w:val="20"/>
          <w:szCs w:val="20"/>
          <w:lang w:eastAsia="ar-SA"/>
        </w:rPr>
      </w:pPr>
      <w:r w:rsidRPr="007872A0">
        <w:rPr>
          <w:rFonts w:ascii="Verdana" w:hAnsi="Verdana"/>
          <w:color w:val="000000"/>
          <w:spacing w:val="4"/>
          <w:sz w:val="20"/>
          <w:szCs w:val="20"/>
          <w:lang w:eastAsia="ar-SA"/>
        </w:rPr>
        <w:lastRenderedPageBreak/>
        <w:t>16.1.</w:t>
      </w:r>
      <w:r w:rsidR="00A03637">
        <w:rPr>
          <w:rFonts w:ascii="Verdana" w:hAnsi="Verdana"/>
          <w:color w:val="000000"/>
          <w:spacing w:val="4"/>
          <w:sz w:val="20"/>
          <w:szCs w:val="20"/>
          <w:lang w:eastAsia="ar-SA"/>
        </w:rPr>
        <w:tab/>
      </w:r>
      <w:r w:rsidR="00EF26FB">
        <w:rPr>
          <w:rFonts w:ascii="Verdana" w:hAnsi="Verdana"/>
          <w:color w:val="000000"/>
          <w:spacing w:val="4"/>
          <w:sz w:val="20"/>
          <w:szCs w:val="20"/>
          <w:lang w:eastAsia="ar-SA"/>
        </w:rPr>
        <w:t>Zamawiający nie wymaga wniesienia wadium.</w:t>
      </w:r>
    </w:p>
    <w:p w:rsidR="00B9152B" w:rsidRPr="008043E3" w:rsidRDefault="00F23B29" w:rsidP="00EF26FB">
      <w:pPr>
        <w:suppressAutoHyphens/>
        <w:spacing w:before="120"/>
        <w:rPr>
          <w:rFonts w:ascii="Verdana" w:hAnsi="Verdana"/>
          <w:b/>
          <w:sz w:val="20"/>
          <w:szCs w:val="20"/>
          <w:lang w:eastAsia="ar-SA"/>
        </w:rPr>
      </w:pPr>
      <w:r w:rsidRPr="008043E3">
        <w:rPr>
          <w:rFonts w:ascii="Verdana" w:hAnsi="Verdana"/>
          <w:b/>
          <w:sz w:val="20"/>
          <w:szCs w:val="20"/>
          <w:lang w:eastAsia="ar-SA"/>
        </w:rPr>
        <w:t>1</w:t>
      </w:r>
      <w:r>
        <w:rPr>
          <w:rFonts w:ascii="Verdana" w:hAnsi="Verdana"/>
          <w:b/>
          <w:sz w:val="20"/>
          <w:szCs w:val="20"/>
          <w:lang w:eastAsia="ar-SA"/>
        </w:rPr>
        <w:t>7</w:t>
      </w:r>
      <w:r w:rsidR="00B9152B" w:rsidRPr="008043E3">
        <w:rPr>
          <w:rFonts w:ascii="Verdana" w:hAnsi="Verdana"/>
          <w:b/>
          <w:sz w:val="20"/>
          <w:szCs w:val="20"/>
          <w:lang w:eastAsia="ar-SA"/>
        </w:rPr>
        <w:t>.</w:t>
      </w:r>
      <w:r w:rsidR="00B9152B" w:rsidRPr="008043E3">
        <w:rPr>
          <w:rFonts w:ascii="Verdana" w:hAnsi="Verdana"/>
          <w:b/>
          <w:sz w:val="20"/>
          <w:szCs w:val="20"/>
          <w:lang w:eastAsia="ar-SA"/>
        </w:rPr>
        <w:tab/>
      </w:r>
      <w:r w:rsidR="00B9152B" w:rsidRPr="008043E3">
        <w:rPr>
          <w:rFonts w:ascii="Verdana" w:hAnsi="Verdana" w:cs="Verdana"/>
          <w:b/>
          <w:bCs/>
          <w:spacing w:val="4"/>
          <w:sz w:val="20"/>
          <w:szCs w:val="20"/>
        </w:rPr>
        <w:t>MIEJSCE ORAZ TERMIN SKŁADANIA I OTWARCIA OFERT</w:t>
      </w:r>
    </w:p>
    <w:p w:rsidR="00B9152B" w:rsidRDefault="00F23B29" w:rsidP="003461A9">
      <w:pPr>
        <w:suppressAutoHyphens/>
        <w:spacing w:before="120"/>
        <w:ind w:left="709" w:hanging="709"/>
        <w:jc w:val="both"/>
        <w:rPr>
          <w:rFonts w:ascii="Verdana" w:hAnsi="Verdana" w:cs="Verdana"/>
          <w:sz w:val="20"/>
          <w:szCs w:val="20"/>
        </w:rPr>
      </w:pPr>
      <w:r w:rsidRPr="008043E3">
        <w:rPr>
          <w:rFonts w:ascii="Verdana" w:hAnsi="Verdana"/>
          <w:color w:val="000000"/>
          <w:spacing w:val="4"/>
          <w:sz w:val="20"/>
          <w:szCs w:val="20"/>
          <w:lang w:eastAsia="ar-SA"/>
        </w:rPr>
        <w:t>1</w:t>
      </w:r>
      <w:r>
        <w:rPr>
          <w:rFonts w:ascii="Verdana" w:hAnsi="Verdana"/>
          <w:color w:val="000000"/>
          <w:spacing w:val="4"/>
          <w:sz w:val="20"/>
          <w:szCs w:val="20"/>
          <w:lang w:eastAsia="ar-SA"/>
        </w:rPr>
        <w:t>7</w:t>
      </w:r>
      <w:r w:rsidR="00B9152B" w:rsidRPr="008043E3">
        <w:rPr>
          <w:rFonts w:ascii="Verdana" w:hAnsi="Verdana"/>
          <w:color w:val="000000"/>
          <w:spacing w:val="4"/>
          <w:sz w:val="20"/>
          <w:szCs w:val="20"/>
          <w:lang w:eastAsia="ar-SA"/>
        </w:rPr>
        <w:t>.1.</w:t>
      </w:r>
      <w:r w:rsidR="00B9152B" w:rsidRPr="008043E3">
        <w:rPr>
          <w:rFonts w:ascii="Verdana" w:hAnsi="Verdana"/>
          <w:color w:val="000000"/>
          <w:spacing w:val="4"/>
          <w:sz w:val="20"/>
          <w:szCs w:val="20"/>
          <w:lang w:eastAsia="ar-SA"/>
        </w:rPr>
        <w:tab/>
      </w:r>
      <w:r w:rsidR="008043E3" w:rsidRPr="008043E3">
        <w:rPr>
          <w:rFonts w:ascii="Verdana" w:hAnsi="Verdana" w:cs="Verdana"/>
          <w:b/>
          <w:bCs/>
          <w:sz w:val="20"/>
          <w:szCs w:val="20"/>
        </w:rPr>
        <w:t>Oferty powinny być złożone</w:t>
      </w:r>
      <w:r w:rsidR="008043E3" w:rsidRPr="008043E3">
        <w:rPr>
          <w:rFonts w:ascii="Verdana" w:hAnsi="Verdana" w:cs="Verdana"/>
          <w:sz w:val="20"/>
          <w:szCs w:val="20"/>
        </w:rPr>
        <w:t xml:space="preserve"> </w:t>
      </w:r>
      <w:r w:rsidR="008043E3" w:rsidRPr="00781248">
        <w:rPr>
          <w:rFonts w:ascii="Verdana" w:hAnsi="Verdana" w:cs="Verdana"/>
          <w:b/>
          <w:sz w:val="20"/>
          <w:szCs w:val="20"/>
        </w:rPr>
        <w:t>w</w:t>
      </w:r>
      <w:r w:rsidR="008043E3" w:rsidRPr="008043E3">
        <w:rPr>
          <w:rFonts w:ascii="Verdana" w:hAnsi="Verdana" w:cs="Verdana"/>
          <w:sz w:val="20"/>
          <w:szCs w:val="20"/>
        </w:rPr>
        <w:t>:</w:t>
      </w:r>
    </w:p>
    <w:p w:rsidR="008043E3" w:rsidRPr="008043E3" w:rsidRDefault="008043E3" w:rsidP="003461A9">
      <w:pPr>
        <w:suppressAutoHyphens/>
        <w:spacing w:before="120"/>
        <w:ind w:left="709" w:hanging="709"/>
        <w:jc w:val="both"/>
        <w:rPr>
          <w:rFonts w:ascii="Verdana" w:hAnsi="Verdana"/>
          <w:color w:val="000000"/>
          <w:spacing w:val="4"/>
          <w:sz w:val="20"/>
          <w:szCs w:val="20"/>
          <w:lang w:eastAsia="ar-SA"/>
        </w:rPr>
      </w:pPr>
    </w:p>
    <w:tbl>
      <w:tblPr>
        <w:tblW w:w="7798" w:type="dxa"/>
        <w:tblInd w:w="7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98"/>
      </w:tblGrid>
      <w:tr w:rsidR="008043E3" w:rsidRPr="004E030C" w:rsidTr="008043E3">
        <w:trPr>
          <w:trHeight w:val="2022"/>
        </w:trPr>
        <w:tc>
          <w:tcPr>
            <w:tcW w:w="7798" w:type="dxa"/>
            <w:shd w:val="clear" w:color="auto" w:fill="auto"/>
            <w:vAlign w:val="center"/>
          </w:tcPr>
          <w:p w:rsidR="008043E3" w:rsidRPr="004E030C" w:rsidRDefault="008043E3" w:rsidP="003461A9">
            <w:pPr>
              <w:ind w:left="-35"/>
              <w:jc w:val="center"/>
              <w:rPr>
                <w:rFonts w:ascii="Verdana" w:hAnsi="Verdana" w:cs="Verdana"/>
                <w:b/>
                <w:bCs/>
                <w:sz w:val="18"/>
                <w:szCs w:val="18"/>
              </w:rPr>
            </w:pPr>
            <w:r w:rsidRPr="004E030C">
              <w:rPr>
                <w:rFonts w:ascii="Verdana" w:hAnsi="Verdana" w:cs="Verdana"/>
                <w:b/>
                <w:bCs/>
                <w:sz w:val="18"/>
                <w:szCs w:val="18"/>
              </w:rPr>
              <w:t>Generalna Dyrekcja Dróg Krajowych i Autostrad</w:t>
            </w:r>
          </w:p>
          <w:p w:rsidR="008043E3" w:rsidRPr="004E030C" w:rsidRDefault="008043E3" w:rsidP="003461A9">
            <w:pPr>
              <w:ind w:left="-35"/>
              <w:jc w:val="center"/>
              <w:rPr>
                <w:rFonts w:ascii="Verdana" w:hAnsi="Verdana" w:cs="Verdana"/>
                <w:b/>
                <w:bCs/>
                <w:sz w:val="18"/>
                <w:szCs w:val="18"/>
              </w:rPr>
            </w:pPr>
            <w:r w:rsidRPr="004E030C">
              <w:rPr>
                <w:rFonts w:ascii="Verdana" w:hAnsi="Verdana" w:cs="Verdana"/>
                <w:b/>
                <w:bCs/>
                <w:sz w:val="18"/>
                <w:szCs w:val="18"/>
              </w:rPr>
              <w:t xml:space="preserve">Oddział </w:t>
            </w:r>
            <w:r w:rsidR="001C2925" w:rsidRPr="004E030C">
              <w:rPr>
                <w:rFonts w:ascii="Verdana" w:hAnsi="Verdana" w:cs="Verdana"/>
                <w:b/>
                <w:bCs/>
                <w:sz w:val="18"/>
                <w:szCs w:val="18"/>
              </w:rPr>
              <w:t xml:space="preserve">w Warszawie </w:t>
            </w:r>
          </w:p>
          <w:p w:rsidR="00A03637" w:rsidRDefault="008043E3" w:rsidP="00A03637">
            <w:pPr>
              <w:ind w:left="-35"/>
              <w:jc w:val="center"/>
              <w:rPr>
                <w:rFonts w:ascii="Verdana" w:hAnsi="Verdana" w:cs="Verdana"/>
                <w:b/>
                <w:bCs/>
                <w:sz w:val="18"/>
                <w:szCs w:val="18"/>
              </w:rPr>
            </w:pPr>
            <w:r w:rsidRPr="004E030C">
              <w:rPr>
                <w:rFonts w:ascii="Verdana" w:hAnsi="Verdana" w:cs="Verdana"/>
                <w:b/>
                <w:bCs/>
                <w:sz w:val="18"/>
                <w:szCs w:val="18"/>
              </w:rPr>
              <w:t xml:space="preserve">ul. </w:t>
            </w:r>
            <w:r w:rsidR="001C2925" w:rsidRPr="004E030C">
              <w:rPr>
                <w:rFonts w:ascii="Verdana" w:hAnsi="Verdana" w:cs="Verdana"/>
                <w:b/>
                <w:bCs/>
                <w:sz w:val="18"/>
                <w:szCs w:val="18"/>
              </w:rPr>
              <w:t>Mińska 25</w:t>
            </w:r>
          </w:p>
          <w:p w:rsidR="006832A7" w:rsidRPr="00A03637" w:rsidRDefault="006832A7" w:rsidP="00A03637">
            <w:pPr>
              <w:ind w:left="-35"/>
              <w:jc w:val="center"/>
              <w:rPr>
                <w:rFonts w:ascii="Verdana" w:hAnsi="Verdana" w:cs="Verdana"/>
                <w:b/>
                <w:bCs/>
                <w:sz w:val="18"/>
                <w:szCs w:val="18"/>
              </w:rPr>
            </w:pPr>
            <w:r w:rsidRPr="004E030C">
              <w:rPr>
                <w:rFonts w:ascii="Verdana" w:hAnsi="Verdana"/>
                <w:b/>
                <w:bCs/>
                <w:sz w:val="18"/>
                <w:szCs w:val="18"/>
              </w:rPr>
              <w:t>03-808 Warszawa</w:t>
            </w:r>
          </w:p>
          <w:p w:rsidR="008043E3" w:rsidRPr="004E030C" w:rsidRDefault="008043E3" w:rsidP="003461A9">
            <w:pPr>
              <w:ind w:left="-35"/>
              <w:jc w:val="center"/>
              <w:rPr>
                <w:rFonts w:ascii="Verdana" w:hAnsi="Verdana" w:cs="Verdana"/>
                <w:sz w:val="18"/>
                <w:szCs w:val="18"/>
              </w:rPr>
            </w:pPr>
          </w:p>
          <w:p w:rsidR="006D03D7" w:rsidRPr="004E030C" w:rsidRDefault="006D03D7" w:rsidP="006D03D7">
            <w:pPr>
              <w:ind w:left="-35"/>
              <w:jc w:val="center"/>
              <w:rPr>
                <w:rFonts w:ascii="Verdana" w:hAnsi="Verdana" w:cs="Verdana"/>
                <w:sz w:val="18"/>
                <w:szCs w:val="18"/>
              </w:rPr>
            </w:pPr>
            <w:r w:rsidRPr="00372E50">
              <w:rPr>
                <w:rFonts w:ascii="Verdana" w:hAnsi="Verdana" w:cs="Verdana"/>
                <w:b/>
                <w:bCs/>
                <w:sz w:val="18"/>
                <w:szCs w:val="18"/>
              </w:rPr>
              <w:t>VII piętr</w:t>
            </w:r>
            <w:r>
              <w:rPr>
                <w:rFonts w:ascii="Verdana" w:hAnsi="Verdana" w:cs="Verdana"/>
                <w:b/>
                <w:bCs/>
                <w:sz w:val="18"/>
                <w:szCs w:val="18"/>
              </w:rPr>
              <w:t>o</w:t>
            </w:r>
            <w:r w:rsidRPr="00372E50">
              <w:rPr>
                <w:rFonts w:ascii="Verdana" w:hAnsi="Verdana" w:cs="Verdana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Verdana" w:hAnsi="Verdana" w:cs="Verdana"/>
                <w:b/>
                <w:bCs/>
                <w:sz w:val="18"/>
                <w:szCs w:val="18"/>
              </w:rPr>
              <w:t xml:space="preserve">recepcja  </w:t>
            </w:r>
            <w:r w:rsidRPr="00372E50">
              <w:rPr>
                <w:rFonts w:ascii="Verdana" w:hAnsi="Verdana" w:cs="Verdana"/>
                <w:b/>
                <w:bCs/>
                <w:sz w:val="18"/>
                <w:szCs w:val="18"/>
              </w:rPr>
              <w:t>(przy windach)</w:t>
            </w:r>
          </w:p>
          <w:p w:rsidR="006D03D7" w:rsidRDefault="006D03D7" w:rsidP="006D03D7">
            <w:pPr>
              <w:spacing w:before="120"/>
              <w:ind w:left="-35"/>
              <w:jc w:val="center"/>
              <w:rPr>
                <w:rFonts w:ascii="Verdana" w:hAnsi="Verdana" w:cs="Verdana"/>
                <w:b/>
                <w:bCs/>
                <w:sz w:val="18"/>
                <w:szCs w:val="18"/>
              </w:rPr>
            </w:pPr>
            <w:r w:rsidRPr="00D95637">
              <w:rPr>
                <w:rFonts w:ascii="Verdana" w:hAnsi="Verdana" w:cs="Verdana"/>
                <w:b/>
                <w:sz w:val="18"/>
                <w:szCs w:val="18"/>
              </w:rPr>
              <w:t>w</w:t>
            </w:r>
            <w:r w:rsidRPr="00D95637">
              <w:rPr>
                <w:rFonts w:ascii="Verdana" w:hAnsi="Verdana" w:cs="Verdana"/>
                <w:b/>
                <w:bCs/>
                <w:sz w:val="18"/>
                <w:szCs w:val="18"/>
              </w:rPr>
              <w:t xml:space="preserve"> terminie do </w:t>
            </w:r>
            <w:r w:rsidR="006433A7">
              <w:rPr>
                <w:rFonts w:ascii="Verdana" w:hAnsi="Verdana" w:cs="Verdana"/>
                <w:b/>
                <w:bCs/>
                <w:sz w:val="18"/>
                <w:szCs w:val="18"/>
              </w:rPr>
              <w:t>12.01.</w:t>
            </w:r>
            <w:r w:rsidRPr="00D95637">
              <w:rPr>
                <w:rFonts w:ascii="Verdana" w:hAnsi="Verdana" w:cs="Verdana"/>
                <w:b/>
                <w:bCs/>
                <w:sz w:val="18"/>
                <w:szCs w:val="18"/>
              </w:rPr>
              <w:t>20</w:t>
            </w:r>
            <w:r>
              <w:rPr>
                <w:rFonts w:ascii="Verdana" w:hAnsi="Verdana" w:cs="Verdana"/>
                <w:b/>
                <w:bCs/>
                <w:sz w:val="18"/>
                <w:szCs w:val="18"/>
              </w:rPr>
              <w:t>21</w:t>
            </w:r>
            <w:r w:rsidRPr="00D95637">
              <w:rPr>
                <w:rFonts w:ascii="Verdana" w:hAnsi="Verdana" w:cs="Verdana"/>
                <w:b/>
                <w:bCs/>
                <w:sz w:val="18"/>
                <w:szCs w:val="18"/>
              </w:rPr>
              <w:t xml:space="preserve"> r., </w:t>
            </w:r>
          </w:p>
          <w:p w:rsidR="008043E3" w:rsidRPr="004E030C" w:rsidRDefault="006D03D7" w:rsidP="006D03D7">
            <w:pPr>
              <w:spacing w:before="120"/>
              <w:ind w:left="-35"/>
              <w:jc w:val="center"/>
              <w:rPr>
                <w:rFonts w:ascii="Verdana" w:hAnsi="Verdana" w:cs="Verdana"/>
                <w:sz w:val="18"/>
                <w:szCs w:val="18"/>
              </w:rPr>
            </w:pPr>
            <w:r w:rsidRPr="00D95637">
              <w:rPr>
                <w:rFonts w:ascii="Verdana" w:hAnsi="Verdana" w:cs="Verdana"/>
                <w:b/>
                <w:bCs/>
                <w:sz w:val="18"/>
                <w:szCs w:val="18"/>
              </w:rPr>
              <w:t>do godz. 11:30</w:t>
            </w:r>
          </w:p>
        </w:tc>
      </w:tr>
    </w:tbl>
    <w:p w:rsidR="006D03D7" w:rsidRPr="001A670B" w:rsidRDefault="006D03D7" w:rsidP="006D03D7">
      <w:pPr>
        <w:tabs>
          <w:tab w:val="left" w:pos="5954"/>
        </w:tabs>
        <w:spacing w:line="276" w:lineRule="auto"/>
        <w:rPr>
          <w:rFonts w:ascii="Verdana" w:hAnsi="Verdana" w:cs="Verdana"/>
          <w:b/>
          <w:bCs/>
          <w:spacing w:val="4"/>
          <w:sz w:val="20"/>
          <w:szCs w:val="20"/>
        </w:rPr>
      </w:pPr>
      <w:r w:rsidRPr="001A670B">
        <w:rPr>
          <w:rFonts w:ascii="Verdana" w:hAnsi="Verdana" w:cs="Verdana"/>
          <w:b/>
          <w:bCs/>
          <w:spacing w:val="4"/>
          <w:sz w:val="20"/>
          <w:szCs w:val="20"/>
        </w:rPr>
        <w:t>UWAGA:</w:t>
      </w:r>
    </w:p>
    <w:p w:rsidR="006D03D7" w:rsidRPr="00105393" w:rsidRDefault="006D03D7" w:rsidP="006D03D7">
      <w:pPr>
        <w:spacing w:after="60"/>
        <w:jc w:val="both"/>
        <w:rPr>
          <w:rFonts w:ascii="Verdana" w:hAnsi="Verdana" w:cs="Verdana"/>
          <w:spacing w:val="4"/>
          <w:sz w:val="20"/>
          <w:szCs w:val="20"/>
        </w:rPr>
      </w:pPr>
      <w:r w:rsidRPr="00105393">
        <w:rPr>
          <w:rFonts w:ascii="Verdana" w:hAnsi="Verdana" w:cs="Verdana"/>
          <w:spacing w:val="4"/>
          <w:sz w:val="20"/>
          <w:szCs w:val="20"/>
        </w:rPr>
        <w:t xml:space="preserve">W związku z zaistniałą sytuacją epidemiologiczną, związaną z ogłoszeniem przez Światową Organizację Zdrowia pandemii </w:t>
      </w:r>
      <w:proofErr w:type="spellStart"/>
      <w:r w:rsidRPr="00105393">
        <w:rPr>
          <w:rFonts w:ascii="Verdana" w:hAnsi="Verdana" w:cs="Verdana"/>
          <w:spacing w:val="4"/>
          <w:sz w:val="20"/>
          <w:szCs w:val="20"/>
        </w:rPr>
        <w:t>koronawirusa</w:t>
      </w:r>
      <w:proofErr w:type="spellEnd"/>
      <w:r w:rsidRPr="00105393">
        <w:rPr>
          <w:rFonts w:ascii="Verdana" w:hAnsi="Verdana" w:cs="Verdana"/>
          <w:spacing w:val="4"/>
          <w:sz w:val="20"/>
          <w:szCs w:val="20"/>
        </w:rPr>
        <w:t xml:space="preserve"> (wywołującego COVID-19) oraz wprowadzonym ograniczeniem do niezbędnego  minimum wstępu oraz poruszania się interesantów w siedzibach GDDKiA, Zamawiający przekazuje następujące  zalecen</w:t>
      </w:r>
      <w:r>
        <w:rPr>
          <w:rFonts w:ascii="Verdana" w:hAnsi="Verdana" w:cs="Verdana"/>
          <w:spacing w:val="4"/>
          <w:sz w:val="20"/>
          <w:szCs w:val="20"/>
        </w:rPr>
        <w:t>ia związane ze składaniem ofert</w:t>
      </w:r>
      <w:r w:rsidRPr="00105393">
        <w:rPr>
          <w:rFonts w:ascii="Verdana" w:hAnsi="Verdana" w:cs="Verdana"/>
          <w:spacing w:val="4"/>
          <w:sz w:val="20"/>
          <w:szCs w:val="20"/>
        </w:rPr>
        <w:t>:</w:t>
      </w:r>
    </w:p>
    <w:p w:rsidR="006D03D7" w:rsidRPr="001A670B" w:rsidRDefault="006D03D7" w:rsidP="006D03D7">
      <w:pPr>
        <w:tabs>
          <w:tab w:val="left" w:pos="5954"/>
        </w:tabs>
        <w:spacing w:line="276" w:lineRule="auto"/>
        <w:rPr>
          <w:rFonts w:ascii="Verdana" w:hAnsi="Verdana" w:cs="Verdana"/>
          <w:b/>
          <w:bCs/>
          <w:spacing w:val="4"/>
          <w:sz w:val="20"/>
          <w:szCs w:val="20"/>
        </w:rPr>
      </w:pPr>
    </w:p>
    <w:p w:rsidR="006D03D7" w:rsidRPr="001A670B" w:rsidRDefault="006D03D7" w:rsidP="006D03D7">
      <w:pPr>
        <w:spacing w:after="60"/>
        <w:jc w:val="both"/>
        <w:rPr>
          <w:rFonts w:ascii="Verdana" w:hAnsi="Verdana" w:cs="Verdana"/>
          <w:spacing w:val="4"/>
          <w:sz w:val="20"/>
          <w:szCs w:val="20"/>
        </w:rPr>
      </w:pPr>
      <w:r w:rsidRPr="001A670B">
        <w:rPr>
          <w:rFonts w:ascii="Verdana" w:hAnsi="Verdana" w:cs="Verdana"/>
          <w:spacing w:val="4"/>
          <w:sz w:val="20"/>
          <w:szCs w:val="20"/>
        </w:rPr>
        <w:t xml:space="preserve">Oferta musi wpłynąć do zamawiającego do upływu wyznaczonego terminu składania ofert w związku z tym: </w:t>
      </w:r>
    </w:p>
    <w:p w:rsidR="006D03D7" w:rsidRPr="001A670B" w:rsidRDefault="006D03D7" w:rsidP="006D03D7">
      <w:pPr>
        <w:spacing w:after="60"/>
        <w:ind w:left="284" w:hanging="284"/>
        <w:jc w:val="both"/>
        <w:rPr>
          <w:rFonts w:ascii="Verdana" w:hAnsi="Verdana" w:cs="Verdana"/>
          <w:spacing w:val="4"/>
          <w:sz w:val="20"/>
          <w:szCs w:val="20"/>
        </w:rPr>
      </w:pPr>
      <w:r w:rsidRPr="001A670B">
        <w:rPr>
          <w:rFonts w:ascii="Verdana" w:hAnsi="Verdana" w:cs="Verdana"/>
          <w:spacing w:val="4"/>
          <w:sz w:val="20"/>
          <w:szCs w:val="20"/>
        </w:rPr>
        <w:t>a)  Zaleca się przesyłanie oferty pocztą lub kurierem. W takim przypadku należy brać pod uwagę ograniczenia w pracy tych instytucji i wcześniejsze przesyłanie ofert tak, aby zostały one dostarczone na czas;</w:t>
      </w:r>
    </w:p>
    <w:p w:rsidR="006D03D7" w:rsidRPr="001A670B" w:rsidRDefault="006D03D7" w:rsidP="006D03D7">
      <w:pPr>
        <w:spacing w:after="60"/>
        <w:ind w:left="284" w:hanging="284"/>
        <w:jc w:val="both"/>
        <w:rPr>
          <w:rFonts w:ascii="Verdana" w:hAnsi="Verdana" w:cs="Verdana"/>
          <w:spacing w:val="4"/>
          <w:sz w:val="20"/>
          <w:szCs w:val="20"/>
        </w:rPr>
      </w:pPr>
      <w:r w:rsidRPr="001A670B">
        <w:rPr>
          <w:rFonts w:ascii="Verdana" w:hAnsi="Verdana" w:cs="Verdana"/>
          <w:spacing w:val="4"/>
          <w:sz w:val="20"/>
          <w:szCs w:val="20"/>
        </w:rPr>
        <w:t>b)  Wykonawca, który zamierza złożyć ofertę osobiście, jak również uczestniczyć w otwarciu ofert proszony jest o wcześniejszy konta</w:t>
      </w:r>
      <w:r>
        <w:rPr>
          <w:rFonts w:ascii="Verdana" w:hAnsi="Verdana" w:cs="Verdana"/>
          <w:spacing w:val="4"/>
          <w:sz w:val="20"/>
          <w:szCs w:val="20"/>
        </w:rPr>
        <w:t>kt telefoniczny pod nr 22 209 24 63</w:t>
      </w:r>
    </w:p>
    <w:p w:rsidR="006D03D7" w:rsidRPr="001A670B" w:rsidRDefault="006D03D7" w:rsidP="006D03D7">
      <w:pPr>
        <w:spacing w:after="60"/>
        <w:ind w:left="284" w:hanging="284"/>
        <w:jc w:val="both"/>
        <w:rPr>
          <w:rFonts w:ascii="Verdana" w:hAnsi="Verdana" w:cs="Verdana"/>
          <w:spacing w:val="4"/>
          <w:sz w:val="20"/>
          <w:szCs w:val="20"/>
        </w:rPr>
      </w:pPr>
      <w:r w:rsidRPr="001A670B">
        <w:rPr>
          <w:rFonts w:ascii="Verdana" w:hAnsi="Verdana" w:cs="Verdana"/>
          <w:spacing w:val="4"/>
          <w:sz w:val="20"/>
          <w:szCs w:val="20"/>
        </w:rPr>
        <w:t>c)   W miarę możliwości zalecamy wcześniejsze dostarczanie ofert, z uwagi na to że korespondencja wpływająca do GDDKiA Oddział Warszawa podlega 24-godzinnej kwarantannie.</w:t>
      </w:r>
    </w:p>
    <w:p w:rsidR="006D03D7" w:rsidRPr="001A670B" w:rsidRDefault="006D03D7" w:rsidP="006D03D7">
      <w:pPr>
        <w:ind w:left="284" w:hanging="284"/>
        <w:jc w:val="both"/>
        <w:rPr>
          <w:rFonts w:ascii="Verdana" w:hAnsi="Verdana" w:cs="Verdana"/>
          <w:spacing w:val="4"/>
          <w:sz w:val="20"/>
          <w:szCs w:val="20"/>
        </w:rPr>
      </w:pPr>
      <w:r w:rsidRPr="001A670B">
        <w:rPr>
          <w:rFonts w:ascii="Verdana" w:hAnsi="Verdana" w:cs="Verdana"/>
          <w:spacing w:val="4"/>
          <w:sz w:val="20"/>
          <w:szCs w:val="20"/>
        </w:rPr>
        <w:t xml:space="preserve">d)  Zalecamy również aby w momencie przesłania/ złożenia oferty powiadomić o tym fakcie telefonicznie 22 209 </w:t>
      </w:r>
      <w:r>
        <w:rPr>
          <w:rFonts w:ascii="Verdana" w:hAnsi="Verdana" w:cs="Verdana"/>
          <w:spacing w:val="4"/>
          <w:sz w:val="20"/>
          <w:szCs w:val="20"/>
        </w:rPr>
        <w:t>24 63</w:t>
      </w:r>
      <w:r w:rsidRPr="001A670B">
        <w:rPr>
          <w:rFonts w:ascii="Verdana" w:hAnsi="Verdana" w:cs="Verdana"/>
          <w:spacing w:val="4"/>
          <w:sz w:val="20"/>
          <w:szCs w:val="20"/>
        </w:rPr>
        <w:t xml:space="preserve"> lub e-mail </w:t>
      </w:r>
      <w:hyperlink r:id="rId11" w:history="1">
        <w:r w:rsidRPr="0029694A">
          <w:rPr>
            <w:rStyle w:val="Hipercze"/>
            <w:rFonts w:ascii="Verdana" w:hAnsi="Verdana" w:cs="Verdana"/>
            <w:spacing w:val="4"/>
            <w:sz w:val="20"/>
            <w:szCs w:val="20"/>
          </w:rPr>
          <w:t>jgomoradzka@gddkia.gov.pl</w:t>
        </w:r>
      </w:hyperlink>
    </w:p>
    <w:p w:rsidR="006D03D7" w:rsidRDefault="006D03D7" w:rsidP="006D03D7">
      <w:pPr>
        <w:suppressAutoHyphens/>
        <w:spacing w:after="60"/>
        <w:ind w:left="709" w:hanging="709"/>
        <w:jc w:val="both"/>
        <w:rPr>
          <w:rFonts w:ascii="Verdana" w:hAnsi="Verdana"/>
          <w:color w:val="000000"/>
          <w:spacing w:val="4"/>
          <w:sz w:val="20"/>
          <w:szCs w:val="20"/>
          <w:lang w:eastAsia="ar-SA"/>
        </w:rPr>
      </w:pPr>
    </w:p>
    <w:p w:rsidR="006D03D7" w:rsidRPr="00723D7E" w:rsidRDefault="006D03D7" w:rsidP="006D03D7">
      <w:pPr>
        <w:suppressAutoHyphens/>
        <w:spacing w:after="60"/>
        <w:ind w:left="709" w:hanging="709"/>
        <w:jc w:val="both"/>
        <w:rPr>
          <w:rFonts w:ascii="Verdana" w:hAnsi="Verdana" w:cs="Verdana"/>
          <w:color w:val="FF0000"/>
          <w:spacing w:val="4"/>
          <w:sz w:val="20"/>
          <w:szCs w:val="20"/>
        </w:rPr>
      </w:pPr>
      <w:r w:rsidRPr="004E030C">
        <w:rPr>
          <w:rFonts w:ascii="Verdana" w:hAnsi="Verdana"/>
          <w:color w:val="000000"/>
          <w:spacing w:val="4"/>
          <w:sz w:val="20"/>
          <w:szCs w:val="20"/>
          <w:lang w:eastAsia="ar-SA"/>
        </w:rPr>
        <w:t>17.2.</w:t>
      </w:r>
      <w:r w:rsidRPr="004E030C">
        <w:rPr>
          <w:rFonts w:ascii="Verdana" w:hAnsi="Verdana"/>
          <w:color w:val="000000"/>
          <w:spacing w:val="4"/>
          <w:sz w:val="20"/>
          <w:szCs w:val="20"/>
          <w:lang w:eastAsia="ar-SA"/>
        </w:rPr>
        <w:tab/>
      </w:r>
      <w:r w:rsidRPr="004E030C">
        <w:rPr>
          <w:rFonts w:ascii="Verdana" w:hAnsi="Verdana" w:cs="Verdana"/>
          <w:b/>
          <w:bCs/>
          <w:spacing w:val="4"/>
          <w:sz w:val="20"/>
          <w:szCs w:val="20"/>
        </w:rPr>
        <w:t xml:space="preserve">Otwarcie ofert </w:t>
      </w:r>
      <w:r w:rsidRPr="002F6E70">
        <w:rPr>
          <w:rFonts w:ascii="Verdana" w:hAnsi="Verdana" w:cs="Verdana"/>
          <w:b/>
          <w:bCs/>
          <w:spacing w:val="4"/>
          <w:sz w:val="20"/>
          <w:szCs w:val="20"/>
        </w:rPr>
        <w:t>nastąpi</w:t>
      </w:r>
      <w:r w:rsidRPr="002F6E70">
        <w:rPr>
          <w:rFonts w:ascii="Verdana" w:hAnsi="Verdana" w:cs="Verdana"/>
          <w:spacing w:val="4"/>
          <w:sz w:val="20"/>
          <w:szCs w:val="20"/>
        </w:rPr>
        <w:t xml:space="preserve"> w terminie </w:t>
      </w:r>
      <w:r w:rsidR="006433A7">
        <w:rPr>
          <w:rFonts w:ascii="Verdana" w:hAnsi="Verdana" w:cs="Verdana"/>
          <w:b/>
          <w:spacing w:val="4"/>
          <w:sz w:val="20"/>
          <w:szCs w:val="20"/>
        </w:rPr>
        <w:t>12.01.</w:t>
      </w:r>
      <w:r w:rsidRPr="002F6E70">
        <w:rPr>
          <w:rFonts w:ascii="Verdana" w:hAnsi="Verdana" w:cs="Verdana"/>
          <w:b/>
          <w:spacing w:val="4"/>
          <w:sz w:val="20"/>
          <w:szCs w:val="20"/>
        </w:rPr>
        <w:t>202</w:t>
      </w:r>
      <w:r w:rsidR="00B61FFC">
        <w:rPr>
          <w:rFonts w:ascii="Verdana" w:hAnsi="Verdana" w:cs="Verdana"/>
          <w:b/>
          <w:spacing w:val="4"/>
          <w:sz w:val="20"/>
          <w:szCs w:val="20"/>
        </w:rPr>
        <w:t>1</w:t>
      </w:r>
      <w:r w:rsidRPr="002F6E70">
        <w:rPr>
          <w:rFonts w:ascii="Verdana" w:hAnsi="Verdana" w:cs="Verdana"/>
          <w:b/>
          <w:spacing w:val="4"/>
          <w:sz w:val="20"/>
          <w:szCs w:val="20"/>
        </w:rPr>
        <w:t xml:space="preserve"> r., o godz. 12:00</w:t>
      </w:r>
      <w:r w:rsidRPr="002F6E70">
        <w:rPr>
          <w:rFonts w:ascii="Verdana" w:hAnsi="Verdana" w:cs="Verdana"/>
          <w:spacing w:val="4"/>
          <w:sz w:val="20"/>
          <w:szCs w:val="20"/>
        </w:rPr>
        <w:t xml:space="preserve"> w siedzibie wskazanej w pkt 17.1, w pok. </w:t>
      </w:r>
      <w:r>
        <w:rPr>
          <w:rFonts w:ascii="Verdana" w:hAnsi="Verdana" w:cs="Verdana"/>
          <w:spacing w:val="4"/>
          <w:sz w:val="20"/>
          <w:szCs w:val="20"/>
        </w:rPr>
        <w:t>604</w:t>
      </w:r>
      <w:r w:rsidRPr="002F6E70">
        <w:rPr>
          <w:rFonts w:ascii="Verdana" w:hAnsi="Verdana" w:cs="Verdana"/>
          <w:spacing w:val="4"/>
          <w:sz w:val="20"/>
          <w:szCs w:val="20"/>
        </w:rPr>
        <w:t>.</w:t>
      </w:r>
    </w:p>
    <w:p w:rsidR="006D03D7" w:rsidRPr="000D21DC" w:rsidRDefault="006D03D7" w:rsidP="006D03D7">
      <w:pPr>
        <w:suppressAutoHyphens/>
        <w:spacing w:after="60"/>
        <w:ind w:left="709" w:hanging="709"/>
        <w:jc w:val="both"/>
        <w:rPr>
          <w:rFonts w:ascii="Verdana" w:hAnsi="Verdana" w:cs="Verdana"/>
          <w:sz w:val="20"/>
          <w:szCs w:val="20"/>
        </w:rPr>
      </w:pPr>
      <w:r w:rsidRPr="004952C4">
        <w:rPr>
          <w:rFonts w:ascii="Verdana" w:hAnsi="Verdana"/>
          <w:color w:val="000000"/>
          <w:spacing w:val="4"/>
          <w:sz w:val="20"/>
          <w:szCs w:val="20"/>
          <w:lang w:eastAsia="ar-SA"/>
        </w:rPr>
        <w:t>17.3.</w:t>
      </w:r>
      <w:r w:rsidRPr="004952C4">
        <w:rPr>
          <w:rFonts w:ascii="Verdana" w:hAnsi="Verdana"/>
          <w:color w:val="000000"/>
          <w:spacing w:val="4"/>
          <w:sz w:val="20"/>
          <w:szCs w:val="20"/>
          <w:lang w:eastAsia="ar-SA"/>
        </w:rPr>
        <w:tab/>
      </w:r>
      <w:r w:rsidRPr="004952C4">
        <w:rPr>
          <w:rFonts w:ascii="Verdana" w:hAnsi="Verdana" w:cs="Verdana"/>
          <w:sz w:val="20"/>
          <w:szCs w:val="20"/>
        </w:rPr>
        <w:t>Otwarcie ofert jest jawne.</w:t>
      </w:r>
    </w:p>
    <w:p w:rsidR="006D03D7" w:rsidRPr="000D21DC" w:rsidRDefault="006D03D7" w:rsidP="006D03D7">
      <w:pPr>
        <w:suppressAutoHyphens/>
        <w:spacing w:after="60"/>
        <w:ind w:left="709" w:hanging="709"/>
        <w:jc w:val="both"/>
        <w:rPr>
          <w:rFonts w:ascii="Verdana" w:hAnsi="Verdana" w:cs="Verdana"/>
          <w:sz w:val="20"/>
          <w:szCs w:val="20"/>
        </w:rPr>
      </w:pPr>
      <w:r w:rsidRPr="000D21DC">
        <w:rPr>
          <w:rFonts w:ascii="Verdana" w:hAnsi="Verdana"/>
          <w:color w:val="000000"/>
          <w:spacing w:val="4"/>
          <w:sz w:val="20"/>
          <w:szCs w:val="20"/>
          <w:lang w:eastAsia="ar-SA"/>
        </w:rPr>
        <w:t>1</w:t>
      </w:r>
      <w:r>
        <w:rPr>
          <w:rFonts w:ascii="Verdana" w:hAnsi="Verdana"/>
          <w:color w:val="000000"/>
          <w:spacing w:val="4"/>
          <w:sz w:val="20"/>
          <w:szCs w:val="20"/>
          <w:lang w:eastAsia="ar-SA"/>
        </w:rPr>
        <w:t>7</w:t>
      </w:r>
      <w:r w:rsidRPr="000D21DC">
        <w:rPr>
          <w:rFonts w:ascii="Verdana" w:hAnsi="Verdana"/>
          <w:color w:val="000000"/>
          <w:spacing w:val="4"/>
          <w:sz w:val="20"/>
          <w:szCs w:val="20"/>
          <w:lang w:eastAsia="ar-SA"/>
        </w:rPr>
        <w:t>.4.</w:t>
      </w:r>
      <w:r w:rsidRPr="000D21DC">
        <w:rPr>
          <w:rFonts w:ascii="Verdana" w:hAnsi="Verdana"/>
          <w:color w:val="000000"/>
          <w:spacing w:val="4"/>
          <w:sz w:val="20"/>
          <w:szCs w:val="20"/>
          <w:lang w:eastAsia="ar-SA"/>
        </w:rPr>
        <w:tab/>
      </w:r>
      <w:r w:rsidRPr="000D21DC">
        <w:rPr>
          <w:rFonts w:ascii="Verdana" w:hAnsi="Verdana" w:cs="Verdana"/>
          <w:sz w:val="20"/>
          <w:szCs w:val="20"/>
        </w:rPr>
        <w:t>Z zawartością ofert nie można zapoznać się przed upływem terminu do ich otwarcia.</w:t>
      </w:r>
    </w:p>
    <w:p w:rsidR="006D03D7" w:rsidRPr="000D21DC" w:rsidRDefault="006D03D7" w:rsidP="006D03D7">
      <w:pPr>
        <w:suppressAutoHyphens/>
        <w:spacing w:after="60"/>
        <w:ind w:left="709" w:hanging="709"/>
        <w:jc w:val="both"/>
        <w:rPr>
          <w:rFonts w:ascii="Verdana" w:hAnsi="Verdana" w:cs="Verdana"/>
          <w:sz w:val="20"/>
          <w:szCs w:val="20"/>
        </w:rPr>
      </w:pPr>
      <w:r w:rsidRPr="000D21DC">
        <w:rPr>
          <w:rFonts w:ascii="Verdana" w:hAnsi="Verdana"/>
          <w:color w:val="000000"/>
          <w:spacing w:val="4"/>
          <w:sz w:val="20"/>
          <w:szCs w:val="20"/>
          <w:lang w:eastAsia="ar-SA"/>
        </w:rPr>
        <w:t>1</w:t>
      </w:r>
      <w:r>
        <w:rPr>
          <w:rFonts w:ascii="Verdana" w:hAnsi="Verdana"/>
          <w:color w:val="000000"/>
          <w:spacing w:val="4"/>
          <w:sz w:val="20"/>
          <w:szCs w:val="20"/>
          <w:lang w:eastAsia="ar-SA"/>
        </w:rPr>
        <w:t>7</w:t>
      </w:r>
      <w:r w:rsidRPr="000D21DC">
        <w:rPr>
          <w:rFonts w:ascii="Verdana" w:hAnsi="Verdana"/>
          <w:color w:val="000000"/>
          <w:spacing w:val="4"/>
          <w:sz w:val="20"/>
          <w:szCs w:val="20"/>
          <w:lang w:eastAsia="ar-SA"/>
        </w:rPr>
        <w:t>.5.</w:t>
      </w:r>
      <w:r w:rsidRPr="000D21DC">
        <w:rPr>
          <w:rFonts w:ascii="Verdana" w:hAnsi="Verdana"/>
          <w:color w:val="000000"/>
          <w:spacing w:val="4"/>
          <w:sz w:val="20"/>
          <w:szCs w:val="20"/>
          <w:lang w:eastAsia="ar-SA"/>
        </w:rPr>
        <w:tab/>
      </w:r>
      <w:r w:rsidRPr="00824393">
        <w:rPr>
          <w:rFonts w:ascii="Verdana" w:hAnsi="Verdana" w:cs="Verdana"/>
          <w:sz w:val="20"/>
          <w:szCs w:val="20"/>
        </w:rPr>
        <w:t>Bezp</w:t>
      </w:r>
      <w:r>
        <w:rPr>
          <w:rFonts w:ascii="Verdana" w:hAnsi="Verdana" w:cs="Verdana"/>
          <w:sz w:val="20"/>
          <w:szCs w:val="20"/>
        </w:rPr>
        <w:t>ośrednio przed otwarciem ofert Z</w:t>
      </w:r>
      <w:r w:rsidRPr="00824393">
        <w:rPr>
          <w:rFonts w:ascii="Verdana" w:hAnsi="Verdana" w:cs="Verdana"/>
          <w:sz w:val="20"/>
          <w:szCs w:val="20"/>
        </w:rPr>
        <w:t>amawiający poda kwotę, jaką zamie</w:t>
      </w:r>
      <w:r>
        <w:rPr>
          <w:rFonts w:ascii="Verdana" w:hAnsi="Verdana" w:cs="Verdana"/>
          <w:sz w:val="20"/>
          <w:szCs w:val="20"/>
        </w:rPr>
        <w:t xml:space="preserve">rza </w:t>
      </w:r>
      <w:r w:rsidRPr="00824393">
        <w:rPr>
          <w:rFonts w:ascii="Verdana" w:hAnsi="Verdana" w:cs="Verdana"/>
          <w:sz w:val="20"/>
          <w:szCs w:val="20"/>
        </w:rPr>
        <w:t>przeznaczyć na sfinansowanie zamówienia.</w:t>
      </w:r>
    </w:p>
    <w:p w:rsidR="006D03D7" w:rsidRPr="000D21DC" w:rsidRDefault="006D03D7" w:rsidP="006D03D7">
      <w:pPr>
        <w:suppressAutoHyphens/>
        <w:spacing w:after="60"/>
        <w:ind w:left="709" w:hanging="709"/>
        <w:jc w:val="both"/>
        <w:rPr>
          <w:rFonts w:ascii="Verdana" w:hAnsi="Verdana" w:cs="Verdana"/>
          <w:sz w:val="20"/>
          <w:szCs w:val="20"/>
        </w:rPr>
      </w:pPr>
      <w:r w:rsidRPr="000D21DC">
        <w:rPr>
          <w:rFonts w:ascii="Verdana" w:hAnsi="Verdana"/>
          <w:color w:val="000000"/>
          <w:spacing w:val="4"/>
          <w:sz w:val="20"/>
          <w:szCs w:val="20"/>
          <w:lang w:eastAsia="ar-SA"/>
        </w:rPr>
        <w:t>1</w:t>
      </w:r>
      <w:r>
        <w:rPr>
          <w:rFonts w:ascii="Verdana" w:hAnsi="Verdana"/>
          <w:color w:val="000000"/>
          <w:spacing w:val="4"/>
          <w:sz w:val="20"/>
          <w:szCs w:val="20"/>
          <w:lang w:eastAsia="ar-SA"/>
        </w:rPr>
        <w:t>7</w:t>
      </w:r>
      <w:r w:rsidRPr="000D21DC">
        <w:rPr>
          <w:rFonts w:ascii="Verdana" w:hAnsi="Verdana"/>
          <w:color w:val="000000"/>
          <w:spacing w:val="4"/>
          <w:sz w:val="20"/>
          <w:szCs w:val="20"/>
          <w:lang w:eastAsia="ar-SA"/>
        </w:rPr>
        <w:t>.</w:t>
      </w:r>
      <w:r>
        <w:rPr>
          <w:rFonts w:ascii="Verdana" w:hAnsi="Verdana"/>
          <w:color w:val="000000"/>
          <w:spacing w:val="4"/>
          <w:sz w:val="20"/>
          <w:szCs w:val="20"/>
          <w:lang w:eastAsia="ar-SA"/>
        </w:rPr>
        <w:t>6</w:t>
      </w:r>
      <w:r w:rsidRPr="000D21DC">
        <w:rPr>
          <w:rFonts w:ascii="Verdana" w:hAnsi="Verdana"/>
          <w:color w:val="000000"/>
          <w:spacing w:val="4"/>
          <w:sz w:val="20"/>
          <w:szCs w:val="20"/>
          <w:lang w:eastAsia="ar-SA"/>
        </w:rPr>
        <w:t>.</w:t>
      </w:r>
      <w:r w:rsidRPr="000D21DC">
        <w:rPr>
          <w:rFonts w:ascii="Verdana" w:hAnsi="Verdana"/>
          <w:color w:val="000000"/>
          <w:spacing w:val="4"/>
          <w:sz w:val="20"/>
          <w:szCs w:val="20"/>
          <w:lang w:eastAsia="ar-SA"/>
        </w:rPr>
        <w:tab/>
      </w:r>
      <w:r w:rsidRPr="000D21DC">
        <w:rPr>
          <w:rFonts w:ascii="Verdana" w:hAnsi="Verdana" w:cs="Verdana"/>
          <w:sz w:val="20"/>
          <w:szCs w:val="20"/>
        </w:rPr>
        <w:t xml:space="preserve">Podczas otwarcia ofert podaje się nazwy (firmy) oraz adresy </w:t>
      </w:r>
      <w:r>
        <w:rPr>
          <w:rFonts w:ascii="Verdana" w:hAnsi="Verdana" w:cs="Verdana"/>
          <w:sz w:val="20"/>
          <w:szCs w:val="20"/>
        </w:rPr>
        <w:t>W</w:t>
      </w:r>
      <w:r w:rsidRPr="000D21DC">
        <w:rPr>
          <w:rFonts w:ascii="Verdana" w:hAnsi="Verdana" w:cs="Verdana"/>
          <w:sz w:val="20"/>
          <w:szCs w:val="20"/>
        </w:rPr>
        <w:t>ykonawców, a także informacje dotyczące ceny, terminu wykonania zamówienia, okresu gwarancji i warunków płatności zawartych w ofertach.</w:t>
      </w:r>
    </w:p>
    <w:p w:rsidR="006D03D7" w:rsidRPr="000D21DC" w:rsidRDefault="006D03D7" w:rsidP="006D03D7">
      <w:pPr>
        <w:suppressAutoHyphens/>
        <w:ind w:left="709" w:hanging="709"/>
        <w:jc w:val="both"/>
        <w:rPr>
          <w:rFonts w:ascii="Verdana" w:hAnsi="Verdana" w:cs="Verdana"/>
          <w:sz w:val="20"/>
          <w:szCs w:val="20"/>
        </w:rPr>
      </w:pPr>
      <w:r w:rsidRPr="000D21DC">
        <w:rPr>
          <w:rFonts w:ascii="Verdana" w:hAnsi="Verdana"/>
          <w:color w:val="000000"/>
          <w:spacing w:val="4"/>
          <w:sz w:val="20"/>
          <w:szCs w:val="20"/>
          <w:lang w:eastAsia="ar-SA"/>
        </w:rPr>
        <w:t>1</w:t>
      </w:r>
      <w:r>
        <w:rPr>
          <w:rFonts w:ascii="Verdana" w:hAnsi="Verdana"/>
          <w:color w:val="000000"/>
          <w:spacing w:val="4"/>
          <w:sz w:val="20"/>
          <w:szCs w:val="20"/>
          <w:lang w:eastAsia="ar-SA"/>
        </w:rPr>
        <w:t>7</w:t>
      </w:r>
      <w:r w:rsidRPr="000D21DC">
        <w:rPr>
          <w:rFonts w:ascii="Verdana" w:hAnsi="Verdana"/>
          <w:color w:val="000000"/>
          <w:spacing w:val="4"/>
          <w:sz w:val="20"/>
          <w:szCs w:val="20"/>
          <w:lang w:eastAsia="ar-SA"/>
        </w:rPr>
        <w:t>.</w:t>
      </w:r>
      <w:r>
        <w:rPr>
          <w:rFonts w:ascii="Verdana" w:hAnsi="Verdana"/>
          <w:color w:val="000000"/>
          <w:spacing w:val="4"/>
          <w:sz w:val="20"/>
          <w:szCs w:val="20"/>
          <w:lang w:eastAsia="ar-SA"/>
        </w:rPr>
        <w:t>7</w:t>
      </w:r>
      <w:r w:rsidRPr="000D21DC">
        <w:rPr>
          <w:rFonts w:ascii="Verdana" w:hAnsi="Verdana"/>
          <w:color w:val="000000"/>
          <w:spacing w:val="4"/>
          <w:sz w:val="20"/>
          <w:szCs w:val="20"/>
          <w:lang w:eastAsia="ar-SA"/>
        </w:rPr>
        <w:t>.</w:t>
      </w:r>
      <w:r w:rsidRPr="000D21DC">
        <w:rPr>
          <w:rFonts w:ascii="Verdana" w:hAnsi="Verdana"/>
          <w:color w:val="000000"/>
          <w:spacing w:val="4"/>
          <w:sz w:val="20"/>
          <w:szCs w:val="20"/>
          <w:lang w:eastAsia="ar-SA"/>
        </w:rPr>
        <w:tab/>
      </w:r>
      <w:r w:rsidRPr="000D21DC">
        <w:rPr>
          <w:rFonts w:ascii="Verdana" w:hAnsi="Verdana" w:cs="Verdana"/>
          <w:sz w:val="20"/>
          <w:szCs w:val="20"/>
        </w:rPr>
        <w:t xml:space="preserve">Niezwłocznie po otwarciu ofert </w:t>
      </w:r>
      <w:r>
        <w:rPr>
          <w:rFonts w:ascii="Verdana" w:hAnsi="Verdana" w:cs="Verdana"/>
          <w:sz w:val="20"/>
          <w:szCs w:val="20"/>
        </w:rPr>
        <w:t>Z</w:t>
      </w:r>
      <w:r w:rsidRPr="000D21DC">
        <w:rPr>
          <w:rFonts w:ascii="Verdana" w:hAnsi="Verdana" w:cs="Verdana"/>
          <w:sz w:val="20"/>
          <w:szCs w:val="20"/>
        </w:rPr>
        <w:t>amawiający zamieści na stronie internetowej informacje dotyczące:</w:t>
      </w:r>
    </w:p>
    <w:p w:rsidR="006D03D7" w:rsidRPr="000D21DC" w:rsidRDefault="006D03D7" w:rsidP="006D03D7">
      <w:pPr>
        <w:tabs>
          <w:tab w:val="left" w:pos="1134"/>
        </w:tabs>
        <w:spacing w:line="280" w:lineRule="exact"/>
        <w:ind w:left="720"/>
        <w:jc w:val="both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1)</w:t>
      </w:r>
      <w:r w:rsidRPr="000D21DC">
        <w:rPr>
          <w:rFonts w:ascii="Verdana" w:hAnsi="Verdana" w:cs="Verdana"/>
          <w:sz w:val="20"/>
          <w:szCs w:val="20"/>
        </w:rPr>
        <w:tab/>
        <w:t xml:space="preserve">kwoty, jaką zamierza przeznaczyć na sfinansowanie zamówienia; </w:t>
      </w:r>
    </w:p>
    <w:p w:rsidR="006D03D7" w:rsidRPr="000D21DC" w:rsidRDefault="006D03D7" w:rsidP="006D03D7">
      <w:pPr>
        <w:tabs>
          <w:tab w:val="left" w:pos="1134"/>
        </w:tabs>
        <w:spacing w:line="280" w:lineRule="exact"/>
        <w:ind w:left="720"/>
        <w:jc w:val="both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2)</w:t>
      </w:r>
      <w:r w:rsidRPr="000D21DC">
        <w:rPr>
          <w:rFonts w:ascii="Verdana" w:hAnsi="Verdana" w:cs="Verdana"/>
          <w:sz w:val="20"/>
          <w:szCs w:val="20"/>
        </w:rPr>
        <w:tab/>
        <w:t xml:space="preserve">firm oraz adresów </w:t>
      </w:r>
      <w:r>
        <w:rPr>
          <w:rFonts w:ascii="Verdana" w:hAnsi="Verdana" w:cs="Verdana"/>
          <w:sz w:val="20"/>
          <w:szCs w:val="20"/>
        </w:rPr>
        <w:t>W</w:t>
      </w:r>
      <w:r w:rsidRPr="000D21DC">
        <w:rPr>
          <w:rFonts w:ascii="Verdana" w:hAnsi="Verdana" w:cs="Verdana"/>
          <w:sz w:val="20"/>
          <w:szCs w:val="20"/>
        </w:rPr>
        <w:t xml:space="preserve">ykonawców, którzy złożyli oferty w terminie; </w:t>
      </w:r>
    </w:p>
    <w:p w:rsidR="006D03D7" w:rsidRDefault="006D03D7" w:rsidP="006D03D7">
      <w:pPr>
        <w:tabs>
          <w:tab w:val="left" w:pos="1134"/>
        </w:tabs>
        <w:spacing w:line="280" w:lineRule="exact"/>
        <w:ind w:left="1134" w:hanging="425"/>
        <w:jc w:val="both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3)</w:t>
      </w:r>
      <w:r w:rsidRPr="000D21DC">
        <w:rPr>
          <w:rFonts w:ascii="Verdana" w:hAnsi="Verdana" w:cs="Verdana"/>
          <w:sz w:val="20"/>
          <w:szCs w:val="20"/>
        </w:rPr>
        <w:tab/>
        <w:t>ceny, terminu wykonania zamówienia, okresu gwarancji i warunków płatności zawartych w ofertach.</w:t>
      </w:r>
    </w:p>
    <w:p w:rsidR="00950D58" w:rsidRPr="00F83499" w:rsidRDefault="00950D58" w:rsidP="003461A9">
      <w:pPr>
        <w:spacing w:before="120"/>
        <w:ind w:left="1134" w:right="281"/>
        <w:jc w:val="both"/>
        <w:rPr>
          <w:rStyle w:val="Wyrnieniedelikatne"/>
          <w:rFonts w:ascii="Verdana" w:hAnsi="Verdana"/>
          <w:color w:val="0070C0"/>
          <w:sz w:val="20"/>
          <w:szCs w:val="20"/>
        </w:rPr>
      </w:pPr>
    </w:p>
    <w:p w:rsidR="000D21DC" w:rsidRPr="00E65B44" w:rsidRDefault="00F23B29" w:rsidP="003461A9">
      <w:pPr>
        <w:suppressAutoHyphens/>
        <w:rPr>
          <w:rFonts w:ascii="Verdana" w:hAnsi="Verdana"/>
          <w:b/>
          <w:sz w:val="20"/>
          <w:szCs w:val="20"/>
          <w:lang w:eastAsia="ar-SA"/>
        </w:rPr>
      </w:pPr>
      <w:r w:rsidRPr="00E65B44">
        <w:rPr>
          <w:rFonts w:ascii="Verdana" w:hAnsi="Verdana"/>
          <w:b/>
          <w:sz w:val="20"/>
          <w:szCs w:val="20"/>
          <w:lang w:eastAsia="ar-SA"/>
        </w:rPr>
        <w:t>1</w:t>
      </w:r>
      <w:r>
        <w:rPr>
          <w:rFonts w:ascii="Verdana" w:hAnsi="Verdana"/>
          <w:b/>
          <w:sz w:val="20"/>
          <w:szCs w:val="20"/>
          <w:lang w:eastAsia="ar-SA"/>
        </w:rPr>
        <w:t>8</w:t>
      </w:r>
      <w:r w:rsidR="000D21DC" w:rsidRPr="00E65B44">
        <w:rPr>
          <w:rFonts w:ascii="Verdana" w:hAnsi="Verdana"/>
          <w:b/>
          <w:sz w:val="20"/>
          <w:szCs w:val="20"/>
          <w:lang w:eastAsia="ar-SA"/>
        </w:rPr>
        <w:t>.</w:t>
      </w:r>
      <w:r w:rsidR="000D21DC" w:rsidRPr="00E65B44">
        <w:rPr>
          <w:rFonts w:ascii="Verdana" w:hAnsi="Verdana"/>
          <w:b/>
          <w:sz w:val="20"/>
          <w:szCs w:val="20"/>
          <w:lang w:eastAsia="ar-SA"/>
        </w:rPr>
        <w:tab/>
      </w:r>
      <w:r w:rsidR="000D21DC" w:rsidRPr="00E65B44">
        <w:rPr>
          <w:rFonts w:ascii="Verdana" w:hAnsi="Verdana" w:cs="Verdana"/>
          <w:b/>
          <w:bCs/>
          <w:sz w:val="20"/>
          <w:szCs w:val="20"/>
        </w:rPr>
        <w:t>TERMIN ZWIĄZANIA OFERTĄ</w:t>
      </w:r>
    </w:p>
    <w:p w:rsidR="00E65B44" w:rsidRPr="00E65B44" w:rsidRDefault="00F23B29" w:rsidP="003461A9">
      <w:pPr>
        <w:suppressAutoHyphens/>
        <w:spacing w:before="120"/>
        <w:ind w:left="709" w:hanging="709"/>
        <w:jc w:val="both"/>
        <w:rPr>
          <w:rFonts w:ascii="Verdana" w:hAnsi="Verdana" w:cs="Verdana"/>
          <w:sz w:val="20"/>
          <w:szCs w:val="20"/>
        </w:rPr>
      </w:pPr>
      <w:r w:rsidRPr="00E65B44">
        <w:rPr>
          <w:rFonts w:ascii="Verdana" w:hAnsi="Verdana"/>
          <w:color w:val="000000"/>
          <w:spacing w:val="4"/>
          <w:sz w:val="20"/>
          <w:szCs w:val="20"/>
          <w:lang w:eastAsia="ar-SA"/>
        </w:rPr>
        <w:t>1</w:t>
      </w:r>
      <w:r>
        <w:rPr>
          <w:rFonts w:ascii="Verdana" w:hAnsi="Verdana"/>
          <w:color w:val="000000"/>
          <w:spacing w:val="4"/>
          <w:sz w:val="20"/>
          <w:szCs w:val="20"/>
          <w:lang w:eastAsia="ar-SA"/>
        </w:rPr>
        <w:t>8</w:t>
      </w:r>
      <w:r w:rsidR="00E65B44" w:rsidRPr="00E65B44">
        <w:rPr>
          <w:rFonts w:ascii="Verdana" w:hAnsi="Verdana"/>
          <w:color w:val="000000"/>
          <w:spacing w:val="4"/>
          <w:sz w:val="20"/>
          <w:szCs w:val="20"/>
          <w:lang w:eastAsia="ar-SA"/>
        </w:rPr>
        <w:t>.1.</w:t>
      </w:r>
      <w:r w:rsidR="00E65B44" w:rsidRPr="00E65B44">
        <w:rPr>
          <w:rFonts w:ascii="Verdana" w:hAnsi="Verdana"/>
          <w:color w:val="000000"/>
          <w:spacing w:val="4"/>
          <w:sz w:val="20"/>
          <w:szCs w:val="20"/>
          <w:lang w:eastAsia="ar-SA"/>
        </w:rPr>
        <w:tab/>
      </w:r>
      <w:r w:rsidR="00E65B44" w:rsidRPr="00E65B44">
        <w:rPr>
          <w:rFonts w:ascii="Verdana" w:hAnsi="Verdana" w:cs="Verdana"/>
          <w:spacing w:val="4"/>
          <w:sz w:val="20"/>
          <w:szCs w:val="20"/>
        </w:rPr>
        <w:t xml:space="preserve">Termin związania ofertą wynosi </w:t>
      </w:r>
      <w:r w:rsidR="00824393" w:rsidRPr="006E458C">
        <w:rPr>
          <w:rFonts w:ascii="Verdana" w:hAnsi="Verdana" w:cs="Verdana"/>
          <w:b/>
          <w:spacing w:val="4"/>
          <w:sz w:val="20"/>
          <w:szCs w:val="20"/>
        </w:rPr>
        <w:t>30</w:t>
      </w:r>
      <w:r w:rsidR="001C2925" w:rsidRPr="006E458C">
        <w:rPr>
          <w:rFonts w:ascii="Verdana" w:hAnsi="Verdana" w:cs="Verdana"/>
          <w:b/>
          <w:spacing w:val="4"/>
          <w:sz w:val="20"/>
          <w:szCs w:val="20"/>
        </w:rPr>
        <w:t xml:space="preserve"> </w:t>
      </w:r>
      <w:r w:rsidR="00E65B44" w:rsidRPr="006E458C">
        <w:rPr>
          <w:rFonts w:ascii="Verdana" w:hAnsi="Verdana" w:cs="Verdana"/>
          <w:b/>
          <w:bCs/>
          <w:spacing w:val="4"/>
          <w:sz w:val="20"/>
          <w:szCs w:val="20"/>
        </w:rPr>
        <w:t>dni</w:t>
      </w:r>
      <w:r w:rsidR="00E65B44" w:rsidRPr="006E458C">
        <w:rPr>
          <w:rFonts w:ascii="Verdana" w:hAnsi="Verdana" w:cs="Verdana"/>
          <w:spacing w:val="4"/>
          <w:sz w:val="20"/>
          <w:szCs w:val="20"/>
        </w:rPr>
        <w:t>.</w:t>
      </w:r>
      <w:r w:rsidR="00E65B44" w:rsidRPr="00E65B44">
        <w:rPr>
          <w:rFonts w:ascii="Verdana" w:hAnsi="Verdana" w:cs="Verdana"/>
          <w:spacing w:val="4"/>
          <w:sz w:val="20"/>
          <w:szCs w:val="20"/>
        </w:rPr>
        <w:t xml:space="preserve"> Bieg terminu związania ofertą rozpoczyna się wraz z upływem terminu składania ofert.</w:t>
      </w:r>
    </w:p>
    <w:p w:rsidR="00E65B44" w:rsidRPr="00E65B44" w:rsidRDefault="00F23B29" w:rsidP="003461A9">
      <w:pPr>
        <w:suppressAutoHyphens/>
        <w:spacing w:before="120"/>
        <w:ind w:left="709" w:hanging="709"/>
        <w:jc w:val="both"/>
        <w:rPr>
          <w:rFonts w:ascii="Verdana" w:hAnsi="Verdana" w:cs="Verdana"/>
          <w:sz w:val="20"/>
          <w:szCs w:val="20"/>
        </w:rPr>
      </w:pPr>
      <w:r w:rsidRPr="00E65B44">
        <w:rPr>
          <w:rFonts w:ascii="Verdana" w:hAnsi="Verdana"/>
          <w:color w:val="000000"/>
          <w:spacing w:val="4"/>
          <w:sz w:val="20"/>
          <w:szCs w:val="20"/>
          <w:lang w:eastAsia="ar-SA"/>
        </w:rPr>
        <w:lastRenderedPageBreak/>
        <w:t>1</w:t>
      </w:r>
      <w:r>
        <w:rPr>
          <w:rFonts w:ascii="Verdana" w:hAnsi="Verdana"/>
          <w:color w:val="000000"/>
          <w:spacing w:val="4"/>
          <w:sz w:val="20"/>
          <w:szCs w:val="20"/>
          <w:lang w:eastAsia="ar-SA"/>
        </w:rPr>
        <w:t>8</w:t>
      </w:r>
      <w:r w:rsidR="00E65B44" w:rsidRPr="00E65B44">
        <w:rPr>
          <w:rFonts w:ascii="Verdana" w:hAnsi="Verdana"/>
          <w:color w:val="000000"/>
          <w:spacing w:val="4"/>
          <w:sz w:val="20"/>
          <w:szCs w:val="20"/>
          <w:lang w:eastAsia="ar-SA"/>
        </w:rPr>
        <w:t>.2.</w:t>
      </w:r>
      <w:r w:rsidR="00E65B44" w:rsidRPr="00E65B44">
        <w:rPr>
          <w:rFonts w:ascii="Verdana" w:hAnsi="Verdana"/>
          <w:color w:val="000000"/>
          <w:spacing w:val="4"/>
          <w:sz w:val="20"/>
          <w:szCs w:val="20"/>
          <w:lang w:eastAsia="ar-SA"/>
        </w:rPr>
        <w:tab/>
      </w:r>
      <w:r w:rsidR="00E65B44" w:rsidRPr="00E65B44">
        <w:rPr>
          <w:rFonts w:ascii="Verdana" w:hAnsi="Verdana" w:cs="Verdana"/>
          <w:sz w:val="20"/>
          <w:szCs w:val="20"/>
        </w:rPr>
        <w:t>Wykonawca samodzielnie lub na wniosek Zamawiającego może przedłużyć termin związania ofertą, z tym że Zamawiający może tylko raz, co najmniej na 3 dni przed upływem terminu związania ofertą, zwrócić się do Wykonawców o wyrażenie zgody na przedłużenie terminu</w:t>
      </w:r>
      <w:r w:rsidR="00E65B44" w:rsidRPr="00E65B44">
        <w:rPr>
          <w:rFonts w:ascii="Verdana" w:hAnsi="Verdana" w:cs="Verdana"/>
          <w:spacing w:val="4"/>
          <w:sz w:val="20"/>
          <w:szCs w:val="20"/>
        </w:rPr>
        <w:t xml:space="preserve">, o którym mowa w ust. 1 </w:t>
      </w:r>
      <w:r w:rsidR="00E65B44" w:rsidRPr="00E65B44">
        <w:rPr>
          <w:rFonts w:ascii="Verdana" w:hAnsi="Verdana" w:cs="Verdana"/>
          <w:sz w:val="20"/>
          <w:szCs w:val="20"/>
        </w:rPr>
        <w:t>o oznaczony okres, nie dłuższy jednak niż 60 dni.</w:t>
      </w:r>
    </w:p>
    <w:p w:rsidR="00E65B44" w:rsidRPr="00E65B44" w:rsidRDefault="00F23B29" w:rsidP="003461A9">
      <w:pPr>
        <w:suppressAutoHyphens/>
        <w:spacing w:before="120"/>
        <w:ind w:left="709" w:hanging="709"/>
        <w:jc w:val="both"/>
        <w:rPr>
          <w:rFonts w:ascii="Verdana" w:hAnsi="Verdana" w:cs="Verdana"/>
          <w:sz w:val="20"/>
          <w:szCs w:val="20"/>
        </w:rPr>
      </w:pPr>
      <w:r w:rsidRPr="00E65B44">
        <w:rPr>
          <w:rFonts w:ascii="Verdana" w:hAnsi="Verdana"/>
          <w:color w:val="000000"/>
          <w:spacing w:val="4"/>
          <w:sz w:val="20"/>
          <w:szCs w:val="20"/>
          <w:lang w:eastAsia="ar-SA"/>
        </w:rPr>
        <w:t>1</w:t>
      </w:r>
      <w:r>
        <w:rPr>
          <w:rFonts w:ascii="Verdana" w:hAnsi="Verdana"/>
          <w:color w:val="000000"/>
          <w:spacing w:val="4"/>
          <w:sz w:val="20"/>
          <w:szCs w:val="20"/>
          <w:lang w:eastAsia="ar-SA"/>
        </w:rPr>
        <w:t>8</w:t>
      </w:r>
      <w:r w:rsidR="00E65B44" w:rsidRPr="00E65B44">
        <w:rPr>
          <w:rFonts w:ascii="Verdana" w:hAnsi="Verdana"/>
          <w:color w:val="000000"/>
          <w:spacing w:val="4"/>
          <w:sz w:val="20"/>
          <w:szCs w:val="20"/>
          <w:lang w:eastAsia="ar-SA"/>
        </w:rPr>
        <w:t>.3.</w:t>
      </w:r>
      <w:r w:rsidR="00E65B44" w:rsidRPr="00E65B44">
        <w:rPr>
          <w:rFonts w:ascii="Verdana" w:hAnsi="Verdana"/>
          <w:color w:val="000000"/>
          <w:spacing w:val="4"/>
          <w:sz w:val="20"/>
          <w:szCs w:val="20"/>
          <w:lang w:eastAsia="ar-SA"/>
        </w:rPr>
        <w:tab/>
      </w:r>
      <w:r w:rsidR="00E65B44" w:rsidRPr="00E65B44">
        <w:rPr>
          <w:rFonts w:ascii="Verdana" w:hAnsi="Verdana" w:cs="Verdana"/>
          <w:spacing w:val="4"/>
          <w:sz w:val="20"/>
          <w:szCs w:val="20"/>
        </w:rPr>
        <w:t>Przedłużenie terminu związania ofertą jest dopuszczalne tylko z jednoczesnym przedłużeniem okresu ważności wadium albo, jeżeli nie jest to możliwie, z wniesieniem nowego wadium na przedłużony okres związania ofertą</w:t>
      </w:r>
      <w:r w:rsidR="00904ACA">
        <w:rPr>
          <w:rFonts w:ascii="Verdana" w:hAnsi="Verdana" w:cs="Verdana"/>
          <w:spacing w:val="4"/>
          <w:sz w:val="20"/>
          <w:szCs w:val="20"/>
        </w:rPr>
        <w:t xml:space="preserve">.  </w:t>
      </w:r>
      <w:r w:rsidR="00E65B44" w:rsidRPr="00E65B44">
        <w:rPr>
          <w:rFonts w:ascii="Verdana" w:hAnsi="Verdana" w:cs="Verdana"/>
          <w:sz w:val="20"/>
          <w:szCs w:val="20"/>
        </w:rPr>
        <w:t>Jeżeli przedłużenie terminu związania ofertą dokonywane jest po wyborze oferty najkorzystniejszej, obowiązek wniesienia nowego wadium lub jego przedłużenia</w:t>
      </w:r>
      <w:r w:rsidR="00904ACA">
        <w:rPr>
          <w:rFonts w:ascii="Verdana" w:hAnsi="Verdana" w:cs="Verdana"/>
          <w:i/>
          <w:sz w:val="20"/>
          <w:szCs w:val="20"/>
        </w:rPr>
        <w:t xml:space="preserve"> </w:t>
      </w:r>
      <w:r w:rsidR="00E65B44" w:rsidRPr="00E65B44">
        <w:rPr>
          <w:rFonts w:ascii="Verdana" w:hAnsi="Verdana" w:cs="Verdana"/>
          <w:sz w:val="20"/>
          <w:szCs w:val="20"/>
        </w:rPr>
        <w:t>dotyczy jedynie Wykonawcy, którego oferta została wybrana jako najkorzystniejsza.</w:t>
      </w:r>
    </w:p>
    <w:p w:rsidR="00CE352E" w:rsidRDefault="00F23B29" w:rsidP="006E49AB">
      <w:pPr>
        <w:suppressAutoHyphens/>
        <w:spacing w:before="120"/>
        <w:ind w:left="709" w:hanging="709"/>
        <w:jc w:val="both"/>
        <w:rPr>
          <w:rFonts w:ascii="Verdana" w:hAnsi="Verdana" w:cs="Verdana"/>
          <w:sz w:val="20"/>
          <w:szCs w:val="20"/>
        </w:rPr>
      </w:pPr>
      <w:r w:rsidRPr="00E65B44">
        <w:rPr>
          <w:rFonts w:ascii="Verdana" w:hAnsi="Verdana"/>
          <w:color w:val="000000"/>
          <w:spacing w:val="4"/>
          <w:sz w:val="20"/>
          <w:szCs w:val="20"/>
          <w:lang w:eastAsia="ar-SA"/>
        </w:rPr>
        <w:t>1</w:t>
      </w:r>
      <w:r>
        <w:rPr>
          <w:rFonts w:ascii="Verdana" w:hAnsi="Verdana"/>
          <w:color w:val="000000"/>
          <w:spacing w:val="4"/>
          <w:sz w:val="20"/>
          <w:szCs w:val="20"/>
          <w:lang w:eastAsia="ar-SA"/>
        </w:rPr>
        <w:t>8</w:t>
      </w:r>
      <w:r w:rsidR="00E65B44" w:rsidRPr="00E65B44">
        <w:rPr>
          <w:rFonts w:ascii="Verdana" w:hAnsi="Verdana"/>
          <w:color w:val="000000"/>
          <w:spacing w:val="4"/>
          <w:sz w:val="20"/>
          <w:szCs w:val="20"/>
          <w:lang w:eastAsia="ar-SA"/>
        </w:rPr>
        <w:t>.4.</w:t>
      </w:r>
      <w:r w:rsidR="00E65B44" w:rsidRPr="00E65B44">
        <w:rPr>
          <w:rFonts w:ascii="Verdana" w:hAnsi="Verdana"/>
          <w:color w:val="000000"/>
          <w:spacing w:val="4"/>
          <w:sz w:val="20"/>
          <w:szCs w:val="20"/>
          <w:lang w:eastAsia="ar-SA"/>
        </w:rPr>
        <w:tab/>
      </w:r>
      <w:r w:rsidR="00E65B44" w:rsidRPr="00E65B44">
        <w:rPr>
          <w:rFonts w:ascii="Verdana" w:hAnsi="Verdana" w:cs="Verdana"/>
          <w:sz w:val="20"/>
          <w:szCs w:val="20"/>
        </w:rPr>
        <w:t>W przypadku wniesienia odwołania po upływie terminu składania ofert bieg terminu związania ofertą ulegnie zawieszeniu do czasu ogłoszenia przez Krajową Izbę Odwoławczą orzeczenia.</w:t>
      </w:r>
    </w:p>
    <w:p w:rsidR="00AF39A2" w:rsidRDefault="00AF39A2" w:rsidP="009960A5">
      <w:pPr>
        <w:suppressAutoHyphens/>
        <w:spacing w:before="120"/>
        <w:jc w:val="both"/>
        <w:rPr>
          <w:rFonts w:ascii="Verdana" w:hAnsi="Verdana" w:cs="Verdana"/>
          <w:sz w:val="20"/>
          <w:szCs w:val="20"/>
        </w:rPr>
      </w:pPr>
    </w:p>
    <w:p w:rsidR="00094748" w:rsidRDefault="00F23B29" w:rsidP="00AE6F44">
      <w:pPr>
        <w:suppressAutoHyphens/>
        <w:ind w:left="705" w:right="-2" w:hanging="705"/>
        <w:jc w:val="both"/>
        <w:rPr>
          <w:rFonts w:ascii="Verdana" w:hAnsi="Verdana" w:cs="Verdana"/>
          <w:b/>
          <w:bCs/>
          <w:sz w:val="20"/>
          <w:szCs w:val="20"/>
        </w:rPr>
      </w:pPr>
      <w:r w:rsidRPr="00094748">
        <w:rPr>
          <w:rFonts w:ascii="Verdana" w:hAnsi="Verdana"/>
          <w:b/>
          <w:sz w:val="20"/>
          <w:szCs w:val="20"/>
          <w:lang w:eastAsia="ar-SA"/>
        </w:rPr>
        <w:t>1</w:t>
      </w:r>
      <w:r>
        <w:rPr>
          <w:rFonts w:ascii="Verdana" w:hAnsi="Verdana"/>
          <w:b/>
          <w:sz w:val="20"/>
          <w:szCs w:val="20"/>
          <w:lang w:eastAsia="ar-SA"/>
        </w:rPr>
        <w:t>9</w:t>
      </w:r>
      <w:r w:rsidR="00094748" w:rsidRPr="00094748">
        <w:rPr>
          <w:rFonts w:ascii="Verdana" w:hAnsi="Verdana"/>
          <w:b/>
          <w:sz w:val="20"/>
          <w:szCs w:val="20"/>
          <w:lang w:eastAsia="ar-SA"/>
        </w:rPr>
        <w:t>.</w:t>
      </w:r>
      <w:r w:rsidR="00094748" w:rsidRPr="00094748">
        <w:rPr>
          <w:rFonts w:ascii="Verdana" w:hAnsi="Verdana"/>
          <w:b/>
          <w:sz w:val="20"/>
          <w:szCs w:val="20"/>
          <w:lang w:eastAsia="ar-SA"/>
        </w:rPr>
        <w:tab/>
      </w:r>
      <w:r w:rsidR="00094748" w:rsidRPr="00094748">
        <w:rPr>
          <w:rFonts w:ascii="Verdana" w:hAnsi="Verdana" w:cs="Verdana"/>
          <w:b/>
          <w:bCs/>
          <w:sz w:val="20"/>
          <w:szCs w:val="20"/>
        </w:rPr>
        <w:t>KRYTERIA WYBORU I SPOSÓB OCENY OFERT ORAZ UDZIELENIE ZAMÓWIENIA</w:t>
      </w:r>
    </w:p>
    <w:p w:rsidR="00BF6654" w:rsidRPr="00BF6654" w:rsidRDefault="00BF6654" w:rsidP="00BF6654">
      <w:pPr>
        <w:suppressAutoHyphens/>
        <w:spacing w:before="120"/>
        <w:ind w:left="709" w:hanging="709"/>
        <w:jc w:val="both"/>
        <w:rPr>
          <w:rFonts w:ascii="Verdana" w:hAnsi="Verdana"/>
          <w:sz w:val="20"/>
          <w:szCs w:val="20"/>
        </w:rPr>
      </w:pPr>
      <w:r w:rsidRPr="00BF6654">
        <w:rPr>
          <w:rFonts w:ascii="Verdana" w:hAnsi="Verdana"/>
          <w:color w:val="000000"/>
          <w:spacing w:val="4"/>
          <w:sz w:val="20"/>
          <w:szCs w:val="20"/>
          <w:lang w:eastAsia="ar-SA"/>
        </w:rPr>
        <w:t>19.1.</w:t>
      </w:r>
      <w:r w:rsidRPr="00BF6654">
        <w:rPr>
          <w:rFonts w:ascii="Verdana" w:hAnsi="Verdana"/>
          <w:color w:val="000000"/>
          <w:spacing w:val="4"/>
          <w:sz w:val="20"/>
          <w:szCs w:val="20"/>
          <w:lang w:eastAsia="ar-SA"/>
        </w:rPr>
        <w:tab/>
      </w:r>
      <w:r w:rsidRPr="00BF6654">
        <w:rPr>
          <w:rFonts w:ascii="Verdana" w:hAnsi="Verdana"/>
          <w:sz w:val="20"/>
          <w:szCs w:val="20"/>
        </w:rPr>
        <w:t>Przy dokonywaniu wyboru najkorzystniejszej oferty Zamawiający stosować będzie następujące kryteria oceny ofert:</w:t>
      </w:r>
    </w:p>
    <w:p w:rsidR="00BF6654" w:rsidRPr="00BF6654" w:rsidRDefault="00BF6654" w:rsidP="00BF6654">
      <w:pPr>
        <w:suppressAutoHyphens/>
        <w:spacing w:before="120"/>
        <w:ind w:left="709" w:hanging="709"/>
        <w:jc w:val="both"/>
        <w:rPr>
          <w:rFonts w:ascii="Verdana" w:hAnsi="Verdana"/>
          <w:sz w:val="20"/>
          <w:szCs w:val="20"/>
        </w:rPr>
      </w:pPr>
    </w:p>
    <w:p w:rsidR="00BF6654" w:rsidRPr="00BF6654" w:rsidRDefault="00BF6654" w:rsidP="005409D9">
      <w:pPr>
        <w:spacing w:line="360" w:lineRule="auto"/>
        <w:ind w:left="567" w:firstLine="142"/>
        <w:jc w:val="both"/>
        <w:rPr>
          <w:rFonts w:ascii="Verdana" w:eastAsia="Calibri" w:hAnsi="Verdana" w:cs="Calibri"/>
          <w:b/>
          <w:sz w:val="20"/>
          <w:szCs w:val="20"/>
          <w:lang w:eastAsia="en-US"/>
        </w:rPr>
      </w:pPr>
      <w:r w:rsidRPr="00BF6654">
        <w:rPr>
          <w:rFonts w:ascii="Verdana" w:eastAsia="Calibri" w:hAnsi="Verdana" w:cs="Calibri"/>
          <w:b/>
          <w:sz w:val="20"/>
          <w:szCs w:val="20"/>
          <w:lang w:eastAsia="en-US"/>
        </w:rPr>
        <w:t>Cena</w:t>
      </w:r>
      <w:r w:rsidRPr="00BF6654">
        <w:rPr>
          <w:rFonts w:ascii="Verdana" w:eastAsia="Calibri" w:hAnsi="Verdana" w:cs="Calibri"/>
          <w:b/>
          <w:sz w:val="20"/>
          <w:szCs w:val="20"/>
          <w:lang w:eastAsia="en-US"/>
        </w:rPr>
        <w:tab/>
      </w:r>
      <w:r w:rsidRPr="00BF6654">
        <w:rPr>
          <w:rFonts w:ascii="Verdana" w:eastAsia="Calibri" w:hAnsi="Verdana" w:cs="Calibri"/>
          <w:b/>
          <w:sz w:val="20"/>
          <w:szCs w:val="20"/>
          <w:lang w:eastAsia="en-US"/>
        </w:rPr>
        <w:tab/>
      </w:r>
      <w:r w:rsidRPr="00BF6654">
        <w:rPr>
          <w:rFonts w:ascii="Verdana" w:eastAsia="Calibri" w:hAnsi="Verdana" w:cs="Calibri"/>
          <w:b/>
          <w:sz w:val="20"/>
          <w:szCs w:val="20"/>
          <w:lang w:eastAsia="en-US"/>
        </w:rPr>
        <w:tab/>
      </w:r>
      <w:r w:rsidRPr="00BF6654">
        <w:rPr>
          <w:rFonts w:ascii="Verdana" w:eastAsia="Calibri" w:hAnsi="Verdana" w:cs="Calibri"/>
          <w:b/>
          <w:sz w:val="20"/>
          <w:szCs w:val="20"/>
          <w:lang w:eastAsia="en-US"/>
        </w:rPr>
        <w:tab/>
      </w:r>
      <w:r w:rsidRPr="00BF6654">
        <w:rPr>
          <w:rFonts w:ascii="Verdana" w:eastAsia="Calibri" w:hAnsi="Verdana" w:cs="Calibri"/>
          <w:b/>
          <w:sz w:val="20"/>
          <w:szCs w:val="20"/>
          <w:lang w:eastAsia="en-US"/>
        </w:rPr>
        <w:tab/>
      </w:r>
      <w:r w:rsidRPr="00BF6654">
        <w:rPr>
          <w:rFonts w:ascii="Verdana" w:eastAsia="Calibri" w:hAnsi="Verdana" w:cs="Calibri"/>
          <w:b/>
          <w:sz w:val="20"/>
          <w:szCs w:val="20"/>
          <w:lang w:eastAsia="en-US"/>
        </w:rPr>
        <w:tab/>
      </w:r>
      <w:r w:rsidRPr="00BF6654">
        <w:rPr>
          <w:rFonts w:ascii="Verdana" w:eastAsia="Calibri" w:hAnsi="Verdana" w:cs="Calibri"/>
          <w:b/>
          <w:sz w:val="20"/>
          <w:szCs w:val="20"/>
          <w:lang w:eastAsia="en-US"/>
        </w:rPr>
        <w:tab/>
      </w:r>
      <w:r w:rsidRPr="00BF6654">
        <w:rPr>
          <w:rFonts w:ascii="Verdana" w:eastAsia="Calibri" w:hAnsi="Verdana" w:cs="Calibri"/>
          <w:b/>
          <w:sz w:val="20"/>
          <w:szCs w:val="20"/>
          <w:lang w:eastAsia="en-US"/>
        </w:rPr>
        <w:tab/>
        <w:t>- 60 % = 60 pkt.</w:t>
      </w:r>
    </w:p>
    <w:p w:rsidR="00BF6654" w:rsidRPr="00F83499" w:rsidRDefault="00F83499" w:rsidP="005409D9">
      <w:pPr>
        <w:spacing w:line="360" w:lineRule="auto"/>
        <w:ind w:left="567" w:firstLine="142"/>
        <w:jc w:val="both"/>
        <w:rPr>
          <w:rFonts w:ascii="Verdana" w:eastAsia="Calibri" w:hAnsi="Verdana" w:cs="Calibri"/>
          <w:b/>
          <w:sz w:val="20"/>
          <w:szCs w:val="20"/>
          <w:lang w:eastAsia="en-US"/>
        </w:rPr>
      </w:pPr>
      <w:r w:rsidRPr="00F83499">
        <w:rPr>
          <w:rFonts w:ascii="Verdana" w:eastAsia="Calibri" w:hAnsi="Verdana"/>
          <w:b/>
          <w:sz w:val="20"/>
          <w:szCs w:val="20"/>
        </w:rPr>
        <w:t xml:space="preserve">Termin </w:t>
      </w:r>
      <w:r w:rsidR="005409D9">
        <w:rPr>
          <w:rFonts w:ascii="Verdana" w:eastAsia="Calibri" w:hAnsi="Verdana"/>
          <w:b/>
          <w:sz w:val="20"/>
          <w:szCs w:val="20"/>
        </w:rPr>
        <w:t>dostawy</w:t>
      </w:r>
      <w:r w:rsidRPr="00F83499">
        <w:rPr>
          <w:rFonts w:ascii="Verdana" w:eastAsia="Calibri" w:hAnsi="Verdana" w:cs="Calibri"/>
          <w:b/>
          <w:sz w:val="20"/>
          <w:szCs w:val="20"/>
          <w:lang w:eastAsia="en-US"/>
        </w:rPr>
        <w:t xml:space="preserve">                                  </w:t>
      </w:r>
      <w:r w:rsidR="005409D9">
        <w:rPr>
          <w:rFonts w:ascii="Verdana" w:eastAsia="Calibri" w:hAnsi="Verdana" w:cs="Calibri"/>
          <w:b/>
          <w:sz w:val="20"/>
          <w:szCs w:val="20"/>
          <w:lang w:eastAsia="en-US"/>
        </w:rPr>
        <w:t xml:space="preserve">   </w:t>
      </w:r>
      <w:r w:rsidR="00A645A8">
        <w:rPr>
          <w:rFonts w:ascii="Verdana" w:eastAsia="Calibri" w:hAnsi="Verdana" w:cs="Calibri"/>
          <w:b/>
          <w:sz w:val="20"/>
          <w:szCs w:val="20"/>
          <w:lang w:eastAsia="en-US"/>
        </w:rPr>
        <w:t xml:space="preserve">                </w:t>
      </w:r>
      <w:r w:rsidR="005409D9">
        <w:rPr>
          <w:rFonts w:ascii="Verdana" w:eastAsia="Calibri" w:hAnsi="Verdana" w:cs="Calibri"/>
          <w:b/>
          <w:sz w:val="20"/>
          <w:szCs w:val="20"/>
          <w:lang w:eastAsia="en-US"/>
        </w:rPr>
        <w:t xml:space="preserve">  </w:t>
      </w:r>
      <w:r w:rsidRPr="00F83499">
        <w:rPr>
          <w:rFonts w:ascii="Verdana" w:eastAsia="Calibri" w:hAnsi="Verdana" w:cs="Calibri"/>
          <w:b/>
          <w:sz w:val="20"/>
          <w:szCs w:val="20"/>
          <w:lang w:eastAsia="en-US"/>
        </w:rPr>
        <w:t xml:space="preserve"> </w:t>
      </w:r>
      <w:r w:rsidR="00BF6654" w:rsidRPr="00F83499">
        <w:rPr>
          <w:rFonts w:ascii="Verdana" w:eastAsia="Calibri" w:hAnsi="Verdana" w:cs="Calibri"/>
          <w:b/>
          <w:sz w:val="20"/>
          <w:szCs w:val="20"/>
          <w:lang w:eastAsia="en-US"/>
        </w:rPr>
        <w:t>- 20 % = 20 pkt.</w:t>
      </w:r>
    </w:p>
    <w:p w:rsidR="00BF6654" w:rsidRPr="00BF6654" w:rsidRDefault="00F83499" w:rsidP="00BF6654">
      <w:pPr>
        <w:spacing w:line="360" w:lineRule="auto"/>
        <w:ind w:left="567" w:firstLine="141"/>
        <w:jc w:val="both"/>
        <w:rPr>
          <w:rFonts w:ascii="Verdana" w:eastAsia="Calibri" w:hAnsi="Verdana" w:cs="Calibri"/>
          <w:b/>
          <w:color w:val="538135"/>
          <w:sz w:val="20"/>
          <w:szCs w:val="20"/>
          <w:lang w:eastAsia="en-US"/>
        </w:rPr>
      </w:pPr>
      <w:r w:rsidRPr="00F83499">
        <w:rPr>
          <w:rFonts w:ascii="Verdana" w:eastAsia="Calibri" w:hAnsi="Verdana"/>
          <w:b/>
          <w:sz w:val="20"/>
          <w:szCs w:val="20"/>
        </w:rPr>
        <w:t>Termin wymiany wadliwego produktu</w:t>
      </w:r>
      <w:r w:rsidR="00BF6654" w:rsidRPr="00F83499">
        <w:rPr>
          <w:rFonts w:ascii="Verdana" w:hAnsi="Verdana"/>
          <w:b/>
          <w:sz w:val="20"/>
          <w:szCs w:val="20"/>
          <w:lang w:eastAsia="en-US"/>
        </w:rPr>
        <w:tab/>
      </w:r>
      <w:r w:rsidR="00BF6654" w:rsidRPr="00F83499">
        <w:rPr>
          <w:rFonts w:ascii="Verdana" w:hAnsi="Verdana"/>
          <w:b/>
          <w:sz w:val="20"/>
          <w:szCs w:val="20"/>
          <w:lang w:eastAsia="en-US"/>
        </w:rPr>
        <w:tab/>
      </w:r>
      <w:r w:rsidR="00BF6654" w:rsidRPr="00F83499">
        <w:rPr>
          <w:rFonts w:ascii="Verdana" w:eastAsia="Calibri" w:hAnsi="Verdana" w:cs="Calibri"/>
          <w:b/>
          <w:sz w:val="20"/>
          <w:szCs w:val="20"/>
          <w:lang w:eastAsia="en-US"/>
        </w:rPr>
        <w:tab/>
      </w:r>
      <w:r w:rsidR="00BF6654" w:rsidRPr="00BF6654">
        <w:rPr>
          <w:rFonts w:ascii="Verdana" w:eastAsia="Calibri" w:hAnsi="Verdana" w:cs="Calibri"/>
          <w:b/>
          <w:sz w:val="20"/>
          <w:szCs w:val="20"/>
          <w:lang w:eastAsia="en-US"/>
        </w:rPr>
        <w:t>- 20 % = 20 pkt.</w:t>
      </w:r>
      <w:r w:rsidR="00BF6654" w:rsidRPr="00BF6654">
        <w:rPr>
          <w:rFonts w:ascii="Verdana" w:eastAsia="Calibri" w:hAnsi="Verdana" w:cs="Calibri"/>
          <w:b/>
          <w:sz w:val="20"/>
          <w:szCs w:val="20"/>
          <w:lang w:eastAsia="en-US"/>
        </w:rPr>
        <w:tab/>
      </w:r>
    </w:p>
    <w:p w:rsidR="00BF6654" w:rsidRPr="00BF6654" w:rsidRDefault="00BF6654" w:rsidP="00BF6654">
      <w:pPr>
        <w:tabs>
          <w:tab w:val="left" w:pos="851"/>
        </w:tabs>
        <w:suppressAutoHyphens/>
        <w:spacing w:before="120"/>
        <w:ind w:left="709" w:hanging="709"/>
        <w:jc w:val="both"/>
        <w:rPr>
          <w:rFonts w:ascii="Verdana" w:hAnsi="Verdana" w:cs="Calibri"/>
          <w:b/>
          <w:sz w:val="20"/>
          <w:szCs w:val="20"/>
          <w:u w:val="single"/>
        </w:rPr>
      </w:pPr>
      <w:r w:rsidRPr="00BF6654">
        <w:rPr>
          <w:rFonts w:ascii="Verdana" w:hAnsi="Verdana"/>
          <w:color w:val="000000"/>
          <w:spacing w:val="4"/>
          <w:sz w:val="20"/>
          <w:szCs w:val="20"/>
          <w:lang w:eastAsia="ar-SA"/>
        </w:rPr>
        <w:t>19.1.1.</w:t>
      </w:r>
      <w:r w:rsidRPr="00BF6654">
        <w:rPr>
          <w:rFonts w:ascii="Verdana" w:hAnsi="Verdana"/>
          <w:color w:val="000000"/>
          <w:spacing w:val="4"/>
          <w:sz w:val="20"/>
          <w:szCs w:val="20"/>
          <w:lang w:eastAsia="ar-SA"/>
        </w:rPr>
        <w:tab/>
      </w:r>
      <w:r w:rsidR="00865AD5">
        <w:rPr>
          <w:rFonts w:ascii="Verdana" w:hAnsi="Verdana" w:cs="Calibri"/>
          <w:b/>
          <w:sz w:val="20"/>
          <w:szCs w:val="20"/>
          <w:u w:val="single"/>
        </w:rPr>
        <w:t xml:space="preserve">Kryterium „Cena” (C) </w:t>
      </w:r>
    </w:p>
    <w:p w:rsidR="00BF6654" w:rsidRPr="00BF6654" w:rsidRDefault="00BF6654" w:rsidP="00BF6654">
      <w:pPr>
        <w:spacing w:line="280" w:lineRule="exact"/>
        <w:ind w:left="851"/>
        <w:jc w:val="both"/>
        <w:rPr>
          <w:rFonts w:ascii="Verdana" w:hAnsi="Verdana" w:cs="Verdana"/>
          <w:sz w:val="20"/>
          <w:szCs w:val="20"/>
        </w:rPr>
      </w:pPr>
      <w:r w:rsidRPr="00BF6654">
        <w:rPr>
          <w:rFonts w:ascii="Verdana" w:hAnsi="Verdana" w:cs="Verdana"/>
          <w:sz w:val="20"/>
          <w:szCs w:val="20"/>
        </w:rPr>
        <w:t xml:space="preserve">Kryterium „Cena” będzie rozpatrywana na podstawie ceny brutto za wykonanie przedmiotu zamówienia, podanej przez Wykonawcę na Formularzu Oferty. </w:t>
      </w:r>
    </w:p>
    <w:p w:rsidR="00BF6654" w:rsidRPr="00BF6654" w:rsidRDefault="00BF6654" w:rsidP="00BF6654">
      <w:pPr>
        <w:spacing w:line="280" w:lineRule="exact"/>
        <w:ind w:left="851"/>
        <w:jc w:val="both"/>
        <w:rPr>
          <w:rFonts w:ascii="Verdana" w:hAnsi="Verdana"/>
          <w:sz w:val="20"/>
          <w:szCs w:val="20"/>
        </w:rPr>
      </w:pPr>
      <w:r w:rsidRPr="00BF6654">
        <w:rPr>
          <w:rFonts w:ascii="Verdana" w:hAnsi="Verdana"/>
          <w:sz w:val="20"/>
          <w:szCs w:val="20"/>
        </w:rPr>
        <w:t xml:space="preserve">Zamawiający ofercie o najniższej cenie przyzna </w:t>
      </w:r>
      <w:r w:rsidRPr="00BF6654">
        <w:rPr>
          <w:rFonts w:ascii="Verdana" w:hAnsi="Verdana"/>
          <w:b/>
          <w:sz w:val="20"/>
          <w:szCs w:val="20"/>
        </w:rPr>
        <w:t>60 punktów,</w:t>
      </w:r>
      <w:r w:rsidRPr="00BF6654">
        <w:rPr>
          <w:rFonts w:ascii="Verdana" w:hAnsi="Verdana"/>
          <w:sz w:val="20"/>
          <w:szCs w:val="20"/>
        </w:rPr>
        <w:t xml:space="preserve"> a każdej następnej zostanie przyporządkowana liczba punktów proporcjonalnie mniejsza, według wzoru:</w:t>
      </w:r>
    </w:p>
    <w:p w:rsidR="00BF6654" w:rsidRPr="00BF6654" w:rsidRDefault="00BF6654" w:rsidP="00BF6654">
      <w:pPr>
        <w:ind w:left="360" w:firstLine="284"/>
        <w:jc w:val="both"/>
        <w:rPr>
          <w:rFonts w:ascii="Verdana" w:hAnsi="Verdana"/>
          <w:sz w:val="18"/>
          <w:szCs w:val="18"/>
        </w:rPr>
      </w:pPr>
    </w:p>
    <w:tbl>
      <w:tblPr>
        <w:tblW w:w="8221" w:type="dxa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21"/>
      </w:tblGrid>
      <w:tr w:rsidR="00BF6654" w:rsidRPr="00BF6654" w:rsidTr="00865AD5">
        <w:trPr>
          <w:trHeight w:val="1499"/>
        </w:trPr>
        <w:tc>
          <w:tcPr>
            <w:tcW w:w="8221" w:type="dxa"/>
            <w:shd w:val="clear" w:color="auto" w:fill="auto"/>
          </w:tcPr>
          <w:tbl>
            <w:tblPr>
              <w:tblW w:w="0" w:type="auto"/>
              <w:jc w:val="center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1557"/>
              <w:gridCol w:w="1057"/>
              <w:gridCol w:w="1527"/>
              <w:gridCol w:w="3033"/>
            </w:tblGrid>
            <w:tr w:rsidR="00BF6654" w:rsidRPr="00BF6654" w:rsidTr="00865AD5">
              <w:trPr>
                <w:cantSplit/>
                <w:trHeight w:val="223"/>
                <w:jc w:val="center"/>
              </w:trPr>
              <w:tc>
                <w:tcPr>
                  <w:tcW w:w="1557" w:type="dxa"/>
                </w:tcPr>
                <w:p w:rsidR="00BF6654" w:rsidRPr="00BF6654" w:rsidRDefault="00BF6654" w:rsidP="00BF6654">
                  <w:pPr>
                    <w:ind w:left="705" w:hanging="705"/>
                    <w:rPr>
                      <w:rFonts w:ascii="Verdana" w:hAnsi="Verdana" w:cs="Verdan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657" w:type="dxa"/>
                  <w:vMerge w:val="restart"/>
                  <w:vAlign w:val="center"/>
                </w:tcPr>
                <w:p w:rsidR="00BF6654" w:rsidRPr="00BF6654" w:rsidRDefault="00BF6654" w:rsidP="00BF6654">
                  <w:pPr>
                    <w:ind w:left="705" w:hanging="705"/>
                    <w:jc w:val="both"/>
                    <w:rPr>
                      <w:rFonts w:ascii="Verdana" w:hAnsi="Verdana" w:cs="Verdana"/>
                      <w:b/>
                      <w:bCs/>
                      <w:sz w:val="18"/>
                      <w:szCs w:val="18"/>
                    </w:rPr>
                  </w:pPr>
                  <w:r w:rsidRPr="00BF6654">
                    <w:rPr>
                      <w:rFonts w:ascii="Verdana" w:hAnsi="Verdana" w:cs="Verdana"/>
                      <w:b/>
                      <w:bCs/>
                      <w:sz w:val="18"/>
                      <w:szCs w:val="18"/>
                    </w:rPr>
                    <w:t>C =</w:t>
                  </w:r>
                </w:p>
              </w:tc>
              <w:tc>
                <w:tcPr>
                  <w:tcW w:w="1527" w:type="dxa"/>
                  <w:tcBorders>
                    <w:bottom w:val="single" w:sz="4" w:space="0" w:color="auto"/>
                  </w:tcBorders>
                  <w:vAlign w:val="center"/>
                </w:tcPr>
                <w:p w:rsidR="00BF6654" w:rsidRPr="00BF6654" w:rsidRDefault="00BF6654" w:rsidP="00BF6654">
                  <w:pPr>
                    <w:ind w:left="705" w:hanging="705"/>
                    <w:jc w:val="center"/>
                    <w:rPr>
                      <w:rFonts w:ascii="Verdana" w:hAnsi="Verdana" w:cs="Verdana"/>
                      <w:b/>
                      <w:bCs/>
                      <w:sz w:val="18"/>
                      <w:szCs w:val="18"/>
                    </w:rPr>
                  </w:pPr>
                  <w:r w:rsidRPr="00BF6654">
                    <w:rPr>
                      <w:rFonts w:ascii="Verdana" w:hAnsi="Verdana" w:cs="Verdana"/>
                      <w:b/>
                      <w:bCs/>
                      <w:sz w:val="18"/>
                      <w:szCs w:val="18"/>
                    </w:rPr>
                    <w:t xml:space="preserve">C </w:t>
                  </w:r>
                  <w:r w:rsidRPr="00BF6654">
                    <w:rPr>
                      <w:rFonts w:ascii="Verdana" w:hAnsi="Verdana" w:cs="Verdana"/>
                      <w:b/>
                      <w:bCs/>
                      <w:sz w:val="18"/>
                      <w:szCs w:val="18"/>
                      <w:vertAlign w:val="subscript"/>
                    </w:rPr>
                    <w:t>min</w:t>
                  </w:r>
                </w:p>
              </w:tc>
              <w:tc>
                <w:tcPr>
                  <w:tcW w:w="3033" w:type="dxa"/>
                  <w:vMerge w:val="restart"/>
                  <w:vAlign w:val="center"/>
                </w:tcPr>
                <w:p w:rsidR="00BF6654" w:rsidRPr="00BF6654" w:rsidRDefault="00BF6654" w:rsidP="00BF6654">
                  <w:pPr>
                    <w:ind w:left="705" w:hanging="705"/>
                    <w:jc w:val="both"/>
                    <w:rPr>
                      <w:rFonts w:ascii="Verdana" w:hAnsi="Verdana" w:cs="Verdana"/>
                      <w:b/>
                      <w:bCs/>
                      <w:sz w:val="18"/>
                      <w:szCs w:val="18"/>
                    </w:rPr>
                  </w:pPr>
                  <w:r w:rsidRPr="00BF6654">
                    <w:rPr>
                      <w:rFonts w:ascii="Verdana" w:hAnsi="Verdana" w:cs="Verdana"/>
                      <w:b/>
                      <w:bCs/>
                      <w:sz w:val="18"/>
                      <w:szCs w:val="18"/>
                    </w:rPr>
                    <w:t>x 60 pkt</w:t>
                  </w:r>
                </w:p>
              </w:tc>
            </w:tr>
            <w:tr w:rsidR="00BF6654" w:rsidRPr="00BF6654" w:rsidTr="00865AD5">
              <w:trPr>
                <w:cantSplit/>
                <w:trHeight w:val="223"/>
                <w:jc w:val="center"/>
              </w:trPr>
              <w:tc>
                <w:tcPr>
                  <w:tcW w:w="1557" w:type="dxa"/>
                </w:tcPr>
                <w:p w:rsidR="00BF6654" w:rsidRPr="00BF6654" w:rsidRDefault="00BF6654" w:rsidP="00BF6654">
                  <w:pPr>
                    <w:ind w:left="705" w:hanging="705"/>
                    <w:rPr>
                      <w:rFonts w:ascii="Verdana" w:hAnsi="Verdana" w:cs="Verdan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657" w:type="dxa"/>
                  <w:vMerge/>
                  <w:vAlign w:val="center"/>
                </w:tcPr>
                <w:p w:rsidR="00BF6654" w:rsidRPr="00BF6654" w:rsidRDefault="00BF6654" w:rsidP="00BF6654">
                  <w:pPr>
                    <w:ind w:left="705" w:hanging="705"/>
                    <w:rPr>
                      <w:rFonts w:ascii="Verdana" w:hAnsi="Verdana" w:cs="Verdan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527" w:type="dxa"/>
                  <w:tcBorders>
                    <w:top w:val="single" w:sz="4" w:space="0" w:color="auto"/>
                  </w:tcBorders>
                  <w:vAlign w:val="center"/>
                </w:tcPr>
                <w:p w:rsidR="00BF6654" w:rsidRPr="00BF6654" w:rsidRDefault="00BF6654" w:rsidP="00BF6654">
                  <w:pPr>
                    <w:ind w:left="705" w:hanging="705"/>
                    <w:jc w:val="center"/>
                    <w:rPr>
                      <w:rFonts w:ascii="Verdana" w:hAnsi="Verdana" w:cs="Verdana"/>
                      <w:b/>
                      <w:bCs/>
                      <w:sz w:val="18"/>
                      <w:szCs w:val="18"/>
                    </w:rPr>
                  </w:pPr>
                  <w:r w:rsidRPr="00BF6654">
                    <w:rPr>
                      <w:rFonts w:ascii="Verdana" w:hAnsi="Verdana" w:cs="Verdana"/>
                      <w:b/>
                      <w:bCs/>
                      <w:sz w:val="18"/>
                      <w:szCs w:val="18"/>
                    </w:rPr>
                    <w:t xml:space="preserve">C </w:t>
                  </w:r>
                  <w:r w:rsidRPr="00BF6654">
                    <w:rPr>
                      <w:rFonts w:ascii="Verdana" w:hAnsi="Verdana" w:cs="Verdana"/>
                      <w:b/>
                      <w:bCs/>
                      <w:sz w:val="18"/>
                      <w:szCs w:val="18"/>
                      <w:vertAlign w:val="subscript"/>
                    </w:rPr>
                    <w:t>o</w:t>
                  </w:r>
                </w:p>
              </w:tc>
              <w:tc>
                <w:tcPr>
                  <w:tcW w:w="3033" w:type="dxa"/>
                  <w:vMerge/>
                  <w:vAlign w:val="center"/>
                </w:tcPr>
                <w:p w:rsidR="00BF6654" w:rsidRPr="00BF6654" w:rsidRDefault="00BF6654" w:rsidP="00BF6654">
                  <w:pPr>
                    <w:ind w:left="705" w:hanging="705"/>
                    <w:rPr>
                      <w:rFonts w:ascii="Verdana" w:hAnsi="Verdana" w:cs="Verdana"/>
                      <w:b/>
                      <w:bCs/>
                      <w:sz w:val="18"/>
                      <w:szCs w:val="18"/>
                    </w:rPr>
                  </w:pPr>
                </w:p>
              </w:tc>
            </w:tr>
            <w:tr w:rsidR="00BF6654" w:rsidRPr="00BF6654" w:rsidTr="00865AD5">
              <w:trPr>
                <w:cantSplit/>
                <w:trHeight w:val="438"/>
                <w:jc w:val="center"/>
              </w:trPr>
              <w:tc>
                <w:tcPr>
                  <w:tcW w:w="1557" w:type="dxa"/>
                  <w:vAlign w:val="bottom"/>
                </w:tcPr>
                <w:p w:rsidR="00BF6654" w:rsidRPr="00BF6654" w:rsidRDefault="00BF6654" w:rsidP="00BF6654">
                  <w:pPr>
                    <w:ind w:left="705" w:hanging="705"/>
                    <w:jc w:val="center"/>
                    <w:rPr>
                      <w:rFonts w:ascii="Verdana" w:hAnsi="Verdana" w:cs="Verdana"/>
                      <w:b/>
                      <w:bCs/>
                      <w:sz w:val="16"/>
                      <w:szCs w:val="16"/>
                    </w:rPr>
                  </w:pPr>
                  <w:r w:rsidRPr="00BF6654">
                    <w:rPr>
                      <w:rFonts w:ascii="Verdana" w:hAnsi="Verdana" w:cs="Verdana"/>
                      <w:b/>
                      <w:bCs/>
                      <w:sz w:val="16"/>
                      <w:szCs w:val="16"/>
                    </w:rPr>
                    <w:t>gdzie:</w:t>
                  </w:r>
                </w:p>
              </w:tc>
              <w:tc>
                <w:tcPr>
                  <w:tcW w:w="657" w:type="dxa"/>
                  <w:vAlign w:val="bottom"/>
                </w:tcPr>
                <w:p w:rsidR="00BF6654" w:rsidRPr="00BF6654" w:rsidRDefault="00BF6654" w:rsidP="00BF6654">
                  <w:pPr>
                    <w:ind w:left="705" w:hanging="705"/>
                    <w:rPr>
                      <w:rFonts w:ascii="Verdana" w:hAnsi="Verdana" w:cs="Verdana"/>
                      <w:b/>
                      <w:bCs/>
                      <w:sz w:val="16"/>
                      <w:szCs w:val="16"/>
                    </w:rPr>
                  </w:pPr>
                  <w:r w:rsidRPr="00BF6654">
                    <w:rPr>
                      <w:rFonts w:ascii="Verdana" w:hAnsi="Verdana" w:cs="Verdana"/>
                      <w:b/>
                      <w:bCs/>
                      <w:sz w:val="16"/>
                      <w:szCs w:val="16"/>
                    </w:rPr>
                    <w:t xml:space="preserve">C </w:t>
                  </w:r>
                  <w:r w:rsidRPr="00BF6654">
                    <w:rPr>
                      <w:rFonts w:ascii="Verdana" w:hAnsi="Verdana" w:cs="Verdana"/>
                      <w:b/>
                      <w:bCs/>
                      <w:sz w:val="16"/>
                      <w:szCs w:val="16"/>
                      <w:vertAlign w:val="subscript"/>
                    </w:rPr>
                    <w:t xml:space="preserve">min </w:t>
                  </w:r>
                </w:p>
              </w:tc>
              <w:tc>
                <w:tcPr>
                  <w:tcW w:w="4560" w:type="dxa"/>
                  <w:gridSpan w:val="2"/>
                  <w:vAlign w:val="bottom"/>
                </w:tcPr>
                <w:p w:rsidR="00BF6654" w:rsidRPr="00BF6654" w:rsidRDefault="00BF6654" w:rsidP="00BF6654">
                  <w:pPr>
                    <w:rPr>
                      <w:rFonts w:ascii="Verdana" w:hAnsi="Verdana" w:cs="Verdana"/>
                      <w:b/>
                      <w:bCs/>
                      <w:sz w:val="16"/>
                      <w:szCs w:val="16"/>
                    </w:rPr>
                  </w:pPr>
                  <w:r w:rsidRPr="00BF6654">
                    <w:rPr>
                      <w:rFonts w:ascii="Verdana" w:hAnsi="Verdana" w:cs="Verdana"/>
                      <w:b/>
                      <w:bCs/>
                      <w:sz w:val="16"/>
                      <w:szCs w:val="16"/>
                    </w:rPr>
                    <w:t>– najniższa cena brutto z ocenianych ofert (zł)</w:t>
                  </w:r>
                </w:p>
              </w:tc>
            </w:tr>
            <w:tr w:rsidR="00BF6654" w:rsidRPr="00BF6654" w:rsidTr="00865AD5">
              <w:trPr>
                <w:cantSplit/>
                <w:trHeight w:val="199"/>
                <w:jc w:val="center"/>
              </w:trPr>
              <w:tc>
                <w:tcPr>
                  <w:tcW w:w="1557" w:type="dxa"/>
                  <w:vAlign w:val="center"/>
                </w:tcPr>
                <w:p w:rsidR="00BF6654" w:rsidRPr="00BF6654" w:rsidRDefault="00BF6654" w:rsidP="00BF6654">
                  <w:pPr>
                    <w:ind w:left="705" w:hanging="705"/>
                    <w:rPr>
                      <w:rFonts w:ascii="Verdana" w:hAnsi="Verdana" w:cs="Verdana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657" w:type="dxa"/>
                  <w:vAlign w:val="bottom"/>
                </w:tcPr>
                <w:p w:rsidR="00BF6654" w:rsidRPr="00BF6654" w:rsidRDefault="00BF6654" w:rsidP="00BF6654">
                  <w:pPr>
                    <w:ind w:left="705" w:hanging="705"/>
                    <w:rPr>
                      <w:rFonts w:ascii="Verdana" w:hAnsi="Verdana" w:cs="Verdana"/>
                      <w:b/>
                      <w:bCs/>
                      <w:sz w:val="16"/>
                      <w:szCs w:val="16"/>
                    </w:rPr>
                  </w:pPr>
                  <w:r w:rsidRPr="00BF6654">
                    <w:rPr>
                      <w:rFonts w:ascii="Verdana" w:hAnsi="Verdana" w:cs="Verdana"/>
                      <w:b/>
                      <w:bCs/>
                      <w:sz w:val="16"/>
                      <w:szCs w:val="16"/>
                    </w:rPr>
                    <w:t xml:space="preserve">C </w:t>
                  </w:r>
                  <w:r w:rsidRPr="00BF6654">
                    <w:rPr>
                      <w:rFonts w:ascii="Verdana" w:hAnsi="Verdana" w:cs="Verdana"/>
                      <w:b/>
                      <w:bCs/>
                      <w:sz w:val="16"/>
                      <w:szCs w:val="16"/>
                      <w:vertAlign w:val="subscript"/>
                    </w:rPr>
                    <w:t>o</w:t>
                  </w:r>
                  <w:r w:rsidRPr="00BF6654">
                    <w:rPr>
                      <w:rFonts w:ascii="Verdana" w:hAnsi="Verdana" w:cs="Verdana"/>
                      <w:b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  <w:tc>
                <w:tcPr>
                  <w:tcW w:w="4560" w:type="dxa"/>
                  <w:gridSpan w:val="2"/>
                  <w:vAlign w:val="bottom"/>
                </w:tcPr>
                <w:p w:rsidR="00BF6654" w:rsidRPr="00BF6654" w:rsidRDefault="00BF6654" w:rsidP="00BF6654">
                  <w:pPr>
                    <w:ind w:left="705" w:hanging="705"/>
                    <w:rPr>
                      <w:rFonts w:ascii="Verdana" w:hAnsi="Verdana" w:cs="Verdana"/>
                      <w:b/>
                      <w:bCs/>
                      <w:sz w:val="16"/>
                      <w:szCs w:val="16"/>
                    </w:rPr>
                  </w:pPr>
                  <w:r w:rsidRPr="00BF6654">
                    <w:rPr>
                      <w:rFonts w:ascii="Verdana" w:hAnsi="Verdana" w:cs="Verdana"/>
                      <w:b/>
                      <w:bCs/>
                      <w:sz w:val="16"/>
                      <w:szCs w:val="16"/>
                    </w:rPr>
                    <w:t>– cena brutto badanej oferty (zł)</w:t>
                  </w:r>
                </w:p>
              </w:tc>
            </w:tr>
          </w:tbl>
          <w:p w:rsidR="00BF6654" w:rsidRPr="00BF6654" w:rsidRDefault="00BF6654" w:rsidP="00BF6654">
            <w:pPr>
              <w:jc w:val="both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F6654" w:rsidRPr="00BF6654" w:rsidRDefault="00BF6654" w:rsidP="00BF6654">
      <w:pPr>
        <w:ind w:left="360" w:firstLine="284"/>
        <w:jc w:val="both"/>
        <w:rPr>
          <w:rFonts w:ascii="Verdana" w:hAnsi="Verdana"/>
          <w:sz w:val="18"/>
          <w:szCs w:val="18"/>
        </w:rPr>
      </w:pPr>
    </w:p>
    <w:p w:rsidR="00BF6654" w:rsidRPr="00BF6654" w:rsidRDefault="00BF6654" w:rsidP="00F83499">
      <w:pPr>
        <w:tabs>
          <w:tab w:val="left" w:pos="993"/>
        </w:tabs>
        <w:suppressAutoHyphens/>
        <w:spacing w:before="60"/>
        <w:ind w:left="851" w:hanging="851"/>
        <w:jc w:val="both"/>
        <w:rPr>
          <w:rFonts w:ascii="Verdana" w:hAnsi="Verdana" w:cs="Calibri"/>
          <w:b/>
          <w:sz w:val="20"/>
          <w:szCs w:val="20"/>
          <w:u w:val="single"/>
        </w:rPr>
      </w:pPr>
      <w:r w:rsidRPr="00BF6654">
        <w:rPr>
          <w:rFonts w:ascii="Verdana" w:hAnsi="Verdana"/>
          <w:spacing w:val="4"/>
          <w:sz w:val="20"/>
          <w:szCs w:val="20"/>
          <w:lang w:eastAsia="ar-SA"/>
        </w:rPr>
        <w:t xml:space="preserve">19.1.2. </w:t>
      </w:r>
      <w:r w:rsidRPr="00BF6654">
        <w:rPr>
          <w:rFonts w:ascii="Verdana" w:hAnsi="Verdana" w:cs="Calibri"/>
          <w:b/>
          <w:sz w:val="20"/>
          <w:szCs w:val="20"/>
          <w:u w:val="single"/>
        </w:rPr>
        <w:t>Kryteri</w:t>
      </w:r>
      <w:r>
        <w:rPr>
          <w:rFonts w:ascii="Verdana" w:hAnsi="Verdana" w:cs="Calibri"/>
          <w:b/>
          <w:sz w:val="20"/>
          <w:szCs w:val="20"/>
          <w:u w:val="single"/>
        </w:rPr>
        <w:t xml:space="preserve">um „Termin </w:t>
      </w:r>
      <w:r w:rsidR="005409D9">
        <w:rPr>
          <w:rFonts w:ascii="Verdana" w:hAnsi="Verdana" w:cs="Calibri"/>
          <w:b/>
          <w:sz w:val="20"/>
          <w:szCs w:val="20"/>
          <w:u w:val="single"/>
        </w:rPr>
        <w:t>dostawy</w:t>
      </w:r>
      <w:r w:rsidR="00DC4E0E">
        <w:rPr>
          <w:rFonts w:ascii="Verdana" w:hAnsi="Verdana" w:cs="Calibri"/>
          <w:b/>
          <w:sz w:val="20"/>
          <w:szCs w:val="20"/>
          <w:u w:val="single"/>
        </w:rPr>
        <w:t>” (</w:t>
      </w:r>
      <w:r w:rsidR="005409D9">
        <w:rPr>
          <w:rFonts w:ascii="Verdana" w:hAnsi="Verdana" w:cs="Calibri"/>
          <w:b/>
          <w:sz w:val="20"/>
          <w:szCs w:val="20"/>
          <w:u w:val="single"/>
        </w:rPr>
        <w:t>D</w:t>
      </w:r>
      <w:r w:rsidRPr="00BF6654">
        <w:rPr>
          <w:rFonts w:ascii="Verdana" w:hAnsi="Verdana" w:cs="Calibri"/>
          <w:b/>
          <w:sz w:val="20"/>
          <w:szCs w:val="20"/>
          <w:u w:val="single"/>
        </w:rPr>
        <w:t>)</w:t>
      </w:r>
    </w:p>
    <w:p w:rsidR="00BF6654" w:rsidRPr="00BF6654" w:rsidRDefault="00BF6654" w:rsidP="00F83499">
      <w:pPr>
        <w:tabs>
          <w:tab w:val="left" w:pos="851"/>
        </w:tabs>
        <w:suppressAutoHyphens/>
        <w:spacing w:before="60"/>
        <w:ind w:left="851" w:hanging="851"/>
        <w:jc w:val="both"/>
        <w:rPr>
          <w:rFonts w:ascii="Verdana" w:hAnsi="Verdana" w:cs="Calibri"/>
          <w:b/>
          <w:sz w:val="20"/>
          <w:szCs w:val="20"/>
          <w:u w:val="single"/>
        </w:rPr>
      </w:pPr>
      <w:r w:rsidRPr="00BF6654">
        <w:rPr>
          <w:rFonts w:ascii="Verdana" w:hAnsi="Verdana" w:cs="Calibri"/>
          <w:b/>
          <w:sz w:val="20"/>
          <w:szCs w:val="20"/>
        </w:rPr>
        <w:tab/>
      </w:r>
      <w:r w:rsidRPr="00BF6654">
        <w:rPr>
          <w:rFonts w:ascii="Verdana" w:hAnsi="Verdana"/>
          <w:b/>
          <w:bCs/>
          <w:sz w:val="20"/>
          <w:szCs w:val="20"/>
        </w:rPr>
        <w:t>Opis kryterium „</w:t>
      </w:r>
      <w:r w:rsidR="00865AD5">
        <w:rPr>
          <w:rFonts w:ascii="Verdana" w:hAnsi="Verdana" w:cs="Calibri"/>
          <w:b/>
          <w:sz w:val="20"/>
          <w:szCs w:val="20"/>
        </w:rPr>
        <w:t xml:space="preserve">Termin </w:t>
      </w:r>
      <w:r w:rsidR="005409D9">
        <w:rPr>
          <w:rFonts w:ascii="Verdana" w:hAnsi="Verdana" w:cs="Calibri"/>
          <w:b/>
          <w:sz w:val="20"/>
          <w:szCs w:val="20"/>
        </w:rPr>
        <w:t>dostawy”</w:t>
      </w:r>
    </w:p>
    <w:p w:rsidR="00BF6654" w:rsidRPr="00BF6654" w:rsidRDefault="00BF6654" w:rsidP="00DC4E0E">
      <w:pPr>
        <w:tabs>
          <w:tab w:val="left" w:pos="851"/>
        </w:tabs>
        <w:spacing w:before="120" w:after="120" w:line="276" w:lineRule="auto"/>
        <w:ind w:left="851"/>
        <w:jc w:val="both"/>
        <w:rPr>
          <w:rFonts w:ascii="Verdana" w:hAnsi="Verdana"/>
          <w:bCs/>
          <w:sz w:val="20"/>
          <w:szCs w:val="20"/>
        </w:rPr>
      </w:pPr>
      <w:r w:rsidRPr="00BF6654">
        <w:rPr>
          <w:rFonts w:ascii="Verdana" w:hAnsi="Verdana"/>
          <w:sz w:val="20"/>
          <w:szCs w:val="20"/>
        </w:rPr>
        <w:t>Kryterium „</w:t>
      </w:r>
      <w:r w:rsidR="00DC4E0E" w:rsidRPr="00985ECC">
        <w:rPr>
          <w:rFonts w:ascii="Verdana" w:hAnsi="Verdana" w:cs="Calibri"/>
          <w:sz w:val="20"/>
          <w:szCs w:val="20"/>
        </w:rPr>
        <w:t xml:space="preserve">Termin </w:t>
      </w:r>
      <w:r w:rsidR="00A645A8">
        <w:rPr>
          <w:rFonts w:ascii="Verdana" w:hAnsi="Verdana" w:cs="Calibri"/>
          <w:sz w:val="20"/>
          <w:szCs w:val="20"/>
        </w:rPr>
        <w:t>dostawy</w:t>
      </w:r>
      <w:r w:rsidR="005409D9">
        <w:rPr>
          <w:rFonts w:ascii="Verdana" w:hAnsi="Verdana" w:cs="Calibri"/>
          <w:sz w:val="20"/>
          <w:szCs w:val="20"/>
        </w:rPr>
        <w:t xml:space="preserve">” </w:t>
      </w:r>
      <w:r w:rsidRPr="00BF6654">
        <w:rPr>
          <w:rFonts w:ascii="Verdana" w:hAnsi="Verdana"/>
          <w:sz w:val="20"/>
          <w:szCs w:val="20"/>
        </w:rPr>
        <w:t xml:space="preserve">będzie rozpatrywany na podstawie </w:t>
      </w:r>
      <w:r w:rsidR="00DC4E0E">
        <w:rPr>
          <w:rFonts w:ascii="Verdana" w:hAnsi="Verdana"/>
          <w:sz w:val="20"/>
          <w:szCs w:val="20"/>
        </w:rPr>
        <w:t>terminu dostawy</w:t>
      </w:r>
      <w:r w:rsidR="008A4C01">
        <w:rPr>
          <w:rFonts w:ascii="Verdana" w:hAnsi="Verdana"/>
          <w:sz w:val="20"/>
          <w:szCs w:val="20"/>
        </w:rPr>
        <w:t xml:space="preserve"> liczonego</w:t>
      </w:r>
      <w:r w:rsidR="00F84932">
        <w:rPr>
          <w:rFonts w:ascii="Verdana" w:hAnsi="Verdana"/>
          <w:sz w:val="20"/>
          <w:szCs w:val="20"/>
        </w:rPr>
        <w:t xml:space="preserve"> </w:t>
      </w:r>
      <w:r w:rsidR="00DC4E0E">
        <w:rPr>
          <w:rFonts w:ascii="Verdana" w:hAnsi="Verdana"/>
          <w:sz w:val="20"/>
          <w:szCs w:val="20"/>
        </w:rPr>
        <w:t xml:space="preserve">od </w:t>
      </w:r>
      <w:r w:rsidR="005409D9">
        <w:rPr>
          <w:rFonts w:ascii="Verdana" w:hAnsi="Verdana"/>
          <w:sz w:val="20"/>
          <w:szCs w:val="20"/>
        </w:rPr>
        <w:t xml:space="preserve">chwili </w:t>
      </w:r>
      <w:r w:rsidR="00DC4E0E">
        <w:rPr>
          <w:rFonts w:ascii="Verdana" w:hAnsi="Verdana"/>
          <w:sz w:val="20"/>
          <w:szCs w:val="20"/>
        </w:rPr>
        <w:t xml:space="preserve">otrzymania przez wykonawcę zamówienia, </w:t>
      </w:r>
      <w:r w:rsidR="008A4C01">
        <w:rPr>
          <w:rFonts w:ascii="Verdana" w:hAnsi="Verdana"/>
          <w:sz w:val="20"/>
          <w:szCs w:val="20"/>
        </w:rPr>
        <w:t>zaoferowanego</w:t>
      </w:r>
      <w:r w:rsidR="008A4C01" w:rsidRPr="00BF6654">
        <w:rPr>
          <w:rFonts w:ascii="Verdana" w:hAnsi="Verdana"/>
          <w:sz w:val="20"/>
          <w:szCs w:val="20"/>
        </w:rPr>
        <w:t xml:space="preserve"> </w:t>
      </w:r>
      <w:r w:rsidRPr="00BF6654">
        <w:rPr>
          <w:rFonts w:ascii="Verdana" w:hAnsi="Verdana"/>
          <w:sz w:val="20"/>
          <w:szCs w:val="20"/>
        </w:rPr>
        <w:t xml:space="preserve">przez Wykonawcę w </w:t>
      </w:r>
      <w:r w:rsidR="00DC4E0E">
        <w:rPr>
          <w:rFonts w:ascii="Verdana" w:hAnsi="Verdana"/>
          <w:sz w:val="20"/>
          <w:szCs w:val="20"/>
        </w:rPr>
        <w:t>pkt 7 Formularza</w:t>
      </w:r>
      <w:r w:rsidRPr="00BF6654">
        <w:rPr>
          <w:rFonts w:ascii="Verdana" w:hAnsi="Verdana"/>
          <w:sz w:val="20"/>
          <w:szCs w:val="20"/>
        </w:rPr>
        <w:t xml:space="preserve"> </w:t>
      </w:r>
      <w:r w:rsidR="00DC4E0E">
        <w:rPr>
          <w:rFonts w:ascii="Verdana" w:hAnsi="Verdana"/>
          <w:sz w:val="20"/>
          <w:szCs w:val="20"/>
        </w:rPr>
        <w:t>„</w:t>
      </w:r>
      <w:r w:rsidRPr="00BF6654">
        <w:rPr>
          <w:rFonts w:ascii="Verdana" w:hAnsi="Verdana"/>
          <w:sz w:val="20"/>
          <w:szCs w:val="20"/>
        </w:rPr>
        <w:t>Oferta</w:t>
      </w:r>
      <w:r w:rsidR="00DC4E0E">
        <w:rPr>
          <w:rFonts w:ascii="Verdana" w:hAnsi="Verdana"/>
          <w:sz w:val="20"/>
          <w:szCs w:val="20"/>
        </w:rPr>
        <w:t>”</w:t>
      </w:r>
      <w:r w:rsidRPr="00BF6654">
        <w:rPr>
          <w:rFonts w:ascii="Verdana" w:hAnsi="Verdana"/>
          <w:sz w:val="20"/>
          <w:szCs w:val="20"/>
        </w:rPr>
        <w:t>.</w:t>
      </w:r>
      <w:r w:rsidRPr="00BF6654">
        <w:rPr>
          <w:rFonts w:ascii="Verdana" w:hAnsi="Verdana"/>
          <w:bCs/>
          <w:sz w:val="20"/>
          <w:szCs w:val="20"/>
        </w:rPr>
        <w:t xml:space="preserve"> </w:t>
      </w:r>
    </w:p>
    <w:p w:rsidR="00BF6654" w:rsidRDefault="00BF6654" w:rsidP="00BF6654">
      <w:pPr>
        <w:tabs>
          <w:tab w:val="left" w:pos="851"/>
        </w:tabs>
        <w:autoSpaceDE w:val="0"/>
        <w:autoSpaceDN w:val="0"/>
        <w:adjustRightInd w:val="0"/>
        <w:ind w:left="851"/>
        <w:jc w:val="both"/>
        <w:rPr>
          <w:rFonts w:ascii="Verdana" w:hAnsi="Verdana"/>
          <w:b/>
          <w:bCs/>
          <w:sz w:val="20"/>
          <w:szCs w:val="20"/>
        </w:rPr>
      </w:pPr>
      <w:r w:rsidRPr="00BF6654">
        <w:rPr>
          <w:rFonts w:ascii="Verdana" w:hAnsi="Verdana"/>
          <w:bCs/>
          <w:sz w:val="20"/>
          <w:szCs w:val="20"/>
        </w:rPr>
        <w:t>Wykonawca może zaofero</w:t>
      </w:r>
      <w:r w:rsidR="00DC4E0E">
        <w:rPr>
          <w:rFonts w:ascii="Verdana" w:hAnsi="Verdana"/>
          <w:bCs/>
          <w:sz w:val="20"/>
          <w:szCs w:val="20"/>
        </w:rPr>
        <w:t>wać termin dostawy</w:t>
      </w:r>
      <w:r w:rsidR="00865AD5">
        <w:rPr>
          <w:rFonts w:ascii="Verdana" w:hAnsi="Verdana"/>
          <w:bCs/>
          <w:sz w:val="20"/>
          <w:szCs w:val="20"/>
        </w:rPr>
        <w:t xml:space="preserve"> jako </w:t>
      </w:r>
      <w:r w:rsidR="005409D9">
        <w:rPr>
          <w:rFonts w:ascii="Verdana" w:hAnsi="Verdana"/>
          <w:bCs/>
          <w:sz w:val="20"/>
          <w:szCs w:val="20"/>
        </w:rPr>
        <w:t xml:space="preserve">24 </w:t>
      </w:r>
      <w:r w:rsidR="00DC4E0E">
        <w:rPr>
          <w:rFonts w:ascii="Verdana" w:hAnsi="Verdana"/>
          <w:bCs/>
          <w:sz w:val="20"/>
          <w:szCs w:val="20"/>
        </w:rPr>
        <w:t>lub</w:t>
      </w:r>
      <w:r w:rsidRPr="00BF6654">
        <w:rPr>
          <w:rFonts w:ascii="Verdana" w:hAnsi="Verdana"/>
          <w:bCs/>
          <w:sz w:val="20"/>
          <w:szCs w:val="20"/>
        </w:rPr>
        <w:t xml:space="preserve"> </w:t>
      </w:r>
      <w:r w:rsidR="005409D9">
        <w:rPr>
          <w:rFonts w:ascii="Verdana" w:hAnsi="Verdana"/>
          <w:bCs/>
          <w:sz w:val="20"/>
          <w:szCs w:val="20"/>
        </w:rPr>
        <w:t>48 godzin</w:t>
      </w:r>
      <w:r w:rsidRPr="00BF6654">
        <w:rPr>
          <w:rFonts w:ascii="Verdana" w:hAnsi="Verdana"/>
          <w:b/>
          <w:bCs/>
          <w:sz w:val="20"/>
          <w:szCs w:val="20"/>
        </w:rPr>
        <w:t>.</w:t>
      </w:r>
    </w:p>
    <w:p w:rsidR="00985ECC" w:rsidRDefault="00985ECC" w:rsidP="00BF6654">
      <w:pPr>
        <w:tabs>
          <w:tab w:val="left" w:pos="851"/>
        </w:tabs>
        <w:autoSpaceDE w:val="0"/>
        <w:autoSpaceDN w:val="0"/>
        <w:adjustRightInd w:val="0"/>
        <w:ind w:left="851"/>
        <w:jc w:val="both"/>
        <w:rPr>
          <w:rFonts w:ascii="Verdana" w:hAnsi="Verdana"/>
          <w:b/>
          <w:bCs/>
          <w:sz w:val="20"/>
          <w:szCs w:val="20"/>
        </w:rPr>
      </w:pPr>
    </w:p>
    <w:p w:rsidR="00084023" w:rsidRPr="00BF6654" w:rsidRDefault="00084023" w:rsidP="00BF6654">
      <w:pPr>
        <w:tabs>
          <w:tab w:val="left" w:pos="851"/>
        </w:tabs>
        <w:autoSpaceDE w:val="0"/>
        <w:autoSpaceDN w:val="0"/>
        <w:adjustRightInd w:val="0"/>
        <w:ind w:left="851"/>
        <w:jc w:val="both"/>
        <w:rPr>
          <w:rFonts w:ascii="Verdana" w:hAnsi="Verdana"/>
          <w:b/>
          <w:bCs/>
          <w:sz w:val="20"/>
          <w:szCs w:val="20"/>
        </w:rPr>
      </w:pPr>
      <w:r w:rsidRPr="00BF6654">
        <w:rPr>
          <w:rFonts w:ascii="Verdana" w:hAnsi="Verdana"/>
          <w:sz w:val="20"/>
          <w:szCs w:val="20"/>
        </w:rPr>
        <w:t>Liczba punktów w tym kryterium zostanie przyznana w następujący sposób:</w:t>
      </w:r>
    </w:p>
    <w:p w:rsidR="00DC4E0E" w:rsidRPr="00D743C8" w:rsidRDefault="00DC4E0E" w:rsidP="005409D9">
      <w:pPr>
        <w:spacing w:before="120"/>
        <w:ind w:left="1134" w:hanging="283"/>
        <w:jc w:val="both"/>
        <w:rPr>
          <w:rFonts w:ascii="Verdana" w:hAnsi="Verdana"/>
          <w:spacing w:val="4"/>
          <w:sz w:val="20"/>
          <w:szCs w:val="20"/>
          <w:lang w:eastAsia="ar-SA"/>
        </w:rPr>
      </w:pPr>
      <w:r w:rsidRPr="00D743C8">
        <w:rPr>
          <w:rFonts w:ascii="Verdana" w:hAnsi="Verdana"/>
          <w:spacing w:val="4"/>
          <w:sz w:val="20"/>
          <w:szCs w:val="20"/>
          <w:lang w:eastAsia="ar-SA"/>
        </w:rPr>
        <w:t xml:space="preserve">- Wykonawca, który zaoferuje najkorzystniejszy termin dostawy </w:t>
      </w:r>
      <w:r w:rsidR="005409D9">
        <w:rPr>
          <w:rFonts w:ascii="Verdana" w:hAnsi="Verdana"/>
          <w:spacing w:val="4"/>
          <w:sz w:val="20"/>
          <w:szCs w:val="20"/>
          <w:lang w:eastAsia="ar-SA"/>
        </w:rPr>
        <w:t>24 godziny</w:t>
      </w:r>
      <w:r w:rsidR="00D743C8" w:rsidRPr="00D743C8">
        <w:rPr>
          <w:rFonts w:ascii="Verdana" w:hAnsi="Verdana"/>
          <w:spacing w:val="4"/>
          <w:sz w:val="20"/>
          <w:szCs w:val="20"/>
          <w:lang w:eastAsia="ar-SA"/>
        </w:rPr>
        <w:t xml:space="preserve"> </w:t>
      </w:r>
      <w:r w:rsidR="00985ECC">
        <w:rPr>
          <w:rFonts w:ascii="Verdana" w:hAnsi="Verdana"/>
          <w:spacing w:val="4"/>
          <w:sz w:val="20"/>
          <w:szCs w:val="20"/>
          <w:lang w:eastAsia="ar-SA"/>
        </w:rPr>
        <w:t>– otrzyma 20 pkt.,</w:t>
      </w:r>
    </w:p>
    <w:p w:rsidR="00BF6654" w:rsidRPr="00BF6654" w:rsidRDefault="00DC4E0E" w:rsidP="00084023">
      <w:pPr>
        <w:ind w:left="709" w:firstLine="142"/>
        <w:jc w:val="both"/>
        <w:rPr>
          <w:rFonts w:ascii="Verdana" w:hAnsi="Verdana"/>
          <w:spacing w:val="4"/>
          <w:sz w:val="20"/>
          <w:szCs w:val="20"/>
          <w:lang w:eastAsia="ar-SA"/>
        </w:rPr>
      </w:pPr>
      <w:r w:rsidRPr="00D743C8">
        <w:rPr>
          <w:rFonts w:ascii="Verdana" w:hAnsi="Verdana"/>
          <w:spacing w:val="4"/>
          <w:sz w:val="20"/>
          <w:szCs w:val="20"/>
          <w:lang w:eastAsia="ar-SA"/>
        </w:rPr>
        <w:t>- Wykonawca, który zaoferuje termin d</w:t>
      </w:r>
      <w:r w:rsidR="00D743C8">
        <w:rPr>
          <w:rFonts w:ascii="Verdana" w:hAnsi="Verdana"/>
          <w:spacing w:val="4"/>
          <w:sz w:val="20"/>
          <w:szCs w:val="20"/>
          <w:lang w:eastAsia="ar-SA"/>
        </w:rPr>
        <w:t xml:space="preserve">ostawy </w:t>
      </w:r>
      <w:r w:rsidR="005409D9">
        <w:rPr>
          <w:rFonts w:ascii="Verdana" w:hAnsi="Verdana"/>
          <w:spacing w:val="4"/>
          <w:sz w:val="20"/>
          <w:szCs w:val="20"/>
          <w:lang w:eastAsia="ar-SA"/>
        </w:rPr>
        <w:t>48 godzin</w:t>
      </w:r>
      <w:r w:rsidR="00D743C8">
        <w:rPr>
          <w:rFonts w:ascii="Verdana" w:hAnsi="Verdana"/>
          <w:spacing w:val="4"/>
          <w:sz w:val="20"/>
          <w:szCs w:val="20"/>
          <w:lang w:eastAsia="ar-SA"/>
        </w:rPr>
        <w:t xml:space="preserve">  – otrzyma 0 pkt.</w:t>
      </w:r>
      <w:r w:rsidR="00BF6654" w:rsidRPr="00BF6654">
        <w:rPr>
          <w:rFonts w:ascii="Verdana" w:hAnsi="Verdana"/>
          <w:sz w:val="20"/>
          <w:szCs w:val="20"/>
        </w:rPr>
        <w:t xml:space="preserve"> </w:t>
      </w:r>
    </w:p>
    <w:p w:rsidR="00BF6654" w:rsidRDefault="00BF6654" w:rsidP="00084023">
      <w:pPr>
        <w:autoSpaceDE w:val="0"/>
        <w:autoSpaceDN w:val="0"/>
        <w:adjustRightInd w:val="0"/>
        <w:spacing w:before="120"/>
        <w:ind w:left="851"/>
        <w:jc w:val="both"/>
        <w:rPr>
          <w:rFonts w:ascii="Verdana" w:hAnsi="Verdana"/>
          <w:bCs/>
          <w:sz w:val="20"/>
          <w:szCs w:val="20"/>
        </w:rPr>
      </w:pPr>
      <w:r w:rsidRPr="00BF6654">
        <w:rPr>
          <w:rFonts w:ascii="Verdana" w:hAnsi="Verdana"/>
          <w:bCs/>
          <w:sz w:val="20"/>
          <w:szCs w:val="20"/>
        </w:rPr>
        <w:t xml:space="preserve">Zamawiający informuje, iż w sytuacji w której Wykonawca nie wskaże w Formularzu </w:t>
      </w:r>
      <w:r w:rsidR="00D743C8">
        <w:rPr>
          <w:rFonts w:ascii="Verdana" w:hAnsi="Verdana"/>
          <w:bCs/>
          <w:sz w:val="20"/>
          <w:szCs w:val="20"/>
        </w:rPr>
        <w:t>„</w:t>
      </w:r>
      <w:r w:rsidRPr="00BF6654">
        <w:rPr>
          <w:rFonts w:ascii="Verdana" w:hAnsi="Verdana"/>
          <w:bCs/>
          <w:sz w:val="20"/>
          <w:szCs w:val="20"/>
        </w:rPr>
        <w:t>Ofer</w:t>
      </w:r>
      <w:r w:rsidR="00D743C8">
        <w:rPr>
          <w:rFonts w:ascii="Verdana" w:hAnsi="Verdana"/>
          <w:bCs/>
          <w:sz w:val="20"/>
          <w:szCs w:val="20"/>
        </w:rPr>
        <w:t>ta” Terminu dostawy</w:t>
      </w:r>
      <w:r w:rsidRPr="00BF6654">
        <w:rPr>
          <w:rFonts w:ascii="Verdana" w:hAnsi="Verdana"/>
          <w:bCs/>
          <w:sz w:val="20"/>
          <w:szCs w:val="20"/>
        </w:rPr>
        <w:t>, Zamawiający do oceny oferty, przyjmie najdłuższy możl</w:t>
      </w:r>
      <w:r w:rsidR="00A710CF">
        <w:rPr>
          <w:rFonts w:ascii="Verdana" w:hAnsi="Verdana"/>
          <w:bCs/>
          <w:sz w:val="20"/>
          <w:szCs w:val="20"/>
        </w:rPr>
        <w:t>iwy t</w:t>
      </w:r>
      <w:r w:rsidR="00084023">
        <w:rPr>
          <w:rFonts w:ascii="Verdana" w:hAnsi="Verdana"/>
          <w:bCs/>
          <w:sz w:val="20"/>
          <w:szCs w:val="20"/>
        </w:rPr>
        <w:t xml:space="preserve">ermin dostawy, tj. </w:t>
      </w:r>
      <w:r w:rsidR="005409D9">
        <w:rPr>
          <w:rFonts w:ascii="Verdana" w:hAnsi="Verdana"/>
          <w:bCs/>
          <w:sz w:val="20"/>
          <w:szCs w:val="20"/>
        </w:rPr>
        <w:t>48 godzin</w:t>
      </w:r>
      <w:r w:rsidR="00084023">
        <w:rPr>
          <w:rFonts w:ascii="Verdana" w:hAnsi="Verdana"/>
          <w:bCs/>
          <w:sz w:val="20"/>
          <w:szCs w:val="20"/>
        </w:rPr>
        <w:t xml:space="preserve">, </w:t>
      </w:r>
      <w:r w:rsidRPr="00BF6654">
        <w:rPr>
          <w:rFonts w:ascii="Verdana" w:hAnsi="Verdana"/>
          <w:bCs/>
          <w:sz w:val="20"/>
          <w:szCs w:val="20"/>
        </w:rPr>
        <w:t xml:space="preserve">a w kryterium  „Termin </w:t>
      </w:r>
      <w:r w:rsidR="00084023">
        <w:rPr>
          <w:rFonts w:ascii="Verdana" w:hAnsi="Verdana"/>
          <w:bCs/>
          <w:sz w:val="20"/>
          <w:szCs w:val="20"/>
        </w:rPr>
        <w:t>dostawy</w:t>
      </w:r>
      <w:r w:rsidRPr="00BF6654">
        <w:rPr>
          <w:rFonts w:ascii="Verdana" w:hAnsi="Verdana"/>
          <w:bCs/>
          <w:sz w:val="20"/>
          <w:szCs w:val="20"/>
        </w:rPr>
        <w:t xml:space="preserve">” zostanie przyznane 0 pkt. </w:t>
      </w:r>
    </w:p>
    <w:p w:rsidR="00084023" w:rsidRPr="00084023" w:rsidRDefault="00084023" w:rsidP="00084023">
      <w:pPr>
        <w:autoSpaceDE w:val="0"/>
        <w:autoSpaceDN w:val="0"/>
        <w:adjustRightInd w:val="0"/>
        <w:spacing w:before="120"/>
        <w:ind w:left="851"/>
        <w:jc w:val="both"/>
        <w:rPr>
          <w:rFonts w:ascii="Verdana" w:hAnsi="Verdana"/>
          <w:sz w:val="20"/>
          <w:szCs w:val="20"/>
        </w:rPr>
      </w:pPr>
      <w:r w:rsidRPr="00084023">
        <w:rPr>
          <w:rFonts w:ascii="Verdana" w:hAnsi="Verdana"/>
          <w:sz w:val="20"/>
          <w:szCs w:val="20"/>
        </w:rPr>
        <w:lastRenderedPageBreak/>
        <w:t>Zaoferowany przez Wyko</w:t>
      </w:r>
      <w:r>
        <w:rPr>
          <w:rFonts w:ascii="Verdana" w:hAnsi="Verdana"/>
          <w:sz w:val="20"/>
          <w:szCs w:val="20"/>
        </w:rPr>
        <w:t>nawcę Termin dostawy</w:t>
      </w:r>
      <w:r w:rsidRPr="00084023">
        <w:rPr>
          <w:rFonts w:ascii="Verdana" w:hAnsi="Verdana"/>
          <w:sz w:val="20"/>
          <w:szCs w:val="20"/>
        </w:rPr>
        <w:t xml:space="preserve"> zostanie uwzględniony w umowie z Wykonawcą</w:t>
      </w:r>
      <w:r w:rsidR="00985ECC">
        <w:rPr>
          <w:rFonts w:ascii="Verdana" w:hAnsi="Verdana"/>
          <w:sz w:val="20"/>
          <w:szCs w:val="20"/>
        </w:rPr>
        <w:t>.</w:t>
      </w:r>
    </w:p>
    <w:p w:rsidR="00BF6654" w:rsidRPr="00BF6654" w:rsidRDefault="00BF6654" w:rsidP="00BF6654">
      <w:pPr>
        <w:spacing w:before="120" w:after="120"/>
        <w:ind w:left="851" w:hanging="1134"/>
        <w:jc w:val="both"/>
        <w:rPr>
          <w:rFonts w:ascii="Verdana" w:hAnsi="Verdana"/>
          <w:b/>
          <w:spacing w:val="4"/>
          <w:sz w:val="20"/>
          <w:szCs w:val="20"/>
          <w:u w:val="single"/>
          <w:lang w:eastAsia="ar-SA"/>
        </w:rPr>
      </w:pPr>
      <w:r w:rsidRPr="00BF6654">
        <w:rPr>
          <w:rFonts w:ascii="Verdana" w:hAnsi="Verdana"/>
          <w:spacing w:val="4"/>
          <w:sz w:val="20"/>
          <w:szCs w:val="20"/>
          <w:lang w:eastAsia="ar-SA"/>
        </w:rPr>
        <w:t>19.1.3.</w:t>
      </w:r>
      <w:r w:rsidRPr="00BF6654">
        <w:rPr>
          <w:rFonts w:ascii="Verdana" w:hAnsi="Verdana"/>
          <w:spacing w:val="4"/>
          <w:sz w:val="20"/>
          <w:szCs w:val="20"/>
          <w:lang w:eastAsia="ar-SA"/>
        </w:rPr>
        <w:tab/>
      </w:r>
      <w:r w:rsidRPr="00BF6654">
        <w:rPr>
          <w:rFonts w:ascii="Verdana" w:hAnsi="Verdana"/>
          <w:b/>
          <w:spacing w:val="4"/>
          <w:sz w:val="20"/>
          <w:szCs w:val="20"/>
          <w:u w:val="single"/>
          <w:lang w:eastAsia="ar-SA"/>
        </w:rPr>
        <w:t>Kryterium „</w:t>
      </w:r>
      <w:r w:rsidR="005409D9">
        <w:rPr>
          <w:rFonts w:ascii="Verdana" w:hAnsi="Verdana"/>
          <w:b/>
          <w:spacing w:val="4"/>
          <w:sz w:val="20"/>
          <w:szCs w:val="20"/>
          <w:u w:val="single"/>
          <w:lang w:eastAsia="ar-SA"/>
        </w:rPr>
        <w:t>Termin wymiany wadliwego produktu</w:t>
      </w:r>
      <w:r w:rsidRPr="00BF6654">
        <w:rPr>
          <w:rFonts w:ascii="Verdana" w:hAnsi="Verdana"/>
          <w:b/>
          <w:spacing w:val="4"/>
          <w:sz w:val="20"/>
          <w:szCs w:val="20"/>
          <w:u w:val="single"/>
          <w:lang w:eastAsia="ar-SA"/>
        </w:rPr>
        <w:t>” (</w:t>
      </w:r>
      <w:r w:rsidR="005409D9">
        <w:rPr>
          <w:rFonts w:ascii="Verdana" w:hAnsi="Verdana"/>
          <w:b/>
          <w:spacing w:val="4"/>
          <w:sz w:val="20"/>
          <w:szCs w:val="20"/>
          <w:u w:val="single"/>
          <w:lang w:eastAsia="ar-SA"/>
        </w:rPr>
        <w:t>W</w:t>
      </w:r>
      <w:r w:rsidRPr="00BF6654">
        <w:rPr>
          <w:rFonts w:ascii="Verdana" w:hAnsi="Verdana"/>
          <w:b/>
          <w:spacing w:val="4"/>
          <w:sz w:val="20"/>
          <w:szCs w:val="20"/>
          <w:u w:val="single"/>
          <w:lang w:eastAsia="ar-SA"/>
        </w:rPr>
        <w:t>)</w:t>
      </w:r>
    </w:p>
    <w:p w:rsidR="00BF6654" w:rsidRPr="00BF6654" w:rsidRDefault="00BF6654" w:rsidP="00985ECC">
      <w:pPr>
        <w:spacing w:before="120"/>
        <w:ind w:left="143" w:firstLine="708"/>
        <w:jc w:val="both"/>
        <w:rPr>
          <w:rFonts w:ascii="Verdana" w:hAnsi="Verdana"/>
          <w:b/>
          <w:spacing w:val="4"/>
          <w:sz w:val="20"/>
          <w:szCs w:val="20"/>
          <w:lang w:eastAsia="ar-SA"/>
        </w:rPr>
      </w:pPr>
      <w:r w:rsidRPr="00BF6654">
        <w:rPr>
          <w:rFonts w:ascii="Verdana" w:hAnsi="Verdana"/>
          <w:b/>
          <w:bCs/>
          <w:spacing w:val="4"/>
          <w:sz w:val="20"/>
          <w:szCs w:val="20"/>
          <w:lang w:eastAsia="ar-SA"/>
        </w:rPr>
        <w:t>Opis kryterium „</w:t>
      </w:r>
      <w:r w:rsidR="005409D9">
        <w:rPr>
          <w:rFonts w:ascii="Verdana" w:hAnsi="Verdana"/>
          <w:b/>
          <w:spacing w:val="4"/>
          <w:sz w:val="20"/>
          <w:szCs w:val="20"/>
          <w:lang w:eastAsia="ar-SA"/>
        </w:rPr>
        <w:t>Termin wymiany wadliwego produktu</w:t>
      </w:r>
      <w:r w:rsidRPr="00BF6654">
        <w:rPr>
          <w:rFonts w:ascii="Verdana" w:hAnsi="Verdana"/>
          <w:b/>
          <w:spacing w:val="4"/>
          <w:sz w:val="20"/>
          <w:szCs w:val="20"/>
          <w:lang w:eastAsia="ar-SA"/>
        </w:rPr>
        <w:t>”</w:t>
      </w:r>
    </w:p>
    <w:p w:rsidR="00BF6654" w:rsidRPr="00B85F13" w:rsidRDefault="00985ECC" w:rsidP="00985ECC">
      <w:pPr>
        <w:spacing w:before="120"/>
        <w:ind w:left="849"/>
        <w:jc w:val="both"/>
        <w:rPr>
          <w:rFonts w:ascii="Verdana" w:hAnsi="Verdana"/>
          <w:spacing w:val="4"/>
          <w:sz w:val="20"/>
          <w:szCs w:val="20"/>
          <w:lang w:eastAsia="ar-SA"/>
        </w:rPr>
      </w:pPr>
      <w:r>
        <w:rPr>
          <w:rFonts w:ascii="Verdana" w:hAnsi="Verdana"/>
          <w:spacing w:val="4"/>
          <w:sz w:val="20"/>
          <w:szCs w:val="20"/>
          <w:lang w:eastAsia="ar-SA"/>
        </w:rPr>
        <w:t>K</w:t>
      </w:r>
      <w:r w:rsidR="00BF6654" w:rsidRPr="00BF6654">
        <w:rPr>
          <w:rFonts w:ascii="Verdana" w:hAnsi="Verdana"/>
          <w:spacing w:val="4"/>
          <w:sz w:val="20"/>
          <w:szCs w:val="20"/>
          <w:lang w:eastAsia="ar-SA"/>
        </w:rPr>
        <w:t xml:space="preserve">ryterium będzie </w:t>
      </w:r>
      <w:r w:rsidR="003E7F66" w:rsidRPr="00BF6654">
        <w:rPr>
          <w:rFonts w:ascii="Verdana" w:hAnsi="Verdana"/>
          <w:spacing w:val="4"/>
          <w:sz w:val="20"/>
          <w:szCs w:val="20"/>
          <w:lang w:eastAsia="ar-SA"/>
        </w:rPr>
        <w:t>rozpatrywan</w:t>
      </w:r>
      <w:r w:rsidR="003E7F66">
        <w:rPr>
          <w:rFonts w:ascii="Verdana" w:hAnsi="Verdana"/>
          <w:spacing w:val="4"/>
          <w:sz w:val="20"/>
          <w:szCs w:val="20"/>
          <w:lang w:eastAsia="ar-SA"/>
        </w:rPr>
        <w:t>e</w:t>
      </w:r>
      <w:r w:rsidR="003E7F66" w:rsidRPr="00BF6654">
        <w:rPr>
          <w:rFonts w:ascii="Verdana" w:hAnsi="Verdana"/>
          <w:spacing w:val="4"/>
          <w:sz w:val="20"/>
          <w:szCs w:val="20"/>
          <w:lang w:eastAsia="ar-SA"/>
        </w:rPr>
        <w:t xml:space="preserve"> </w:t>
      </w:r>
      <w:r w:rsidR="00BF6654" w:rsidRPr="00BF6654">
        <w:rPr>
          <w:rFonts w:ascii="Verdana" w:hAnsi="Verdana"/>
          <w:spacing w:val="4"/>
          <w:sz w:val="20"/>
          <w:szCs w:val="20"/>
          <w:lang w:eastAsia="ar-SA"/>
        </w:rPr>
        <w:t xml:space="preserve">na podstawie </w:t>
      </w:r>
      <w:r w:rsidR="008A4C01">
        <w:rPr>
          <w:rFonts w:ascii="Verdana" w:hAnsi="Verdana"/>
          <w:spacing w:val="4"/>
          <w:sz w:val="20"/>
          <w:szCs w:val="20"/>
          <w:lang w:eastAsia="ar-SA"/>
        </w:rPr>
        <w:t>zaoferowanego</w:t>
      </w:r>
      <w:r w:rsidR="008A4C01" w:rsidRPr="00BF6654">
        <w:rPr>
          <w:rFonts w:ascii="Verdana" w:hAnsi="Verdana"/>
          <w:spacing w:val="4"/>
          <w:sz w:val="20"/>
          <w:szCs w:val="20"/>
          <w:lang w:eastAsia="ar-SA"/>
        </w:rPr>
        <w:t xml:space="preserve"> </w:t>
      </w:r>
      <w:r w:rsidR="00BF6654" w:rsidRPr="00BF6654">
        <w:rPr>
          <w:rFonts w:ascii="Verdana" w:hAnsi="Verdana"/>
          <w:spacing w:val="4"/>
          <w:sz w:val="20"/>
          <w:szCs w:val="20"/>
          <w:lang w:eastAsia="ar-SA"/>
        </w:rPr>
        <w:t xml:space="preserve">przez Wykonawcę w </w:t>
      </w:r>
      <w:r>
        <w:rPr>
          <w:rFonts w:ascii="Verdana" w:hAnsi="Verdana"/>
          <w:spacing w:val="4"/>
          <w:sz w:val="20"/>
          <w:szCs w:val="20"/>
          <w:lang w:eastAsia="ar-SA"/>
        </w:rPr>
        <w:t xml:space="preserve">pkt </w:t>
      </w:r>
      <w:r w:rsidR="003E7F66">
        <w:rPr>
          <w:rFonts w:ascii="Verdana" w:hAnsi="Verdana"/>
          <w:spacing w:val="4"/>
          <w:sz w:val="20"/>
          <w:szCs w:val="20"/>
          <w:lang w:eastAsia="ar-SA"/>
        </w:rPr>
        <w:t xml:space="preserve">7 </w:t>
      </w:r>
      <w:r w:rsidR="00BF6654" w:rsidRPr="00BF6654">
        <w:rPr>
          <w:rFonts w:ascii="Verdana" w:hAnsi="Verdana"/>
          <w:spacing w:val="4"/>
          <w:sz w:val="20"/>
          <w:szCs w:val="20"/>
          <w:lang w:eastAsia="ar-SA"/>
        </w:rPr>
        <w:t xml:space="preserve">Formularzu </w:t>
      </w:r>
      <w:r>
        <w:rPr>
          <w:rFonts w:ascii="Verdana" w:hAnsi="Verdana"/>
          <w:spacing w:val="4"/>
          <w:sz w:val="20"/>
          <w:szCs w:val="20"/>
          <w:lang w:eastAsia="ar-SA"/>
        </w:rPr>
        <w:t>„</w:t>
      </w:r>
      <w:r w:rsidR="00BF6654" w:rsidRPr="00BF6654">
        <w:rPr>
          <w:rFonts w:ascii="Verdana" w:hAnsi="Verdana"/>
          <w:spacing w:val="4"/>
          <w:sz w:val="20"/>
          <w:szCs w:val="20"/>
          <w:lang w:eastAsia="ar-SA"/>
        </w:rPr>
        <w:t>Oferta</w:t>
      </w:r>
      <w:r>
        <w:rPr>
          <w:rFonts w:ascii="Verdana" w:hAnsi="Verdana"/>
          <w:spacing w:val="4"/>
          <w:sz w:val="20"/>
          <w:szCs w:val="20"/>
          <w:lang w:eastAsia="ar-SA"/>
        </w:rPr>
        <w:t>”</w:t>
      </w:r>
      <w:r w:rsidR="00BF6654" w:rsidRPr="00BF6654">
        <w:rPr>
          <w:rFonts w:ascii="Verdana" w:hAnsi="Verdana"/>
          <w:spacing w:val="4"/>
          <w:sz w:val="20"/>
          <w:szCs w:val="20"/>
          <w:lang w:eastAsia="ar-SA"/>
        </w:rPr>
        <w:t xml:space="preserve"> </w:t>
      </w:r>
      <w:r w:rsidR="003E7F66">
        <w:rPr>
          <w:rFonts w:ascii="Verdana" w:hAnsi="Verdana"/>
          <w:spacing w:val="4"/>
          <w:sz w:val="20"/>
          <w:szCs w:val="20"/>
          <w:lang w:eastAsia="ar-SA"/>
        </w:rPr>
        <w:t xml:space="preserve">terminu </w:t>
      </w:r>
      <w:r w:rsidR="005409D9">
        <w:rPr>
          <w:rFonts w:ascii="Verdana" w:hAnsi="Verdana"/>
          <w:spacing w:val="4"/>
          <w:sz w:val="20"/>
          <w:szCs w:val="20"/>
          <w:lang w:eastAsia="ar-SA"/>
        </w:rPr>
        <w:t>wymiany wadliwego produktu”</w:t>
      </w:r>
      <w:r w:rsidR="003E7F66">
        <w:rPr>
          <w:rFonts w:ascii="Verdana" w:hAnsi="Verdana"/>
          <w:spacing w:val="4"/>
          <w:sz w:val="20"/>
          <w:szCs w:val="20"/>
          <w:lang w:eastAsia="ar-SA"/>
        </w:rPr>
        <w:t xml:space="preserve"> </w:t>
      </w:r>
      <w:r w:rsidR="003E7F66" w:rsidRPr="00B85F13">
        <w:rPr>
          <w:rFonts w:ascii="Verdana" w:hAnsi="Verdana"/>
          <w:spacing w:val="4"/>
          <w:sz w:val="20"/>
          <w:szCs w:val="20"/>
          <w:lang w:eastAsia="ar-SA"/>
        </w:rPr>
        <w:t xml:space="preserve">liczonego od </w:t>
      </w:r>
      <w:r w:rsidR="003E0C8E" w:rsidRPr="00B85F13">
        <w:rPr>
          <w:rFonts w:ascii="Verdana" w:hAnsi="Verdana"/>
          <w:spacing w:val="4"/>
          <w:sz w:val="20"/>
          <w:szCs w:val="20"/>
          <w:lang w:eastAsia="ar-SA"/>
        </w:rPr>
        <w:t xml:space="preserve">terminu </w:t>
      </w:r>
      <w:r w:rsidR="00F03199" w:rsidRPr="00B85F13">
        <w:rPr>
          <w:rFonts w:ascii="Verdana" w:hAnsi="Verdana"/>
          <w:spacing w:val="4"/>
          <w:sz w:val="20"/>
          <w:szCs w:val="20"/>
          <w:lang w:eastAsia="ar-SA"/>
        </w:rPr>
        <w:t xml:space="preserve">odbioru </w:t>
      </w:r>
      <w:r w:rsidR="003E0C8E" w:rsidRPr="00B85F13">
        <w:rPr>
          <w:rFonts w:ascii="Verdana" w:hAnsi="Verdana"/>
          <w:spacing w:val="4"/>
          <w:sz w:val="20"/>
          <w:szCs w:val="20"/>
          <w:lang w:eastAsia="ar-SA"/>
        </w:rPr>
        <w:t xml:space="preserve">od Zamawiającego </w:t>
      </w:r>
      <w:r w:rsidR="00F03199" w:rsidRPr="00B85F13">
        <w:rPr>
          <w:rFonts w:ascii="Verdana" w:hAnsi="Verdana"/>
          <w:spacing w:val="4"/>
          <w:sz w:val="20"/>
          <w:szCs w:val="20"/>
          <w:lang w:eastAsia="ar-SA"/>
        </w:rPr>
        <w:t>wadliwego produktu.</w:t>
      </w:r>
    </w:p>
    <w:p w:rsidR="00BF6654" w:rsidRPr="00BF6654" w:rsidRDefault="00BF6654" w:rsidP="00BF6654">
      <w:pPr>
        <w:ind w:left="567"/>
        <w:jc w:val="both"/>
        <w:rPr>
          <w:rFonts w:ascii="Verdana" w:hAnsi="Verdana"/>
          <w:spacing w:val="4"/>
          <w:sz w:val="20"/>
          <w:szCs w:val="20"/>
          <w:lang w:eastAsia="ar-SA"/>
        </w:rPr>
      </w:pPr>
    </w:p>
    <w:p w:rsidR="00BF6654" w:rsidRPr="00BF6654" w:rsidRDefault="00BF6654" w:rsidP="00BF6654">
      <w:pPr>
        <w:ind w:left="849"/>
        <w:jc w:val="both"/>
        <w:rPr>
          <w:rFonts w:ascii="Verdana" w:hAnsi="Verdana"/>
          <w:spacing w:val="4"/>
          <w:sz w:val="20"/>
          <w:szCs w:val="20"/>
          <w:lang w:eastAsia="ar-SA"/>
        </w:rPr>
      </w:pPr>
      <w:r w:rsidRPr="00BF6654">
        <w:rPr>
          <w:rFonts w:ascii="Verdana" w:hAnsi="Verdana"/>
          <w:spacing w:val="4"/>
          <w:sz w:val="20"/>
          <w:szCs w:val="20"/>
          <w:lang w:eastAsia="ar-SA"/>
        </w:rPr>
        <w:t xml:space="preserve">Wykonawca może </w:t>
      </w:r>
      <w:r w:rsidR="008A4C01">
        <w:rPr>
          <w:rFonts w:ascii="Verdana" w:hAnsi="Verdana"/>
          <w:spacing w:val="4"/>
          <w:sz w:val="20"/>
          <w:szCs w:val="20"/>
          <w:lang w:eastAsia="ar-SA"/>
        </w:rPr>
        <w:t>zaoferować</w:t>
      </w:r>
      <w:r w:rsidR="008A4C01" w:rsidRPr="00BF6654">
        <w:rPr>
          <w:rFonts w:ascii="Verdana" w:hAnsi="Verdana"/>
          <w:spacing w:val="4"/>
          <w:sz w:val="20"/>
          <w:szCs w:val="20"/>
          <w:lang w:eastAsia="ar-SA"/>
        </w:rPr>
        <w:t xml:space="preserve"> </w:t>
      </w:r>
      <w:r w:rsidR="005409D9">
        <w:rPr>
          <w:rFonts w:ascii="Verdana" w:hAnsi="Verdana"/>
          <w:spacing w:val="4"/>
          <w:sz w:val="20"/>
          <w:szCs w:val="20"/>
          <w:lang w:eastAsia="ar-SA"/>
        </w:rPr>
        <w:t>Termin wymiany wadliwego produktu</w:t>
      </w:r>
      <w:r w:rsidR="00985ECC">
        <w:rPr>
          <w:rFonts w:ascii="Verdana" w:hAnsi="Verdana"/>
          <w:spacing w:val="4"/>
          <w:sz w:val="20"/>
          <w:szCs w:val="20"/>
          <w:lang w:eastAsia="ar-SA"/>
        </w:rPr>
        <w:t xml:space="preserve"> w pełnych </w:t>
      </w:r>
      <w:r w:rsidR="00055A61">
        <w:rPr>
          <w:rFonts w:ascii="Verdana" w:hAnsi="Verdana"/>
          <w:spacing w:val="4"/>
          <w:sz w:val="20"/>
          <w:szCs w:val="20"/>
          <w:lang w:eastAsia="ar-SA"/>
        </w:rPr>
        <w:t>godzinach</w:t>
      </w:r>
      <w:r w:rsidR="00985ECC">
        <w:rPr>
          <w:rFonts w:ascii="Verdana" w:hAnsi="Verdana"/>
          <w:spacing w:val="4"/>
          <w:sz w:val="20"/>
          <w:szCs w:val="20"/>
          <w:lang w:eastAsia="ar-SA"/>
        </w:rPr>
        <w:t xml:space="preserve"> jako </w:t>
      </w:r>
      <w:r w:rsidR="00055A61">
        <w:rPr>
          <w:rFonts w:ascii="Verdana" w:hAnsi="Verdana"/>
          <w:spacing w:val="4"/>
          <w:sz w:val="20"/>
          <w:szCs w:val="20"/>
          <w:lang w:eastAsia="ar-SA"/>
        </w:rPr>
        <w:t xml:space="preserve">4 </w:t>
      </w:r>
      <w:r w:rsidR="00985ECC">
        <w:rPr>
          <w:rFonts w:ascii="Verdana" w:hAnsi="Verdana"/>
          <w:spacing w:val="4"/>
          <w:sz w:val="20"/>
          <w:szCs w:val="20"/>
          <w:lang w:eastAsia="ar-SA"/>
        </w:rPr>
        <w:t xml:space="preserve">lub </w:t>
      </w:r>
      <w:r w:rsidR="00055A61">
        <w:rPr>
          <w:rFonts w:ascii="Verdana" w:hAnsi="Verdana"/>
          <w:spacing w:val="4"/>
          <w:sz w:val="20"/>
          <w:szCs w:val="20"/>
          <w:lang w:eastAsia="ar-SA"/>
        </w:rPr>
        <w:t>8 godzin</w:t>
      </w:r>
      <w:r w:rsidRPr="00BF6654">
        <w:rPr>
          <w:rFonts w:ascii="Verdana" w:hAnsi="Verdana"/>
          <w:spacing w:val="4"/>
          <w:sz w:val="20"/>
          <w:szCs w:val="20"/>
          <w:lang w:eastAsia="ar-SA"/>
        </w:rPr>
        <w:t>.</w:t>
      </w:r>
    </w:p>
    <w:p w:rsidR="00A710CF" w:rsidRPr="00BF6654" w:rsidRDefault="00985ECC" w:rsidP="00A710CF">
      <w:pPr>
        <w:spacing w:before="120"/>
        <w:ind w:left="849"/>
        <w:jc w:val="both"/>
        <w:rPr>
          <w:rFonts w:ascii="Verdana" w:hAnsi="Verdana"/>
          <w:spacing w:val="4"/>
          <w:sz w:val="20"/>
          <w:szCs w:val="20"/>
          <w:lang w:eastAsia="ar-SA"/>
        </w:rPr>
      </w:pPr>
      <w:r>
        <w:rPr>
          <w:rFonts w:ascii="Verdana" w:hAnsi="Verdana"/>
          <w:spacing w:val="4"/>
          <w:sz w:val="20"/>
          <w:szCs w:val="20"/>
          <w:lang w:eastAsia="ar-SA"/>
        </w:rPr>
        <w:t xml:space="preserve">Liczba punktów w tym </w:t>
      </w:r>
      <w:r w:rsidR="00BF6654" w:rsidRPr="00BF6654">
        <w:rPr>
          <w:rFonts w:ascii="Verdana" w:hAnsi="Verdana"/>
          <w:spacing w:val="4"/>
          <w:sz w:val="20"/>
          <w:szCs w:val="20"/>
          <w:lang w:eastAsia="ar-SA"/>
        </w:rPr>
        <w:t>kryterium zostanie przyznana w następujący sposób:</w:t>
      </w:r>
    </w:p>
    <w:p w:rsidR="00A710CF" w:rsidRPr="00BF6654" w:rsidRDefault="00A710CF" w:rsidP="00A710CF">
      <w:pPr>
        <w:spacing w:before="120"/>
        <w:ind w:left="849"/>
        <w:jc w:val="both"/>
        <w:rPr>
          <w:rFonts w:ascii="Verdana" w:hAnsi="Verdana"/>
          <w:spacing w:val="4"/>
          <w:sz w:val="20"/>
          <w:szCs w:val="20"/>
          <w:lang w:eastAsia="ar-SA"/>
        </w:rPr>
      </w:pPr>
      <w:r w:rsidRPr="00BF6654">
        <w:rPr>
          <w:rFonts w:ascii="Verdana" w:hAnsi="Verdana"/>
          <w:spacing w:val="4"/>
          <w:sz w:val="20"/>
          <w:szCs w:val="20"/>
          <w:lang w:eastAsia="ar-SA"/>
        </w:rPr>
        <w:t>Wykonawca</w:t>
      </w:r>
      <w:r>
        <w:rPr>
          <w:rFonts w:ascii="Verdana" w:hAnsi="Verdana"/>
          <w:spacing w:val="4"/>
          <w:sz w:val="20"/>
          <w:szCs w:val="20"/>
          <w:lang w:eastAsia="ar-SA"/>
        </w:rPr>
        <w:t>,</w:t>
      </w:r>
      <w:r w:rsidRPr="00BF6654">
        <w:rPr>
          <w:rFonts w:ascii="Verdana" w:hAnsi="Verdana"/>
          <w:spacing w:val="4"/>
          <w:sz w:val="20"/>
          <w:szCs w:val="20"/>
          <w:lang w:eastAsia="ar-SA"/>
        </w:rPr>
        <w:t xml:space="preserve"> który zao</w:t>
      </w:r>
      <w:r>
        <w:rPr>
          <w:rFonts w:ascii="Verdana" w:hAnsi="Verdana"/>
          <w:spacing w:val="4"/>
          <w:sz w:val="20"/>
          <w:szCs w:val="20"/>
          <w:lang w:eastAsia="ar-SA"/>
        </w:rPr>
        <w:t xml:space="preserve">feruje </w:t>
      </w:r>
      <w:r w:rsidR="00055A61">
        <w:rPr>
          <w:rFonts w:ascii="Verdana" w:hAnsi="Verdana"/>
          <w:spacing w:val="4"/>
          <w:sz w:val="20"/>
          <w:szCs w:val="20"/>
          <w:lang w:eastAsia="ar-SA"/>
        </w:rPr>
        <w:t>najkrótszy Termin wymiany wadliwego produktu</w:t>
      </w:r>
      <w:r w:rsidR="00164E15">
        <w:rPr>
          <w:rFonts w:ascii="Verdana" w:hAnsi="Verdana"/>
          <w:spacing w:val="4"/>
          <w:sz w:val="20"/>
          <w:szCs w:val="20"/>
          <w:lang w:eastAsia="ar-SA"/>
        </w:rPr>
        <w:t xml:space="preserve"> - </w:t>
      </w:r>
      <w:r>
        <w:rPr>
          <w:rFonts w:ascii="Verdana" w:hAnsi="Verdana"/>
          <w:spacing w:val="4"/>
          <w:sz w:val="20"/>
          <w:szCs w:val="20"/>
          <w:lang w:eastAsia="ar-SA"/>
        </w:rPr>
        <w:t xml:space="preserve"> </w:t>
      </w:r>
      <w:r w:rsidR="00055A61">
        <w:rPr>
          <w:rFonts w:ascii="Verdana" w:hAnsi="Verdana"/>
          <w:spacing w:val="4"/>
          <w:sz w:val="20"/>
          <w:szCs w:val="20"/>
          <w:lang w:eastAsia="ar-SA"/>
        </w:rPr>
        <w:t>4 godzin</w:t>
      </w:r>
      <w:r w:rsidR="00164E15">
        <w:rPr>
          <w:rFonts w:ascii="Verdana" w:hAnsi="Verdana"/>
          <w:spacing w:val="4"/>
          <w:sz w:val="20"/>
          <w:szCs w:val="20"/>
          <w:lang w:eastAsia="ar-SA"/>
        </w:rPr>
        <w:t>y</w:t>
      </w:r>
      <w:r w:rsidRPr="00BF6654">
        <w:rPr>
          <w:rFonts w:ascii="Verdana" w:hAnsi="Verdana"/>
          <w:spacing w:val="4"/>
          <w:sz w:val="20"/>
          <w:szCs w:val="20"/>
          <w:lang w:eastAsia="ar-SA"/>
        </w:rPr>
        <w:t xml:space="preserve"> – otrzyma 20 pkt.</w:t>
      </w:r>
      <w:r>
        <w:rPr>
          <w:rFonts w:ascii="Verdana" w:hAnsi="Verdana"/>
          <w:spacing w:val="4"/>
          <w:sz w:val="20"/>
          <w:szCs w:val="20"/>
          <w:lang w:eastAsia="ar-SA"/>
        </w:rPr>
        <w:t>,</w:t>
      </w:r>
    </w:p>
    <w:p w:rsidR="00A710CF" w:rsidRPr="00BF6654" w:rsidRDefault="00A710CF" w:rsidP="00A710CF">
      <w:pPr>
        <w:spacing w:before="120"/>
        <w:ind w:left="849"/>
        <w:jc w:val="both"/>
        <w:rPr>
          <w:rFonts w:ascii="Verdana" w:hAnsi="Verdana"/>
          <w:spacing w:val="4"/>
          <w:sz w:val="20"/>
          <w:szCs w:val="20"/>
          <w:lang w:eastAsia="ar-SA"/>
        </w:rPr>
      </w:pPr>
      <w:r w:rsidRPr="00BF6654">
        <w:rPr>
          <w:rFonts w:ascii="Verdana" w:hAnsi="Verdana"/>
          <w:spacing w:val="4"/>
          <w:sz w:val="20"/>
          <w:szCs w:val="20"/>
          <w:lang w:eastAsia="ar-SA"/>
        </w:rPr>
        <w:t>Wykonawca</w:t>
      </w:r>
      <w:r>
        <w:rPr>
          <w:rFonts w:ascii="Verdana" w:hAnsi="Verdana"/>
          <w:spacing w:val="4"/>
          <w:sz w:val="20"/>
          <w:szCs w:val="20"/>
          <w:lang w:eastAsia="ar-SA"/>
        </w:rPr>
        <w:t>,</w:t>
      </w:r>
      <w:r w:rsidRPr="00BF6654">
        <w:rPr>
          <w:rFonts w:ascii="Verdana" w:hAnsi="Verdana"/>
          <w:spacing w:val="4"/>
          <w:sz w:val="20"/>
          <w:szCs w:val="20"/>
          <w:lang w:eastAsia="ar-SA"/>
        </w:rPr>
        <w:t xml:space="preserve"> który zaoferuje </w:t>
      </w:r>
      <w:r w:rsidR="00055A61">
        <w:rPr>
          <w:rFonts w:ascii="Verdana" w:hAnsi="Verdana"/>
          <w:spacing w:val="4"/>
          <w:sz w:val="20"/>
          <w:szCs w:val="20"/>
          <w:lang w:eastAsia="ar-SA"/>
        </w:rPr>
        <w:t xml:space="preserve">najdłuższy Termin wymiany wadliwego produktu </w:t>
      </w:r>
      <w:r w:rsidR="00164E15">
        <w:rPr>
          <w:rFonts w:ascii="Verdana" w:hAnsi="Verdana"/>
          <w:spacing w:val="4"/>
          <w:sz w:val="20"/>
          <w:szCs w:val="20"/>
          <w:lang w:eastAsia="ar-SA"/>
        </w:rPr>
        <w:t xml:space="preserve">- </w:t>
      </w:r>
      <w:r w:rsidR="00055A61">
        <w:rPr>
          <w:rFonts w:ascii="Verdana" w:hAnsi="Verdana"/>
          <w:spacing w:val="4"/>
          <w:sz w:val="20"/>
          <w:szCs w:val="20"/>
          <w:lang w:eastAsia="ar-SA"/>
        </w:rPr>
        <w:t>8 godzin</w:t>
      </w:r>
      <w:r>
        <w:rPr>
          <w:rFonts w:ascii="Verdana" w:hAnsi="Verdana"/>
          <w:spacing w:val="4"/>
          <w:sz w:val="20"/>
          <w:szCs w:val="20"/>
          <w:lang w:eastAsia="ar-SA"/>
        </w:rPr>
        <w:t>– otrzyma 0 pkt.</w:t>
      </w:r>
    </w:p>
    <w:p w:rsidR="00BF6654" w:rsidRDefault="00BF6654" w:rsidP="00985ECC">
      <w:pPr>
        <w:spacing w:before="120" w:after="120" w:line="276" w:lineRule="auto"/>
        <w:ind w:left="849"/>
        <w:jc w:val="both"/>
        <w:rPr>
          <w:rFonts w:ascii="Verdana" w:hAnsi="Verdana"/>
          <w:bCs/>
          <w:sz w:val="20"/>
          <w:szCs w:val="20"/>
        </w:rPr>
      </w:pPr>
      <w:r w:rsidRPr="00BF6654">
        <w:rPr>
          <w:rFonts w:ascii="Verdana" w:hAnsi="Verdana"/>
          <w:bCs/>
          <w:sz w:val="20"/>
          <w:szCs w:val="20"/>
        </w:rPr>
        <w:t xml:space="preserve">Zamawiający informuje, iż w sytuacji w której Wykonawca nie wskaże w Formularzu </w:t>
      </w:r>
      <w:r w:rsidR="00985ECC">
        <w:rPr>
          <w:rFonts w:ascii="Verdana" w:hAnsi="Verdana"/>
          <w:bCs/>
          <w:sz w:val="20"/>
          <w:szCs w:val="20"/>
        </w:rPr>
        <w:t>„</w:t>
      </w:r>
      <w:r w:rsidRPr="00BF6654">
        <w:rPr>
          <w:rFonts w:ascii="Verdana" w:hAnsi="Verdana"/>
          <w:bCs/>
          <w:sz w:val="20"/>
          <w:szCs w:val="20"/>
        </w:rPr>
        <w:t>Oferta</w:t>
      </w:r>
      <w:r w:rsidR="00985ECC">
        <w:rPr>
          <w:rFonts w:ascii="Verdana" w:hAnsi="Verdana"/>
          <w:bCs/>
          <w:sz w:val="20"/>
          <w:szCs w:val="20"/>
        </w:rPr>
        <w:t xml:space="preserve">” </w:t>
      </w:r>
      <w:r w:rsidR="00055A61">
        <w:rPr>
          <w:rFonts w:ascii="Verdana" w:hAnsi="Verdana"/>
          <w:bCs/>
          <w:sz w:val="20"/>
          <w:szCs w:val="20"/>
        </w:rPr>
        <w:t>Terminu wymiany wadliwego produktu</w:t>
      </w:r>
      <w:r w:rsidRPr="00BF6654">
        <w:rPr>
          <w:rFonts w:ascii="Verdana" w:hAnsi="Verdana"/>
          <w:bCs/>
          <w:sz w:val="20"/>
          <w:szCs w:val="20"/>
        </w:rPr>
        <w:t xml:space="preserve">, Zamawiający do oceny oferty przyjmie </w:t>
      </w:r>
      <w:r w:rsidR="00055A61">
        <w:rPr>
          <w:rFonts w:ascii="Verdana" w:hAnsi="Verdana"/>
          <w:bCs/>
          <w:sz w:val="20"/>
          <w:szCs w:val="20"/>
        </w:rPr>
        <w:t>najdłuższy</w:t>
      </w:r>
      <w:r w:rsidR="00055A61" w:rsidRPr="00BF6654">
        <w:rPr>
          <w:rFonts w:ascii="Verdana" w:hAnsi="Verdana"/>
          <w:bCs/>
          <w:sz w:val="20"/>
          <w:szCs w:val="20"/>
        </w:rPr>
        <w:t xml:space="preserve"> </w:t>
      </w:r>
      <w:r w:rsidRPr="00BF6654">
        <w:rPr>
          <w:rFonts w:ascii="Verdana" w:hAnsi="Verdana"/>
          <w:bCs/>
          <w:sz w:val="20"/>
          <w:szCs w:val="20"/>
        </w:rPr>
        <w:t>możli</w:t>
      </w:r>
      <w:r w:rsidR="00985ECC">
        <w:rPr>
          <w:rFonts w:ascii="Verdana" w:hAnsi="Verdana"/>
          <w:bCs/>
          <w:sz w:val="20"/>
          <w:szCs w:val="20"/>
        </w:rPr>
        <w:t xml:space="preserve">wy </w:t>
      </w:r>
      <w:r w:rsidR="00055A61">
        <w:rPr>
          <w:rFonts w:ascii="Verdana" w:hAnsi="Verdana"/>
          <w:bCs/>
          <w:sz w:val="20"/>
          <w:szCs w:val="20"/>
        </w:rPr>
        <w:t>Termin wymiany wadliwego produktu</w:t>
      </w:r>
      <w:r w:rsidR="00985ECC">
        <w:rPr>
          <w:rFonts w:ascii="Verdana" w:hAnsi="Verdana"/>
          <w:bCs/>
          <w:sz w:val="20"/>
          <w:szCs w:val="20"/>
        </w:rPr>
        <w:t xml:space="preserve"> tj. </w:t>
      </w:r>
      <w:r w:rsidR="00055A61">
        <w:rPr>
          <w:rFonts w:ascii="Verdana" w:hAnsi="Verdana"/>
          <w:bCs/>
          <w:sz w:val="20"/>
          <w:szCs w:val="20"/>
        </w:rPr>
        <w:t>8 godzin</w:t>
      </w:r>
      <w:r w:rsidRPr="00BF6654">
        <w:rPr>
          <w:rFonts w:ascii="Verdana" w:hAnsi="Verdana"/>
          <w:bCs/>
          <w:sz w:val="20"/>
          <w:szCs w:val="20"/>
        </w:rPr>
        <w:t xml:space="preserve">, a w kryterium </w:t>
      </w:r>
      <w:r w:rsidR="00055A61">
        <w:rPr>
          <w:rFonts w:ascii="Verdana" w:hAnsi="Verdana"/>
          <w:bCs/>
          <w:sz w:val="20"/>
          <w:szCs w:val="20"/>
        </w:rPr>
        <w:t xml:space="preserve">Termin wymiany wadliwego produktu </w:t>
      </w:r>
      <w:r w:rsidRPr="00BF6654">
        <w:rPr>
          <w:rFonts w:ascii="Verdana" w:hAnsi="Verdana"/>
          <w:bCs/>
          <w:sz w:val="20"/>
          <w:szCs w:val="20"/>
        </w:rPr>
        <w:t>zostanie przyznane 0 pkt.</w:t>
      </w:r>
    </w:p>
    <w:p w:rsidR="00985ECC" w:rsidRPr="00084023" w:rsidRDefault="00985ECC" w:rsidP="00985ECC">
      <w:pPr>
        <w:autoSpaceDE w:val="0"/>
        <w:autoSpaceDN w:val="0"/>
        <w:adjustRightInd w:val="0"/>
        <w:spacing w:before="120"/>
        <w:ind w:left="851"/>
        <w:jc w:val="both"/>
        <w:rPr>
          <w:rFonts w:ascii="Verdana" w:hAnsi="Verdana"/>
          <w:sz w:val="20"/>
          <w:szCs w:val="20"/>
        </w:rPr>
      </w:pPr>
      <w:r w:rsidRPr="00084023">
        <w:rPr>
          <w:rFonts w:ascii="Verdana" w:hAnsi="Verdana"/>
          <w:sz w:val="20"/>
          <w:szCs w:val="20"/>
        </w:rPr>
        <w:t>Zaoferowany przez Wyko</w:t>
      </w:r>
      <w:r>
        <w:rPr>
          <w:rFonts w:ascii="Verdana" w:hAnsi="Verdana"/>
          <w:sz w:val="20"/>
          <w:szCs w:val="20"/>
        </w:rPr>
        <w:t xml:space="preserve">nawcę </w:t>
      </w:r>
      <w:r w:rsidR="00055A61">
        <w:rPr>
          <w:rFonts w:ascii="Verdana" w:hAnsi="Verdana"/>
          <w:sz w:val="20"/>
          <w:szCs w:val="20"/>
        </w:rPr>
        <w:t>Termin wymiany wadliwego produktu</w:t>
      </w:r>
      <w:r>
        <w:rPr>
          <w:rFonts w:ascii="Verdana" w:hAnsi="Verdana"/>
          <w:sz w:val="20"/>
          <w:szCs w:val="20"/>
        </w:rPr>
        <w:t xml:space="preserve"> </w:t>
      </w:r>
      <w:r w:rsidRPr="00084023">
        <w:rPr>
          <w:rFonts w:ascii="Verdana" w:hAnsi="Verdana"/>
          <w:sz w:val="20"/>
          <w:szCs w:val="20"/>
        </w:rPr>
        <w:t>zostanie uwzględniony w umowie z Wykonawcą</w:t>
      </w:r>
      <w:r>
        <w:rPr>
          <w:rFonts w:ascii="Verdana" w:hAnsi="Verdana"/>
          <w:sz w:val="20"/>
          <w:szCs w:val="20"/>
        </w:rPr>
        <w:t>.</w:t>
      </w:r>
    </w:p>
    <w:p w:rsidR="00BF6654" w:rsidRPr="00BF6654" w:rsidRDefault="00BF6654" w:rsidP="00BF6654">
      <w:pPr>
        <w:suppressAutoHyphens/>
        <w:spacing w:before="120" w:after="120"/>
        <w:ind w:left="709" w:hanging="709"/>
        <w:jc w:val="both"/>
        <w:rPr>
          <w:rFonts w:ascii="Verdana" w:eastAsia="Calibri" w:hAnsi="Verdana"/>
          <w:sz w:val="20"/>
          <w:szCs w:val="20"/>
          <w:lang w:eastAsia="en-US"/>
        </w:rPr>
      </w:pPr>
      <w:r w:rsidRPr="00BF6654">
        <w:rPr>
          <w:rFonts w:ascii="Verdana" w:hAnsi="Verdana"/>
          <w:spacing w:val="4"/>
          <w:sz w:val="20"/>
          <w:szCs w:val="20"/>
          <w:lang w:eastAsia="ar-SA"/>
        </w:rPr>
        <w:t>19.2.</w:t>
      </w:r>
      <w:r w:rsidRPr="00BF6654">
        <w:rPr>
          <w:rFonts w:ascii="Verdana" w:hAnsi="Verdana"/>
          <w:spacing w:val="4"/>
          <w:sz w:val="20"/>
          <w:szCs w:val="20"/>
          <w:lang w:eastAsia="ar-SA"/>
        </w:rPr>
        <w:tab/>
      </w:r>
      <w:r w:rsidRPr="00BF6654">
        <w:rPr>
          <w:rFonts w:ascii="Verdana" w:eastAsia="Calibri" w:hAnsi="Verdana"/>
          <w:sz w:val="20"/>
          <w:szCs w:val="20"/>
          <w:lang w:eastAsia="en-US"/>
        </w:rPr>
        <w:t>Za najkorzystniejszą zostanie uznana oferta Wykonawcy, który spełni wszystkie postawione w niniejszej SIWZ warunki oraz uzyska łącznie największą liczbę punktów (P) stanowiących sumę punktów przyznanych w ramach każdego z podanych kryteriów, wyliczoną zgodnie z poniższym wzorem:</w:t>
      </w:r>
    </w:p>
    <w:p w:rsidR="00BF6654" w:rsidRPr="00BF6654" w:rsidRDefault="0081525E" w:rsidP="00BF6654">
      <w:pPr>
        <w:spacing w:before="120" w:after="120"/>
        <w:ind w:left="-142" w:hanging="425"/>
        <w:jc w:val="center"/>
        <w:rPr>
          <w:rFonts w:ascii="Verdana" w:eastAsia="Calibri" w:hAnsi="Verdana"/>
          <w:b/>
          <w:sz w:val="20"/>
          <w:szCs w:val="20"/>
          <w:lang w:eastAsia="en-US"/>
        </w:rPr>
      </w:pPr>
      <w:r>
        <w:rPr>
          <w:rFonts w:ascii="Verdana" w:eastAsia="Calibri" w:hAnsi="Verdana" w:cs="Arial"/>
          <w:b/>
          <w:sz w:val="20"/>
          <w:szCs w:val="20"/>
          <w:lang w:eastAsia="en-US"/>
        </w:rPr>
        <w:t>P = C + D</w:t>
      </w:r>
      <w:r w:rsidR="00A710CF">
        <w:rPr>
          <w:rFonts w:ascii="Verdana" w:eastAsia="Calibri" w:hAnsi="Verdana" w:cs="Arial"/>
          <w:b/>
          <w:sz w:val="20"/>
          <w:szCs w:val="20"/>
          <w:lang w:eastAsia="en-US"/>
        </w:rPr>
        <w:t xml:space="preserve"> + </w:t>
      </w:r>
      <w:r w:rsidR="006545E2">
        <w:rPr>
          <w:rFonts w:ascii="Verdana" w:eastAsia="Calibri" w:hAnsi="Verdana" w:cs="Arial"/>
          <w:b/>
          <w:sz w:val="20"/>
          <w:szCs w:val="20"/>
          <w:lang w:eastAsia="en-US"/>
        </w:rPr>
        <w:t>W</w:t>
      </w:r>
    </w:p>
    <w:p w:rsidR="00BF6654" w:rsidRPr="00BF6654" w:rsidRDefault="00BF6654" w:rsidP="00BF6654">
      <w:pPr>
        <w:spacing w:after="120"/>
        <w:ind w:left="567" w:firstLine="142"/>
        <w:jc w:val="both"/>
        <w:rPr>
          <w:rFonts w:ascii="Verdana" w:eastAsia="Calibri" w:hAnsi="Verdana"/>
          <w:sz w:val="20"/>
          <w:szCs w:val="20"/>
          <w:lang w:eastAsia="en-US"/>
        </w:rPr>
      </w:pPr>
      <w:r w:rsidRPr="00BF6654">
        <w:rPr>
          <w:rFonts w:ascii="Verdana" w:eastAsia="Calibri" w:hAnsi="Verdana"/>
          <w:sz w:val="20"/>
          <w:szCs w:val="20"/>
          <w:lang w:eastAsia="en-US"/>
        </w:rPr>
        <w:t xml:space="preserve">Gdzie: C –   </w:t>
      </w:r>
      <w:r w:rsidRPr="00BF6654">
        <w:rPr>
          <w:rFonts w:ascii="Verdana" w:eastAsia="Calibri" w:hAnsi="Verdana" w:cs="Arial"/>
          <w:sz w:val="20"/>
          <w:szCs w:val="20"/>
          <w:lang w:eastAsia="en-US"/>
        </w:rPr>
        <w:t>liczba punktów przyznana ofercie ocenianej w kryterium „Cena”</w:t>
      </w:r>
    </w:p>
    <w:p w:rsidR="00BF6654" w:rsidRPr="00BF6654" w:rsidRDefault="00985ECC" w:rsidP="00BF6654">
      <w:pPr>
        <w:spacing w:after="120"/>
        <w:ind w:left="1843" w:hanging="425"/>
        <w:jc w:val="both"/>
        <w:rPr>
          <w:rFonts w:ascii="Verdana" w:eastAsia="Calibri" w:hAnsi="Verdana" w:cs="Arial"/>
          <w:sz w:val="20"/>
          <w:szCs w:val="20"/>
          <w:lang w:eastAsia="en-US"/>
        </w:rPr>
      </w:pPr>
      <w:r>
        <w:rPr>
          <w:rFonts w:ascii="Verdana" w:eastAsia="Calibri" w:hAnsi="Verdana"/>
          <w:sz w:val="20"/>
          <w:szCs w:val="20"/>
          <w:lang w:eastAsia="en-US"/>
        </w:rPr>
        <w:t>D</w:t>
      </w:r>
      <w:r w:rsidR="00BF6654" w:rsidRPr="00BF6654">
        <w:rPr>
          <w:rFonts w:ascii="Verdana" w:eastAsia="Calibri" w:hAnsi="Verdana"/>
          <w:sz w:val="20"/>
          <w:szCs w:val="20"/>
          <w:lang w:eastAsia="en-US"/>
        </w:rPr>
        <w:t xml:space="preserve"> – </w:t>
      </w:r>
      <w:r w:rsidR="00BF6654" w:rsidRPr="00BF6654">
        <w:rPr>
          <w:rFonts w:ascii="Verdana" w:eastAsia="Calibri" w:hAnsi="Verdana" w:cs="Arial"/>
          <w:sz w:val="20"/>
          <w:szCs w:val="20"/>
          <w:lang w:eastAsia="en-US"/>
        </w:rPr>
        <w:t>liczba punktów przyznana ofercie ocenianej w kryteri</w:t>
      </w:r>
      <w:r>
        <w:rPr>
          <w:rFonts w:ascii="Verdana" w:eastAsia="Calibri" w:hAnsi="Verdana" w:cs="Arial"/>
          <w:sz w:val="20"/>
          <w:szCs w:val="20"/>
          <w:lang w:eastAsia="en-US"/>
        </w:rPr>
        <w:t>um „Termin realizacji dostawy</w:t>
      </w:r>
      <w:r w:rsidR="00BF6654" w:rsidRPr="00BF6654">
        <w:rPr>
          <w:rFonts w:ascii="Verdana" w:eastAsia="Calibri" w:hAnsi="Verdana" w:cs="Arial"/>
          <w:sz w:val="20"/>
          <w:szCs w:val="20"/>
          <w:lang w:eastAsia="en-US"/>
        </w:rPr>
        <w:t>”</w:t>
      </w:r>
    </w:p>
    <w:p w:rsidR="00BF6654" w:rsidRPr="00BF6654" w:rsidRDefault="00BF6654" w:rsidP="006545E2">
      <w:pPr>
        <w:spacing w:after="60"/>
        <w:ind w:left="1843" w:right="-142" w:hanging="425"/>
        <w:jc w:val="both"/>
        <w:rPr>
          <w:rFonts w:ascii="Verdana" w:eastAsia="Calibri" w:hAnsi="Verdana" w:cs="Arial"/>
          <w:sz w:val="20"/>
          <w:szCs w:val="20"/>
          <w:lang w:eastAsia="en-US"/>
        </w:rPr>
      </w:pPr>
      <w:r w:rsidRPr="00BF6654">
        <w:rPr>
          <w:rFonts w:ascii="Verdana" w:eastAsia="Calibri" w:hAnsi="Verdana"/>
          <w:sz w:val="20"/>
          <w:szCs w:val="20"/>
          <w:lang w:eastAsia="en-US"/>
        </w:rPr>
        <w:t xml:space="preserve">G – </w:t>
      </w:r>
      <w:r w:rsidRPr="00BF6654">
        <w:rPr>
          <w:rFonts w:ascii="Verdana" w:eastAsia="Calibri" w:hAnsi="Verdana" w:cs="Arial"/>
          <w:sz w:val="20"/>
          <w:szCs w:val="20"/>
          <w:lang w:eastAsia="en-US"/>
        </w:rPr>
        <w:t>liczba punktów przyznana ofercie ocenianej w kryterium „</w:t>
      </w:r>
      <w:r w:rsidR="006545E2">
        <w:rPr>
          <w:rFonts w:ascii="Verdana" w:eastAsia="Calibri" w:hAnsi="Verdana" w:cs="Arial"/>
          <w:sz w:val="20"/>
          <w:szCs w:val="20"/>
          <w:lang w:eastAsia="en-US"/>
        </w:rPr>
        <w:t>Termin wymiany wadliwego produktu</w:t>
      </w:r>
      <w:r w:rsidRPr="00BF6654">
        <w:rPr>
          <w:rFonts w:ascii="Verdana" w:eastAsia="Calibri" w:hAnsi="Verdana" w:cs="Arial"/>
          <w:sz w:val="20"/>
          <w:szCs w:val="20"/>
          <w:lang w:eastAsia="en-US"/>
        </w:rPr>
        <w:t xml:space="preserve">”. </w:t>
      </w:r>
    </w:p>
    <w:p w:rsidR="00BF6654" w:rsidRPr="00BF6654" w:rsidRDefault="00BF6654" w:rsidP="006545E2">
      <w:pPr>
        <w:suppressAutoHyphens/>
        <w:spacing w:after="60"/>
        <w:ind w:left="709" w:hanging="709"/>
        <w:jc w:val="both"/>
        <w:rPr>
          <w:rFonts w:ascii="Verdana" w:hAnsi="Verdana" w:cs="Verdana"/>
          <w:sz w:val="20"/>
          <w:szCs w:val="20"/>
        </w:rPr>
      </w:pPr>
      <w:r w:rsidRPr="00BF6654">
        <w:rPr>
          <w:rFonts w:ascii="Verdana" w:hAnsi="Verdana"/>
          <w:spacing w:val="4"/>
          <w:sz w:val="20"/>
          <w:szCs w:val="20"/>
          <w:lang w:eastAsia="ar-SA"/>
        </w:rPr>
        <w:t>19.3.</w:t>
      </w:r>
      <w:r w:rsidRPr="00BF6654">
        <w:rPr>
          <w:rFonts w:ascii="Verdana" w:hAnsi="Verdana"/>
          <w:spacing w:val="4"/>
          <w:sz w:val="20"/>
          <w:szCs w:val="20"/>
          <w:lang w:eastAsia="ar-SA"/>
        </w:rPr>
        <w:tab/>
      </w:r>
      <w:r w:rsidRPr="00BF6654">
        <w:rPr>
          <w:rFonts w:ascii="Verdana" w:hAnsi="Verdana" w:cs="Verdana"/>
          <w:sz w:val="20"/>
          <w:szCs w:val="20"/>
        </w:rPr>
        <w:t xml:space="preserve">Zamawiający </w:t>
      </w:r>
      <w:r w:rsidRPr="00BF6654">
        <w:rPr>
          <w:rFonts w:ascii="Verdana" w:hAnsi="Verdana" w:cs="Verdana"/>
          <w:b/>
          <w:sz w:val="20"/>
          <w:szCs w:val="20"/>
        </w:rPr>
        <w:t>nie przewiduje</w:t>
      </w:r>
      <w:r w:rsidRPr="00BF6654">
        <w:rPr>
          <w:rFonts w:ascii="Verdana" w:hAnsi="Verdana" w:cs="Verdana"/>
          <w:sz w:val="20"/>
          <w:szCs w:val="20"/>
        </w:rPr>
        <w:t xml:space="preserve"> aukcji elektronicznej.</w:t>
      </w:r>
    </w:p>
    <w:p w:rsidR="00BF6654" w:rsidRPr="00BF6654" w:rsidRDefault="00BF6654" w:rsidP="00BF6654">
      <w:pPr>
        <w:suppressAutoHyphens/>
        <w:spacing w:line="280" w:lineRule="exact"/>
        <w:ind w:left="709" w:hanging="709"/>
        <w:jc w:val="both"/>
        <w:rPr>
          <w:rFonts w:ascii="Verdana" w:hAnsi="Verdana" w:cs="Arial"/>
          <w:sz w:val="20"/>
          <w:szCs w:val="20"/>
        </w:rPr>
      </w:pPr>
      <w:r w:rsidRPr="00BF6654">
        <w:rPr>
          <w:rFonts w:ascii="Verdana" w:hAnsi="Verdana"/>
          <w:spacing w:val="4"/>
          <w:sz w:val="20"/>
          <w:szCs w:val="20"/>
          <w:lang w:eastAsia="ar-SA"/>
        </w:rPr>
        <w:t>19.4.</w:t>
      </w:r>
      <w:r w:rsidRPr="00BF6654">
        <w:rPr>
          <w:rFonts w:ascii="Verdana" w:hAnsi="Verdana"/>
          <w:spacing w:val="4"/>
          <w:sz w:val="20"/>
          <w:szCs w:val="20"/>
          <w:lang w:eastAsia="ar-SA"/>
        </w:rPr>
        <w:tab/>
      </w:r>
      <w:r w:rsidRPr="00BF6654">
        <w:rPr>
          <w:rFonts w:ascii="Verdana" w:hAnsi="Verdana" w:cs="Arial"/>
          <w:sz w:val="20"/>
          <w:szCs w:val="20"/>
        </w:rPr>
        <w:t>Zamawiający poinformuje niezwłocznie wszystkich Wykonawców o:</w:t>
      </w:r>
    </w:p>
    <w:p w:rsidR="00BF6654" w:rsidRPr="00BF6654" w:rsidRDefault="00BF6654" w:rsidP="006545E2">
      <w:pPr>
        <w:tabs>
          <w:tab w:val="left" w:pos="851"/>
        </w:tabs>
        <w:spacing w:after="60"/>
        <w:ind w:left="850" w:hanging="425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BF6654">
        <w:rPr>
          <w:rFonts w:ascii="Verdana" w:hAnsi="Verdana"/>
          <w:sz w:val="20"/>
          <w:szCs w:val="20"/>
        </w:rPr>
        <w:t xml:space="preserve">1) </w:t>
      </w:r>
      <w:r w:rsidRPr="00BF6654">
        <w:rPr>
          <w:rFonts w:ascii="Verdana" w:hAnsi="Verdana"/>
          <w:sz w:val="20"/>
          <w:szCs w:val="20"/>
        </w:rPr>
        <w:tab/>
      </w:r>
      <w:r w:rsidRPr="00BF6654">
        <w:rPr>
          <w:rFonts w:ascii="Verdana" w:hAnsi="Verdana" w:cs="Arial"/>
          <w:bCs/>
          <w:sz w:val="20"/>
          <w:szCs w:val="20"/>
        </w:rPr>
        <w:t xml:space="preserve">wyborze najkorzystniejszej oferty, podając nazwę albo imię i nazwisko, siedzibę albo miejsce zamieszkania i adres, jeżeli jest miejscem wykonywania działalności Wykonawcy, którego ofertę wybrano, oraz nazwy albo imiona i nazwiska, siedziby albo miejsca zamieszkania i adresy, jeżeli są miejscami wykonywania działalności Wykonawców, którzy złożyli oferty, a także punktację przyznaną ofertom </w:t>
      </w:r>
      <w:r w:rsidRPr="00BF6654">
        <w:rPr>
          <w:rFonts w:ascii="Verdana" w:hAnsi="Verdana" w:cs="Arial"/>
          <w:bCs/>
          <w:sz w:val="20"/>
          <w:szCs w:val="20"/>
        </w:rPr>
        <w:br/>
        <w:t>w każdym kryterium oceny ofert i łączną punktację,</w:t>
      </w:r>
    </w:p>
    <w:p w:rsidR="00BF6654" w:rsidRPr="00BF6654" w:rsidRDefault="00BF6654" w:rsidP="006545E2">
      <w:pPr>
        <w:tabs>
          <w:tab w:val="left" w:pos="851"/>
        </w:tabs>
        <w:spacing w:after="60"/>
        <w:ind w:left="850" w:hanging="425"/>
        <w:jc w:val="both"/>
        <w:rPr>
          <w:rFonts w:ascii="Verdana" w:hAnsi="Verdana"/>
          <w:sz w:val="20"/>
          <w:szCs w:val="20"/>
        </w:rPr>
      </w:pPr>
      <w:r w:rsidRPr="00BF6654">
        <w:rPr>
          <w:rFonts w:ascii="Verdana" w:hAnsi="Verdana"/>
          <w:sz w:val="20"/>
          <w:szCs w:val="20"/>
        </w:rPr>
        <w:t xml:space="preserve">2) </w:t>
      </w:r>
      <w:r w:rsidRPr="00BF6654">
        <w:rPr>
          <w:rFonts w:ascii="Verdana" w:hAnsi="Verdana"/>
          <w:sz w:val="20"/>
          <w:szCs w:val="20"/>
        </w:rPr>
        <w:tab/>
      </w:r>
      <w:r w:rsidRPr="00BF6654">
        <w:rPr>
          <w:rFonts w:ascii="Verdana" w:hAnsi="Verdana" w:cs="Arial"/>
          <w:bCs/>
          <w:sz w:val="20"/>
          <w:szCs w:val="20"/>
        </w:rPr>
        <w:t>Wykonawcach, którzy zostali wykluczeni,</w:t>
      </w:r>
    </w:p>
    <w:p w:rsidR="00BF6654" w:rsidRPr="00BF6654" w:rsidRDefault="00BF6654" w:rsidP="00BF6654">
      <w:pPr>
        <w:tabs>
          <w:tab w:val="left" w:pos="851"/>
        </w:tabs>
        <w:spacing w:line="280" w:lineRule="exact"/>
        <w:ind w:left="851" w:hanging="425"/>
        <w:jc w:val="both"/>
        <w:rPr>
          <w:rFonts w:ascii="Verdana" w:hAnsi="Verdana" w:cs="Arial"/>
          <w:bCs/>
          <w:sz w:val="20"/>
          <w:szCs w:val="20"/>
        </w:rPr>
      </w:pPr>
      <w:r w:rsidRPr="00BF6654">
        <w:rPr>
          <w:rFonts w:ascii="Verdana" w:hAnsi="Verdana"/>
          <w:sz w:val="20"/>
          <w:szCs w:val="20"/>
        </w:rPr>
        <w:t xml:space="preserve">3) </w:t>
      </w:r>
      <w:r w:rsidRPr="00BF6654">
        <w:rPr>
          <w:rFonts w:ascii="Verdana" w:hAnsi="Verdana"/>
          <w:sz w:val="20"/>
          <w:szCs w:val="20"/>
        </w:rPr>
        <w:tab/>
      </w:r>
      <w:r w:rsidRPr="00BF6654">
        <w:rPr>
          <w:rFonts w:ascii="Verdana" w:hAnsi="Verdana" w:cs="Arial"/>
          <w:bCs/>
          <w:sz w:val="20"/>
          <w:szCs w:val="20"/>
        </w:rPr>
        <w:t xml:space="preserve">Wykonawcach, których oferty zostały odrzucone, powodach odrzucenia oferty, </w:t>
      </w:r>
      <w:r w:rsidRPr="00BF6654">
        <w:rPr>
          <w:rFonts w:ascii="Verdana" w:hAnsi="Verdana" w:cs="Arial"/>
          <w:bCs/>
          <w:sz w:val="20"/>
          <w:szCs w:val="20"/>
        </w:rPr>
        <w:br/>
        <w:t>a w przypadkach, o których mowa w art. 89 ust. 4 i 5</w:t>
      </w:r>
      <w:r w:rsidRPr="00BF6654">
        <w:rPr>
          <w:rFonts w:ascii="Verdana" w:hAnsi="Verdana" w:cs="Arial"/>
          <w:b/>
          <w:bCs/>
          <w:sz w:val="20"/>
          <w:szCs w:val="20"/>
        </w:rPr>
        <w:t xml:space="preserve"> </w:t>
      </w:r>
      <w:r w:rsidRPr="00BF6654">
        <w:rPr>
          <w:rFonts w:ascii="Verdana" w:hAnsi="Verdana" w:cs="Arial"/>
          <w:bCs/>
          <w:sz w:val="20"/>
          <w:szCs w:val="20"/>
        </w:rPr>
        <w:t xml:space="preserve">ustawy </w:t>
      </w:r>
      <w:proofErr w:type="spellStart"/>
      <w:r w:rsidRPr="00BF6654">
        <w:rPr>
          <w:rFonts w:ascii="Verdana" w:hAnsi="Verdana" w:cs="Arial"/>
          <w:bCs/>
          <w:sz w:val="20"/>
          <w:szCs w:val="20"/>
        </w:rPr>
        <w:t>Pzp</w:t>
      </w:r>
      <w:proofErr w:type="spellEnd"/>
      <w:r w:rsidRPr="00BF6654">
        <w:rPr>
          <w:rFonts w:ascii="Verdana" w:hAnsi="Verdana" w:cs="Arial"/>
          <w:bCs/>
          <w:sz w:val="20"/>
          <w:szCs w:val="20"/>
        </w:rPr>
        <w:t>, braku równoważności lub braku spełniania wymagań dotyczących wydajności lub funkcjonalności,</w:t>
      </w:r>
    </w:p>
    <w:p w:rsidR="00BF6654" w:rsidRPr="00BF6654" w:rsidRDefault="00BF6654" w:rsidP="00BF6654">
      <w:pPr>
        <w:tabs>
          <w:tab w:val="left" w:pos="851"/>
        </w:tabs>
        <w:spacing w:line="280" w:lineRule="exact"/>
        <w:ind w:left="851" w:hanging="425"/>
        <w:jc w:val="both"/>
        <w:rPr>
          <w:rFonts w:ascii="Verdana" w:hAnsi="Verdana" w:cs="Arial"/>
          <w:bCs/>
          <w:sz w:val="20"/>
          <w:szCs w:val="20"/>
        </w:rPr>
      </w:pPr>
      <w:r w:rsidRPr="00BF6654">
        <w:rPr>
          <w:rFonts w:ascii="Verdana" w:hAnsi="Verdana" w:cs="Arial"/>
          <w:bCs/>
          <w:sz w:val="20"/>
          <w:szCs w:val="20"/>
        </w:rPr>
        <w:t xml:space="preserve">4) </w:t>
      </w:r>
      <w:r w:rsidRPr="00BF6654">
        <w:rPr>
          <w:rFonts w:ascii="Verdana" w:hAnsi="Verdana" w:cs="Arial"/>
          <w:bCs/>
          <w:sz w:val="20"/>
          <w:szCs w:val="20"/>
        </w:rPr>
        <w:tab/>
        <w:t>unieważnieniu postępowania</w:t>
      </w:r>
    </w:p>
    <w:p w:rsidR="00BF6654" w:rsidRPr="00BF6654" w:rsidRDefault="00BF6654" w:rsidP="006545E2">
      <w:pPr>
        <w:tabs>
          <w:tab w:val="left" w:pos="851"/>
        </w:tabs>
        <w:spacing w:after="60"/>
        <w:ind w:left="850" w:hanging="425"/>
        <w:jc w:val="both"/>
        <w:rPr>
          <w:rFonts w:ascii="Verdana" w:hAnsi="Verdana" w:cs="Arial"/>
          <w:bCs/>
          <w:sz w:val="20"/>
          <w:szCs w:val="20"/>
        </w:rPr>
      </w:pPr>
      <w:r w:rsidRPr="00BF6654">
        <w:rPr>
          <w:rFonts w:ascii="Verdana" w:hAnsi="Verdana" w:cs="Arial"/>
          <w:bCs/>
          <w:sz w:val="20"/>
          <w:szCs w:val="20"/>
        </w:rPr>
        <w:t>– podając uzasadnienie faktyczne i prawne.</w:t>
      </w:r>
    </w:p>
    <w:p w:rsidR="00BF6654" w:rsidRPr="00BF6654" w:rsidRDefault="00BF6654" w:rsidP="006545E2">
      <w:pPr>
        <w:suppressAutoHyphens/>
        <w:spacing w:after="60"/>
        <w:ind w:left="709" w:hanging="709"/>
        <w:jc w:val="both"/>
        <w:rPr>
          <w:rFonts w:ascii="Verdana" w:hAnsi="Verdana"/>
          <w:spacing w:val="4"/>
          <w:sz w:val="20"/>
          <w:szCs w:val="20"/>
          <w:lang w:eastAsia="ar-SA"/>
        </w:rPr>
      </w:pPr>
      <w:r w:rsidRPr="00BF6654">
        <w:rPr>
          <w:rFonts w:ascii="Verdana" w:hAnsi="Verdana"/>
          <w:spacing w:val="4"/>
          <w:sz w:val="20"/>
          <w:szCs w:val="20"/>
          <w:lang w:eastAsia="ar-SA"/>
        </w:rPr>
        <w:t>19.5.</w:t>
      </w:r>
      <w:r w:rsidRPr="00BF6654">
        <w:rPr>
          <w:rFonts w:ascii="Verdana" w:hAnsi="Verdana"/>
          <w:spacing w:val="4"/>
          <w:sz w:val="20"/>
          <w:szCs w:val="20"/>
          <w:lang w:eastAsia="ar-SA"/>
        </w:rPr>
        <w:tab/>
        <w:t xml:space="preserve">W przypadkach, o których mowa w art. 24 ust. 8 ustawy </w:t>
      </w:r>
      <w:proofErr w:type="spellStart"/>
      <w:r w:rsidRPr="00BF6654">
        <w:rPr>
          <w:rFonts w:ascii="Verdana" w:hAnsi="Verdana"/>
          <w:spacing w:val="4"/>
          <w:sz w:val="20"/>
          <w:szCs w:val="20"/>
          <w:lang w:eastAsia="ar-SA"/>
        </w:rPr>
        <w:t>Pzp</w:t>
      </w:r>
      <w:proofErr w:type="spellEnd"/>
      <w:r w:rsidRPr="00BF6654">
        <w:rPr>
          <w:rFonts w:ascii="Verdana" w:hAnsi="Verdana"/>
          <w:spacing w:val="4"/>
          <w:sz w:val="20"/>
          <w:szCs w:val="20"/>
          <w:lang w:eastAsia="ar-SA"/>
        </w:rPr>
        <w:t>, informacja, o której mowa w pkt. 19.4.2 IDW, zawiera wyjaśnienie powodów, dla których dowody przedstawione przez Wykonawcę, Zamawiający uznał za niewystarczające.</w:t>
      </w:r>
    </w:p>
    <w:p w:rsidR="00BF6654" w:rsidRPr="00BF6654" w:rsidRDefault="00BF6654" w:rsidP="00BF6654">
      <w:pPr>
        <w:suppressAutoHyphens/>
        <w:spacing w:line="280" w:lineRule="exact"/>
        <w:ind w:left="709" w:hanging="709"/>
        <w:jc w:val="both"/>
        <w:rPr>
          <w:rFonts w:ascii="Verdana" w:hAnsi="Verdana" w:cs="Arial"/>
          <w:sz w:val="20"/>
          <w:szCs w:val="20"/>
        </w:rPr>
      </w:pPr>
      <w:r w:rsidRPr="00BF6654">
        <w:rPr>
          <w:rFonts w:ascii="Verdana" w:hAnsi="Verdana" w:cs="Arial"/>
          <w:sz w:val="20"/>
          <w:szCs w:val="20"/>
        </w:rPr>
        <w:t xml:space="preserve">19.6. </w:t>
      </w:r>
      <w:r w:rsidRPr="00BF6654">
        <w:rPr>
          <w:rFonts w:ascii="Verdana" w:hAnsi="Verdana" w:cs="Arial"/>
          <w:sz w:val="20"/>
          <w:szCs w:val="20"/>
        </w:rPr>
        <w:tab/>
        <w:t>Zamawiający udostępni informacje, o których mowa w pkt 19.4.1 i 19.4.4 IDW, na stronie internetowej.</w:t>
      </w:r>
    </w:p>
    <w:p w:rsidR="00896E85" w:rsidRPr="00896E85" w:rsidRDefault="00896E85" w:rsidP="00037A17">
      <w:pPr>
        <w:suppressAutoHyphens/>
        <w:ind w:right="-2"/>
        <w:rPr>
          <w:rFonts w:ascii="Verdana" w:hAnsi="Verdana"/>
          <w:b/>
          <w:sz w:val="20"/>
          <w:szCs w:val="20"/>
          <w:lang w:eastAsia="ar-SA"/>
        </w:rPr>
      </w:pPr>
    </w:p>
    <w:p w:rsidR="00701C8E" w:rsidRPr="00896E85" w:rsidRDefault="00F23B29" w:rsidP="00037A17">
      <w:pPr>
        <w:suppressAutoHyphens/>
        <w:ind w:left="709" w:right="-2" w:hanging="709"/>
        <w:jc w:val="both"/>
        <w:rPr>
          <w:rFonts w:ascii="Verdana" w:hAnsi="Verdana"/>
          <w:b/>
          <w:sz w:val="20"/>
          <w:szCs w:val="20"/>
          <w:lang w:eastAsia="ar-SA"/>
        </w:rPr>
      </w:pPr>
      <w:r w:rsidRPr="00896E85">
        <w:rPr>
          <w:rFonts w:ascii="Verdana" w:hAnsi="Verdana" w:cs="Arial"/>
          <w:b/>
          <w:bCs/>
          <w:sz w:val="20"/>
          <w:szCs w:val="20"/>
        </w:rPr>
        <w:t>20</w:t>
      </w:r>
      <w:r w:rsidR="00701C8E" w:rsidRPr="00896E85">
        <w:rPr>
          <w:rFonts w:ascii="Verdana" w:hAnsi="Verdana"/>
          <w:b/>
          <w:sz w:val="20"/>
          <w:szCs w:val="20"/>
          <w:lang w:eastAsia="ar-SA"/>
        </w:rPr>
        <w:t>.</w:t>
      </w:r>
      <w:r w:rsidR="00701C8E" w:rsidRPr="00896E85">
        <w:rPr>
          <w:rFonts w:ascii="Verdana" w:hAnsi="Verdana"/>
          <w:b/>
          <w:sz w:val="20"/>
          <w:szCs w:val="20"/>
          <w:lang w:eastAsia="ar-SA"/>
        </w:rPr>
        <w:tab/>
      </w:r>
      <w:r w:rsidR="00701C8E" w:rsidRPr="00896E85">
        <w:rPr>
          <w:rFonts w:ascii="Verdana" w:hAnsi="Verdana" w:cs="Verdana"/>
          <w:b/>
          <w:bCs/>
          <w:spacing w:val="2"/>
          <w:position w:val="2"/>
          <w:sz w:val="20"/>
          <w:szCs w:val="20"/>
        </w:rPr>
        <w:t>INFORMACJE O FORMALNOŚC</w:t>
      </w:r>
      <w:r w:rsidR="00037A17">
        <w:rPr>
          <w:rFonts w:ascii="Verdana" w:hAnsi="Verdana" w:cs="Verdana"/>
          <w:b/>
          <w:bCs/>
          <w:spacing w:val="2"/>
          <w:position w:val="2"/>
          <w:sz w:val="20"/>
          <w:szCs w:val="20"/>
        </w:rPr>
        <w:t xml:space="preserve">IACH, JAKICH NALEŻY DOPEŁNIĆ PO  </w:t>
      </w:r>
      <w:r w:rsidR="00701C8E" w:rsidRPr="00896E85">
        <w:rPr>
          <w:rFonts w:ascii="Verdana" w:hAnsi="Verdana" w:cs="Verdana"/>
          <w:b/>
          <w:bCs/>
          <w:spacing w:val="2"/>
          <w:position w:val="2"/>
          <w:sz w:val="20"/>
          <w:szCs w:val="20"/>
        </w:rPr>
        <w:t>WYBORZE OFERTY W CELU ZAWARCIA UMOWY</w:t>
      </w:r>
    </w:p>
    <w:p w:rsidR="007241B1" w:rsidRPr="00CB3941" w:rsidRDefault="00F23B29" w:rsidP="00CB3941">
      <w:pPr>
        <w:suppressAutoHyphens/>
        <w:spacing w:before="120"/>
        <w:ind w:left="709" w:hanging="709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color w:val="000000"/>
          <w:spacing w:val="4"/>
          <w:sz w:val="20"/>
          <w:szCs w:val="20"/>
          <w:lang w:eastAsia="ar-SA"/>
        </w:rPr>
        <w:t>20</w:t>
      </w:r>
      <w:r w:rsidR="00701C8E" w:rsidRPr="00701C8E">
        <w:rPr>
          <w:rFonts w:ascii="Verdana" w:hAnsi="Verdana"/>
          <w:color w:val="000000"/>
          <w:spacing w:val="4"/>
          <w:sz w:val="20"/>
          <w:szCs w:val="20"/>
          <w:lang w:eastAsia="ar-SA"/>
        </w:rPr>
        <w:t>.1.</w:t>
      </w:r>
      <w:r w:rsidR="00701C8E" w:rsidRPr="00701C8E">
        <w:rPr>
          <w:rFonts w:ascii="Verdana" w:hAnsi="Verdana"/>
          <w:color w:val="000000"/>
          <w:spacing w:val="4"/>
          <w:sz w:val="20"/>
          <w:szCs w:val="20"/>
          <w:lang w:eastAsia="ar-SA"/>
        </w:rPr>
        <w:tab/>
      </w:r>
      <w:r w:rsidR="00701C8E" w:rsidRPr="00701C8E">
        <w:rPr>
          <w:rFonts w:ascii="Verdana" w:hAnsi="Verdana"/>
          <w:sz w:val="20"/>
          <w:szCs w:val="20"/>
        </w:rPr>
        <w:t xml:space="preserve">W przypadku, gdy zostanie wybrana jako najkorzystniejsza oferta Wykonawców wspólnie ubiegających się o udzielenie zamówienia, Wykonawca przed podpisaniem umowy </w:t>
      </w:r>
      <w:r w:rsidR="00701C8E" w:rsidRPr="0053747B">
        <w:rPr>
          <w:rFonts w:ascii="Verdana" w:hAnsi="Verdana"/>
          <w:sz w:val="20"/>
          <w:szCs w:val="20"/>
        </w:rPr>
        <w:t>na wezwanie Zamawiającego</w:t>
      </w:r>
      <w:r w:rsidR="00701C8E" w:rsidRPr="00701C8E">
        <w:rPr>
          <w:rFonts w:ascii="Verdana" w:hAnsi="Verdana"/>
          <w:sz w:val="20"/>
          <w:szCs w:val="20"/>
        </w:rPr>
        <w:t xml:space="preserve"> przedłoży umowę regulującą współpracę Wykonawców, w której m.in. zostanie określony pełnomocnik uprawniony do kontaktów z Zamawiającym oraz do wystawiania dokumentów związanych z płatnościami.</w:t>
      </w:r>
    </w:p>
    <w:p w:rsidR="00701C8E" w:rsidRDefault="004B3B58" w:rsidP="00AF0105">
      <w:pPr>
        <w:suppressAutoHyphens/>
        <w:spacing w:before="120" w:after="120"/>
        <w:ind w:left="709" w:right="-567" w:hanging="709"/>
        <w:rPr>
          <w:rStyle w:val="tekstdokbold"/>
          <w:rFonts w:ascii="Verdana" w:hAnsi="Verdana" w:cs="Verdana"/>
          <w:sz w:val="20"/>
          <w:szCs w:val="20"/>
        </w:rPr>
      </w:pPr>
      <w:r>
        <w:rPr>
          <w:rFonts w:ascii="Verdana" w:hAnsi="Verdana"/>
          <w:b/>
          <w:sz w:val="20"/>
          <w:szCs w:val="20"/>
          <w:lang w:eastAsia="ar-SA"/>
        </w:rPr>
        <w:t>2</w:t>
      </w:r>
      <w:r w:rsidR="00F23B29">
        <w:rPr>
          <w:rFonts w:ascii="Verdana" w:hAnsi="Verdana"/>
          <w:b/>
          <w:sz w:val="20"/>
          <w:szCs w:val="20"/>
          <w:lang w:eastAsia="ar-SA"/>
        </w:rPr>
        <w:t>1</w:t>
      </w:r>
      <w:r w:rsidR="00701C8E" w:rsidRPr="00701C8E">
        <w:rPr>
          <w:rFonts w:ascii="Verdana" w:hAnsi="Verdana"/>
          <w:b/>
          <w:sz w:val="20"/>
          <w:szCs w:val="20"/>
          <w:lang w:eastAsia="ar-SA"/>
        </w:rPr>
        <w:t>.</w:t>
      </w:r>
      <w:r w:rsidR="00701C8E" w:rsidRPr="00701C8E">
        <w:rPr>
          <w:rFonts w:ascii="Verdana" w:hAnsi="Verdana"/>
          <w:b/>
          <w:sz w:val="20"/>
          <w:szCs w:val="20"/>
          <w:lang w:eastAsia="ar-SA"/>
        </w:rPr>
        <w:tab/>
      </w:r>
      <w:r w:rsidR="00701C8E" w:rsidRPr="00701C8E">
        <w:rPr>
          <w:rStyle w:val="tekstdokbold"/>
          <w:rFonts w:ascii="Verdana" w:hAnsi="Verdana" w:cs="Verdana"/>
          <w:sz w:val="20"/>
          <w:szCs w:val="20"/>
        </w:rPr>
        <w:t>ZABEZPIECZENIE NALEŻYTEGO WYKONANIA UMOWY</w:t>
      </w:r>
    </w:p>
    <w:p w:rsidR="00BD39BF" w:rsidRDefault="00075203" w:rsidP="00EF26FB">
      <w:pPr>
        <w:suppressAutoHyphens/>
        <w:spacing w:before="120"/>
        <w:ind w:left="709" w:hanging="709"/>
        <w:jc w:val="both"/>
        <w:rPr>
          <w:rFonts w:ascii="Verdana" w:hAnsi="Verdana" w:cs="Verdana"/>
          <w:sz w:val="20"/>
          <w:szCs w:val="20"/>
        </w:rPr>
      </w:pPr>
      <w:r>
        <w:rPr>
          <w:rFonts w:ascii="Verdana" w:hAnsi="Verdana"/>
          <w:color w:val="000000"/>
          <w:spacing w:val="4"/>
          <w:sz w:val="20"/>
          <w:szCs w:val="20"/>
          <w:lang w:eastAsia="ar-SA"/>
        </w:rPr>
        <w:t>21.1.</w:t>
      </w:r>
      <w:r>
        <w:rPr>
          <w:rFonts w:ascii="Verdana" w:hAnsi="Verdana"/>
          <w:color w:val="000000"/>
          <w:spacing w:val="4"/>
          <w:sz w:val="20"/>
          <w:szCs w:val="20"/>
          <w:lang w:eastAsia="ar-SA"/>
        </w:rPr>
        <w:tab/>
      </w:r>
      <w:r w:rsidR="00EF26FB">
        <w:rPr>
          <w:rFonts w:ascii="Verdana" w:hAnsi="Verdana"/>
          <w:color w:val="000000"/>
          <w:spacing w:val="4"/>
          <w:sz w:val="20"/>
          <w:szCs w:val="20"/>
          <w:lang w:eastAsia="ar-SA"/>
        </w:rPr>
        <w:t xml:space="preserve">Zamawiający </w:t>
      </w:r>
      <w:r w:rsidR="00EF26FB">
        <w:rPr>
          <w:rFonts w:ascii="Verdana" w:hAnsi="Verdana"/>
          <w:sz w:val="20"/>
          <w:szCs w:val="20"/>
          <w:lang w:eastAsia="ar-SA"/>
        </w:rPr>
        <w:t>nie wymaga</w:t>
      </w:r>
      <w:r w:rsidR="00EF26FB" w:rsidRPr="00865253">
        <w:rPr>
          <w:rFonts w:ascii="Verdana" w:hAnsi="Verdana"/>
          <w:sz w:val="20"/>
          <w:szCs w:val="20"/>
          <w:lang w:eastAsia="ar-SA"/>
        </w:rPr>
        <w:t xml:space="preserve"> wniesienia</w:t>
      </w:r>
      <w:r w:rsidR="00EF26FB">
        <w:rPr>
          <w:rFonts w:ascii="Verdana" w:hAnsi="Verdana"/>
          <w:sz w:val="20"/>
          <w:szCs w:val="20"/>
          <w:lang w:eastAsia="ar-SA"/>
        </w:rPr>
        <w:t xml:space="preserve"> zabezpieczenia należytego wykonania umowy.</w:t>
      </w:r>
    </w:p>
    <w:p w:rsidR="00F669F8" w:rsidRPr="00F669F8" w:rsidRDefault="00075203" w:rsidP="00EF26FB">
      <w:pPr>
        <w:spacing w:before="120"/>
        <w:ind w:left="709" w:hanging="709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>
        <w:rPr>
          <w:rFonts w:ascii="Verdana" w:eastAsia="Calibri" w:hAnsi="Verdana" w:cs="Verdana"/>
          <w:b/>
          <w:bCs/>
          <w:color w:val="000000"/>
          <w:sz w:val="20"/>
          <w:szCs w:val="20"/>
        </w:rPr>
        <w:t>22.</w:t>
      </w:r>
      <w:r w:rsidR="000877EB">
        <w:rPr>
          <w:rFonts w:ascii="Verdana" w:eastAsia="Calibri" w:hAnsi="Verdana" w:cs="Verdana"/>
          <w:b/>
          <w:bCs/>
          <w:color w:val="000000"/>
          <w:sz w:val="20"/>
          <w:szCs w:val="20"/>
        </w:rPr>
        <w:tab/>
      </w:r>
      <w:r w:rsidR="00F669F8" w:rsidRPr="00F669F8">
        <w:rPr>
          <w:rFonts w:ascii="Verdana" w:eastAsia="Calibri" w:hAnsi="Verdana" w:cs="Verdana"/>
          <w:b/>
          <w:bCs/>
          <w:color w:val="000000"/>
          <w:sz w:val="20"/>
          <w:szCs w:val="20"/>
        </w:rPr>
        <w:t xml:space="preserve">POUCZENIE O ŚRODKACH OCHRONY PRAWNEJ </w:t>
      </w:r>
    </w:p>
    <w:p w:rsidR="00164E15" w:rsidRPr="00F669F8" w:rsidRDefault="00164E15" w:rsidP="00164E15">
      <w:pPr>
        <w:tabs>
          <w:tab w:val="left" w:pos="709"/>
        </w:tabs>
        <w:autoSpaceDE w:val="0"/>
        <w:autoSpaceDN w:val="0"/>
        <w:adjustRightInd w:val="0"/>
        <w:spacing w:after="60"/>
        <w:ind w:left="709" w:hanging="709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>
        <w:rPr>
          <w:rFonts w:ascii="Verdana" w:eastAsia="Calibri" w:hAnsi="Verdana" w:cs="Verdana"/>
          <w:color w:val="000000"/>
          <w:sz w:val="20"/>
          <w:szCs w:val="20"/>
        </w:rPr>
        <w:t>22.1.</w:t>
      </w:r>
      <w:r>
        <w:rPr>
          <w:rFonts w:ascii="Verdana" w:eastAsia="Calibri" w:hAnsi="Verdana" w:cs="Verdana"/>
          <w:color w:val="000000"/>
          <w:sz w:val="20"/>
          <w:szCs w:val="20"/>
        </w:rPr>
        <w:tab/>
      </w:r>
      <w:r w:rsidRPr="00F669F8">
        <w:rPr>
          <w:rFonts w:ascii="Verdana" w:eastAsia="Calibri" w:hAnsi="Verdana" w:cs="Verdana"/>
          <w:color w:val="000000"/>
          <w:sz w:val="20"/>
          <w:szCs w:val="20"/>
        </w:rPr>
        <w:t>Wykonawcy, a także innemu podmiotowi, jeżeli ma lub miał interes w uzyskaniu zamówienia oraz poniósł lub może ponieść szkodę w wyniku naruszenia przez Zam</w:t>
      </w:r>
      <w:r>
        <w:rPr>
          <w:rFonts w:ascii="Verdana" w:eastAsia="Calibri" w:hAnsi="Verdana" w:cs="Verdana"/>
          <w:color w:val="000000"/>
          <w:sz w:val="20"/>
          <w:szCs w:val="20"/>
        </w:rPr>
        <w:t xml:space="preserve">awiającego przepisów ustawy </w:t>
      </w:r>
      <w:proofErr w:type="spellStart"/>
      <w:r>
        <w:rPr>
          <w:rFonts w:ascii="Verdana" w:eastAsia="Calibri" w:hAnsi="Verdana" w:cs="Verdana"/>
          <w:color w:val="000000"/>
          <w:sz w:val="20"/>
          <w:szCs w:val="20"/>
        </w:rPr>
        <w:t>Pzp</w:t>
      </w:r>
      <w:proofErr w:type="spellEnd"/>
      <w:r w:rsidRPr="00F669F8">
        <w:rPr>
          <w:rFonts w:ascii="Verdana" w:eastAsia="Calibri" w:hAnsi="Verdana" w:cs="Verdana"/>
          <w:color w:val="000000"/>
          <w:sz w:val="20"/>
          <w:szCs w:val="20"/>
        </w:rPr>
        <w:t>, przysługują środki ochrony prawnej określone w Dzial</w:t>
      </w:r>
      <w:r>
        <w:rPr>
          <w:rFonts w:ascii="Verdana" w:eastAsia="Calibri" w:hAnsi="Verdana" w:cs="Verdana"/>
          <w:color w:val="000000"/>
          <w:sz w:val="20"/>
          <w:szCs w:val="20"/>
        </w:rPr>
        <w:t xml:space="preserve">e VI ustawy </w:t>
      </w:r>
      <w:proofErr w:type="spellStart"/>
      <w:r>
        <w:rPr>
          <w:rFonts w:ascii="Verdana" w:eastAsia="Calibri" w:hAnsi="Verdana" w:cs="Verdana"/>
          <w:color w:val="000000"/>
          <w:sz w:val="20"/>
          <w:szCs w:val="20"/>
        </w:rPr>
        <w:t>Pzp</w:t>
      </w:r>
      <w:proofErr w:type="spellEnd"/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 Środki ochrony prawnej wobec ogłoszenia o zamówieniu oraz specyfikacji istotnych warunków zamówienia przysługują również organizacjom wpisanym na listę, o której mowa w art. 154 pkt 5 ustawy </w:t>
      </w:r>
      <w:proofErr w:type="spellStart"/>
      <w:r w:rsidRPr="00F669F8">
        <w:rPr>
          <w:rFonts w:ascii="Verdana" w:eastAsia="Calibri" w:hAnsi="Verdana" w:cs="Verdana"/>
          <w:color w:val="000000"/>
          <w:sz w:val="20"/>
          <w:szCs w:val="20"/>
        </w:rPr>
        <w:t>Pzp</w:t>
      </w:r>
      <w:proofErr w:type="spellEnd"/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. </w:t>
      </w:r>
    </w:p>
    <w:p w:rsidR="00164E15" w:rsidRPr="00F669F8" w:rsidRDefault="00164E15" w:rsidP="00164E15">
      <w:pPr>
        <w:autoSpaceDE w:val="0"/>
        <w:autoSpaceDN w:val="0"/>
        <w:adjustRightInd w:val="0"/>
        <w:ind w:left="709" w:hanging="709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>
        <w:rPr>
          <w:rFonts w:ascii="Verdana" w:eastAsia="Calibri" w:hAnsi="Verdana" w:cs="Verdana"/>
          <w:color w:val="000000"/>
          <w:sz w:val="20"/>
          <w:szCs w:val="20"/>
        </w:rPr>
        <w:t>22.2.</w:t>
      </w:r>
      <w:r>
        <w:rPr>
          <w:rFonts w:ascii="Verdana" w:eastAsia="Calibri" w:hAnsi="Verdana" w:cs="Verdana"/>
          <w:color w:val="000000"/>
          <w:sz w:val="20"/>
          <w:szCs w:val="20"/>
        </w:rPr>
        <w:tab/>
      </w:r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Odwołanie przysługuje wyłącznie wobec czynności: </w:t>
      </w:r>
    </w:p>
    <w:p w:rsidR="00164E15" w:rsidRPr="00F669F8" w:rsidRDefault="00164E15" w:rsidP="00164E15">
      <w:pPr>
        <w:autoSpaceDE w:val="0"/>
        <w:autoSpaceDN w:val="0"/>
        <w:adjustRightInd w:val="0"/>
        <w:spacing w:line="280" w:lineRule="exact"/>
        <w:ind w:left="1134" w:hanging="284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a. określenia </w:t>
      </w:r>
      <w:r>
        <w:rPr>
          <w:rFonts w:ascii="Verdana" w:eastAsia="Calibri" w:hAnsi="Verdana" w:cs="Verdana"/>
          <w:color w:val="000000"/>
          <w:sz w:val="20"/>
          <w:szCs w:val="20"/>
        </w:rPr>
        <w:t>warunków udziału w postępowaniu;</w:t>
      </w:r>
    </w:p>
    <w:p w:rsidR="00164E15" w:rsidRPr="00F669F8" w:rsidRDefault="00164E15" w:rsidP="00164E15">
      <w:pPr>
        <w:autoSpaceDE w:val="0"/>
        <w:autoSpaceDN w:val="0"/>
        <w:adjustRightInd w:val="0"/>
        <w:spacing w:line="280" w:lineRule="exact"/>
        <w:ind w:left="1134" w:hanging="284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b. wykluczenia odwołującego z postępowania o udzielenie zamówienia; </w:t>
      </w:r>
    </w:p>
    <w:p w:rsidR="00164E15" w:rsidRPr="00F669F8" w:rsidRDefault="00164E15" w:rsidP="00164E15">
      <w:pPr>
        <w:autoSpaceDE w:val="0"/>
        <w:autoSpaceDN w:val="0"/>
        <w:adjustRightInd w:val="0"/>
        <w:spacing w:line="280" w:lineRule="exact"/>
        <w:ind w:left="1134" w:hanging="284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c. odrzucenia oferty odwołującego; </w:t>
      </w:r>
    </w:p>
    <w:p w:rsidR="00164E15" w:rsidRPr="00F669F8" w:rsidRDefault="00164E15" w:rsidP="00164E15">
      <w:pPr>
        <w:autoSpaceDE w:val="0"/>
        <w:autoSpaceDN w:val="0"/>
        <w:adjustRightInd w:val="0"/>
        <w:spacing w:line="280" w:lineRule="exact"/>
        <w:ind w:left="1134" w:hanging="284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d. opisu przedmiotu zamówienia; </w:t>
      </w:r>
    </w:p>
    <w:p w:rsidR="00164E15" w:rsidRPr="00F669F8" w:rsidRDefault="00164E15" w:rsidP="00164E15">
      <w:pPr>
        <w:autoSpaceDE w:val="0"/>
        <w:autoSpaceDN w:val="0"/>
        <w:adjustRightInd w:val="0"/>
        <w:spacing w:after="60"/>
        <w:ind w:left="1135" w:hanging="284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e. wyboru najkorzystniejszej oferty. </w:t>
      </w:r>
    </w:p>
    <w:p w:rsidR="00164E15" w:rsidRPr="00F669F8" w:rsidRDefault="00164E15" w:rsidP="00164E15">
      <w:pPr>
        <w:autoSpaceDE w:val="0"/>
        <w:autoSpaceDN w:val="0"/>
        <w:adjustRightInd w:val="0"/>
        <w:spacing w:after="60"/>
        <w:ind w:left="851" w:hanging="851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>
        <w:rPr>
          <w:rFonts w:ascii="Verdana" w:eastAsia="Calibri" w:hAnsi="Verdana" w:cs="Verdana"/>
          <w:color w:val="000000"/>
          <w:sz w:val="20"/>
          <w:szCs w:val="20"/>
        </w:rPr>
        <w:t>22.3.</w:t>
      </w:r>
      <w:r>
        <w:rPr>
          <w:rFonts w:ascii="Verdana" w:eastAsia="Calibri" w:hAnsi="Verdana" w:cs="Verdana"/>
          <w:color w:val="000000"/>
          <w:sz w:val="20"/>
          <w:szCs w:val="20"/>
        </w:rPr>
        <w:tab/>
        <w:t xml:space="preserve">Odwołanie </w:t>
      </w:r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powinno wskazywać czynność lub zaniechanie czynności Zamawiającego, której zarzuca się niezgodność z przepisami ustawy </w:t>
      </w:r>
      <w:proofErr w:type="spellStart"/>
      <w:r w:rsidRPr="00F669F8">
        <w:rPr>
          <w:rFonts w:ascii="Verdana" w:eastAsia="Calibri" w:hAnsi="Verdana" w:cs="Verdana"/>
          <w:color w:val="000000"/>
          <w:sz w:val="20"/>
          <w:szCs w:val="20"/>
        </w:rPr>
        <w:t>Pzp</w:t>
      </w:r>
      <w:proofErr w:type="spellEnd"/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, zawierać zwięzłe przedstawienie zarzutów, określać żądanie oraz wskazywać okoliczności faktyczne i prawne uzasadniające wniesienie odwołania. </w:t>
      </w:r>
    </w:p>
    <w:p w:rsidR="00164E15" w:rsidRPr="00F669F8" w:rsidRDefault="00164E15" w:rsidP="00164E15">
      <w:pPr>
        <w:autoSpaceDE w:val="0"/>
        <w:autoSpaceDN w:val="0"/>
        <w:adjustRightInd w:val="0"/>
        <w:spacing w:after="60"/>
        <w:ind w:left="851" w:hanging="851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>
        <w:rPr>
          <w:rFonts w:ascii="Verdana" w:eastAsia="Calibri" w:hAnsi="Verdana" w:cs="Verdana"/>
          <w:color w:val="000000"/>
          <w:sz w:val="20"/>
          <w:szCs w:val="20"/>
        </w:rPr>
        <w:t>22.4.</w:t>
      </w:r>
      <w:r>
        <w:rPr>
          <w:rFonts w:ascii="Verdana" w:eastAsia="Calibri" w:hAnsi="Verdana" w:cs="Verdana"/>
          <w:color w:val="000000"/>
          <w:sz w:val="20"/>
          <w:szCs w:val="20"/>
        </w:rPr>
        <w:tab/>
      </w:r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Odwołanie wnosi się do Prezesa Krajowej Izby Odwoławczej w formie pisemnej lub w postaci elektronicznej, </w:t>
      </w:r>
      <w:r>
        <w:rPr>
          <w:rFonts w:ascii="Verdana" w:eastAsia="Calibri" w:hAnsi="Verdana" w:cs="Verdana"/>
          <w:color w:val="000000"/>
          <w:sz w:val="20"/>
          <w:szCs w:val="20"/>
        </w:rPr>
        <w:t>opatrzone odpowiednio własnoręcznym podpisem albo kwalifikowanym podpisem elektronicznym.</w:t>
      </w:r>
    </w:p>
    <w:p w:rsidR="00164E15" w:rsidRPr="00F669F8" w:rsidRDefault="00164E15" w:rsidP="00164E15">
      <w:pPr>
        <w:autoSpaceDE w:val="0"/>
        <w:autoSpaceDN w:val="0"/>
        <w:adjustRightInd w:val="0"/>
        <w:spacing w:after="60"/>
        <w:ind w:left="851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Odwołujący przesyła kopię odwołania zamawiającemu przed upływem terminu do wniesienia odwołania w taki sposób, aby mógł on zapoznać się z jego treścią przed upływem tego terminu. Domniemywa się, iż Zamawiający mógł zapoznać się z treścią odwołania przed upływem terminu do jego wniesienia, jeżeli przesłanie jego kopii nastąpiło przed upływem terminu do jego wniesienia przy użyciu środków komunikacji elektronicznej. </w:t>
      </w:r>
    </w:p>
    <w:p w:rsidR="00164E15" w:rsidRPr="00F669F8" w:rsidRDefault="00164E15" w:rsidP="00164E15">
      <w:pPr>
        <w:autoSpaceDE w:val="0"/>
        <w:autoSpaceDN w:val="0"/>
        <w:adjustRightInd w:val="0"/>
        <w:spacing w:after="60"/>
        <w:ind w:left="851" w:hanging="851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>
        <w:rPr>
          <w:rFonts w:ascii="Verdana" w:eastAsia="Calibri" w:hAnsi="Verdana" w:cs="Verdana"/>
          <w:color w:val="000000"/>
          <w:sz w:val="20"/>
          <w:szCs w:val="20"/>
        </w:rPr>
        <w:t>22.5.</w:t>
      </w:r>
      <w:r>
        <w:rPr>
          <w:rFonts w:ascii="Verdana" w:eastAsia="Calibri" w:hAnsi="Verdana" w:cs="Verdana"/>
          <w:color w:val="000000"/>
          <w:sz w:val="20"/>
          <w:szCs w:val="20"/>
        </w:rPr>
        <w:tab/>
      </w:r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Terminy wniesienia odwołania: </w:t>
      </w:r>
    </w:p>
    <w:p w:rsidR="00164E15" w:rsidRPr="00F669F8" w:rsidRDefault="00164E15" w:rsidP="00164E15">
      <w:pPr>
        <w:autoSpaceDE w:val="0"/>
        <w:autoSpaceDN w:val="0"/>
        <w:adjustRightInd w:val="0"/>
        <w:spacing w:after="60"/>
        <w:ind w:left="851" w:hanging="851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>
        <w:rPr>
          <w:rFonts w:ascii="Verdana" w:eastAsia="Calibri" w:hAnsi="Verdana" w:cs="Verdana"/>
          <w:color w:val="000000"/>
          <w:sz w:val="20"/>
          <w:szCs w:val="20"/>
        </w:rPr>
        <w:t>22.5.1.</w:t>
      </w:r>
      <w:r>
        <w:rPr>
          <w:rFonts w:ascii="Verdana" w:eastAsia="Calibri" w:hAnsi="Verdana" w:cs="Verdana"/>
          <w:color w:val="000000"/>
          <w:sz w:val="20"/>
          <w:szCs w:val="20"/>
        </w:rPr>
        <w:tab/>
      </w:r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Odwołanie wnosi się w terminie 5 dni od dnia przesłania informacji o czynności zamawiającego stanowiącej podstawę jego wniesienia – jeżeli zostały przesłane w sposób określony w art. 180 ust. 5 ustawy </w:t>
      </w:r>
      <w:proofErr w:type="spellStart"/>
      <w:r w:rsidRPr="00F669F8">
        <w:rPr>
          <w:rFonts w:ascii="Verdana" w:eastAsia="Calibri" w:hAnsi="Verdana" w:cs="Verdana"/>
          <w:color w:val="000000"/>
          <w:sz w:val="20"/>
          <w:szCs w:val="20"/>
        </w:rPr>
        <w:t>Pzp</w:t>
      </w:r>
      <w:proofErr w:type="spellEnd"/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 zdanie drugie albo w terminie 10 dni – jeżeli zostały przesłane w inny sposób. </w:t>
      </w:r>
    </w:p>
    <w:p w:rsidR="00164E15" w:rsidRPr="00F669F8" w:rsidRDefault="00164E15" w:rsidP="00164E15">
      <w:pPr>
        <w:autoSpaceDE w:val="0"/>
        <w:autoSpaceDN w:val="0"/>
        <w:adjustRightInd w:val="0"/>
        <w:spacing w:after="60"/>
        <w:ind w:left="851" w:hanging="851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 w:rsidRPr="00F669F8">
        <w:rPr>
          <w:rFonts w:ascii="Verdana" w:eastAsia="Calibri" w:hAnsi="Verdana" w:cs="Verdana"/>
          <w:color w:val="000000"/>
          <w:sz w:val="20"/>
          <w:szCs w:val="20"/>
        </w:rPr>
        <w:t>22.5.2.</w:t>
      </w:r>
      <w:r>
        <w:rPr>
          <w:rFonts w:ascii="Verdana" w:eastAsia="Calibri" w:hAnsi="Verdana" w:cs="Verdana"/>
          <w:color w:val="000000"/>
          <w:sz w:val="20"/>
          <w:szCs w:val="20"/>
        </w:rPr>
        <w:tab/>
      </w:r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Odwołanie wobec treści ogłoszenia o zamówieniu, a także wobec postanowień specyfikacji istotnych warunków zamówienia, wnosi się w terminie 5 dni od dnia publikacji ogłoszenia w Biuletynie Zamówień Publicznych lub zamieszczenia specyfikacji istotnych warunków zamówienia na stronie internetowej. </w:t>
      </w:r>
    </w:p>
    <w:p w:rsidR="00164E15" w:rsidRPr="00F669F8" w:rsidRDefault="00164E15" w:rsidP="00164E15">
      <w:pPr>
        <w:autoSpaceDE w:val="0"/>
        <w:autoSpaceDN w:val="0"/>
        <w:adjustRightInd w:val="0"/>
        <w:spacing w:after="60"/>
        <w:ind w:left="851" w:hanging="851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 w:rsidRPr="00F669F8">
        <w:rPr>
          <w:rFonts w:ascii="Verdana" w:eastAsia="Calibri" w:hAnsi="Verdana" w:cs="Verdana"/>
          <w:color w:val="000000"/>
          <w:sz w:val="20"/>
          <w:szCs w:val="20"/>
        </w:rPr>
        <w:t>22.5.3.</w:t>
      </w:r>
      <w:r>
        <w:rPr>
          <w:rFonts w:ascii="Verdana" w:eastAsia="Calibri" w:hAnsi="Verdana" w:cs="Verdana"/>
          <w:color w:val="000000"/>
          <w:sz w:val="20"/>
          <w:szCs w:val="20"/>
        </w:rPr>
        <w:tab/>
      </w:r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Odwołanie wobec czynności innych niż określone w pkt. 22.5.1. i 22.5.2. IDW wnosi się w terminie 5 dni od dnia, w którym powzięto lub przy zachowaniu należytej staranności można było powziąć wiadomość o okolicznościach stanowiących podstawę jego wniesienia. </w:t>
      </w:r>
    </w:p>
    <w:p w:rsidR="00164E15" w:rsidRPr="00F669F8" w:rsidRDefault="00164E15" w:rsidP="00164E15">
      <w:pPr>
        <w:autoSpaceDE w:val="0"/>
        <w:autoSpaceDN w:val="0"/>
        <w:adjustRightInd w:val="0"/>
        <w:spacing w:after="60"/>
        <w:ind w:left="851" w:hanging="851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 w:rsidRPr="00F669F8">
        <w:rPr>
          <w:rFonts w:ascii="Verdana" w:eastAsia="Calibri" w:hAnsi="Verdana" w:cs="Verdana"/>
          <w:color w:val="000000"/>
          <w:sz w:val="20"/>
          <w:szCs w:val="20"/>
        </w:rPr>
        <w:t>22.5.4.</w:t>
      </w:r>
      <w:r>
        <w:rPr>
          <w:rFonts w:ascii="Verdana" w:eastAsia="Calibri" w:hAnsi="Verdana" w:cs="Verdana"/>
          <w:color w:val="000000"/>
          <w:sz w:val="20"/>
          <w:szCs w:val="20"/>
        </w:rPr>
        <w:tab/>
      </w:r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Jeżeli Zamawiający nie przesłał Wykonawcy zawiadomienia o wyborze oferty najkorzystniejszej odwołanie wnosi się nie później niż w terminie: </w:t>
      </w:r>
    </w:p>
    <w:p w:rsidR="00164E15" w:rsidRPr="00F669F8" w:rsidRDefault="00164E15" w:rsidP="00164E15">
      <w:pPr>
        <w:autoSpaceDE w:val="0"/>
        <w:autoSpaceDN w:val="0"/>
        <w:adjustRightInd w:val="0"/>
        <w:spacing w:line="280" w:lineRule="exact"/>
        <w:ind w:left="851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1) 15 dni od dnia publikacji w Biuletynie Zamówień Publicznych ogłoszenia o udzieleniu zamówienia; </w:t>
      </w:r>
    </w:p>
    <w:p w:rsidR="00164E15" w:rsidRPr="00F669F8" w:rsidRDefault="00164E15" w:rsidP="00164E15">
      <w:pPr>
        <w:autoSpaceDE w:val="0"/>
        <w:autoSpaceDN w:val="0"/>
        <w:adjustRightInd w:val="0"/>
        <w:spacing w:after="60"/>
        <w:ind w:left="851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 w:rsidRPr="00F669F8">
        <w:rPr>
          <w:rFonts w:ascii="Verdana" w:eastAsia="Calibri" w:hAnsi="Verdana" w:cs="Verdana"/>
          <w:color w:val="000000"/>
          <w:sz w:val="20"/>
          <w:szCs w:val="20"/>
        </w:rPr>
        <w:lastRenderedPageBreak/>
        <w:t xml:space="preserve">2) 1 miesiąca od dnia zawarcia umowy, jeżeli Zamawiający nie opublikował w Biuletynie Zamówień Publicznych ogłoszenia o udzieleniu zamówienia. </w:t>
      </w:r>
    </w:p>
    <w:p w:rsidR="00164E15" w:rsidRDefault="00164E15" w:rsidP="00164E15">
      <w:pPr>
        <w:pStyle w:val="Tekstpodstawowy"/>
        <w:spacing w:after="60"/>
        <w:ind w:left="851" w:hanging="851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>
        <w:rPr>
          <w:rFonts w:ascii="Verdana" w:eastAsia="Calibri" w:hAnsi="Verdana" w:cs="Verdana"/>
          <w:color w:val="000000"/>
          <w:sz w:val="20"/>
          <w:szCs w:val="20"/>
        </w:rPr>
        <w:t>22.6.</w:t>
      </w:r>
      <w:r>
        <w:rPr>
          <w:rFonts w:ascii="Verdana" w:eastAsia="Calibri" w:hAnsi="Verdana" w:cs="Verdana"/>
          <w:color w:val="000000"/>
          <w:sz w:val="20"/>
          <w:szCs w:val="20"/>
        </w:rPr>
        <w:tab/>
      </w:r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Szczegółowe zasady postępowania po wniesieniu odwołania, określają stosowne przepisy Działu VI ustawy </w:t>
      </w:r>
      <w:proofErr w:type="spellStart"/>
      <w:r w:rsidRPr="00F669F8">
        <w:rPr>
          <w:rFonts w:ascii="Verdana" w:eastAsia="Calibri" w:hAnsi="Verdana" w:cs="Verdana"/>
          <w:color w:val="000000"/>
          <w:sz w:val="20"/>
          <w:szCs w:val="20"/>
        </w:rPr>
        <w:t>Pzp</w:t>
      </w:r>
      <w:proofErr w:type="spellEnd"/>
      <w:r w:rsidRPr="00F669F8">
        <w:rPr>
          <w:rFonts w:ascii="Verdana" w:eastAsia="Calibri" w:hAnsi="Verdana" w:cs="Verdana"/>
          <w:color w:val="000000"/>
          <w:sz w:val="20"/>
          <w:szCs w:val="20"/>
        </w:rPr>
        <w:t>.</w:t>
      </w:r>
    </w:p>
    <w:p w:rsidR="00164E15" w:rsidRPr="00F669F8" w:rsidRDefault="00164E15" w:rsidP="00164E15">
      <w:pPr>
        <w:autoSpaceDE w:val="0"/>
        <w:autoSpaceDN w:val="0"/>
        <w:adjustRightInd w:val="0"/>
        <w:spacing w:after="60"/>
        <w:ind w:left="851" w:hanging="851"/>
        <w:jc w:val="both"/>
        <w:rPr>
          <w:rFonts w:ascii="Verdana" w:eastAsia="Calibri" w:hAnsi="Verdana" w:cs="Verdana"/>
          <w:color w:val="000000"/>
          <w:sz w:val="20"/>
          <w:szCs w:val="20"/>
        </w:rPr>
      </w:pPr>
      <w:r>
        <w:rPr>
          <w:rFonts w:ascii="Verdana" w:eastAsia="Calibri" w:hAnsi="Verdana" w:cs="Verdana"/>
          <w:color w:val="000000"/>
          <w:sz w:val="20"/>
          <w:szCs w:val="20"/>
        </w:rPr>
        <w:t>22.7.</w:t>
      </w:r>
      <w:r>
        <w:rPr>
          <w:rFonts w:ascii="Verdana" w:eastAsia="Calibri" w:hAnsi="Verdana" w:cs="Verdana"/>
          <w:color w:val="000000"/>
          <w:sz w:val="20"/>
          <w:szCs w:val="20"/>
        </w:rPr>
        <w:tab/>
      </w:r>
      <w:r w:rsidRPr="00F669F8">
        <w:rPr>
          <w:rFonts w:ascii="Verdana" w:eastAsia="Calibri" w:hAnsi="Verdana" w:cs="Verdana"/>
          <w:color w:val="000000"/>
          <w:sz w:val="20"/>
          <w:szCs w:val="20"/>
        </w:rPr>
        <w:t xml:space="preserve">Na orzeczenie Krajowej Izby Odwoławczej, stronom oraz uczestnikom postępowania odwoławczego przysługuje skarga do sądu. </w:t>
      </w:r>
    </w:p>
    <w:p w:rsidR="00164E15" w:rsidRPr="00701C8E" w:rsidRDefault="00164E15" w:rsidP="00164E15">
      <w:pPr>
        <w:pStyle w:val="Tekstpodstawowy"/>
        <w:ind w:left="851" w:hanging="851"/>
        <w:jc w:val="both"/>
        <w:rPr>
          <w:rFonts w:ascii="Verdana" w:hAnsi="Verdana" w:cs="Verdana"/>
          <w:sz w:val="20"/>
          <w:szCs w:val="20"/>
        </w:rPr>
      </w:pPr>
      <w:r>
        <w:rPr>
          <w:rFonts w:ascii="Verdana" w:eastAsia="Calibri" w:hAnsi="Verdana" w:cs="Verdana"/>
          <w:color w:val="000000"/>
          <w:sz w:val="20"/>
          <w:szCs w:val="20"/>
        </w:rPr>
        <w:t>22.8.</w:t>
      </w:r>
      <w:r>
        <w:rPr>
          <w:rFonts w:ascii="Verdana" w:eastAsia="Calibri" w:hAnsi="Verdana" w:cs="Verdana"/>
          <w:color w:val="000000"/>
          <w:sz w:val="20"/>
          <w:szCs w:val="20"/>
        </w:rPr>
        <w:tab/>
      </w:r>
      <w:r w:rsidRPr="00F669F8">
        <w:rPr>
          <w:rFonts w:ascii="Verdana" w:eastAsia="Calibri" w:hAnsi="Verdana" w:cs="Verdana"/>
          <w:color w:val="000000"/>
          <w:sz w:val="20"/>
          <w:szCs w:val="20"/>
        </w:rPr>
        <w:t>Skargę wnosi się do sądu okręgowego właściwego dla siedziby Zamawiającego, za pośrednictwem Prezesa Krajowej Izby Odwoławczej w terminie 7 dni od dnia doręczenia orzeczenia Krajowej Izby Odwoławczej, przesyłając jednocześnie jej odpis przeciwnikowi skargi. Złożenie skargi w placówce pocztowej operatora wyznaczonego w rozumieniu ustawy z dnia 23 listopada 2012 r. – Prawo pocztowe (Dz. U. z 2012 r. poz. 1529) jest równoznaczne z jej wniesieniem.</w:t>
      </w:r>
    </w:p>
    <w:p w:rsidR="00FE0519" w:rsidRPr="0058107C" w:rsidRDefault="003E188E" w:rsidP="00FE0519">
      <w:pPr>
        <w:spacing w:before="120"/>
        <w:ind w:left="720" w:hanging="720"/>
        <w:jc w:val="both"/>
        <w:rPr>
          <w:rFonts w:ascii="Verdana" w:eastAsia="Calibri" w:hAnsi="Verdana"/>
          <w:b/>
          <w:bCs/>
          <w:spacing w:val="4"/>
          <w:sz w:val="20"/>
          <w:szCs w:val="20"/>
          <w:lang w:eastAsia="en-US"/>
        </w:rPr>
      </w:pPr>
      <w:r>
        <w:rPr>
          <w:rFonts w:ascii="Verdana" w:eastAsia="Calibri" w:hAnsi="Verdana"/>
          <w:b/>
          <w:bCs/>
          <w:spacing w:val="4"/>
          <w:sz w:val="20"/>
          <w:szCs w:val="20"/>
          <w:lang w:eastAsia="en-US"/>
        </w:rPr>
        <w:t>23.</w:t>
      </w:r>
      <w:r>
        <w:rPr>
          <w:rFonts w:ascii="Verdana" w:eastAsia="Calibri" w:hAnsi="Verdana"/>
          <w:b/>
          <w:bCs/>
          <w:spacing w:val="4"/>
          <w:sz w:val="20"/>
          <w:szCs w:val="20"/>
          <w:lang w:eastAsia="en-US"/>
        </w:rPr>
        <w:tab/>
      </w:r>
      <w:r w:rsidR="00FE0519" w:rsidRPr="0058107C">
        <w:rPr>
          <w:rFonts w:ascii="Verdana" w:eastAsia="Calibri" w:hAnsi="Verdana"/>
          <w:b/>
          <w:bCs/>
          <w:spacing w:val="4"/>
          <w:sz w:val="20"/>
          <w:szCs w:val="20"/>
          <w:lang w:eastAsia="en-US"/>
        </w:rPr>
        <w:t>OCHRONA DANYCH OSOBOWYCH</w:t>
      </w:r>
    </w:p>
    <w:p w:rsidR="00164E15" w:rsidRPr="00AE709F" w:rsidRDefault="00164E15" w:rsidP="00164E15">
      <w:pPr>
        <w:spacing w:after="60"/>
        <w:ind w:left="703" w:hanging="703"/>
        <w:jc w:val="both"/>
        <w:rPr>
          <w:rFonts w:ascii="Verdana" w:hAnsi="Verdana"/>
          <w:sz w:val="20"/>
          <w:szCs w:val="20"/>
        </w:rPr>
      </w:pPr>
      <w:r w:rsidRPr="00AE709F">
        <w:rPr>
          <w:rFonts w:ascii="Verdana" w:hAnsi="Verdana" w:cs="Verdana"/>
          <w:sz w:val="20"/>
          <w:szCs w:val="20"/>
        </w:rPr>
        <w:t>23.1.</w:t>
      </w:r>
      <w:r w:rsidRPr="00AE709F">
        <w:rPr>
          <w:rFonts w:ascii="Verdana" w:hAnsi="Verdana" w:cs="Verdana"/>
          <w:sz w:val="20"/>
          <w:szCs w:val="20"/>
        </w:rPr>
        <w:tab/>
      </w:r>
      <w:r w:rsidRPr="00AE709F">
        <w:rPr>
          <w:rFonts w:ascii="Verdana" w:hAnsi="Verdana"/>
          <w:sz w:val="20"/>
          <w:szCs w:val="20"/>
        </w:rPr>
        <w:t>Zamawiający informuje, że Administratorem danych osobowych Wykonawcy</w:t>
      </w:r>
      <w:r w:rsidRPr="00AE709F">
        <w:rPr>
          <w:rFonts w:ascii="Verdana" w:hAnsi="Verdana"/>
          <w:color w:val="44546A"/>
          <w:sz w:val="20"/>
          <w:szCs w:val="20"/>
        </w:rPr>
        <w:t xml:space="preserve"> </w:t>
      </w:r>
      <w:r w:rsidRPr="00AE709F">
        <w:rPr>
          <w:rFonts w:ascii="Verdana" w:hAnsi="Verdana"/>
          <w:sz w:val="20"/>
          <w:szCs w:val="20"/>
        </w:rPr>
        <w:t>jest Generalny Dyrektor Dróg Krajowych i Autostrad, ul. Wronia 53, 00-874 Warszawa, tel. (022) 375 88 88, e-mail:</w:t>
      </w:r>
      <w:r>
        <w:rPr>
          <w:rFonts w:ascii="Verdana" w:hAnsi="Verdana"/>
          <w:sz w:val="20"/>
          <w:szCs w:val="20"/>
        </w:rPr>
        <w:t xml:space="preserve"> </w:t>
      </w:r>
      <w:hyperlink r:id="rId12" w:history="1">
        <w:r w:rsidRPr="00523B01">
          <w:rPr>
            <w:rStyle w:val="Hipercze"/>
            <w:rFonts w:ascii="Verdana" w:hAnsi="Verdana"/>
            <w:sz w:val="20"/>
            <w:szCs w:val="20"/>
          </w:rPr>
          <w:t>kancelaria@gddkia.gov.pl</w:t>
        </w:r>
      </w:hyperlink>
      <w:r w:rsidRPr="00AE709F">
        <w:rPr>
          <w:rFonts w:ascii="Verdana" w:hAnsi="Verdana"/>
          <w:sz w:val="20"/>
          <w:szCs w:val="20"/>
        </w:rPr>
        <w:t>.</w:t>
      </w:r>
    </w:p>
    <w:p w:rsidR="00164E15" w:rsidRPr="00AE709F" w:rsidRDefault="00164E15" w:rsidP="00164E15">
      <w:pPr>
        <w:spacing w:after="60"/>
        <w:ind w:left="703" w:hanging="703"/>
        <w:jc w:val="both"/>
        <w:rPr>
          <w:rFonts w:ascii="Verdana" w:hAnsi="Verdana"/>
          <w:sz w:val="20"/>
          <w:szCs w:val="20"/>
        </w:rPr>
      </w:pPr>
      <w:r w:rsidRPr="00AE709F">
        <w:rPr>
          <w:rFonts w:ascii="Verdana" w:hAnsi="Verdana" w:cs="Verdana"/>
          <w:sz w:val="20"/>
          <w:szCs w:val="20"/>
        </w:rPr>
        <w:t>23.</w:t>
      </w:r>
      <w:r w:rsidRPr="00AE709F">
        <w:rPr>
          <w:rFonts w:ascii="Verdana" w:hAnsi="Verdana"/>
          <w:sz w:val="20"/>
          <w:szCs w:val="20"/>
        </w:rPr>
        <w:t>2.</w:t>
      </w:r>
      <w:r w:rsidRPr="00AE709F">
        <w:rPr>
          <w:rFonts w:ascii="Verdana" w:hAnsi="Verdana"/>
          <w:sz w:val="20"/>
          <w:szCs w:val="20"/>
        </w:rPr>
        <w:tab/>
      </w:r>
      <w:r w:rsidRPr="00AE709F">
        <w:rPr>
          <w:rFonts w:ascii="Verdana" w:hAnsi="Verdana"/>
          <w:color w:val="000000"/>
          <w:sz w:val="20"/>
          <w:szCs w:val="20"/>
        </w:rPr>
        <w:t xml:space="preserve">W sprawach związanych z przetwarzaniem danych osobowych, można </w:t>
      </w:r>
      <w:r w:rsidRPr="00AE709F">
        <w:rPr>
          <w:rFonts w:ascii="Verdana" w:hAnsi="Verdana"/>
          <w:sz w:val="20"/>
          <w:szCs w:val="20"/>
        </w:rPr>
        <w:t>kontaktować się z</w:t>
      </w:r>
      <w:r w:rsidRPr="00AE709F">
        <w:rPr>
          <w:rFonts w:ascii="Verdana" w:hAnsi="Verdana"/>
          <w:color w:val="000000"/>
          <w:sz w:val="20"/>
          <w:szCs w:val="20"/>
        </w:rPr>
        <w:t xml:space="preserve"> </w:t>
      </w:r>
      <w:r w:rsidRPr="00AE709F">
        <w:rPr>
          <w:rFonts w:ascii="Verdana" w:hAnsi="Verdana"/>
          <w:sz w:val="20"/>
          <w:szCs w:val="20"/>
        </w:rPr>
        <w:t>Inspektorem Ochrony Danych, za pośrednictwem adresu e-mail: iod@gddkia.gov.pl.</w:t>
      </w:r>
    </w:p>
    <w:p w:rsidR="00164E15" w:rsidRPr="003E123E" w:rsidRDefault="00164E15" w:rsidP="00164E15">
      <w:pPr>
        <w:spacing w:after="60"/>
        <w:ind w:left="703" w:hanging="703"/>
        <w:jc w:val="both"/>
        <w:rPr>
          <w:rFonts w:ascii="Verdana" w:hAnsi="Verdana"/>
          <w:sz w:val="20"/>
          <w:szCs w:val="20"/>
        </w:rPr>
      </w:pPr>
      <w:r w:rsidRPr="00AE709F">
        <w:rPr>
          <w:rFonts w:ascii="Verdana" w:hAnsi="Verdana"/>
          <w:sz w:val="20"/>
          <w:szCs w:val="20"/>
        </w:rPr>
        <w:t>23.3.</w:t>
      </w:r>
      <w:r w:rsidRPr="00AE709F">
        <w:rPr>
          <w:rFonts w:ascii="Verdana" w:hAnsi="Verdana"/>
          <w:sz w:val="20"/>
          <w:szCs w:val="20"/>
        </w:rPr>
        <w:tab/>
        <w:t>Dane osobowe będą przetwarzane w celu przeprowadzenia postępo</w:t>
      </w:r>
      <w:r>
        <w:rPr>
          <w:rFonts w:ascii="Verdana" w:hAnsi="Verdana"/>
          <w:sz w:val="20"/>
          <w:szCs w:val="20"/>
        </w:rPr>
        <w:t xml:space="preserve">wania o udzielenie </w:t>
      </w:r>
      <w:r w:rsidRPr="00AE709F">
        <w:rPr>
          <w:rFonts w:ascii="Verdana" w:hAnsi="Verdana"/>
          <w:sz w:val="20"/>
          <w:szCs w:val="20"/>
        </w:rPr>
        <w:t>zamówienia publicznego oraz w celu archiwizacji</w:t>
      </w:r>
      <w:r w:rsidRPr="003E123E">
        <w:rPr>
          <w:rFonts w:ascii="Verdana" w:hAnsi="Verdana"/>
          <w:sz w:val="20"/>
          <w:szCs w:val="20"/>
        </w:rPr>
        <w:t>.</w:t>
      </w:r>
    </w:p>
    <w:p w:rsidR="00164E15" w:rsidRPr="003E123E" w:rsidRDefault="00164E15" w:rsidP="00164E15">
      <w:pPr>
        <w:spacing w:after="60"/>
        <w:ind w:left="703" w:hanging="703"/>
        <w:jc w:val="both"/>
        <w:rPr>
          <w:rFonts w:ascii="Verdana" w:hAnsi="Verdana"/>
          <w:sz w:val="20"/>
          <w:szCs w:val="20"/>
        </w:rPr>
      </w:pPr>
      <w:r w:rsidRPr="003E123E">
        <w:rPr>
          <w:rFonts w:ascii="Verdana" w:hAnsi="Verdana"/>
          <w:sz w:val="20"/>
          <w:szCs w:val="20"/>
        </w:rPr>
        <w:t>23.4.</w:t>
      </w:r>
      <w:r w:rsidRPr="003E123E">
        <w:rPr>
          <w:rFonts w:ascii="Verdana" w:hAnsi="Verdana"/>
          <w:sz w:val="20"/>
          <w:szCs w:val="20"/>
        </w:rPr>
        <w:tab/>
      </w:r>
      <w:r w:rsidRPr="005E2A4A">
        <w:rPr>
          <w:rFonts w:ascii="Verdana" w:hAnsi="Verdana"/>
          <w:sz w:val="20"/>
          <w:szCs w:val="20"/>
        </w:rPr>
        <w:t>Podstawę prawną przetwarzania danych osobowych stanowi</w:t>
      </w:r>
      <w:r>
        <w:rPr>
          <w:rFonts w:ascii="Verdana" w:hAnsi="Verdana"/>
          <w:sz w:val="20"/>
          <w:szCs w:val="20"/>
        </w:rPr>
        <w:t xml:space="preserve"> ustawa Prawo zamówień publicznych, wydane na jej podstawie akty wykonawcze, a także ustawa o narodowym zasobie archiwalnym i archiwach.</w:t>
      </w:r>
    </w:p>
    <w:p w:rsidR="00164E15" w:rsidRPr="00AE709F" w:rsidRDefault="00164E15" w:rsidP="00164E15">
      <w:pPr>
        <w:spacing w:after="60"/>
        <w:ind w:left="703" w:hanging="703"/>
        <w:jc w:val="both"/>
        <w:rPr>
          <w:rFonts w:ascii="Verdana" w:hAnsi="Verdana"/>
          <w:sz w:val="20"/>
          <w:szCs w:val="20"/>
        </w:rPr>
      </w:pPr>
      <w:r w:rsidRPr="003E123E">
        <w:rPr>
          <w:rFonts w:ascii="Verdana" w:hAnsi="Verdana"/>
          <w:sz w:val="20"/>
          <w:szCs w:val="20"/>
        </w:rPr>
        <w:t>23.5.</w:t>
      </w:r>
      <w:r w:rsidRPr="003E123E">
        <w:rPr>
          <w:rFonts w:ascii="Verdana" w:hAnsi="Verdana"/>
          <w:sz w:val="20"/>
          <w:szCs w:val="20"/>
        </w:rPr>
        <w:tab/>
      </w:r>
      <w:r w:rsidRPr="005E2A4A">
        <w:rPr>
          <w:rFonts w:ascii="Verdana" w:hAnsi="Verdana"/>
          <w:sz w:val="20"/>
          <w:szCs w:val="20"/>
        </w:rPr>
        <w:t>Dane osobowe będą ujawniane</w:t>
      </w:r>
      <w:r>
        <w:rPr>
          <w:rFonts w:ascii="Verdana" w:hAnsi="Verdana"/>
          <w:sz w:val="20"/>
          <w:szCs w:val="20"/>
        </w:rPr>
        <w:t xml:space="preserve"> wykonawcom oraz wszystkim zainteresowanym z uwzględnieniem przepisów w zakresie zamówień publicznych, a także podmiotom przetwarzającym dane na podstawie zawartych umów.</w:t>
      </w:r>
    </w:p>
    <w:p w:rsidR="00164E15" w:rsidRPr="00AE709F" w:rsidRDefault="00164E15" w:rsidP="00164E15">
      <w:pPr>
        <w:spacing w:after="60"/>
        <w:ind w:left="703" w:hanging="703"/>
        <w:jc w:val="both"/>
        <w:rPr>
          <w:rFonts w:ascii="Verdana" w:hAnsi="Verdana"/>
          <w:sz w:val="20"/>
          <w:szCs w:val="20"/>
        </w:rPr>
      </w:pPr>
      <w:r w:rsidRPr="00AE709F">
        <w:rPr>
          <w:rFonts w:ascii="Verdana" w:hAnsi="Verdana"/>
          <w:sz w:val="20"/>
          <w:szCs w:val="20"/>
        </w:rPr>
        <w:t>23.6.</w:t>
      </w:r>
      <w:r w:rsidRPr="00AE709F">
        <w:rPr>
          <w:rFonts w:ascii="Verdana" w:hAnsi="Verdana"/>
          <w:sz w:val="20"/>
          <w:szCs w:val="20"/>
        </w:rPr>
        <w:tab/>
        <w:t>Dane osobowe Wykonawcy będą przechowywane przez okres obowiązywania umowy a następnie 5 lat, albo 15 lat w przypadku zamówień współfinansowanych ze środków UE, począwszy od 1 stycznia roku kalendarzowego następującego po zakończeniu okresu obowiązywania umowy. Okresy te dotyczą również Wyk</w:t>
      </w:r>
      <w:r>
        <w:rPr>
          <w:rFonts w:ascii="Verdana" w:hAnsi="Verdana"/>
          <w:sz w:val="20"/>
          <w:szCs w:val="20"/>
        </w:rPr>
        <w:t>onawców, którzy złożyli oferty i</w:t>
      </w:r>
      <w:r w:rsidRPr="00AE709F">
        <w:rPr>
          <w:rFonts w:ascii="Verdana" w:hAnsi="Verdana"/>
          <w:sz w:val="20"/>
          <w:szCs w:val="20"/>
        </w:rPr>
        <w:t xml:space="preserve"> nie zostały one uznane, jako najkorzystniejsze (nie zawarto z tymi Wykonawcami umowy).</w:t>
      </w:r>
    </w:p>
    <w:p w:rsidR="00164E15" w:rsidRDefault="00164E15" w:rsidP="00164E15">
      <w:pPr>
        <w:spacing w:after="60"/>
        <w:ind w:left="703" w:hanging="703"/>
        <w:jc w:val="both"/>
        <w:rPr>
          <w:rFonts w:ascii="Verdana" w:hAnsi="Verdana"/>
          <w:sz w:val="20"/>
          <w:szCs w:val="20"/>
        </w:rPr>
      </w:pPr>
      <w:r w:rsidRPr="003E123E">
        <w:rPr>
          <w:rFonts w:ascii="Verdana" w:hAnsi="Verdana"/>
          <w:sz w:val="20"/>
          <w:szCs w:val="20"/>
        </w:rPr>
        <w:t>23.7.</w:t>
      </w:r>
      <w:r w:rsidRPr="003E123E">
        <w:rPr>
          <w:rFonts w:ascii="Verdana" w:hAnsi="Verdana"/>
          <w:sz w:val="20"/>
          <w:szCs w:val="20"/>
        </w:rPr>
        <w:tab/>
      </w:r>
      <w:r w:rsidRPr="00EA4D12">
        <w:rPr>
          <w:rFonts w:ascii="Verdana" w:hAnsi="Verdana"/>
          <w:sz w:val="20"/>
          <w:szCs w:val="20"/>
        </w:rPr>
        <w:t>Osobie, której dane dotyczą przysługuje prawo</w:t>
      </w:r>
      <w:r>
        <w:rPr>
          <w:rFonts w:ascii="Verdana" w:hAnsi="Verdana"/>
          <w:sz w:val="20"/>
          <w:szCs w:val="20"/>
        </w:rPr>
        <w:t>:</w:t>
      </w:r>
    </w:p>
    <w:p w:rsidR="00164E15" w:rsidRDefault="00164E15" w:rsidP="00164E15">
      <w:pPr>
        <w:numPr>
          <w:ilvl w:val="0"/>
          <w:numId w:val="58"/>
        </w:numPr>
        <w:spacing w:after="60"/>
        <w:ind w:left="993" w:hanging="284"/>
        <w:jc w:val="both"/>
        <w:rPr>
          <w:rFonts w:ascii="Verdana" w:hAnsi="Verdana"/>
          <w:sz w:val="20"/>
          <w:szCs w:val="20"/>
        </w:rPr>
      </w:pPr>
      <w:r w:rsidRPr="00EA4D12">
        <w:rPr>
          <w:rFonts w:ascii="Verdana" w:hAnsi="Verdana"/>
          <w:sz w:val="20"/>
          <w:szCs w:val="20"/>
        </w:rPr>
        <w:t>dostępu do danych</w:t>
      </w:r>
      <w:r>
        <w:rPr>
          <w:rFonts w:ascii="Verdana" w:hAnsi="Verdana"/>
          <w:sz w:val="20"/>
          <w:szCs w:val="20"/>
        </w:rPr>
        <w:t>. W przypadku, gdy wykonanie obowiązku związanego z prawem dostępu do danych wymagałoby niewspółmiernie dużego wysiłku, Zamawiający może żądać od osoby, której dane dotyczą, wskazania dodatkowych informacji mających na celu sprecyzowanie żądania, w szczególności podania nazwy lub daty postępowania o udzielenie zamówienia publicznego lub konkursu;</w:t>
      </w:r>
    </w:p>
    <w:p w:rsidR="00164E15" w:rsidRPr="00DF0EC5" w:rsidRDefault="00164E15" w:rsidP="00164E15">
      <w:pPr>
        <w:numPr>
          <w:ilvl w:val="0"/>
          <w:numId w:val="58"/>
        </w:numPr>
        <w:spacing w:after="60"/>
        <w:ind w:left="993" w:hanging="284"/>
        <w:jc w:val="both"/>
        <w:rPr>
          <w:rFonts w:ascii="Verdana" w:hAnsi="Verdana"/>
          <w:sz w:val="20"/>
          <w:szCs w:val="20"/>
        </w:rPr>
      </w:pPr>
      <w:r w:rsidRPr="00EA4D12">
        <w:rPr>
          <w:rFonts w:ascii="Verdana" w:hAnsi="Verdana"/>
          <w:sz w:val="20"/>
          <w:szCs w:val="20"/>
        </w:rPr>
        <w:t>sprostowania danych, ich usunięcia oraz ograniczenia przetwarzania</w:t>
      </w:r>
      <w:r>
        <w:rPr>
          <w:rFonts w:ascii="Verdana" w:hAnsi="Verdana"/>
          <w:sz w:val="20"/>
          <w:szCs w:val="20"/>
        </w:rPr>
        <w:t xml:space="preserve"> na warunkach określonych w przepisach Rozporządzenia Parlamentu i Rady (UE) 2016/679 z dnia 27 kwietnia 2016 r. w sprawie ochrony osób fizycznych w związku z przetwarzaniem danych osobowych i w sprawie swobodnego przepływu takich danych oraz uchylenia dyrektywy 95/46/WE.</w:t>
      </w:r>
      <w:r>
        <w:rPr>
          <w:rFonts w:ascii="Verdana" w:hAnsi="Verdana"/>
          <w:color w:val="44546A"/>
          <w:sz w:val="20"/>
          <w:szCs w:val="20"/>
        </w:rPr>
        <w:t xml:space="preserve"> </w:t>
      </w:r>
      <w:r w:rsidRPr="008D5EE8">
        <w:rPr>
          <w:rFonts w:ascii="Verdana" w:hAnsi="Verdana"/>
          <w:sz w:val="20"/>
          <w:szCs w:val="20"/>
        </w:rPr>
        <w:t xml:space="preserve">Wystąpienie z żądaniem ograniczenia przetwarzania, nie ogranicza przetwarzania danych osobowych do czasu zakończenia postępowania o udzielenie zamówienia publicznego lub konkursu; </w:t>
      </w:r>
    </w:p>
    <w:p w:rsidR="00164E15" w:rsidRPr="007A48C8" w:rsidRDefault="00164E15" w:rsidP="00164E15">
      <w:pPr>
        <w:numPr>
          <w:ilvl w:val="0"/>
          <w:numId w:val="58"/>
        </w:numPr>
        <w:spacing w:after="60"/>
        <w:ind w:left="993" w:hanging="284"/>
        <w:jc w:val="both"/>
        <w:rPr>
          <w:rFonts w:ascii="Verdana" w:hAnsi="Verdana"/>
          <w:sz w:val="20"/>
          <w:szCs w:val="20"/>
        </w:rPr>
      </w:pPr>
      <w:r w:rsidRPr="007A48C8">
        <w:rPr>
          <w:rFonts w:ascii="Verdana" w:hAnsi="Verdana"/>
          <w:sz w:val="20"/>
          <w:szCs w:val="20"/>
        </w:rPr>
        <w:t xml:space="preserve">wniesienia skargi do </w:t>
      </w:r>
      <w:r>
        <w:rPr>
          <w:rFonts w:ascii="Verdana" w:hAnsi="Verdana"/>
          <w:sz w:val="20"/>
          <w:szCs w:val="20"/>
        </w:rPr>
        <w:t xml:space="preserve"> Prezesa Urzędu Ochrony Danych Osobowych</w:t>
      </w:r>
      <w:r w:rsidRPr="007A48C8">
        <w:rPr>
          <w:rFonts w:ascii="Verdana" w:hAnsi="Verdana"/>
          <w:sz w:val="20"/>
          <w:szCs w:val="20"/>
        </w:rPr>
        <w:t xml:space="preserve">. </w:t>
      </w:r>
    </w:p>
    <w:p w:rsidR="00164E15" w:rsidRPr="00AE709F" w:rsidRDefault="00164E15" w:rsidP="00164E15">
      <w:pPr>
        <w:autoSpaceDE w:val="0"/>
        <w:autoSpaceDN w:val="0"/>
        <w:adjustRightInd w:val="0"/>
        <w:ind w:left="703" w:hanging="703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23.8.</w:t>
      </w:r>
      <w:r w:rsidRPr="00AE709F">
        <w:rPr>
          <w:rFonts w:ascii="Verdana" w:hAnsi="Verdana"/>
          <w:sz w:val="20"/>
          <w:szCs w:val="20"/>
        </w:rPr>
        <w:tab/>
        <w:t xml:space="preserve">Podanie danych jest dobrowolne, jednakże ich niepodanie może uniemożliwić Zamawiającemu dokonanie oceny spełniania warunków udziału w postępowaniu oraz zdolności wykonawcy do należytego wykonania zamówienia, co skutkować może wykluczeniem wykonawcy z postępowania lub odrzuceniem jego oferty.  </w:t>
      </w:r>
    </w:p>
    <w:p w:rsidR="00696AB9" w:rsidRDefault="00696AB9" w:rsidP="003461A9">
      <w:pPr>
        <w:pStyle w:val="Nagwek6"/>
        <w:spacing w:before="0"/>
        <w:rPr>
          <w:rFonts w:ascii="Verdana" w:hAnsi="Verdana" w:cs="Verdana"/>
          <w:sz w:val="20"/>
          <w:szCs w:val="20"/>
        </w:rPr>
      </w:pPr>
    </w:p>
    <w:p w:rsidR="00696AB9" w:rsidRDefault="00696AB9" w:rsidP="003461A9">
      <w:pPr>
        <w:pStyle w:val="Nagwek6"/>
        <w:spacing w:before="0"/>
        <w:rPr>
          <w:rFonts w:ascii="Verdana" w:hAnsi="Verdana" w:cs="Verdana"/>
          <w:sz w:val="20"/>
          <w:szCs w:val="20"/>
        </w:rPr>
      </w:pPr>
    </w:p>
    <w:p w:rsidR="00696AB9" w:rsidRDefault="00696AB9" w:rsidP="003461A9">
      <w:pPr>
        <w:pStyle w:val="Nagwek6"/>
        <w:spacing w:before="0"/>
        <w:rPr>
          <w:rFonts w:ascii="Verdana" w:hAnsi="Verdana" w:cs="Verdana"/>
          <w:sz w:val="20"/>
          <w:szCs w:val="20"/>
        </w:rPr>
      </w:pPr>
    </w:p>
    <w:p w:rsidR="00C765E9" w:rsidRDefault="00C765E9" w:rsidP="00C765E9"/>
    <w:p w:rsidR="00C765E9" w:rsidRDefault="00C765E9" w:rsidP="00C765E9"/>
    <w:p w:rsidR="000B79E9" w:rsidRDefault="000B79E9" w:rsidP="00C765E9"/>
    <w:p w:rsidR="00075203" w:rsidRDefault="00075203" w:rsidP="00C765E9"/>
    <w:p w:rsidR="00075203" w:rsidRDefault="00075203" w:rsidP="00C765E9"/>
    <w:p w:rsidR="00075203" w:rsidRDefault="00075203" w:rsidP="00C765E9"/>
    <w:p w:rsidR="00075203" w:rsidRDefault="00075203" w:rsidP="00C765E9"/>
    <w:p w:rsidR="00075203" w:rsidRDefault="00075203" w:rsidP="00C765E9"/>
    <w:p w:rsidR="00075203" w:rsidRDefault="00075203" w:rsidP="00C765E9"/>
    <w:p w:rsidR="00075203" w:rsidRDefault="00075203" w:rsidP="00C765E9"/>
    <w:p w:rsidR="003A413E" w:rsidRDefault="003A413E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F8092C" w:rsidRDefault="00F8092C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F8092C" w:rsidRDefault="00F8092C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F8092C" w:rsidRDefault="00F8092C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F8092C" w:rsidRDefault="00F8092C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6545E2" w:rsidRDefault="006545E2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6545E2" w:rsidRDefault="006545E2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6545E2" w:rsidRDefault="006545E2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6545E2" w:rsidRDefault="006545E2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6545E2" w:rsidRDefault="006545E2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6545E2" w:rsidRDefault="006545E2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6545E2" w:rsidRDefault="006545E2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6545E2" w:rsidRDefault="006545E2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B919AF" w:rsidRDefault="00B919AF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B919AF" w:rsidRDefault="00B919AF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B919AF" w:rsidRDefault="00B919AF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B919AF" w:rsidRDefault="00B919AF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B919AF" w:rsidRDefault="00B919AF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B919AF" w:rsidRDefault="00B919AF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B919AF" w:rsidRDefault="00B919AF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6545E2" w:rsidRDefault="006545E2" w:rsidP="002238FA">
      <w:pPr>
        <w:jc w:val="center"/>
        <w:rPr>
          <w:rFonts w:ascii="Verdana" w:hAnsi="Verdana"/>
          <w:b/>
          <w:sz w:val="20"/>
          <w:szCs w:val="20"/>
        </w:rPr>
      </w:pPr>
    </w:p>
    <w:p w:rsidR="00BE245A" w:rsidRPr="00B919AF" w:rsidRDefault="00BE245A" w:rsidP="002238FA">
      <w:pPr>
        <w:jc w:val="center"/>
        <w:rPr>
          <w:rFonts w:ascii="Verdana" w:hAnsi="Verdana"/>
          <w:b/>
          <w:sz w:val="22"/>
          <w:szCs w:val="22"/>
        </w:rPr>
      </w:pPr>
      <w:r w:rsidRPr="00B919AF">
        <w:rPr>
          <w:rFonts w:ascii="Verdana" w:hAnsi="Verdana"/>
          <w:b/>
          <w:sz w:val="22"/>
          <w:szCs w:val="22"/>
        </w:rPr>
        <w:t>Rozdział 2</w:t>
      </w:r>
    </w:p>
    <w:p w:rsidR="00BE245A" w:rsidRPr="00B919AF" w:rsidRDefault="00BE245A" w:rsidP="00B919AF">
      <w:pPr>
        <w:outlineLvl w:val="0"/>
        <w:rPr>
          <w:rFonts w:ascii="Verdana" w:hAnsi="Verdana" w:cs="Verdana"/>
          <w:b/>
          <w:bCs/>
          <w:sz w:val="22"/>
          <w:szCs w:val="22"/>
        </w:rPr>
      </w:pPr>
    </w:p>
    <w:p w:rsidR="00BE245A" w:rsidRPr="00B919AF" w:rsidRDefault="00BE245A" w:rsidP="003461A9">
      <w:pPr>
        <w:jc w:val="center"/>
        <w:outlineLvl w:val="0"/>
        <w:rPr>
          <w:rFonts w:ascii="Verdana" w:hAnsi="Verdana" w:cs="Verdana"/>
          <w:b/>
          <w:bCs/>
          <w:sz w:val="22"/>
          <w:szCs w:val="22"/>
        </w:rPr>
      </w:pPr>
      <w:r w:rsidRPr="00B919AF">
        <w:rPr>
          <w:rFonts w:ascii="Verdana" w:hAnsi="Verdana" w:cs="Verdana"/>
          <w:b/>
          <w:bCs/>
          <w:sz w:val="22"/>
          <w:szCs w:val="22"/>
        </w:rPr>
        <w:t>Formularz</w:t>
      </w:r>
      <w:r w:rsidR="0015479A" w:rsidRPr="00B919AF">
        <w:rPr>
          <w:rFonts w:ascii="Verdana" w:hAnsi="Verdana" w:cs="Verdana"/>
          <w:b/>
          <w:bCs/>
          <w:sz w:val="22"/>
          <w:szCs w:val="22"/>
        </w:rPr>
        <w:t>e</w:t>
      </w:r>
      <w:r w:rsidR="00B946DF" w:rsidRPr="00B919AF">
        <w:rPr>
          <w:rFonts w:ascii="Verdana" w:hAnsi="Verdana" w:cs="Verdana"/>
          <w:b/>
          <w:bCs/>
          <w:sz w:val="22"/>
          <w:szCs w:val="22"/>
        </w:rPr>
        <w:t xml:space="preserve"> dotyczące </w:t>
      </w:r>
      <w:r w:rsidRPr="00B919AF">
        <w:rPr>
          <w:rFonts w:ascii="Verdana" w:hAnsi="Verdana" w:cs="Verdana"/>
          <w:b/>
          <w:bCs/>
          <w:sz w:val="22"/>
          <w:szCs w:val="22"/>
        </w:rPr>
        <w:t>Oferty</w:t>
      </w:r>
    </w:p>
    <w:p w:rsidR="005920F3" w:rsidRDefault="005920F3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BE245A" w:rsidRDefault="00BE245A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3E188E" w:rsidRDefault="003E188E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985ECC" w:rsidRDefault="00985ECC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985ECC" w:rsidRDefault="00985ECC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985ECC" w:rsidRDefault="00985ECC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985ECC" w:rsidRDefault="00985ECC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985ECC" w:rsidRDefault="00985ECC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985ECC" w:rsidRDefault="00985ECC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985ECC" w:rsidRDefault="00985ECC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985ECC" w:rsidRDefault="00985ECC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985ECC" w:rsidRDefault="00985ECC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985ECC" w:rsidRDefault="00985ECC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985ECC" w:rsidRDefault="00985ECC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985ECC" w:rsidRDefault="00985ECC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985ECC" w:rsidRDefault="00985ECC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985ECC" w:rsidRDefault="00985ECC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985ECC" w:rsidRDefault="00985ECC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985ECC" w:rsidRDefault="00985ECC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3E188E" w:rsidRDefault="003E188E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3E188E" w:rsidRDefault="003E188E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3E188E" w:rsidRDefault="003E188E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3E188E" w:rsidRDefault="003E188E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3E188E" w:rsidRDefault="003E188E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3E188E" w:rsidRDefault="003E188E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3E188E" w:rsidRDefault="003E188E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81525E" w:rsidRDefault="0081525E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B919AF" w:rsidRDefault="00B919AF" w:rsidP="00B919AF">
      <w:pPr>
        <w:tabs>
          <w:tab w:val="left" w:leader="dot" w:pos="9360"/>
        </w:tabs>
        <w:spacing w:before="120" w:line="276" w:lineRule="auto"/>
        <w:ind w:left="7230" w:right="23"/>
        <w:rPr>
          <w:rFonts w:ascii="Verdana" w:hAnsi="Verdana" w:cs="Verdana"/>
          <w:b/>
          <w:bCs/>
          <w:sz w:val="20"/>
          <w:szCs w:val="20"/>
        </w:rPr>
      </w:pPr>
      <w:r>
        <w:rPr>
          <w:rFonts w:ascii="Verdana" w:hAnsi="Verdana" w:cs="Verdana"/>
          <w:b/>
          <w:bCs/>
          <w:sz w:val="20"/>
          <w:szCs w:val="20"/>
        </w:rPr>
        <w:t>Formularz 2.1.</w:t>
      </w:r>
    </w:p>
    <w:p w:rsidR="0081525E" w:rsidRDefault="0081525E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81525E" w:rsidRDefault="0081525E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81525E" w:rsidRDefault="0081525E" w:rsidP="003461A9">
      <w:pPr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81525E" w:rsidRDefault="0081525E" w:rsidP="003461A9">
      <w:pPr>
        <w:framePr w:hSpace="141" w:wrap="around" w:hAnchor="margin" w:y="810"/>
        <w:jc w:val="center"/>
        <w:outlineLvl w:val="0"/>
        <w:rPr>
          <w:rFonts w:ascii="Verdana" w:hAnsi="Verdana" w:cs="Verdana"/>
          <w:b/>
          <w:bCs/>
          <w:sz w:val="20"/>
          <w:szCs w:val="20"/>
        </w:rPr>
      </w:pPr>
    </w:p>
    <w:p w:rsidR="003E188E" w:rsidRPr="00AE04A8" w:rsidRDefault="003E188E" w:rsidP="003E188E">
      <w:pPr>
        <w:framePr w:hSpace="141" w:wrap="around" w:hAnchor="margin" w:y="810"/>
        <w:tabs>
          <w:tab w:val="left" w:leader="dot" w:pos="9360"/>
        </w:tabs>
        <w:spacing w:before="120"/>
        <w:ind w:left="5580" w:right="23"/>
        <w:jc w:val="right"/>
        <w:rPr>
          <w:rFonts w:ascii="Verdana" w:hAnsi="Verdana" w:cs="Verdana"/>
          <w:bCs/>
          <w:sz w:val="18"/>
          <w:szCs w:val="18"/>
        </w:rPr>
      </w:pPr>
    </w:p>
    <w:tbl>
      <w:tblPr>
        <w:tblpPr w:leftFromText="141" w:rightFromText="141" w:horzAnchor="margin" w:tblpY="810"/>
        <w:tblW w:w="91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119"/>
        <w:gridCol w:w="6071"/>
      </w:tblGrid>
      <w:tr w:rsidR="006545E2" w:rsidRPr="00AE04A8" w:rsidTr="00A645A8">
        <w:trPr>
          <w:trHeight w:val="1100"/>
        </w:trPr>
        <w:tc>
          <w:tcPr>
            <w:tcW w:w="3119" w:type="dxa"/>
            <w:vAlign w:val="bottom"/>
          </w:tcPr>
          <w:p w:rsidR="006545E2" w:rsidRPr="005E274B" w:rsidRDefault="006545E2" w:rsidP="00A645A8">
            <w:pPr>
              <w:jc w:val="center"/>
              <w:rPr>
                <w:rFonts w:ascii="Verdana" w:hAnsi="Verdana" w:cs="Verdana"/>
                <w:i/>
                <w:iCs/>
                <w:sz w:val="14"/>
                <w:szCs w:val="14"/>
              </w:rPr>
            </w:pPr>
            <w:r w:rsidRPr="005E274B">
              <w:rPr>
                <w:rFonts w:ascii="Verdana" w:hAnsi="Verdana" w:cs="Verdana"/>
                <w:i/>
                <w:iCs/>
                <w:sz w:val="14"/>
                <w:szCs w:val="14"/>
              </w:rPr>
              <w:t>(nazwa Wykonawcy/Wykonawców)</w:t>
            </w:r>
          </w:p>
        </w:tc>
        <w:tc>
          <w:tcPr>
            <w:tcW w:w="6071" w:type="dxa"/>
            <w:vAlign w:val="center"/>
          </w:tcPr>
          <w:p w:rsidR="006545E2" w:rsidRPr="00AE04A8" w:rsidRDefault="006545E2" w:rsidP="00A645A8">
            <w:pPr>
              <w:jc w:val="center"/>
              <w:outlineLvl w:val="5"/>
              <w:rPr>
                <w:rFonts w:ascii="Verdana" w:hAnsi="Verdana" w:cs="Verdana"/>
                <w:bCs/>
                <w:spacing w:val="30"/>
                <w:sz w:val="20"/>
                <w:szCs w:val="20"/>
              </w:rPr>
            </w:pPr>
            <w:r w:rsidRPr="00AE04A8">
              <w:rPr>
                <w:rFonts w:ascii="Verdana" w:hAnsi="Verdana" w:cs="Verdana"/>
                <w:bCs/>
                <w:spacing w:val="30"/>
                <w:sz w:val="20"/>
                <w:szCs w:val="20"/>
              </w:rPr>
              <w:t>OFERTA</w:t>
            </w:r>
          </w:p>
        </w:tc>
      </w:tr>
    </w:tbl>
    <w:p w:rsidR="003E188E" w:rsidRPr="003E188E" w:rsidRDefault="003E188E" w:rsidP="003E188E">
      <w:pPr>
        <w:tabs>
          <w:tab w:val="left" w:leader="dot" w:pos="9360"/>
        </w:tabs>
        <w:spacing w:before="120" w:line="276" w:lineRule="auto"/>
        <w:ind w:left="5580" w:right="23"/>
        <w:rPr>
          <w:rFonts w:ascii="Verdana" w:hAnsi="Verdana" w:cs="Verdana"/>
          <w:b/>
          <w:bCs/>
          <w:sz w:val="20"/>
          <w:szCs w:val="20"/>
        </w:rPr>
      </w:pPr>
      <w:r w:rsidRPr="003E188E">
        <w:rPr>
          <w:rFonts w:ascii="Verdana" w:hAnsi="Verdana" w:cs="Verdana"/>
          <w:b/>
          <w:bCs/>
          <w:sz w:val="20"/>
          <w:szCs w:val="20"/>
        </w:rPr>
        <w:t>Do Generalnej Dyrekcji</w:t>
      </w:r>
    </w:p>
    <w:p w:rsidR="003E188E" w:rsidRPr="003E188E" w:rsidRDefault="003E188E" w:rsidP="003E188E">
      <w:pPr>
        <w:tabs>
          <w:tab w:val="left" w:leader="dot" w:pos="9360"/>
        </w:tabs>
        <w:spacing w:line="276" w:lineRule="auto"/>
        <w:ind w:left="5579" w:right="23"/>
        <w:rPr>
          <w:rFonts w:ascii="Verdana" w:hAnsi="Verdana" w:cs="Verdana"/>
          <w:b/>
          <w:bCs/>
          <w:sz w:val="20"/>
          <w:szCs w:val="20"/>
        </w:rPr>
      </w:pPr>
      <w:r w:rsidRPr="003E188E">
        <w:rPr>
          <w:rFonts w:ascii="Verdana" w:hAnsi="Verdana" w:cs="Verdana"/>
          <w:b/>
          <w:bCs/>
          <w:sz w:val="20"/>
          <w:szCs w:val="20"/>
        </w:rPr>
        <w:t>Dróg Krajowych i Autostrad</w:t>
      </w:r>
    </w:p>
    <w:p w:rsidR="003E188E" w:rsidRPr="003E188E" w:rsidRDefault="003E188E" w:rsidP="003E188E">
      <w:pPr>
        <w:tabs>
          <w:tab w:val="left" w:leader="dot" w:pos="9360"/>
        </w:tabs>
        <w:spacing w:line="276" w:lineRule="auto"/>
        <w:ind w:left="5579" w:right="23"/>
        <w:rPr>
          <w:rFonts w:ascii="Verdana" w:hAnsi="Verdana" w:cs="Verdana"/>
          <w:b/>
          <w:bCs/>
          <w:sz w:val="20"/>
          <w:szCs w:val="20"/>
        </w:rPr>
      </w:pPr>
      <w:r w:rsidRPr="003E188E">
        <w:rPr>
          <w:rFonts w:ascii="Verdana" w:hAnsi="Verdana" w:cs="Verdana"/>
          <w:b/>
          <w:bCs/>
          <w:sz w:val="20"/>
          <w:szCs w:val="20"/>
        </w:rPr>
        <w:t>Oddział w Warszawie</w:t>
      </w:r>
    </w:p>
    <w:p w:rsidR="003E188E" w:rsidRPr="003E188E" w:rsidRDefault="003E188E" w:rsidP="003E188E">
      <w:pPr>
        <w:tabs>
          <w:tab w:val="left" w:leader="dot" w:pos="9360"/>
        </w:tabs>
        <w:spacing w:line="276" w:lineRule="auto"/>
        <w:ind w:left="5579" w:right="23"/>
        <w:rPr>
          <w:rFonts w:ascii="Verdana" w:hAnsi="Verdana" w:cs="Verdana"/>
          <w:b/>
          <w:bCs/>
          <w:sz w:val="20"/>
          <w:szCs w:val="20"/>
        </w:rPr>
      </w:pPr>
      <w:r w:rsidRPr="003E188E">
        <w:rPr>
          <w:rFonts w:ascii="Verdana" w:hAnsi="Verdana" w:cs="Verdana"/>
          <w:b/>
          <w:bCs/>
          <w:sz w:val="20"/>
          <w:szCs w:val="20"/>
        </w:rPr>
        <w:t>ul. Mińska 25</w:t>
      </w:r>
    </w:p>
    <w:p w:rsidR="003E188E" w:rsidRDefault="003E188E" w:rsidP="003E188E">
      <w:pPr>
        <w:tabs>
          <w:tab w:val="left" w:leader="dot" w:pos="9360"/>
        </w:tabs>
        <w:spacing w:line="276" w:lineRule="auto"/>
        <w:ind w:left="5579" w:right="23"/>
        <w:rPr>
          <w:rFonts w:ascii="Verdana" w:hAnsi="Verdana" w:cs="Verdana"/>
          <w:b/>
          <w:bCs/>
          <w:sz w:val="20"/>
          <w:szCs w:val="20"/>
        </w:rPr>
      </w:pPr>
      <w:r w:rsidRPr="003E188E">
        <w:rPr>
          <w:rFonts w:ascii="Verdana" w:hAnsi="Verdana" w:cs="Verdana"/>
          <w:b/>
          <w:bCs/>
          <w:sz w:val="20"/>
          <w:szCs w:val="20"/>
        </w:rPr>
        <w:t>03–808 WARSZAWA</w:t>
      </w:r>
    </w:p>
    <w:p w:rsidR="005D1DBA" w:rsidRPr="00A75246" w:rsidRDefault="005D1DBA" w:rsidP="003E188E">
      <w:pPr>
        <w:pStyle w:val="Zwykytekst"/>
        <w:spacing w:before="120"/>
        <w:ind w:left="6372" w:firstLine="708"/>
        <w:jc w:val="both"/>
        <w:rPr>
          <w:rFonts w:ascii="Verdana" w:hAnsi="Verdana" w:cs="Verdana"/>
          <w:b/>
          <w:bCs/>
          <w:sz w:val="10"/>
          <w:szCs w:val="10"/>
        </w:rPr>
      </w:pPr>
    </w:p>
    <w:p w:rsidR="007719A7" w:rsidRDefault="007719A7" w:rsidP="003461A9">
      <w:pPr>
        <w:pStyle w:val="Zwykytekst1"/>
        <w:tabs>
          <w:tab w:val="left" w:leader="dot" w:pos="9360"/>
        </w:tabs>
        <w:spacing w:before="120" w:after="120"/>
        <w:jc w:val="both"/>
        <w:rPr>
          <w:rFonts w:ascii="Verdana" w:hAnsi="Verdana"/>
        </w:rPr>
      </w:pPr>
      <w:r w:rsidRPr="00430102">
        <w:rPr>
          <w:rFonts w:ascii="Verdana" w:hAnsi="Verdana"/>
        </w:rPr>
        <w:t xml:space="preserve">Nawiązując do ogłoszenia o zamówieniu w postępowaniu o udzielenie zamówienia publicznego prowadzonym w trybie przetargu nieograniczonego </w:t>
      </w:r>
      <w:r w:rsidR="009314CE">
        <w:rPr>
          <w:rFonts w:ascii="Verdana" w:hAnsi="Verdana"/>
        </w:rPr>
        <w:t>pn</w:t>
      </w:r>
      <w:r w:rsidR="00EF26FB">
        <w:rPr>
          <w:rFonts w:ascii="Verdana" w:hAnsi="Verdana"/>
        </w:rPr>
        <w:t>.</w:t>
      </w:r>
      <w:r w:rsidRPr="00430102">
        <w:rPr>
          <w:rFonts w:ascii="Verdana" w:hAnsi="Verdana"/>
        </w:rPr>
        <w:t xml:space="preserve">: </w:t>
      </w:r>
    </w:p>
    <w:p w:rsidR="00EF26FB" w:rsidRPr="00EF26FB" w:rsidRDefault="003A413E" w:rsidP="003461A9">
      <w:pPr>
        <w:pStyle w:val="Zwykytekst1"/>
        <w:tabs>
          <w:tab w:val="left" w:leader="dot" w:pos="9360"/>
        </w:tabs>
        <w:spacing w:before="120" w:after="120"/>
        <w:jc w:val="both"/>
        <w:rPr>
          <w:rFonts w:ascii="Verdana" w:hAnsi="Verdana"/>
          <w:b/>
        </w:rPr>
      </w:pPr>
      <w:r>
        <w:rPr>
          <w:rFonts w:ascii="Verdana" w:hAnsi="Verdana"/>
          <w:b/>
        </w:rPr>
        <w:t>Sukcesywna dostawa fabrycznie nowych materiałów eksploatacyjnych do urządzeń drukujących i kopiujących oraz podzespołów komputerowych dla potrzeb Generalnej Dyrekcji Dróg Krajowych i Autostrad Oddział w Warszawie, Rejonów i jednostek podległych.</w:t>
      </w:r>
    </w:p>
    <w:p w:rsidR="007719A7" w:rsidRPr="007B6077" w:rsidRDefault="007719A7" w:rsidP="00D870FA">
      <w:pPr>
        <w:jc w:val="both"/>
        <w:rPr>
          <w:rFonts w:ascii="Verdana" w:hAnsi="Verdana"/>
          <w:spacing w:val="-2"/>
          <w:sz w:val="20"/>
          <w:szCs w:val="20"/>
        </w:rPr>
      </w:pPr>
    </w:p>
    <w:p w:rsidR="007719A7" w:rsidRDefault="004707FE" w:rsidP="00696AB9">
      <w:pPr>
        <w:jc w:val="both"/>
        <w:rPr>
          <w:rFonts w:ascii="Verdana" w:hAnsi="Verdana"/>
          <w:b/>
          <w:sz w:val="20"/>
          <w:szCs w:val="20"/>
          <w:u w:val="single"/>
        </w:rPr>
      </w:pPr>
      <w:r w:rsidRPr="004707FE">
        <w:rPr>
          <w:rFonts w:ascii="Verdana" w:hAnsi="Verdana"/>
          <w:spacing w:val="-2"/>
          <w:sz w:val="20"/>
          <w:szCs w:val="20"/>
        </w:rPr>
        <w:t>Znak postępowania</w:t>
      </w:r>
      <w:r w:rsidR="007719A7" w:rsidRPr="004707FE">
        <w:rPr>
          <w:rFonts w:ascii="Verdana" w:hAnsi="Verdana"/>
          <w:spacing w:val="-2"/>
          <w:sz w:val="20"/>
          <w:szCs w:val="20"/>
        </w:rPr>
        <w:t xml:space="preserve">: </w:t>
      </w:r>
      <w:r w:rsidR="00696AB9" w:rsidRPr="004707FE">
        <w:rPr>
          <w:rFonts w:ascii="Verdana" w:hAnsi="Verdana"/>
          <w:b/>
          <w:sz w:val="20"/>
          <w:szCs w:val="20"/>
          <w:u w:val="single"/>
        </w:rPr>
        <w:t>GDDKiA.O.WA.</w:t>
      </w:r>
      <w:r w:rsidR="00717F46" w:rsidRPr="004707FE">
        <w:rPr>
          <w:rFonts w:ascii="Verdana" w:hAnsi="Verdana"/>
          <w:b/>
          <w:sz w:val="20"/>
          <w:szCs w:val="20"/>
          <w:u w:val="single"/>
        </w:rPr>
        <w:t>D-3.241</w:t>
      </w:r>
      <w:r w:rsidR="00EF26FB">
        <w:rPr>
          <w:rFonts w:ascii="Verdana" w:hAnsi="Verdana"/>
          <w:b/>
          <w:sz w:val="20"/>
          <w:szCs w:val="20"/>
          <w:u w:val="single"/>
        </w:rPr>
        <w:t>4</w:t>
      </w:r>
      <w:r w:rsidR="00717F46" w:rsidRPr="004707FE">
        <w:rPr>
          <w:rFonts w:ascii="Verdana" w:hAnsi="Verdana"/>
          <w:b/>
          <w:sz w:val="20"/>
          <w:szCs w:val="20"/>
          <w:u w:val="single"/>
        </w:rPr>
        <w:t>.</w:t>
      </w:r>
      <w:r w:rsidR="00F66ADD">
        <w:rPr>
          <w:rFonts w:ascii="Verdana" w:hAnsi="Verdana"/>
          <w:b/>
          <w:sz w:val="20"/>
          <w:szCs w:val="20"/>
          <w:u w:val="single"/>
        </w:rPr>
        <w:t>76.</w:t>
      </w:r>
      <w:r w:rsidR="00705513">
        <w:rPr>
          <w:rFonts w:ascii="Verdana" w:hAnsi="Verdana"/>
          <w:b/>
          <w:sz w:val="20"/>
          <w:szCs w:val="20"/>
          <w:u w:val="single"/>
        </w:rPr>
        <w:t>2020</w:t>
      </w:r>
    </w:p>
    <w:p w:rsidR="00EF7351" w:rsidRPr="004707FE" w:rsidRDefault="00EF7351" w:rsidP="00696AB9">
      <w:pPr>
        <w:jc w:val="both"/>
        <w:rPr>
          <w:rFonts w:ascii="Verdana" w:hAnsi="Verdana"/>
          <w:b/>
        </w:rPr>
      </w:pPr>
    </w:p>
    <w:p w:rsidR="007719A7" w:rsidRPr="005704E3" w:rsidRDefault="007719A7" w:rsidP="003461A9">
      <w:pPr>
        <w:pStyle w:val="Zwykytekst1"/>
        <w:tabs>
          <w:tab w:val="left" w:leader="dot" w:pos="9360"/>
        </w:tabs>
        <w:spacing w:before="120"/>
        <w:jc w:val="both"/>
        <w:rPr>
          <w:rFonts w:ascii="Verdana" w:hAnsi="Verdana"/>
        </w:rPr>
      </w:pPr>
      <w:r w:rsidRPr="005704E3">
        <w:rPr>
          <w:rFonts w:ascii="Verdana" w:hAnsi="Verdana"/>
          <w:b/>
        </w:rPr>
        <w:t>MY NIŻEJ PODPISANI</w:t>
      </w:r>
      <w:r w:rsidRPr="005704E3">
        <w:rPr>
          <w:rFonts w:ascii="Verdana" w:hAnsi="Verdana"/>
        </w:rPr>
        <w:t xml:space="preserve"> </w:t>
      </w:r>
    </w:p>
    <w:p w:rsidR="007719A7" w:rsidRPr="005704E3" w:rsidRDefault="007719A7" w:rsidP="003461A9">
      <w:pPr>
        <w:pStyle w:val="Zwykytekst1"/>
        <w:tabs>
          <w:tab w:val="left" w:leader="underscore" w:pos="9000"/>
        </w:tabs>
        <w:jc w:val="both"/>
        <w:rPr>
          <w:rFonts w:ascii="Verdana" w:hAnsi="Verdana"/>
        </w:rPr>
      </w:pPr>
      <w:r>
        <w:rPr>
          <w:rFonts w:ascii="Verdana" w:hAnsi="Verdana"/>
        </w:rPr>
        <w:t>_______________________________________________________________________</w:t>
      </w:r>
      <w:r w:rsidRPr="005704E3">
        <w:rPr>
          <w:rFonts w:ascii="Verdana" w:hAnsi="Verdana"/>
        </w:rPr>
        <w:t xml:space="preserve"> </w:t>
      </w:r>
    </w:p>
    <w:p w:rsidR="007719A7" w:rsidRPr="005704E3" w:rsidRDefault="007719A7" w:rsidP="003461A9">
      <w:pPr>
        <w:pStyle w:val="Zwykytekst1"/>
        <w:tabs>
          <w:tab w:val="left" w:leader="underscore" w:pos="9000"/>
        </w:tabs>
        <w:jc w:val="both"/>
        <w:rPr>
          <w:rFonts w:ascii="Verdana" w:hAnsi="Verdana"/>
        </w:rPr>
      </w:pPr>
      <w:r>
        <w:rPr>
          <w:rFonts w:ascii="Verdana" w:hAnsi="Verdana"/>
        </w:rPr>
        <w:t>_______________________________________________________________________</w:t>
      </w:r>
      <w:r w:rsidRPr="005704E3">
        <w:rPr>
          <w:rFonts w:ascii="Verdana" w:hAnsi="Verdana"/>
        </w:rPr>
        <w:t xml:space="preserve"> </w:t>
      </w:r>
    </w:p>
    <w:p w:rsidR="007719A7" w:rsidRPr="005704E3" w:rsidRDefault="007719A7" w:rsidP="0006139D">
      <w:pPr>
        <w:pStyle w:val="Zwykytekst1"/>
        <w:tabs>
          <w:tab w:val="left" w:leader="dot" w:pos="9360"/>
        </w:tabs>
        <w:spacing w:before="120"/>
        <w:jc w:val="both"/>
        <w:rPr>
          <w:rFonts w:ascii="Verdana" w:hAnsi="Verdana"/>
        </w:rPr>
      </w:pPr>
      <w:r w:rsidRPr="005704E3">
        <w:rPr>
          <w:rFonts w:ascii="Verdana" w:hAnsi="Verdana"/>
        </w:rPr>
        <w:t>działając w imieniu i na rzecz</w:t>
      </w:r>
    </w:p>
    <w:p w:rsidR="007719A7" w:rsidRPr="005704E3" w:rsidRDefault="007719A7" w:rsidP="003461A9">
      <w:pPr>
        <w:pStyle w:val="Zwykytekst1"/>
        <w:tabs>
          <w:tab w:val="left" w:leader="underscore" w:pos="9000"/>
        </w:tabs>
        <w:jc w:val="both"/>
        <w:rPr>
          <w:rFonts w:ascii="Verdana" w:hAnsi="Verdana"/>
        </w:rPr>
      </w:pPr>
      <w:r>
        <w:rPr>
          <w:rFonts w:ascii="Verdana" w:hAnsi="Verdana"/>
        </w:rPr>
        <w:t>_______________________________________________________________________</w:t>
      </w:r>
      <w:r w:rsidRPr="005704E3">
        <w:rPr>
          <w:rFonts w:ascii="Verdana" w:hAnsi="Verdana"/>
        </w:rPr>
        <w:t xml:space="preserve"> </w:t>
      </w:r>
    </w:p>
    <w:p w:rsidR="007719A7" w:rsidRPr="005704E3" w:rsidRDefault="007719A7" w:rsidP="003461A9">
      <w:pPr>
        <w:pStyle w:val="Zwykytekst1"/>
        <w:tabs>
          <w:tab w:val="left" w:leader="underscore" w:pos="9000"/>
        </w:tabs>
        <w:jc w:val="both"/>
        <w:rPr>
          <w:rFonts w:ascii="Verdana" w:hAnsi="Verdana"/>
        </w:rPr>
      </w:pPr>
      <w:r>
        <w:rPr>
          <w:rFonts w:ascii="Verdana" w:hAnsi="Verdana"/>
        </w:rPr>
        <w:t>_______________________________________________________________________</w:t>
      </w:r>
      <w:r w:rsidRPr="005704E3">
        <w:rPr>
          <w:rFonts w:ascii="Verdana" w:hAnsi="Verdana"/>
        </w:rPr>
        <w:t xml:space="preserve"> </w:t>
      </w:r>
    </w:p>
    <w:p w:rsidR="007719A7" w:rsidRPr="00E2136D" w:rsidRDefault="007719A7" w:rsidP="0006139D">
      <w:pPr>
        <w:pStyle w:val="Zwykytekst1"/>
        <w:tabs>
          <w:tab w:val="left" w:leader="dot" w:pos="9072"/>
        </w:tabs>
        <w:jc w:val="center"/>
        <w:rPr>
          <w:rFonts w:ascii="Verdana" w:hAnsi="Verdana"/>
          <w:i/>
          <w:sz w:val="16"/>
          <w:szCs w:val="16"/>
        </w:rPr>
      </w:pPr>
      <w:r w:rsidRPr="00E2136D">
        <w:rPr>
          <w:rFonts w:ascii="Verdana" w:hAnsi="Verdana"/>
          <w:i/>
          <w:sz w:val="16"/>
          <w:szCs w:val="16"/>
        </w:rPr>
        <w:t xml:space="preserve"> (nazwa (firma) dokładny adres Wykonawcy/Wykonawców)</w:t>
      </w:r>
    </w:p>
    <w:p w:rsidR="007719A7" w:rsidRPr="001D3165" w:rsidRDefault="007719A7" w:rsidP="003461A9">
      <w:pPr>
        <w:pStyle w:val="Zwykytekst1"/>
        <w:tabs>
          <w:tab w:val="left" w:leader="dot" w:pos="9072"/>
        </w:tabs>
        <w:jc w:val="center"/>
        <w:rPr>
          <w:rFonts w:ascii="Verdana" w:hAnsi="Verdana"/>
          <w:i/>
          <w:sz w:val="16"/>
          <w:szCs w:val="16"/>
        </w:rPr>
      </w:pPr>
      <w:r w:rsidRPr="001D3165">
        <w:rPr>
          <w:rFonts w:ascii="Verdana" w:hAnsi="Verdana"/>
          <w:i/>
          <w:sz w:val="16"/>
          <w:szCs w:val="16"/>
        </w:rPr>
        <w:t>(w przypadku składania oferty przez podmioty występujące wspólnie podać nazwy(firmy) i dokładne adresy wszystkich wspólników spółki cywilnej lub członków konsorcjum)</w:t>
      </w:r>
    </w:p>
    <w:p w:rsidR="007719A7" w:rsidRPr="001D3165" w:rsidRDefault="007719A7" w:rsidP="003461A9">
      <w:pPr>
        <w:pStyle w:val="Zwykytekst1"/>
        <w:tabs>
          <w:tab w:val="left" w:leader="dot" w:pos="9072"/>
        </w:tabs>
        <w:jc w:val="center"/>
        <w:rPr>
          <w:rFonts w:ascii="Verdana" w:hAnsi="Verdana"/>
          <w:i/>
        </w:rPr>
      </w:pPr>
    </w:p>
    <w:p w:rsidR="00EF7351" w:rsidRPr="001A533B" w:rsidRDefault="00C83AB1" w:rsidP="00AC7F7F">
      <w:pPr>
        <w:numPr>
          <w:ilvl w:val="0"/>
          <w:numId w:val="2"/>
        </w:numPr>
        <w:tabs>
          <w:tab w:val="left" w:pos="284"/>
        </w:tabs>
        <w:suppressAutoHyphens/>
        <w:spacing w:after="60"/>
        <w:ind w:left="284" w:hanging="284"/>
        <w:jc w:val="both"/>
        <w:rPr>
          <w:rFonts w:ascii="Verdana" w:hAnsi="Verdana" w:cs="Verdana"/>
          <w:b/>
          <w:bCs/>
          <w:sz w:val="20"/>
          <w:szCs w:val="20"/>
          <w:lang w:eastAsia="ar-SA"/>
        </w:rPr>
      </w:pPr>
      <w:r w:rsidRPr="001A533B">
        <w:rPr>
          <w:rFonts w:ascii="Verdana" w:hAnsi="Verdana" w:cs="Courier New"/>
          <w:b/>
          <w:sz w:val="20"/>
          <w:szCs w:val="20"/>
          <w:lang w:eastAsia="ar-SA"/>
        </w:rPr>
        <w:t>SKŁADAMY OFERTĘ</w:t>
      </w:r>
      <w:r w:rsidRPr="001A533B">
        <w:rPr>
          <w:rFonts w:ascii="Verdana" w:hAnsi="Verdana" w:cs="Courier New"/>
          <w:sz w:val="20"/>
          <w:szCs w:val="20"/>
          <w:lang w:eastAsia="ar-SA"/>
        </w:rPr>
        <w:t xml:space="preserve"> na wykonanie przedmiotu zamówienia zgodnie ze Specyfikacją Istotnych Warunków Zamówienia </w:t>
      </w:r>
      <w:r w:rsidR="00D22037" w:rsidRPr="001A533B">
        <w:rPr>
          <w:rFonts w:ascii="Verdana" w:hAnsi="Verdana" w:cs="Courier New"/>
          <w:sz w:val="20"/>
          <w:szCs w:val="20"/>
          <w:lang w:eastAsia="ar-SA"/>
        </w:rPr>
        <w:t xml:space="preserve">dla niniejszego postępowania </w:t>
      </w:r>
      <w:r w:rsidR="001A533B">
        <w:rPr>
          <w:rFonts w:ascii="Verdana" w:hAnsi="Verdana" w:cs="Courier New"/>
          <w:sz w:val="20"/>
          <w:szCs w:val="20"/>
          <w:lang w:eastAsia="ar-SA"/>
        </w:rPr>
        <w:t>(SIWZ).</w:t>
      </w:r>
    </w:p>
    <w:p w:rsidR="00EF7351" w:rsidRPr="001A533B" w:rsidRDefault="00C83AB1" w:rsidP="00AC7F7F">
      <w:pPr>
        <w:numPr>
          <w:ilvl w:val="0"/>
          <w:numId w:val="2"/>
        </w:numPr>
        <w:tabs>
          <w:tab w:val="left" w:pos="284"/>
        </w:tabs>
        <w:suppressAutoHyphens/>
        <w:spacing w:after="60"/>
        <w:ind w:left="284" w:hanging="284"/>
        <w:jc w:val="both"/>
        <w:rPr>
          <w:rFonts w:ascii="Verdana" w:hAnsi="Verdana" w:cs="Courier New"/>
          <w:sz w:val="20"/>
          <w:szCs w:val="20"/>
          <w:lang w:eastAsia="ar-SA"/>
        </w:rPr>
      </w:pPr>
      <w:r w:rsidRPr="00C83AB1">
        <w:rPr>
          <w:rFonts w:ascii="Verdana" w:hAnsi="Verdana" w:cs="Courier New"/>
          <w:b/>
          <w:sz w:val="20"/>
          <w:szCs w:val="20"/>
          <w:lang w:eastAsia="ar-SA"/>
        </w:rPr>
        <w:t>OŚWIADCZAMY,</w:t>
      </w:r>
      <w:r w:rsidRPr="00C83AB1">
        <w:rPr>
          <w:rFonts w:ascii="Verdana" w:hAnsi="Verdana" w:cs="Courier New"/>
          <w:sz w:val="20"/>
          <w:szCs w:val="20"/>
          <w:lang w:eastAsia="ar-SA"/>
        </w:rPr>
        <w:t xml:space="preserve"> że zapoznaliśmy się ze Specyfikacją Istotnych Warunków Zamówienia oraz wyjaśnieniami i zmianami SIWZ przekazanymi przez Zamawiającego i uznajemy się za związanych określonymi w nich postanowieniami i zasadami postępowania.</w:t>
      </w:r>
    </w:p>
    <w:p w:rsidR="001B2D85" w:rsidRPr="001B2D85" w:rsidRDefault="001B2D85" w:rsidP="00AC7F7F">
      <w:pPr>
        <w:pStyle w:val="Zwykytekst1"/>
        <w:numPr>
          <w:ilvl w:val="0"/>
          <w:numId w:val="11"/>
        </w:numPr>
        <w:tabs>
          <w:tab w:val="left" w:pos="0"/>
          <w:tab w:val="left" w:pos="284"/>
        </w:tabs>
        <w:spacing w:after="60"/>
        <w:ind w:left="629" w:hanging="629"/>
        <w:jc w:val="both"/>
        <w:rPr>
          <w:rFonts w:ascii="Verdana" w:hAnsi="Verdana"/>
          <w:iCs/>
        </w:rPr>
      </w:pPr>
      <w:r w:rsidRPr="001B2D85">
        <w:rPr>
          <w:rFonts w:ascii="Verdana" w:hAnsi="Verdana"/>
          <w:b/>
        </w:rPr>
        <w:t xml:space="preserve">OFERUJEMY </w:t>
      </w:r>
      <w:r w:rsidRPr="001B2D85">
        <w:rPr>
          <w:rFonts w:ascii="Verdana" w:hAnsi="Verdana"/>
        </w:rPr>
        <w:t>wykonanie przedmiotu zamówienia</w:t>
      </w:r>
      <w:r w:rsidRPr="001B2D85">
        <w:rPr>
          <w:rFonts w:ascii="Verdana" w:hAnsi="Verdana"/>
          <w:b/>
        </w:rPr>
        <w:t xml:space="preserve"> za cenę brutto: </w:t>
      </w:r>
      <w:r w:rsidR="00051B81" w:rsidRPr="001B2D85">
        <w:rPr>
          <w:rFonts w:ascii="Verdana" w:hAnsi="Verdana"/>
          <w:b/>
        </w:rPr>
        <w:t xml:space="preserve">___________ zł </w:t>
      </w:r>
      <w:r w:rsidR="00051B81" w:rsidRPr="001B2D85">
        <w:rPr>
          <w:rFonts w:ascii="Verdana" w:hAnsi="Verdana"/>
        </w:rPr>
        <w:t>(słownie złotych:______________________________</w:t>
      </w:r>
      <w:r w:rsidR="00A710CF">
        <w:rPr>
          <w:rFonts w:ascii="Verdana" w:hAnsi="Verdana"/>
        </w:rPr>
        <w:t xml:space="preserve">_______ ), zgodnie z załączonym Formularzem </w:t>
      </w:r>
      <w:r w:rsidR="00F66ADD">
        <w:rPr>
          <w:rFonts w:ascii="Verdana" w:hAnsi="Verdana"/>
        </w:rPr>
        <w:t>asortymentowo-</w:t>
      </w:r>
      <w:r w:rsidR="00A710CF">
        <w:rPr>
          <w:rFonts w:ascii="Verdana" w:hAnsi="Verdana"/>
        </w:rPr>
        <w:t>cenowym</w:t>
      </w:r>
      <w:r>
        <w:rPr>
          <w:rFonts w:ascii="Verdana" w:hAnsi="Verdana"/>
        </w:rPr>
        <w:t>.</w:t>
      </w:r>
    </w:p>
    <w:p w:rsidR="00D965F9" w:rsidRDefault="00D965F9" w:rsidP="00D965F9">
      <w:pPr>
        <w:pStyle w:val="Zwykytekst1"/>
        <w:numPr>
          <w:ilvl w:val="0"/>
          <w:numId w:val="11"/>
        </w:numPr>
        <w:tabs>
          <w:tab w:val="left" w:pos="284"/>
        </w:tabs>
        <w:spacing w:line="276" w:lineRule="auto"/>
        <w:jc w:val="both"/>
        <w:rPr>
          <w:rFonts w:ascii="Verdana" w:hAnsi="Verdana"/>
          <w:iCs/>
        </w:rPr>
      </w:pPr>
      <w:r>
        <w:rPr>
          <w:rFonts w:ascii="Verdana" w:hAnsi="Verdana"/>
          <w:b/>
          <w:iCs/>
        </w:rPr>
        <w:t>INFORMUJEMY</w:t>
      </w:r>
      <w:r>
        <w:rPr>
          <w:rFonts w:ascii="Verdana" w:hAnsi="Verdana"/>
          <w:iCs/>
        </w:rPr>
        <w:t>, że</w:t>
      </w:r>
      <w:r>
        <w:rPr>
          <w:rFonts w:ascii="Verdana" w:hAnsi="Verdana"/>
        </w:rPr>
        <w:t xml:space="preserve"> </w:t>
      </w:r>
      <w:r>
        <w:rPr>
          <w:rFonts w:ascii="Verdana" w:hAnsi="Verdana"/>
          <w:i/>
          <w:iCs/>
        </w:rPr>
        <w:t>(właściwe zakreślić)</w:t>
      </w:r>
      <w:r>
        <w:rPr>
          <w:rStyle w:val="Odwoanieprzypisudolnego"/>
          <w:rFonts w:ascii="Verdana" w:hAnsi="Verdana"/>
          <w:i/>
          <w:iCs/>
        </w:rPr>
        <w:footnoteReference w:id="1"/>
      </w:r>
      <w:r>
        <w:rPr>
          <w:rFonts w:ascii="Verdana" w:hAnsi="Verdana"/>
        </w:rPr>
        <w:t>:</w:t>
      </w:r>
    </w:p>
    <w:p w:rsidR="00D965F9" w:rsidRDefault="00D965F9" w:rsidP="00AC7F7F">
      <w:pPr>
        <w:numPr>
          <w:ilvl w:val="0"/>
          <w:numId w:val="3"/>
        </w:numPr>
        <w:suppressAutoHyphens/>
        <w:ind w:left="714" w:right="23" w:hanging="357"/>
        <w:jc w:val="both"/>
        <w:rPr>
          <w:rFonts w:ascii="Verdana" w:hAnsi="Verdana"/>
          <w:sz w:val="20"/>
          <w:szCs w:val="20"/>
          <w:lang w:eastAsia="en-US"/>
        </w:rPr>
      </w:pPr>
      <w:r>
        <w:rPr>
          <w:rFonts w:ascii="Verdana" w:hAnsi="Verdana"/>
          <w:sz w:val="20"/>
          <w:szCs w:val="20"/>
        </w:rPr>
        <w:t xml:space="preserve">wybór oferty </w:t>
      </w:r>
      <w:r>
        <w:rPr>
          <w:rFonts w:ascii="Verdana" w:hAnsi="Verdana"/>
          <w:b/>
          <w:bCs/>
          <w:sz w:val="20"/>
          <w:szCs w:val="20"/>
        </w:rPr>
        <w:t xml:space="preserve">nie </w:t>
      </w:r>
      <w:r>
        <w:rPr>
          <w:rStyle w:val="Odwoaniedokomentarza"/>
          <w:rFonts w:ascii="Verdana" w:hAnsi="Verdana"/>
          <w:b/>
          <w:bCs/>
          <w:sz w:val="20"/>
          <w:szCs w:val="20"/>
        </w:rPr>
        <w:t> </w:t>
      </w:r>
      <w:r>
        <w:rPr>
          <w:rFonts w:ascii="Verdana" w:hAnsi="Verdana"/>
          <w:b/>
          <w:bCs/>
          <w:sz w:val="20"/>
          <w:szCs w:val="20"/>
        </w:rPr>
        <w:t xml:space="preserve">będzie* </w:t>
      </w:r>
      <w:r>
        <w:rPr>
          <w:rFonts w:ascii="Verdana" w:hAnsi="Verdana"/>
          <w:sz w:val="20"/>
          <w:szCs w:val="20"/>
        </w:rPr>
        <w:t>prowadzić do powstania u Zamawiającego obowiązku podatkowego</w:t>
      </w:r>
      <w:r>
        <w:rPr>
          <w:rFonts w:ascii="Verdana" w:hAnsi="Verdana"/>
          <w:b/>
          <w:bCs/>
          <w:sz w:val="20"/>
          <w:szCs w:val="20"/>
        </w:rPr>
        <w:t>.</w:t>
      </w:r>
    </w:p>
    <w:p w:rsidR="00D965F9" w:rsidRPr="00CC4258" w:rsidRDefault="00D965F9" w:rsidP="00AC7F7F">
      <w:pPr>
        <w:numPr>
          <w:ilvl w:val="0"/>
          <w:numId w:val="3"/>
        </w:numPr>
        <w:suppressAutoHyphens/>
        <w:spacing w:after="60"/>
        <w:ind w:left="714" w:right="23" w:hanging="357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sz w:val="20"/>
          <w:szCs w:val="20"/>
        </w:rPr>
        <w:lastRenderedPageBreak/>
        <w:t xml:space="preserve">wybór oferty </w:t>
      </w:r>
      <w:r>
        <w:rPr>
          <w:rFonts w:ascii="Verdana" w:hAnsi="Verdana"/>
          <w:b/>
          <w:bCs/>
          <w:sz w:val="20"/>
          <w:szCs w:val="20"/>
        </w:rPr>
        <w:t>będzie*</w:t>
      </w:r>
      <w:r>
        <w:rPr>
          <w:rFonts w:ascii="Verdana" w:hAnsi="Verdana"/>
          <w:sz w:val="20"/>
          <w:szCs w:val="20"/>
        </w:rPr>
        <w:t xml:space="preserve"> prowadzić do powstania u Zamawiającego obowiązku podatkowego w odniesieniu do następujących </w:t>
      </w:r>
      <w:r>
        <w:rPr>
          <w:rFonts w:ascii="Verdana" w:hAnsi="Verdana"/>
          <w:i/>
          <w:iCs/>
          <w:sz w:val="20"/>
          <w:szCs w:val="20"/>
        </w:rPr>
        <w:t>towarów/ usług (w zależności od przedmiotu zamówienia)</w:t>
      </w:r>
      <w:r>
        <w:rPr>
          <w:rFonts w:ascii="Verdana" w:hAnsi="Verdana"/>
          <w:sz w:val="20"/>
          <w:szCs w:val="20"/>
        </w:rPr>
        <w:t xml:space="preserve">: ____________________________________________. Wartość </w:t>
      </w:r>
      <w:r>
        <w:rPr>
          <w:rFonts w:ascii="Verdana" w:hAnsi="Verdana"/>
          <w:i/>
          <w:iCs/>
          <w:sz w:val="20"/>
          <w:szCs w:val="20"/>
        </w:rPr>
        <w:t>usług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i/>
          <w:iCs/>
          <w:sz w:val="20"/>
          <w:szCs w:val="20"/>
        </w:rPr>
        <w:t>(w zależności od przedmiotu zamówienia)</w:t>
      </w:r>
      <w:r>
        <w:rPr>
          <w:rFonts w:ascii="Verdana" w:hAnsi="Verdana"/>
          <w:sz w:val="20"/>
          <w:szCs w:val="20"/>
        </w:rPr>
        <w:t xml:space="preserve"> powodująca obowiązek podatkowy u Zamawiającego to ___________ zł netto</w:t>
      </w:r>
      <w:r w:rsidRPr="00645957">
        <w:rPr>
          <w:rFonts w:ascii="Verdana" w:hAnsi="Verdana"/>
          <w:bCs/>
          <w:sz w:val="20"/>
          <w:szCs w:val="20"/>
        </w:rPr>
        <w:t>.</w:t>
      </w:r>
    </w:p>
    <w:p w:rsidR="0072715A" w:rsidRPr="003E188E" w:rsidRDefault="0072715A" w:rsidP="00AC7F7F">
      <w:pPr>
        <w:pStyle w:val="Akapitzlist"/>
        <w:numPr>
          <w:ilvl w:val="0"/>
          <w:numId w:val="11"/>
        </w:numPr>
        <w:tabs>
          <w:tab w:val="left" w:pos="284"/>
        </w:tabs>
        <w:suppressAutoHyphens/>
        <w:spacing w:line="240" w:lineRule="auto"/>
        <w:ind w:left="629" w:hanging="629"/>
        <w:jc w:val="both"/>
        <w:rPr>
          <w:rFonts w:ascii="Verdana" w:hAnsi="Verdana" w:cs="Courier New"/>
          <w:b/>
          <w:i/>
          <w:iCs/>
          <w:sz w:val="20"/>
          <w:szCs w:val="20"/>
          <w:lang w:eastAsia="ar-SA"/>
        </w:rPr>
      </w:pPr>
      <w:r w:rsidRPr="003E188E">
        <w:rPr>
          <w:rFonts w:ascii="Verdana" w:hAnsi="Verdana" w:cs="Courier New"/>
          <w:b/>
          <w:iCs/>
          <w:sz w:val="20"/>
          <w:szCs w:val="20"/>
          <w:lang w:eastAsia="ar-SA"/>
        </w:rPr>
        <w:t>ZAMIERZAMY</w:t>
      </w:r>
      <w:r w:rsidRPr="003E188E">
        <w:rPr>
          <w:rFonts w:ascii="Verdana" w:hAnsi="Verdana" w:cs="Courier New"/>
          <w:i/>
          <w:iCs/>
          <w:sz w:val="20"/>
          <w:szCs w:val="20"/>
          <w:lang w:eastAsia="ar-SA"/>
        </w:rPr>
        <w:t xml:space="preserve"> </w:t>
      </w:r>
      <w:r w:rsidRPr="003E188E">
        <w:rPr>
          <w:rFonts w:ascii="Verdana" w:hAnsi="Verdana" w:cs="Courier New"/>
          <w:b/>
          <w:i/>
          <w:iCs/>
          <w:sz w:val="20"/>
          <w:szCs w:val="20"/>
          <w:lang w:eastAsia="ar-SA"/>
        </w:rPr>
        <w:t>powierzyć podwykonawcom wykonanie następujących części zamówienia:</w:t>
      </w:r>
    </w:p>
    <w:p w:rsidR="0072715A" w:rsidRPr="00870339" w:rsidRDefault="0072715A" w:rsidP="00AC7F7F">
      <w:pPr>
        <w:pStyle w:val="Akapitzlist"/>
        <w:numPr>
          <w:ilvl w:val="0"/>
          <w:numId w:val="3"/>
        </w:numPr>
        <w:spacing w:line="240" w:lineRule="auto"/>
        <w:ind w:left="714" w:hanging="357"/>
        <w:jc w:val="both"/>
        <w:rPr>
          <w:rFonts w:ascii="Verdana" w:hAnsi="Verdana"/>
          <w:bCs/>
          <w:i/>
          <w:iCs/>
          <w:sz w:val="16"/>
          <w:szCs w:val="16"/>
        </w:rPr>
      </w:pPr>
      <w:r w:rsidRPr="0072715A">
        <w:rPr>
          <w:rFonts w:ascii="Verdana" w:hAnsi="Verdana"/>
          <w:b/>
          <w:bCs/>
          <w:i/>
          <w:iCs/>
          <w:sz w:val="20"/>
          <w:szCs w:val="20"/>
        </w:rPr>
        <w:t xml:space="preserve">_____________________________________________________________ </w:t>
      </w:r>
      <w:r w:rsidRPr="00870339">
        <w:rPr>
          <w:rFonts w:ascii="Verdana" w:hAnsi="Verdana"/>
          <w:bCs/>
          <w:i/>
          <w:iCs/>
          <w:sz w:val="16"/>
          <w:szCs w:val="16"/>
        </w:rPr>
        <w:t>(zakres)</w:t>
      </w:r>
    </w:p>
    <w:p w:rsidR="0072715A" w:rsidRPr="00870339" w:rsidRDefault="0072715A" w:rsidP="0072715A">
      <w:pPr>
        <w:pStyle w:val="Akapitzlist"/>
        <w:numPr>
          <w:ilvl w:val="0"/>
          <w:numId w:val="3"/>
        </w:numPr>
        <w:spacing w:before="120"/>
        <w:jc w:val="both"/>
        <w:rPr>
          <w:rFonts w:ascii="Verdana" w:hAnsi="Verdana"/>
          <w:bCs/>
          <w:i/>
          <w:iCs/>
          <w:sz w:val="16"/>
          <w:szCs w:val="16"/>
        </w:rPr>
      </w:pPr>
      <w:r w:rsidRPr="0072715A">
        <w:rPr>
          <w:rFonts w:ascii="Verdana" w:hAnsi="Verdana"/>
          <w:b/>
          <w:bCs/>
          <w:i/>
          <w:iCs/>
          <w:sz w:val="20"/>
          <w:szCs w:val="20"/>
        </w:rPr>
        <w:t>ZAMIERZAMY</w:t>
      </w:r>
      <w:r w:rsidRPr="0072715A">
        <w:rPr>
          <w:rFonts w:ascii="Verdana" w:hAnsi="Verdana"/>
          <w:bCs/>
          <w:i/>
          <w:iCs/>
          <w:sz w:val="20"/>
          <w:szCs w:val="20"/>
        </w:rPr>
        <w:t xml:space="preserve"> powierzyć wykonanie części zamówienia następującym podwykonawcom </w:t>
      </w:r>
      <w:r w:rsidRPr="00870339">
        <w:rPr>
          <w:rFonts w:ascii="Verdana" w:hAnsi="Verdana"/>
          <w:bCs/>
          <w:i/>
          <w:iCs/>
          <w:sz w:val="16"/>
          <w:szCs w:val="16"/>
        </w:rPr>
        <w:t>(o ile jest to wiadome, podać firmy podwykonawców).</w:t>
      </w:r>
    </w:p>
    <w:p w:rsidR="001A533B" w:rsidRDefault="0072715A" w:rsidP="00EA7211">
      <w:pPr>
        <w:pStyle w:val="Akapitzlist"/>
        <w:numPr>
          <w:ilvl w:val="0"/>
          <w:numId w:val="3"/>
        </w:numPr>
        <w:spacing w:after="120" w:line="240" w:lineRule="auto"/>
        <w:ind w:left="714" w:hanging="357"/>
        <w:jc w:val="both"/>
        <w:rPr>
          <w:rFonts w:ascii="Verdana" w:hAnsi="Verdana"/>
          <w:bCs/>
          <w:i/>
          <w:iCs/>
          <w:sz w:val="20"/>
          <w:szCs w:val="20"/>
        </w:rPr>
      </w:pPr>
      <w:r w:rsidRPr="0072715A">
        <w:rPr>
          <w:rFonts w:ascii="Verdana" w:hAnsi="Verdana"/>
          <w:bCs/>
          <w:i/>
          <w:iCs/>
          <w:sz w:val="20"/>
          <w:szCs w:val="20"/>
        </w:rPr>
        <w:t>_____________________________________________________________________</w:t>
      </w:r>
    </w:p>
    <w:p w:rsidR="003E0C8E" w:rsidRPr="003E0C8E" w:rsidRDefault="003E0C8E" w:rsidP="003E0C8E">
      <w:pPr>
        <w:pStyle w:val="Akapitzlist"/>
        <w:numPr>
          <w:ilvl w:val="0"/>
          <w:numId w:val="11"/>
        </w:numPr>
        <w:spacing w:after="120" w:line="240" w:lineRule="auto"/>
        <w:ind w:left="284" w:hanging="284"/>
        <w:jc w:val="both"/>
        <w:rPr>
          <w:rFonts w:ascii="Verdana" w:hAnsi="Verdana"/>
          <w:bCs/>
          <w:iCs/>
          <w:sz w:val="20"/>
          <w:szCs w:val="20"/>
        </w:rPr>
      </w:pPr>
      <w:r w:rsidRPr="003E0C8E">
        <w:rPr>
          <w:rFonts w:ascii="Verdana" w:hAnsi="Verdana"/>
          <w:b/>
          <w:bCs/>
          <w:iCs/>
          <w:sz w:val="20"/>
          <w:szCs w:val="20"/>
        </w:rPr>
        <w:t>Zobowiązujemy się</w:t>
      </w:r>
      <w:r w:rsidRPr="003E0C8E">
        <w:rPr>
          <w:rFonts w:ascii="Verdana" w:hAnsi="Verdana"/>
          <w:bCs/>
          <w:iCs/>
          <w:sz w:val="20"/>
          <w:szCs w:val="20"/>
        </w:rPr>
        <w:t xml:space="preserve"> zrealizować zamówienie w terminie wskazanym w SIWZ.</w:t>
      </w:r>
    </w:p>
    <w:p w:rsidR="009A61BC" w:rsidRPr="003E0C8E" w:rsidRDefault="009A61BC" w:rsidP="003E0C8E">
      <w:pPr>
        <w:pStyle w:val="Akapitzlist"/>
        <w:numPr>
          <w:ilvl w:val="0"/>
          <w:numId w:val="11"/>
        </w:numPr>
        <w:tabs>
          <w:tab w:val="left" w:pos="284"/>
        </w:tabs>
        <w:suppressAutoHyphens/>
        <w:ind w:left="284" w:hanging="284"/>
        <w:jc w:val="both"/>
        <w:rPr>
          <w:rFonts w:ascii="Verdana" w:eastAsia="Calibri" w:hAnsi="Verdana" w:cs="Verdana"/>
          <w:sz w:val="20"/>
          <w:szCs w:val="20"/>
        </w:rPr>
      </w:pPr>
      <w:r w:rsidRPr="009A61BC">
        <w:rPr>
          <w:rFonts w:ascii="Verdana" w:hAnsi="Verdana" w:cs="Courier New"/>
          <w:b/>
          <w:iCs/>
          <w:sz w:val="20"/>
          <w:szCs w:val="20"/>
          <w:lang w:eastAsia="ar-SA"/>
        </w:rPr>
        <w:t>OFERUJEMY</w:t>
      </w:r>
      <w:r w:rsidRPr="009A61BC">
        <w:rPr>
          <w:rFonts w:ascii="Verdana" w:hAnsi="Verdana"/>
          <w:b/>
          <w:iCs/>
        </w:rPr>
        <w:t xml:space="preserve"> </w:t>
      </w:r>
      <w:r w:rsidR="00A645A8">
        <w:rPr>
          <w:rFonts w:ascii="Verdana" w:hAnsi="Verdana"/>
          <w:b/>
          <w:sz w:val="20"/>
          <w:szCs w:val="20"/>
        </w:rPr>
        <w:t xml:space="preserve">termin dostawy </w:t>
      </w:r>
      <w:r w:rsidR="00A645A8">
        <w:rPr>
          <w:rFonts w:ascii="Verdana" w:hAnsi="Verdana"/>
          <w:b/>
          <w:iCs/>
        </w:rPr>
        <w:t xml:space="preserve">………… </w:t>
      </w:r>
      <w:r w:rsidR="00A645A8" w:rsidRPr="00A645A8">
        <w:rPr>
          <w:rFonts w:ascii="Verdana" w:hAnsi="Verdana"/>
          <w:b/>
          <w:iCs/>
          <w:sz w:val="20"/>
          <w:szCs w:val="20"/>
        </w:rPr>
        <w:t>godzin</w:t>
      </w:r>
      <w:r w:rsidR="00705513">
        <w:rPr>
          <w:rFonts w:ascii="Verdana" w:hAnsi="Verdana"/>
          <w:b/>
          <w:iCs/>
          <w:sz w:val="20"/>
          <w:szCs w:val="20"/>
        </w:rPr>
        <w:t>y/godzin</w:t>
      </w:r>
      <w:r w:rsidR="003E0C8E">
        <w:rPr>
          <w:rFonts w:ascii="Verdana" w:hAnsi="Verdana"/>
          <w:b/>
          <w:iCs/>
          <w:sz w:val="20"/>
          <w:szCs w:val="20"/>
        </w:rPr>
        <w:t xml:space="preserve"> </w:t>
      </w:r>
      <w:r w:rsidR="003E0C8E" w:rsidRPr="003E0C8E">
        <w:rPr>
          <w:rFonts w:ascii="Verdana" w:hAnsi="Verdana"/>
          <w:iCs/>
          <w:sz w:val="20"/>
          <w:szCs w:val="20"/>
        </w:rPr>
        <w:t>od złożenia zamówienia przez Zamawiającego</w:t>
      </w:r>
    </w:p>
    <w:p w:rsidR="009A61BC" w:rsidRPr="00AE04A8" w:rsidRDefault="009A61BC" w:rsidP="00EA7211">
      <w:pPr>
        <w:pStyle w:val="Zwykytekst"/>
        <w:spacing w:after="120"/>
        <w:ind w:left="284"/>
        <w:jc w:val="both"/>
        <w:rPr>
          <w:rFonts w:ascii="Verdana" w:hAnsi="Verdana"/>
          <w:b/>
          <w:i/>
          <w:iCs/>
        </w:rPr>
      </w:pPr>
      <w:r w:rsidRPr="00AE04A8">
        <w:rPr>
          <w:rFonts w:ascii="Verdana" w:hAnsi="Verdana"/>
          <w:i/>
          <w:iCs/>
        </w:rPr>
        <w:t>(</w:t>
      </w:r>
      <w:r w:rsidRPr="00AE04A8">
        <w:rPr>
          <w:rFonts w:ascii="Verdana" w:hAnsi="Verdana"/>
          <w:i/>
          <w:color w:val="000000"/>
        </w:rPr>
        <w:t>Kryterium oceny ofert</w:t>
      </w:r>
      <w:r w:rsidRPr="00AE04A8">
        <w:rPr>
          <w:rFonts w:ascii="Verdana" w:hAnsi="Verdana"/>
          <w:i/>
          <w:iCs/>
        </w:rPr>
        <w:t xml:space="preserve"> - powyższy okres Wykonawca określa </w:t>
      </w:r>
      <w:r w:rsidR="00A645A8">
        <w:rPr>
          <w:rFonts w:ascii="Verdana" w:hAnsi="Verdana"/>
          <w:i/>
          <w:iCs/>
        </w:rPr>
        <w:t>jako 24 lub 48 godzin</w:t>
      </w:r>
      <w:r w:rsidRPr="00AE04A8">
        <w:rPr>
          <w:rFonts w:ascii="Verdana" w:hAnsi="Verdana"/>
          <w:i/>
        </w:rPr>
        <w:t xml:space="preserve">). </w:t>
      </w:r>
    </w:p>
    <w:p w:rsidR="009A61BC" w:rsidRPr="00B85F13" w:rsidRDefault="00EE4111" w:rsidP="009A61BC">
      <w:pPr>
        <w:pStyle w:val="Zwykytekst"/>
        <w:spacing w:before="120" w:line="280" w:lineRule="exact"/>
        <w:ind w:left="567" w:hanging="567"/>
        <w:jc w:val="both"/>
        <w:rPr>
          <w:rFonts w:ascii="Verdana" w:hAnsi="Verdana"/>
        </w:rPr>
      </w:pPr>
      <w:r>
        <w:rPr>
          <w:rFonts w:ascii="Verdana" w:hAnsi="Verdana"/>
          <w:b/>
          <w:iCs/>
        </w:rPr>
        <w:t>8</w:t>
      </w:r>
      <w:r w:rsidR="009A61BC">
        <w:rPr>
          <w:rFonts w:ascii="Verdana" w:hAnsi="Verdana"/>
          <w:b/>
          <w:iCs/>
        </w:rPr>
        <w:t xml:space="preserve">. OFERUJEMY termin </w:t>
      </w:r>
      <w:r w:rsidR="00EA7211">
        <w:rPr>
          <w:rFonts w:ascii="Verdana" w:hAnsi="Verdana"/>
          <w:b/>
          <w:iCs/>
        </w:rPr>
        <w:t>wymiany wadliwego produktu</w:t>
      </w:r>
      <w:r w:rsidR="009A61BC" w:rsidRPr="008F2E4E">
        <w:rPr>
          <w:rFonts w:ascii="Verdana" w:hAnsi="Verdana"/>
          <w:b/>
          <w:iCs/>
        </w:rPr>
        <w:t xml:space="preserve"> …………. </w:t>
      </w:r>
      <w:r w:rsidR="00EA7211">
        <w:rPr>
          <w:rFonts w:ascii="Verdana" w:hAnsi="Verdana"/>
          <w:b/>
          <w:iCs/>
        </w:rPr>
        <w:t>godziny/godzin</w:t>
      </w:r>
      <w:r w:rsidR="003E0C8E">
        <w:rPr>
          <w:rFonts w:ascii="Verdana" w:hAnsi="Verdana"/>
          <w:b/>
          <w:iCs/>
        </w:rPr>
        <w:t xml:space="preserve"> </w:t>
      </w:r>
      <w:r w:rsidR="003E0C8E" w:rsidRPr="00B85F13">
        <w:rPr>
          <w:rFonts w:ascii="Verdana" w:hAnsi="Verdana"/>
          <w:b/>
          <w:iCs/>
        </w:rPr>
        <w:t xml:space="preserve">od </w:t>
      </w:r>
      <w:r w:rsidR="009A61BC" w:rsidRPr="00B85F13">
        <w:rPr>
          <w:rFonts w:ascii="Verdana" w:hAnsi="Verdana"/>
          <w:iCs/>
        </w:rPr>
        <w:t xml:space="preserve"> </w:t>
      </w:r>
      <w:r w:rsidR="003E0C8E" w:rsidRPr="00B85F13">
        <w:rPr>
          <w:rFonts w:ascii="Verdana" w:hAnsi="Verdana"/>
          <w:b/>
          <w:iCs/>
        </w:rPr>
        <w:t xml:space="preserve">terminu </w:t>
      </w:r>
      <w:r w:rsidR="00B22B20" w:rsidRPr="00B85F13">
        <w:rPr>
          <w:rFonts w:ascii="Verdana" w:hAnsi="Verdana"/>
          <w:b/>
          <w:iCs/>
        </w:rPr>
        <w:t xml:space="preserve">odbioru </w:t>
      </w:r>
      <w:r w:rsidR="003E0C8E" w:rsidRPr="00B85F13">
        <w:rPr>
          <w:rFonts w:ascii="Verdana" w:hAnsi="Verdana"/>
          <w:b/>
          <w:iCs/>
        </w:rPr>
        <w:t xml:space="preserve">od Zamawiającego </w:t>
      </w:r>
      <w:r w:rsidR="00B22B20" w:rsidRPr="00B85F13">
        <w:rPr>
          <w:rFonts w:ascii="Verdana" w:hAnsi="Verdana"/>
          <w:b/>
          <w:iCs/>
        </w:rPr>
        <w:t>wadliwego produktu</w:t>
      </w:r>
      <w:r w:rsidR="003E0C8E" w:rsidRPr="00B85F13">
        <w:rPr>
          <w:rFonts w:ascii="Verdana" w:hAnsi="Verdana"/>
          <w:iCs/>
        </w:rPr>
        <w:t>.</w:t>
      </w:r>
    </w:p>
    <w:p w:rsidR="002E4CCF" w:rsidRPr="00AE04A8" w:rsidRDefault="009A61BC" w:rsidP="00870339">
      <w:pPr>
        <w:spacing w:after="120"/>
        <w:ind w:left="357"/>
        <w:jc w:val="both"/>
        <w:rPr>
          <w:rFonts w:ascii="Verdana" w:hAnsi="Verdana" w:cs="Courier New"/>
          <w:i/>
          <w:iCs/>
          <w:sz w:val="20"/>
          <w:szCs w:val="20"/>
        </w:rPr>
      </w:pPr>
      <w:r w:rsidRPr="00AE04A8">
        <w:rPr>
          <w:rFonts w:ascii="Verdana" w:hAnsi="Verdana" w:cs="Courier New"/>
          <w:i/>
          <w:iCs/>
          <w:sz w:val="20"/>
          <w:szCs w:val="20"/>
        </w:rPr>
        <w:t xml:space="preserve">(Kryterium oceny ofert - Wykonawca może zaoferować termin </w:t>
      </w:r>
      <w:r w:rsidR="00EA7211">
        <w:rPr>
          <w:rFonts w:ascii="Verdana" w:hAnsi="Verdana" w:cs="Courier New"/>
          <w:i/>
          <w:iCs/>
          <w:sz w:val="20"/>
          <w:szCs w:val="20"/>
        </w:rPr>
        <w:t>4 lub 8 godzin</w:t>
      </w:r>
      <w:r w:rsidRPr="00AE04A8">
        <w:rPr>
          <w:rFonts w:ascii="Verdana" w:hAnsi="Verdana" w:cs="Courier New"/>
          <w:i/>
          <w:iCs/>
          <w:sz w:val="20"/>
          <w:szCs w:val="20"/>
        </w:rPr>
        <w:t>).</w:t>
      </w:r>
    </w:p>
    <w:p w:rsidR="00051B81" w:rsidRPr="00051B81" w:rsidRDefault="00EE4111" w:rsidP="00AC7F7F">
      <w:pPr>
        <w:pStyle w:val="Zwykytekst1"/>
        <w:tabs>
          <w:tab w:val="left" w:pos="284"/>
        </w:tabs>
        <w:spacing w:after="60"/>
        <w:ind w:left="284" w:hanging="284"/>
        <w:jc w:val="both"/>
        <w:rPr>
          <w:rFonts w:ascii="Verdana" w:hAnsi="Verdana"/>
          <w:iCs/>
        </w:rPr>
      </w:pPr>
      <w:r>
        <w:rPr>
          <w:rFonts w:ascii="Verdana" w:hAnsi="Verdana"/>
          <w:b/>
        </w:rPr>
        <w:t>9</w:t>
      </w:r>
      <w:r w:rsidR="003E188E">
        <w:rPr>
          <w:rFonts w:ascii="Verdana" w:hAnsi="Verdana"/>
          <w:b/>
        </w:rPr>
        <w:t>.</w:t>
      </w:r>
      <w:r w:rsidR="003E188E">
        <w:rPr>
          <w:rFonts w:ascii="Verdana" w:hAnsi="Verdana"/>
          <w:b/>
        </w:rPr>
        <w:tab/>
      </w:r>
      <w:r w:rsidR="00C83AB1" w:rsidRPr="00051B81">
        <w:rPr>
          <w:rFonts w:ascii="Verdana" w:hAnsi="Verdana"/>
          <w:b/>
        </w:rPr>
        <w:t xml:space="preserve">AKCEPTUJEMY </w:t>
      </w:r>
      <w:r w:rsidR="00C83AB1" w:rsidRPr="00051B81">
        <w:rPr>
          <w:rFonts w:ascii="Verdana" w:hAnsi="Verdana"/>
        </w:rPr>
        <w:t>warunki płatności określone przez Zamawiającego w Specyfikacji Istotnych Warunków Zamówienia.</w:t>
      </w:r>
    </w:p>
    <w:p w:rsidR="00705513" w:rsidRPr="00FA5DEC" w:rsidRDefault="00FA5DEC" w:rsidP="00FA5DEC">
      <w:pPr>
        <w:suppressAutoHyphens/>
        <w:spacing w:line="360" w:lineRule="auto"/>
        <w:jc w:val="both"/>
        <w:rPr>
          <w:rFonts w:ascii="Verdana" w:hAnsi="Verdana" w:cs="Courier New"/>
          <w:sz w:val="20"/>
          <w:szCs w:val="20"/>
          <w:lang w:eastAsia="ar-SA"/>
        </w:rPr>
      </w:pPr>
      <w:r>
        <w:rPr>
          <w:rFonts w:ascii="Verdana" w:hAnsi="Verdana" w:cs="Courier New"/>
          <w:b/>
          <w:sz w:val="20"/>
          <w:szCs w:val="20"/>
          <w:lang w:eastAsia="ar-SA"/>
        </w:rPr>
        <w:t xml:space="preserve">10. </w:t>
      </w:r>
      <w:r w:rsidR="00705513" w:rsidRPr="00FA5DEC">
        <w:rPr>
          <w:rFonts w:ascii="Verdana" w:hAnsi="Verdana" w:cs="Courier New"/>
          <w:b/>
          <w:sz w:val="20"/>
          <w:szCs w:val="20"/>
          <w:lang w:eastAsia="ar-SA"/>
        </w:rPr>
        <w:t>JESTEŚMY</w:t>
      </w:r>
      <w:r w:rsidR="00705513" w:rsidRPr="00FA5DEC">
        <w:rPr>
          <w:rFonts w:ascii="Verdana" w:hAnsi="Verdana" w:cs="Courier New"/>
          <w:sz w:val="20"/>
          <w:szCs w:val="20"/>
          <w:lang w:eastAsia="ar-SA"/>
        </w:rPr>
        <w:t xml:space="preserve"> związani ofertą przez okres wskazany w Specyfikacji Istotnych Warunków Zamówienia. </w:t>
      </w:r>
    </w:p>
    <w:p w:rsidR="00705513" w:rsidRPr="00C83AB1" w:rsidRDefault="00FA5DEC" w:rsidP="00FA5DEC">
      <w:pPr>
        <w:tabs>
          <w:tab w:val="left" w:pos="426"/>
        </w:tabs>
        <w:suppressAutoHyphens/>
        <w:spacing w:before="60" w:after="120" w:line="360" w:lineRule="auto"/>
        <w:jc w:val="both"/>
        <w:rPr>
          <w:rFonts w:ascii="Verdana" w:hAnsi="Verdana" w:cs="Courier New"/>
          <w:sz w:val="20"/>
          <w:szCs w:val="20"/>
          <w:lang w:eastAsia="ar-SA"/>
        </w:rPr>
      </w:pPr>
      <w:r>
        <w:rPr>
          <w:rFonts w:ascii="Verdana" w:hAnsi="Verdana" w:cs="Courier New"/>
          <w:b/>
          <w:sz w:val="20"/>
          <w:szCs w:val="20"/>
          <w:lang w:eastAsia="ar-SA"/>
        </w:rPr>
        <w:t xml:space="preserve">11. </w:t>
      </w:r>
      <w:r w:rsidR="00705513" w:rsidRPr="00C83AB1">
        <w:rPr>
          <w:rFonts w:ascii="Verdana" w:hAnsi="Verdana" w:cs="Courier New"/>
          <w:b/>
          <w:sz w:val="20"/>
          <w:szCs w:val="20"/>
          <w:lang w:eastAsia="ar-SA"/>
        </w:rPr>
        <w:t>OŚWIADCZAMY</w:t>
      </w:r>
      <w:r w:rsidR="00705513" w:rsidRPr="00C83AB1">
        <w:rPr>
          <w:rFonts w:ascii="Verdana" w:hAnsi="Verdana" w:cs="Courier New"/>
          <w:sz w:val="20"/>
          <w:szCs w:val="20"/>
          <w:lang w:eastAsia="ar-SA"/>
        </w:rPr>
        <w:t>, iż informacje i dokumenty zawarte na stronach nr od ___ do ___ stanowią tajemnicę przedsiębiorstwa w rozumieniu przepisów o zwalczaniu nieuczciwej konkurencji, co wykazaliśmy w załączniku nr ___ do Oferty i zastrzegamy, że nie mogą być one udostępniane.</w:t>
      </w:r>
    </w:p>
    <w:p w:rsidR="00705513" w:rsidRPr="00440BBC" w:rsidRDefault="00FA5DEC" w:rsidP="00FA5DEC">
      <w:pPr>
        <w:suppressAutoHyphens/>
        <w:spacing w:after="120" w:line="360" w:lineRule="auto"/>
        <w:jc w:val="both"/>
        <w:rPr>
          <w:rFonts w:ascii="Verdana" w:hAnsi="Verdana" w:cs="Courier New"/>
          <w:sz w:val="20"/>
          <w:szCs w:val="20"/>
          <w:lang w:eastAsia="ar-SA"/>
        </w:rPr>
      </w:pPr>
      <w:r>
        <w:rPr>
          <w:rFonts w:ascii="Verdana" w:hAnsi="Verdana" w:cs="Courier New"/>
          <w:b/>
          <w:sz w:val="20"/>
          <w:szCs w:val="20"/>
          <w:lang w:eastAsia="ar-SA"/>
        </w:rPr>
        <w:t xml:space="preserve">12. </w:t>
      </w:r>
      <w:r w:rsidR="00705513" w:rsidRPr="00C83AB1">
        <w:rPr>
          <w:rFonts w:ascii="Verdana" w:hAnsi="Verdana" w:cs="Courier New"/>
          <w:b/>
          <w:sz w:val="20"/>
          <w:szCs w:val="20"/>
          <w:lang w:eastAsia="ar-SA"/>
        </w:rPr>
        <w:t>OŚWIADCZAMY,</w:t>
      </w:r>
      <w:r w:rsidR="00705513" w:rsidRPr="00C83AB1">
        <w:rPr>
          <w:rFonts w:ascii="Verdana" w:hAnsi="Verdana" w:cs="Courier New"/>
          <w:sz w:val="20"/>
          <w:szCs w:val="20"/>
          <w:lang w:eastAsia="ar-SA"/>
        </w:rPr>
        <w:t xml:space="preserve"> że zapoznaliśmy się z Istotnymi dla Stron postanowieniami umowy zawartymi w Specyfikacji Istotnych Warunków Zamówienia i zobowiązujemy się, </w:t>
      </w:r>
      <w:r w:rsidR="00705513">
        <w:rPr>
          <w:rFonts w:ascii="Verdana" w:hAnsi="Verdana" w:cs="Courier New"/>
          <w:sz w:val="20"/>
          <w:szCs w:val="20"/>
          <w:lang w:eastAsia="ar-SA"/>
        </w:rPr>
        <w:t xml:space="preserve">w </w:t>
      </w:r>
      <w:r w:rsidR="00705513" w:rsidRPr="00C83AB1">
        <w:rPr>
          <w:rFonts w:ascii="Verdana" w:hAnsi="Verdana" w:cs="Courier New"/>
          <w:sz w:val="20"/>
          <w:szCs w:val="20"/>
          <w:lang w:eastAsia="ar-SA"/>
        </w:rPr>
        <w:t>przypadku wyboru naszej oferty, do zawarcia umowy zgodnej z niniejszą ofertą, na warunkach określonych w Specyfikacji Istotnych Warunków Zamówienia, w miejscu i terminie wyznaczonym przez Zamawiającego.</w:t>
      </w:r>
    </w:p>
    <w:p w:rsidR="00705513" w:rsidRPr="007D74B9" w:rsidRDefault="00FA5DEC" w:rsidP="00FA5DEC">
      <w:pPr>
        <w:spacing w:after="120" w:line="360" w:lineRule="auto"/>
        <w:jc w:val="both"/>
        <w:rPr>
          <w:rFonts w:ascii="Verdana" w:eastAsia="Calibri" w:hAnsi="Verdana" w:cs="Arial"/>
          <w:b/>
          <w:sz w:val="20"/>
          <w:szCs w:val="20"/>
          <w:lang w:val="x-none" w:eastAsia="en-US"/>
        </w:rPr>
      </w:pPr>
      <w:r>
        <w:rPr>
          <w:rFonts w:ascii="Verdana" w:hAnsi="Verdana"/>
          <w:b/>
          <w:sz w:val="20"/>
          <w:szCs w:val="20"/>
        </w:rPr>
        <w:t xml:space="preserve">13. </w:t>
      </w:r>
      <w:r w:rsidR="00705513" w:rsidRPr="002E293A">
        <w:rPr>
          <w:rFonts w:ascii="Verdana" w:hAnsi="Verdana"/>
          <w:b/>
          <w:sz w:val="20"/>
          <w:szCs w:val="20"/>
        </w:rPr>
        <w:t>OŚWIADCZAMY,</w:t>
      </w:r>
      <w:r w:rsidR="00705513" w:rsidRPr="002E293A">
        <w:rPr>
          <w:rFonts w:ascii="Verdana" w:hAnsi="Verdana"/>
          <w:sz w:val="20"/>
          <w:szCs w:val="20"/>
        </w:rPr>
        <w:t xml:space="preserve"> że wypełniliśmy obowiązki informacyjne przewidziane w art. 13 lub art. 14 RODO</w:t>
      </w:r>
      <w:r w:rsidR="00705513">
        <w:rPr>
          <w:rFonts w:ascii="Verdana" w:hAnsi="Verdana"/>
          <w:sz w:val="20"/>
          <w:szCs w:val="20"/>
        </w:rPr>
        <w:t>**</w:t>
      </w:r>
      <w:r w:rsidR="00705513" w:rsidRPr="002E293A">
        <w:rPr>
          <w:rFonts w:ascii="Verdana" w:hAnsi="Verdana"/>
          <w:sz w:val="20"/>
          <w:szCs w:val="20"/>
        </w:rPr>
        <w:t>  wobec osób fizycznych, od których dane osobowe bezpośrednio lub pośrednio pozyskaliśmy w celu ubiegania się o udzielenie zamówienia public</w:t>
      </w:r>
      <w:r w:rsidR="00705513">
        <w:rPr>
          <w:rFonts w:ascii="Verdana" w:hAnsi="Verdana"/>
          <w:sz w:val="20"/>
          <w:szCs w:val="20"/>
        </w:rPr>
        <w:t>znego w niniejszym postępowaniu</w:t>
      </w:r>
      <w:r w:rsidR="00705513" w:rsidRPr="007D74B9">
        <w:rPr>
          <w:rFonts w:ascii="Verdana" w:hAnsi="Verdana"/>
        </w:rPr>
        <w:t xml:space="preserve"> </w:t>
      </w:r>
      <w:r w:rsidR="00705513" w:rsidRPr="007D74B9">
        <w:rPr>
          <w:rFonts w:ascii="Verdana" w:hAnsi="Verdana"/>
          <w:sz w:val="20"/>
          <w:szCs w:val="20"/>
        </w:rPr>
        <w:t>i których dane zostały przekazane Zamawiającemu w ramach zamówienia</w:t>
      </w:r>
      <w:r w:rsidR="00705513" w:rsidRPr="007D74B9">
        <w:rPr>
          <w:rStyle w:val="Odwoanieprzypisudolnego"/>
          <w:rFonts w:ascii="Verdana" w:hAnsi="Verdana"/>
          <w:sz w:val="20"/>
          <w:szCs w:val="20"/>
        </w:rPr>
        <w:t xml:space="preserve"> </w:t>
      </w:r>
      <w:r w:rsidR="00705513" w:rsidRPr="007D74B9">
        <w:rPr>
          <w:rFonts w:ascii="Verdana" w:hAnsi="Verdana"/>
          <w:sz w:val="20"/>
          <w:szCs w:val="20"/>
        </w:rPr>
        <w:t>***</w:t>
      </w:r>
    </w:p>
    <w:p w:rsidR="00705513" w:rsidRDefault="00FA5DEC" w:rsidP="00FA5DEC">
      <w:pPr>
        <w:pStyle w:val="Zwykytekst1"/>
        <w:tabs>
          <w:tab w:val="left" w:pos="426"/>
        </w:tabs>
        <w:spacing w:before="120" w:line="360" w:lineRule="exact"/>
        <w:jc w:val="both"/>
        <w:rPr>
          <w:rFonts w:ascii="Verdana" w:hAnsi="Verdana"/>
        </w:rPr>
      </w:pPr>
      <w:r>
        <w:rPr>
          <w:rFonts w:ascii="Verdana" w:hAnsi="Verdana"/>
          <w:b/>
        </w:rPr>
        <w:t xml:space="preserve">14. </w:t>
      </w:r>
      <w:r w:rsidR="00705513">
        <w:rPr>
          <w:rFonts w:ascii="Verdana" w:hAnsi="Verdana"/>
          <w:b/>
        </w:rPr>
        <w:t>UPOWAŻNIONYM DO KONTAKTU</w:t>
      </w:r>
      <w:r w:rsidR="00705513">
        <w:rPr>
          <w:rFonts w:ascii="Verdana" w:hAnsi="Verdana"/>
        </w:rPr>
        <w:t xml:space="preserve"> w sprawie przedmiotowego postępowania jest:</w:t>
      </w:r>
    </w:p>
    <w:p w:rsidR="00705513" w:rsidRDefault="00705513" w:rsidP="00705513">
      <w:pPr>
        <w:pStyle w:val="Zwykytekst1"/>
        <w:spacing w:before="120" w:line="480" w:lineRule="auto"/>
        <w:ind w:left="426"/>
        <w:rPr>
          <w:rFonts w:ascii="Verdana" w:hAnsi="Verdana"/>
        </w:rPr>
      </w:pPr>
      <w:r>
        <w:rPr>
          <w:rFonts w:ascii="Verdana" w:hAnsi="Verdana"/>
        </w:rPr>
        <w:t xml:space="preserve">Firma:______________________________________________________________ </w:t>
      </w:r>
      <w:r>
        <w:rPr>
          <w:rFonts w:ascii="Verdana" w:hAnsi="Verdana"/>
        </w:rPr>
        <w:br/>
        <w:t>Imię i nazwisko:______________________________________________________</w:t>
      </w:r>
      <w:r>
        <w:rPr>
          <w:rFonts w:ascii="Verdana" w:hAnsi="Verdana"/>
        </w:rPr>
        <w:br/>
        <w:t>adres_______________________________________________________________</w:t>
      </w:r>
      <w:r>
        <w:rPr>
          <w:rFonts w:ascii="Verdana" w:hAnsi="Verdana"/>
        </w:rPr>
        <w:br/>
        <w:t>___________________________________________________________________</w:t>
      </w:r>
    </w:p>
    <w:p w:rsidR="00705513" w:rsidRDefault="00705513" w:rsidP="00705513">
      <w:pPr>
        <w:pStyle w:val="Zwykytekst1"/>
        <w:tabs>
          <w:tab w:val="left" w:leader="dot" w:pos="9072"/>
        </w:tabs>
        <w:spacing w:line="480" w:lineRule="auto"/>
        <w:ind w:left="426"/>
        <w:rPr>
          <w:rFonts w:ascii="Verdana" w:hAnsi="Verdana"/>
        </w:rPr>
      </w:pPr>
      <w:r>
        <w:rPr>
          <w:rFonts w:ascii="Verdana" w:hAnsi="Verdana"/>
        </w:rPr>
        <w:t>tel. _______________ e-mail: ________________________</w:t>
      </w:r>
    </w:p>
    <w:p w:rsidR="00705513" w:rsidRPr="00AD3B34" w:rsidRDefault="00705513" w:rsidP="00705513">
      <w:pPr>
        <w:tabs>
          <w:tab w:val="left" w:leader="dot" w:pos="9072"/>
        </w:tabs>
        <w:spacing w:line="276" w:lineRule="auto"/>
        <w:ind w:left="420"/>
        <w:jc w:val="both"/>
        <w:rPr>
          <w:rFonts w:ascii="Verdana" w:eastAsia="Calibri" w:hAnsi="Verdana" w:cs="Arial"/>
          <w:sz w:val="20"/>
          <w:szCs w:val="20"/>
          <w:lang w:eastAsia="en-US"/>
        </w:rPr>
      </w:pPr>
    </w:p>
    <w:p w:rsidR="00705513" w:rsidRPr="00FA5DEC" w:rsidRDefault="00705513" w:rsidP="00FA5DEC">
      <w:pPr>
        <w:pStyle w:val="Akapitzlist"/>
        <w:numPr>
          <w:ilvl w:val="0"/>
          <w:numId w:val="5"/>
        </w:numPr>
        <w:tabs>
          <w:tab w:val="left" w:pos="426"/>
        </w:tabs>
        <w:suppressAutoHyphens/>
        <w:spacing w:after="120" w:line="360" w:lineRule="auto"/>
        <w:jc w:val="both"/>
        <w:rPr>
          <w:rFonts w:ascii="Verdana" w:hAnsi="Verdana" w:cs="Courier New"/>
          <w:sz w:val="20"/>
          <w:szCs w:val="20"/>
          <w:lang w:eastAsia="ar-SA"/>
        </w:rPr>
      </w:pPr>
      <w:r w:rsidRPr="00FA5DEC">
        <w:rPr>
          <w:rFonts w:ascii="Verdana" w:hAnsi="Verdana" w:cs="Courier New"/>
          <w:b/>
          <w:sz w:val="20"/>
          <w:szCs w:val="20"/>
          <w:lang w:eastAsia="ar-SA"/>
        </w:rPr>
        <w:t xml:space="preserve">OFERTĘ </w:t>
      </w:r>
      <w:r w:rsidRPr="00FA5DEC">
        <w:rPr>
          <w:rFonts w:ascii="Verdana" w:hAnsi="Verdana" w:cs="Courier New"/>
          <w:sz w:val="20"/>
          <w:szCs w:val="20"/>
          <w:lang w:eastAsia="ar-SA"/>
        </w:rPr>
        <w:t>składamy na _________ stronach.</w:t>
      </w:r>
    </w:p>
    <w:p w:rsidR="00705513" w:rsidRPr="001A645D" w:rsidRDefault="00705513" w:rsidP="00FA5DEC">
      <w:pPr>
        <w:pStyle w:val="Akapitzlist"/>
        <w:numPr>
          <w:ilvl w:val="0"/>
          <w:numId w:val="5"/>
        </w:numPr>
        <w:tabs>
          <w:tab w:val="left" w:pos="426"/>
        </w:tabs>
        <w:suppressAutoHyphens/>
        <w:spacing w:before="120" w:after="60" w:line="360" w:lineRule="auto"/>
        <w:ind w:left="284" w:hanging="284"/>
        <w:jc w:val="both"/>
        <w:rPr>
          <w:rFonts w:ascii="Verdana" w:hAnsi="Verdana" w:cs="Courier New"/>
          <w:sz w:val="20"/>
          <w:szCs w:val="20"/>
          <w:lang w:eastAsia="ar-SA"/>
        </w:rPr>
      </w:pPr>
      <w:r w:rsidRPr="001A645D">
        <w:rPr>
          <w:rFonts w:ascii="Verdana" w:hAnsi="Verdana" w:cs="Courier New"/>
          <w:b/>
          <w:sz w:val="20"/>
          <w:szCs w:val="20"/>
          <w:lang w:eastAsia="ar-SA"/>
        </w:rPr>
        <w:t>SPIS dołączonych formularzy, oświadczeń i dokumentów</w:t>
      </w:r>
      <w:r w:rsidRPr="001A645D">
        <w:rPr>
          <w:rFonts w:ascii="Verdana" w:hAnsi="Verdana" w:cs="Courier New"/>
          <w:sz w:val="20"/>
          <w:szCs w:val="20"/>
          <w:lang w:eastAsia="ar-SA"/>
        </w:rPr>
        <w:t>: (</w:t>
      </w:r>
      <w:r w:rsidRPr="001A645D">
        <w:rPr>
          <w:rFonts w:ascii="Verdana" w:hAnsi="Verdana" w:cs="Courier New"/>
          <w:i/>
          <w:sz w:val="20"/>
          <w:szCs w:val="20"/>
          <w:lang w:eastAsia="ar-SA"/>
        </w:rPr>
        <w:t>należy wymienić wszystkie złożone formularze, oświadczenia i dokumenty itp</w:t>
      </w:r>
      <w:r w:rsidRPr="001A645D">
        <w:rPr>
          <w:rFonts w:ascii="Verdana" w:hAnsi="Verdana" w:cs="Courier New"/>
          <w:sz w:val="20"/>
          <w:szCs w:val="20"/>
          <w:lang w:eastAsia="ar-SA"/>
        </w:rPr>
        <w:t>.)</w:t>
      </w:r>
    </w:p>
    <w:p w:rsidR="00705513" w:rsidRDefault="00705513" w:rsidP="00705513">
      <w:pPr>
        <w:tabs>
          <w:tab w:val="left" w:pos="426"/>
        </w:tabs>
        <w:suppressAutoHyphens/>
        <w:spacing w:after="120" w:line="360" w:lineRule="auto"/>
        <w:ind w:left="420"/>
        <w:jc w:val="both"/>
        <w:rPr>
          <w:rFonts w:ascii="Verdana" w:hAnsi="Verdana" w:cs="Courier New"/>
          <w:sz w:val="20"/>
          <w:szCs w:val="20"/>
          <w:lang w:eastAsia="ar-SA"/>
        </w:rPr>
      </w:pPr>
      <w:r>
        <w:rPr>
          <w:rFonts w:ascii="Verdana" w:hAnsi="Verdana" w:cs="Courier New"/>
          <w:sz w:val="20"/>
          <w:szCs w:val="20"/>
          <w:lang w:eastAsia="ar-SA"/>
        </w:rPr>
        <w:t>_____________________________________</w:t>
      </w:r>
    </w:p>
    <w:p w:rsidR="00705513" w:rsidRDefault="00705513" w:rsidP="00705513">
      <w:pPr>
        <w:tabs>
          <w:tab w:val="left" w:pos="426"/>
        </w:tabs>
        <w:suppressAutoHyphens/>
        <w:spacing w:after="120" w:line="360" w:lineRule="auto"/>
        <w:ind w:left="420"/>
        <w:jc w:val="both"/>
        <w:rPr>
          <w:rFonts w:ascii="Verdana" w:hAnsi="Verdana" w:cs="Courier New"/>
          <w:sz w:val="20"/>
          <w:szCs w:val="20"/>
          <w:lang w:eastAsia="ar-SA"/>
        </w:rPr>
      </w:pPr>
      <w:r>
        <w:rPr>
          <w:rFonts w:ascii="Verdana" w:hAnsi="Verdana" w:cs="Courier New"/>
          <w:sz w:val="20"/>
          <w:szCs w:val="20"/>
          <w:lang w:eastAsia="ar-SA"/>
        </w:rPr>
        <w:t>_____________________________________</w:t>
      </w:r>
    </w:p>
    <w:p w:rsidR="00705513" w:rsidRPr="00F27E4D" w:rsidRDefault="00705513" w:rsidP="00FA5DEC">
      <w:pPr>
        <w:pStyle w:val="Akapitzlist"/>
        <w:numPr>
          <w:ilvl w:val="0"/>
          <w:numId w:val="5"/>
        </w:numPr>
        <w:spacing w:before="120" w:line="240" w:lineRule="auto"/>
        <w:ind w:left="426" w:hanging="426"/>
        <w:jc w:val="both"/>
        <w:rPr>
          <w:rFonts w:ascii="Verdana" w:hAnsi="Verdana" w:cs="Courier New"/>
          <w:sz w:val="20"/>
          <w:szCs w:val="20"/>
        </w:rPr>
      </w:pPr>
      <w:r w:rsidRPr="00F27E4D">
        <w:rPr>
          <w:rFonts w:ascii="Verdana" w:hAnsi="Verdana" w:cs="Courier New"/>
          <w:b/>
          <w:bCs/>
          <w:sz w:val="20"/>
          <w:szCs w:val="20"/>
        </w:rPr>
        <w:t>OŚWIADCZAMY,</w:t>
      </w:r>
      <w:r w:rsidRPr="00F27E4D">
        <w:rPr>
          <w:rFonts w:ascii="Verdana" w:hAnsi="Verdana" w:cs="Courier New"/>
          <w:sz w:val="20"/>
          <w:szCs w:val="20"/>
        </w:rPr>
        <w:t xml:space="preserve"> że jesteśmy/ nie jesteśmy* mikroprzedsiębiorstwem/ małym/średnim przedsiębiorstwem.</w:t>
      </w:r>
    </w:p>
    <w:p w:rsidR="00705513" w:rsidRPr="00C83AB1" w:rsidRDefault="00705513" w:rsidP="00705513">
      <w:pPr>
        <w:spacing w:before="120"/>
        <w:ind w:right="23"/>
        <w:jc w:val="both"/>
        <w:rPr>
          <w:rFonts w:ascii="Verdana" w:hAnsi="Verdana" w:cs="Courier New"/>
          <w:sz w:val="16"/>
          <w:szCs w:val="16"/>
        </w:rPr>
      </w:pPr>
    </w:p>
    <w:p w:rsidR="00705513" w:rsidRPr="00C83AB1" w:rsidRDefault="00705513" w:rsidP="00705513">
      <w:pPr>
        <w:spacing w:before="120"/>
        <w:rPr>
          <w:rFonts w:ascii="Verdana" w:hAnsi="Verdana"/>
          <w:sz w:val="18"/>
          <w:szCs w:val="18"/>
        </w:rPr>
      </w:pPr>
    </w:p>
    <w:p w:rsidR="00705513" w:rsidRPr="00C83AB1" w:rsidRDefault="00705513" w:rsidP="00705513">
      <w:pPr>
        <w:spacing w:before="120"/>
        <w:rPr>
          <w:rFonts w:ascii="Verdana" w:hAnsi="Verdana"/>
          <w:sz w:val="18"/>
          <w:szCs w:val="18"/>
        </w:rPr>
      </w:pPr>
      <w:r w:rsidRPr="00C83AB1">
        <w:rPr>
          <w:rFonts w:ascii="Verdana" w:hAnsi="Verdana"/>
          <w:sz w:val="18"/>
          <w:szCs w:val="18"/>
        </w:rPr>
        <w:t>__________________ dnia __ __ _____ roku</w:t>
      </w:r>
    </w:p>
    <w:p w:rsidR="00705513" w:rsidRPr="00C83AB1" w:rsidRDefault="00705513" w:rsidP="00705513">
      <w:pPr>
        <w:spacing w:before="120"/>
        <w:ind w:firstLine="5220"/>
        <w:jc w:val="center"/>
        <w:rPr>
          <w:rFonts w:ascii="Verdana" w:hAnsi="Verdana"/>
          <w:sz w:val="18"/>
          <w:szCs w:val="18"/>
        </w:rPr>
      </w:pPr>
      <w:r w:rsidRPr="00C83AB1">
        <w:rPr>
          <w:rFonts w:ascii="Verdana" w:hAnsi="Verdana"/>
          <w:sz w:val="18"/>
          <w:szCs w:val="18"/>
        </w:rPr>
        <w:t>______________________________</w:t>
      </w:r>
    </w:p>
    <w:p w:rsidR="00705513" w:rsidRPr="00C83AB1" w:rsidRDefault="00705513" w:rsidP="00705513">
      <w:pPr>
        <w:ind w:left="720" w:firstLine="4502"/>
        <w:jc w:val="center"/>
        <w:rPr>
          <w:rFonts w:ascii="Verdana" w:hAnsi="Verdana"/>
          <w:sz w:val="16"/>
          <w:szCs w:val="16"/>
        </w:rPr>
      </w:pPr>
      <w:r w:rsidRPr="00C83AB1">
        <w:rPr>
          <w:rFonts w:ascii="Verdana" w:hAnsi="Verdana"/>
          <w:sz w:val="16"/>
          <w:szCs w:val="16"/>
        </w:rPr>
        <w:t>(podpis Wykonawcy/Pełnomocnika)</w:t>
      </w:r>
    </w:p>
    <w:p w:rsidR="00705513" w:rsidRPr="00C83AB1" w:rsidRDefault="00705513" w:rsidP="00705513">
      <w:pPr>
        <w:spacing w:before="120"/>
        <w:ind w:right="23"/>
        <w:jc w:val="both"/>
        <w:rPr>
          <w:rFonts w:ascii="Verdana" w:hAnsi="Verdana" w:cs="Courier New"/>
          <w:sz w:val="16"/>
          <w:szCs w:val="16"/>
        </w:rPr>
      </w:pPr>
    </w:p>
    <w:p w:rsidR="00705513" w:rsidRPr="00C83AB1" w:rsidRDefault="00705513" w:rsidP="00705513">
      <w:pPr>
        <w:spacing w:before="120"/>
        <w:ind w:right="23"/>
        <w:jc w:val="both"/>
        <w:rPr>
          <w:rFonts w:ascii="Verdana" w:hAnsi="Verdana" w:cs="Courier New"/>
          <w:sz w:val="16"/>
          <w:szCs w:val="16"/>
        </w:rPr>
      </w:pPr>
      <w:r w:rsidRPr="00C83AB1">
        <w:rPr>
          <w:rFonts w:ascii="Verdana" w:hAnsi="Verdana" w:cs="Courier New"/>
          <w:sz w:val="16"/>
          <w:szCs w:val="16"/>
        </w:rPr>
        <w:t>* niepotrzebne skreślić</w:t>
      </w:r>
    </w:p>
    <w:p w:rsidR="00705513" w:rsidRPr="00BF50D2" w:rsidRDefault="00705513" w:rsidP="00705513">
      <w:pPr>
        <w:spacing w:before="120" w:line="276" w:lineRule="auto"/>
        <w:jc w:val="both"/>
        <w:rPr>
          <w:rFonts w:ascii="Verdana" w:hAnsi="Verdana" w:cs="Arial"/>
          <w:b/>
          <w:i/>
          <w:iCs/>
          <w:sz w:val="16"/>
          <w:szCs w:val="16"/>
          <w:lang w:eastAsia="en-US"/>
        </w:rPr>
      </w:pPr>
      <w:r w:rsidRPr="00BF50D2">
        <w:rPr>
          <w:rFonts w:ascii="Verdana" w:hAnsi="Verdana" w:cs="Arial"/>
          <w:b/>
          <w:i/>
          <w:iCs/>
          <w:sz w:val="16"/>
          <w:szCs w:val="16"/>
          <w:lang w:eastAsia="en-US"/>
        </w:rPr>
        <w:t>UWAGA:</w:t>
      </w:r>
    </w:p>
    <w:p w:rsidR="00705513" w:rsidRPr="00C83AB1" w:rsidRDefault="00705513" w:rsidP="00705513">
      <w:pPr>
        <w:spacing w:before="120"/>
        <w:jc w:val="both"/>
        <w:rPr>
          <w:rFonts w:ascii="Verdana" w:hAnsi="Verdana" w:cs="Arial"/>
          <w:i/>
          <w:iCs/>
          <w:sz w:val="16"/>
          <w:szCs w:val="16"/>
          <w:lang w:eastAsia="en-US"/>
        </w:rPr>
      </w:pPr>
      <w:r w:rsidRPr="00C83AB1">
        <w:rPr>
          <w:rFonts w:ascii="Verdana" w:hAnsi="Verdana" w:cs="Arial"/>
          <w:i/>
          <w:iCs/>
          <w:sz w:val="16"/>
          <w:szCs w:val="16"/>
          <w:lang w:eastAsia="en-US"/>
        </w:rPr>
        <w:t xml:space="preserve">Mikroprzedsiębiorstwo: przedsiębiorstwo, które zatrudnia mniej niż 10 osób i którego roczny obrót lub roczna suma bilansowa nie przekracza 2 milionów EUR.  </w:t>
      </w:r>
    </w:p>
    <w:p w:rsidR="00705513" w:rsidRPr="00C83AB1" w:rsidRDefault="00705513" w:rsidP="00705513">
      <w:pPr>
        <w:spacing w:before="120"/>
        <w:jc w:val="both"/>
        <w:rPr>
          <w:rFonts w:ascii="Verdana" w:hAnsi="Verdana" w:cs="Arial"/>
          <w:i/>
          <w:iCs/>
          <w:sz w:val="16"/>
          <w:szCs w:val="16"/>
          <w:lang w:eastAsia="en-US"/>
        </w:rPr>
      </w:pPr>
      <w:r w:rsidRPr="00C83AB1">
        <w:rPr>
          <w:rFonts w:ascii="Verdana" w:hAnsi="Verdana" w:cs="Arial"/>
          <w:i/>
          <w:iCs/>
          <w:sz w:val="16"/>
          <w:szCs w:val="16"/>
          <w:lang w:eastAsia="en-US"/>
        </w:rPr>
        <w:t>Małe przedsiębiorstwo: przedsiębiorstwo, które zatrudnia mniej niż 50 osób i którego roczny obrót lub roczna suma bilansowa nie przekracza 10 milionów EUR.</w:t>
      </w:r>
    </w:p>
    <w:p w:rsidR="00705513" w:rsidRPr="00C83AB1" w:rsidRDefault="00705513" w:rsidP="00705513">
      <w:pPr>
        <w:spacing w:before="120"/>
        <w:jc w:val="both"/>
        <w:rPr>
          <w:rFonts w:ascii="Verdana" w:hAnsi="Verdana" w:cs="Arial"/>
          <w:i/>
          <w:iCs/>
          <w:sz w:val="16"/>
          <w:szCs w:val="16"/>
          <w:lang w:eastAsia="en-US"/>
        </w:rPr>
      </w:pPr>
      <w:r w:rsidRPr="00C83AB1">
        <w:rPr>
          <w:rFonts w:ascii="Verdana" w:hAnsi="Verdana" w:cs="Arial"/>
          <w:i/>
          <w:iCs/>
          <w:sz w:val="16"/>
          <w:szCs w:val="16"/>
          <w:lang w:eastAsia="en-US"/>
        </w:rPr>
        <w:t xml:space="preserve">Średnie przedsiębiorstwo: przedsiębiorstwa, które nie są mikroprzedsiębiorstwami ani małymi przedsiębiorstwami i które zatrudniają mniej niż 250 osób i których roczny obrót nie przekracza 50 milionów EUR. lub roczna suma bilansowa nie przekracza 43 milionów EUR.  </w:t>
      </w:r>
    </w:p>
    <w:p w:rsidR="00705513" w:rsidRDefault="00705513" w:rsidP="00705513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705513" w:rsidRPr="00C03A6A" w:rsidRDefault="00705513" w:rsidP="00705513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705513" w:rsidRDefault="00705513" w:rsidP="00705513">
      <w:pPr>
        <w:pStyle w:val="Tekstprzypisudolnego"/>
        <w:spacing w:after="60"/>
        <w:rPr>
          <w:rFonts w:ascii="Verdana" w:hAnsi="Verdana"/>
          <w:sz w:val="14"/>
          <w:szCs w:val="14"/>
        </w:rPr>
      </w:pPr>
      <w:r>
        <w:rPr>
          <w:rFonts w:ascii="Verdana" w:hAnsi="Verdana"/>
          <w:sz w:val="14"/>
          <w:szCs w:val="14"/>
        </w:rPr>
        <w:t xml:space="preserve">** </w:t>
      </w:r>
      <w:r>
        <w:rPr>
          <w:rFonts w:ascii="Verdana" w:eastAsia="Calibri" w:hAnsi="Verdana" w:cs="Arial"/>
          <w:sz w:val="14"/>
          <w:szCs w:val="14"/>
        </w:rPr>
        <w:t>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  <w:p w:rsidR="00705513" w:rsidRPr="00FB1E07" w:rsidRDefault="00705513" w:rsidP="00705513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  <w:r>
        <w:rPr>
          <w:rFonts w:ascii="Verdana" w:hAnsi="Verdana"/>
          <w:sz w:val="14"/>
          <w:szCs w:val="14"/>
        </w:rPr>
        <w:t xml:space="preserve">*** </w:t>
      </w:r>
      <w:r>
        <w:rPr>
          <w:rFonts w:ascii="Verdana" w:eastAsia="Calibri" w:hAnsi="Verdana" w:cs="Arial"/>
          <w:color w:val="000000"/>
          <w:sz w:val="14"/>
          <w:szCs w:val="14"/>
        </w:rPr>
        <w:t xml:space="preserve">W przypadku gdy wykonawca </w:t>
      </w:r>
      <w:r>
        <w:rPr>
          <w:rFonts w:ascii="Verdana" w:eastAsia="Calibri" w:hAnsi="Verdana" w:cs="Arial"/>
          <w:sz w:val="14"/>
          <w:szCs w:val="14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:rsidR="00705513" w:rsidRPr="00FB1E07" w:rsidRDefault="00705513" w:rsidP="00705513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EF7351" w:rsidRDefault="00EF7351" w:rsidP="00D870FA">
      <w:pPr>
        <w:jc w:val="right"/>
        <w:rPr>
          <w:rFonts w:ascii="Verdana" w:hAnsi="Verdana" w:cs="Courier New"/>
          <w:b/>
          <w:sz w:val="20"/>
          <w:szCs w:val="20"/>
        </w:rPr>
      </w:pPr>
    </w:p>
    <w:p w:rsidR="00AE7F4E" w:rsidRDefault="00AE7F4E" w:rsidP="0077180F">
      <w:pPr>
        <w:rPr>
          <w:rFonts w:ascii="Verdana" w:hAnsi="Verdana" w:cs="Courier New"/>
          <w:b/>
          <w:sz w:val="20"/>
          <w:szCs w:val="20"/>
        </w:rPr>
      </w:pPr>
    </w:p>
    <w:p w:rsidR="00AE7F4E" w:rsidRDefault="00AE7F4E" w:rsidP="00D965F9">
      <w:pPr>
        <w:rPr>
          <w:rFonts w:ascii="Verdana" w:hAnsi="Verdana" w:cs="Courier New"/>
          <w:b/>
          <w:sz w:val="20"/>
          <w:szCs w:val="20"/>
        </w:rPr>
      </w:pPr>
    </w:p>
    <w:p w:rsidR="00D965F9" w:rsidRDefault="00D965F9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9A61BC" w:rsidRDefault="009A61BC" w:rsidP="00D965F9">
      <w:pPr>
        <w:rPr>
          <w:rFonts w:ascii="Verdana" w:hAnsi="Verdana" w:cs="Courier New"/>
          <w:b/>
          <w:sz w:val="20"/>
          <w:szCs w:val="20"/>
        </w:rPr>
      </w:pPr>
    </w:p>
    <w:p w:rsidR="003E188E" w:rsidRDefault="003E188E" w:rsidP="00D965F9">
      <w:pPr>
        <w:rPr>
          <w:rFonts w:ascii="Verdana" w:hAnsi="Verdana" w:cs="Courier New"/>
          <w:b/>
          <w:sz w:val="20"/>
          <w:szCs w:val="20"/>
        </w:rPr>
      </w:pPr>
    </w:p>
    <w:p w:rsidR="003E188E" w:rsidRDefault="003E188E" w:rsidP="00D965F9">
      <w:pPr>
        <w:rPr>
          <w:rFonts w:ascii="Verdana" w:hAnsi="Verdana" w:cs="Courier New"/>
          <w:b/>
          <w:sz w:val="20"/>
          <w:szCs w:val="20"/>
        </w:rPr>
      </w:pPr>
    </w:p>
    <w:p w:rsidR="003E188E" w:rsidRDefault="003E188E" w:rsidP="00D965F9">
      <w:pPr>
        <w:rPr>
          <w:rFonts w:ascii="Verdana" w:hAnsi="Verdana" w:cs="Courier New"/>
          <w:b/>
          <w:sz w:val="20"/>
          <w:szCs w:val="20"/>
        </w:rPr>
      </w:pPr>
    </w:p>
    <w:p w:rsidR="003E188E" w:rsidRDefault="003E188E" w:rsidP="00D965F9">
      <w:pPr>
        <w:rPr>
          <w:rFonts w:ascii="Verdana" w:hAnsi="Verdana" w:cs="Courier New"/>
          <w:b/>
          <w:sz w:val="20"/>
          <w:szCs w:val="20"/>
        </w:rPr>
      </w:pPr>
    </w:p>
    <w:p w:rsidR="00F21EE1" w:rsidRDefault="00F21EE1" w:rsidP="0077180F">
      <w:pPr>
        <w:pStyle w:val="Akapitzlist"/>
        <w:ind w:left="1418" w:hanging="1418"/>
        <w:jc w:val="right"/>
        <w:rPr>
          <w:rFonts w:ascii="Verdana" w:hAnsi="Verdana" w:cs="Verdana"/>
          <w:b/>
          <w:bCs/>
          <w:sz w:val="20"/>
        </w:rPr>
      </w:pPr>
    </w:p>
    <w:p w:rsidR="00C94D0C" w:rsidRDefault="00C94D0C" w:rsidP="00C94D0C">
      <w:pPr>
        <w:rPr>
          <w:rFonts w:ascii="Verdana" w:hAnsi="Verdana" w:cs="Verdana"/>
          <w:b/>
          <w:bCs/>
          <w:i/>
          <w:sz w:val="20"/>
          <w:szCs w:val="20"/>
        </w:rPr>
      </w:pPr>
    </w:p>
    <w:p w:rsidR="00C94D0C" w:rsidRDefault="00C94D0C" w:rsidP="00C94D0C">
      <w:pPr>
        <w:rPr>
          <w:rFonts w:ascii="Verdana" w:hAnsi="Verdana" w:cs="Verdana"/>
          <w:b/>
          <w:bCs/>
          <w:i/>
          <w:sz w:val="20"/>
          <w:szCs w:val="20"/>
        </w:rPr>
      </w:pPr>
    </w:p>
    <w:p w:rsidR="00C94D0C" w:rsidRDefault="00C94D0C" w:rsidP="00C94D0C">
      <w:pPr>
        <w:rPr>
          <w:rFonts w:ascii="Verdana" w:hAnsi="Verdana" w:cs="Verdana"/>
          <w:b/>
          <w:bCs/>
          <w:i/>
          <w:sz w:val="20"/>
          <w:szCs w:val="20"/>
        </w:rPr>
      </w:pPr>
    </w:p>
    <w:p w:rsidR="00C94D0C" w:rsidRDefault="00C94D0C" w:rsidP="00C94D0C">
      <w:pPr>
        <w:rPr>
          <w:rFonts w:ascii="Verdana" w:hAnsi="Verdana" w:cs="Verdana"/>
          <w:b/>
          <w:bCs/>
          <w:i/>
          <w:sz w:val="20"/>
          <w:szCs w:val="20"/>
        </w:rPr>
      </w:pPr>
    </w:p>
    <w:p w:rsidR="00985ECC" w:rsidRDefault="00985ECC" w:rsidP="00C94D0C">
      <w:pPr>
        <w:rPr>
          <w:rFonts w:ascii="Verdana" w:hAnsi="Verdana" w:cs="Verdana"/>
          <w:b/>
          <w:bCs/>
          <w:i/>
          <w:sz w:val="20"/>
          <w:szCs w:val="20"/>
        </w:rPr>
      </w:pPr>
    </w:p>
    <w:p w:rsidR="00985ECC" w:rsidRDefault="00985ECC" w:rsidP="00C94D0C">
      <w:pPr>
        <w:rPr>
          <w:rFonts w:ascii="Verdana" w:hAnsi="Verdana" w:cs="Verdana"/>
          <w:b/>
          <w:bCs/>
          <w:i/>
          <w:sz w:val="20"/>
          <w:szCs w:val="20"/>
        </w:rPr>
      </w:pPr>
    </w:p>
    <w:p w:rsidR="00985ECC" w:rsidRDefault="00985ECC" w:rsidP="00C94D0C">
      <w:pPr>
        <w:rPr>
          <w:rFonts w:ascii="Verdana" w:hAnsi="Verdana" w:cs="Verdana"/>
          <w:b/>
          <w:bCs/>
          <w:i/>
          <w:sz w:val="20"/>
          <w:szCs w:val="20"/>
        </w:rPr>
      </w:pPr>
    </w:p>
    <w:p w:rsidR="00985ECC" w:rsidRDefault="00985ECC" w:rsidP="00C94D0C">
      <w:pPr>
        <w:rPr>
          <w:rFonts w:ascii="Verdana" w:hAnsi="Verdana" w:cs="Verdana"/>
          <w:b/>
          <w:bCs/>
          <w:i/>
          <w:sz w:val="20"/>
          <w:szCs w:val="20"/>
        </w:rPr>
      </w:pPr>
    </w:p>
    <w:p w:rsidR="00C94D0C" w:rsidRDefault="00C94D0C" w:rsidP="00C94D0C">
      <w:pPr>
        <w:rPr>
          <w:rFonts w:ascii="Verdana" w:hAnsi="Verdana" w:cs="Verdana"/>
          <w:b/>
          <w:bCs/>
          <w:i/>
          <w:sz w:val="20"/>
          <w:szCs w:val="20"/>
        </w:rPr>
      </w:pPr>
    </w:p>
    <w:p w:rsidR="00455495" w:rsidRDefault="00455495" w:rsidP="00C94D0C">
      <w:pPr>
        <w:rPr>
          <w:rFonts w:ascii="Verdana" w:hAnsi="Verdana" w:cs="Verdana"/>
          <w:b/>
          <w:bCs/>
          <w:i/>
          <w:sz w:val="20"/>
          <w:szCs w:val="20"/>
        </w:rPr>
      </w:pPr>
    </w:p>
    <w:p w:rsidR="00455495" w:rsidRDefault="00455495" w:rsidP="00C94D0C">
      <w:pPr>
        <w:rPr>
          <w:rFonts w:ascii="Verdana" w:hAnsi="Verdana" w:cs="Verdana"/>
          <w:b/>
          <w:bCs/>
          <w:i/>
          <w:sz w:val="20"/>
          <w:szCs w:val="20"/>
        </w:rPr>
      </w:pPr>
    </w:p>
    <w:p w:rsidR="00455495" w:rsidRDefault="00455495" w:rsidP="00C94D0C">
      <w:pPr>
        <w:rPr>
          <w:rFonts w:ascii="Verdana" w:hAnsi="Verdana" w:cs="Verdana"/>
          <w:b/>
          <w:bCs/>
          <w:i/>
          <w:sz w:val="20"/>
          <w:szCs w:val="20"/>
        </w:rPr>
      </w:pPr>
    </w:p>
    <w:p w:rsidR="00F44936" w:rsidRPr="009A61BC" w:rsidRDefault="00F44936" w:rsidP="009A61BC">
      <w:pPr>
        <w:jc w:val="center"/>
        <w:rPr>
          <w:rFonts w:ascii="Verdana" w:hAnsi="Verdana" w:cs="Verdana"/>
          <w:b/>
          <w:bCs/>
          <w:i/>
          <w:sz w:val="20"/>
          <w:szCs w:val="20"/>
        </w:rPr>
      </w:pPr>
      <w:r w:rsidRPr="009A61BC">
        <w:rPr>
          <w:rFonts w:ascii="Verdana" w:hAnsi="Verdana" w:cs="Verdana"/>
          <w:b/>
          <w:bCs/>
          <w:i/>
          <w:sz w:val="20"/>
          <w:szCs w:val="20"/>
        </w:rPr>
        <w:t>Rozdział 3</w:t>
      </w:r>
    </w:p>
    <w:p w:rsidR="00F44936" w:rsidRDefault="00F44936" w:rsidP="0006139D">
      <w:pPr>
        <w:ind w:left="1440" w:hanging="1440"/>
        <w:jc w:val="both"/>
        <w:rPr>
          <w:rFonts w:ascii="Verdana" w:hAnsi="Verdana" w:cs="Verdana"/>
          <w:b/>
          <w:bCs/>
          <w:i/>
          <w:sz w:val="20"/>
          <w:szCs w:val="20"/>
        </w:rPr>
      </w:pPr>
    </w:p>
    <w:p w:rsidR="00F44936" w:rsidRPr="005C444F" w:rsidRDefault="00F44936" w:rsidP="003461A9">
      <w:pPr>
        <w:ind w:left="1440" w:hanging="1440"/>
        <w:jc w:val="both"/>
        <w:rPr>
          <w:rFonts w:ascii="Verdana" w:hAnsi="Verdana" w:cs="Verdana"/>
          <w:b/>
          <w:bCs/>
          <w:i/>
          <w:sz w:val="20"/>
          <w:szCs w:val="20"/>
        </w:rPr>
      </w:pPr>
      <w:r w:rsidRPr="005C444F">
        <w:rPr>
          <w:rFonts w:ascii="Verdana" w:hAnsi="Verdana" w:cs="Verdana"/>
          <w:b/>
          <w:bCs/>
          <w:i/>
          <w:sz w:val="20"/>
          <w:szCs w:val="20"/>
        </w:rPr>
        <w:t>Formularze dotyczące spełniania przez Wykonawcę warunków udziału w postępowaniu/ wykazania braku podstaw do wykluczenia Wykonawcy z postępowania:</w:t>
      </w:r>
    </w:p>
    <w:p w:rsidR="00F44936" w:rsidRPr="005C444F" w:rsidRDefault="00F44936" w:rsidP="003461A9">
      <w:pPr>
        <w:ind w:left="1440" w:hanging="1440"/>
        <w:jc w:val="both"/>
        <w:rPr>
          <w:rFonts w:ascii="Verdana" w:hAnsi="Verdana" w:cs="Verdana"/>
          <w:b/>
          <w:bCs/>
          <w:i/>
          <w:sz w:val="20"/>
          <w:szCs w:val="20"/>
        </w:rPr>
      </w:pPr>
    </w:p>
    <w:p w:rsidR="003F2272" w:rsidRPr="005C444F" w:rsidRDefault="003F2272" w:rsidP="003F2272">
      <w:pPr>
        <w:ind w:left="1440" w:hanging="1440"/>
        <w:jc w:val="both"/>
        <w:rPr>
          <w:rFonts w:ascii="Verdana" w:hAnsi="Verdana" w:cs="Verdana"/>
          <w:b/>
          <w:bCs/>
          <w:i/>
          <w:sz w:val="20"/>
          <w:szCs w:val="20"/>
        </w:rPr>
      </w:pPr>
    </w:p>
    <w:p w:rsidR="003F2272" w:rsidRDefault="00732DA0" w:rsidP="003F2272">
      <w:pPr>
        <w:autoSpaceDE w:val="0"/>
        <w:autoSpaceDN w:val="0"/>
        <w:adjustRightInd w:val="0"/>
        <w:ind w:left="1560" w:hanging="1560"/>
        <w:rPr>
          <w:rFonts w:ascii="Verdana" w:eastAsia="Calibri" w:hAnsi="Verdana" w:cs="Verdana"/>
          <w:sz w:val="20"/>
          <w:szCs w:val="20"/>
        </w:rPr>
      </w:pPr>
      <w:r>
        <w:rPr>
          <w:rFonts w:ascii="Verdana" w:eastAsia="Calibri" w:hAnsi="Verdana" w:cs="Verdana"/>
          <w:sz w:val="20"/>
          <w:szCs w:val="20"/>
        </w:rPr>
        <w:t>Formularz 3.1.</w:t>
      </w:r>
      <w:r>
        <w:rPr>
          <w:rFonts w:ascii="Verdana" w:eastAsia="Calibri" w:hAnsi="Verdana" w:cs="Verdana"/>
          <w:sz w:val="20"/>
          <w:szCs w:val="20"/>
        </w:rPr>
        <w:tab/>
      </w:r>
      <w:r w:rsidR="003F2272">
        <w:rPr>
          <w:rFonts w:ascii="Verdana" w:eastAsia="Calibri" w:hAnsi="Verdana" w:cs="Verdana"/>
          <w:sz w:val="20"/>
          <w:szCs w:val="20"/>
        </w:rPr>
        <w:t>Wzór oświadczenia Wykonawcy o braku podstaw do wykluczenia z postępowania;</w:t>
      </w:r>
    </w:p>
    <w:p w:rsidR="003F2272" w:rsidRDefault="00732DA0" w:rsidP="003F2272">
      <w:pPr>
        <w:spacing w:before="120"/>
        <w:ind w:left="1560" w:hanging="1560"/>
        <w:jc w:val="both"/>
        <w:rPr>
          <w:rFonts w:ascii="Verdana" w:eastAsia="Calibri" w:hAnsi="Verdana" w:cs="Verdana"/>
          <w:sz w:val="20"/>
          <w:szCs w:val="20"/>
        </w:rPr>
      </w:pPr>
      <w:r>
        <w:rPr>
          <w:rFonts w:ascii="Verdana" w:eastAsia="Calibri" w:hAnsi="Verdana" w:cs="Verdana"/>
          <w:sz w:val="20"/>
          <w:szCs w:val="20"/>
        </w:rPr>
        <w:t>Formularz 3.2.</w:t>
      </w:r>
      <w:r>
        <w:rPr>
          <w:rFonts w:ascii="Verdana" w:eastAsia="Calibri" w:hAnsi="Verdana" w:cs="Verdana"/>
          <w:sz w:val="20"/>
          <w:szCs w:val="20"/>
        </w:rPr>
        <w:tab/>
      </w:r>
      <w:r w:rsidR="003F2272">
        <w:rPr>
          <w:rFonts w:ascii="Verdana" w:eastAsia="Calibri" w:hAnsi="Verdana" w:cs="Verdana"/>
          <w:sz w:val="20"/>
          <w:szCs w:val="20"/>
        </w:rPr>
        <w:t>Wz</w:t>
      </w:r>
      <w:r w:rsidR="00EF7351">
        <w:rPr>
          <w:rFonts w:ascii="Verdana" w:eastAsia="Calibri" w:hAnsi="Verdana" w:cs="Verdana"/>
          <w:sz w:val="20"/>
          <w:szCs w:val="20"/>
        </w:rPr>
        <w:t xml:space="preserve">ór Oświadczenia o </w:t>
      </w:r>
      <w:r w:rsidR="003F2272">
        <w:rPr>
          <w:rFonts w:ascii="Verdana" w:eastAsia="Calibri" w:hAnsi="Verdana" w:cs="Verdana"/>
          <w:sz w:val="20"/>
          <w:szCs w:val="20"/>
        </w:rPr>
        <w:t>spełnianiu warunków udziału w postępowaniu;</w:t>
      </w:r>
    </w:p>
    <w:p w:rsidR="003F2272" w:rsidRDefault="003F2272" w:rsidP="003F2272">
      <w:pPr>
        <w:spacing w:before="120"/>
        <w:ind w:left="1560" w:hanging="1560"/>
        <w:jc w:val="both"/>
        <w:rPr>
          <w:rFonts w:ascii="Verdana" w:hAnsi="Verdana"/>
          <w:sz w:val="20"/>
          <w:szCs w:val="20"/>
        </w:rPr>
      </w:pPr>
      <w:r w:rsidRPr="005C444F">
        <w:rPr>
          <w:rFonts w:ascii="Verdana" w:hAnsi="Verdana"/>
          <w:sz w:val="20"/>
          <w:szCs w:val="20"/>
        </w:rPr>
        <w:t>Formularz</w:t>
      </w:r>
      <w:r w:rsidR="00732DA0">
        <w:rPr>
          <w:rFonts w:ascii="Verdana" w:hAnsi="Verdana"/>
          <w:sz w:val="20"/>
          <w:szCs w:val="20"/>
        </w:rPr>
        <w:t xml:space="preserve"> 3.3.</w:t>
      </w:r>
      <w:r w:rsidR="00732DA0"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 xml:space="preserve">Propozycja treści </w:t>
      </w:r>
      <w:r w:rsidRPr="00C06AE2">
        <w:rPr>
          <w:rFonts w:ascii="Verdana" w:hAnsi="Verdana"/>
          <w:sz w:val="20"/>
          <w:szCs w:val="20"/>
        </w:rPr>
        <w:t>ZOBOWIĄZANI</w:t>
      </w:r>
      <w:r>
        <w:rPr>
          <w:rFonts w:ascii="Verdana" w:hAnsi="Verdana"/>
          <w:sz w:val="20"/>
          <w:szCs w:val="20"/>
        </w:rPr>
        <w:t xml:space="preserve">A </w:t>
      </w:r>
      <w:r w:rsidRPr="00C06AE2">
        <w:rPr>
          <w:rFonts w:ascii="Verdana" w:hAnsi="Verdana"/>
          <w:sz w:val="20"/>
          <w:szCs w:val="20"/>
        </w:rPr>
        <w:t xml:space="preserve">do oddania do dyspozycji Wykonawcy niezbędnych zasobów na </w:t>
      </w:r>
      <w:r>
        <w:rPr>
          <w:rFonts w:ascii="Verdana" w:hAnsi="Verdana"/>
          <w:sz w:val="20"/>
          <w:szCs w:val="20"/>
        </w:rPr>
        <w:t xml:space="preserve">potrzeby realizacji </w:t>
      </w:r>
      <w:r w:rsidRPr="00C06AE2">
        <w:rPr>
          <w:rFonts w:ascii="Verdana" w:hAnsi="Verdana"/>
          <w:sz w:val="20"/>
          <w:szCs w:val="20"/>
        </w:rPr>
        <w:t xml:space="preserve"> zamówienia</w:t>
      </w:r>
      <w:r w:rsidRPr="005C444F" w:rsidDel="00BD3294">
        <w:rPr>
          <w:rFonts w:ascii="Verdana" w:hAnsi="Verdana"/>
          <w:sz w:val="20"/>
          <w:szCs w:val="20"/>
        </w:rPr>
        <w:t xml:space="preserve"> </w:t>
      </w:r>
    </w:p>
    <w:p w:rsidR="003F2272" w:rsidRPr="005C444F" w:rsidRDefault="003F2272" w:rsidP="003F2272">
      <w:pPr>
        <w:spacing w:before="120"/>
        <w:ind w:left="1560" w:hanging="1560"/>
        <w:jc w:val="both"/>
        <w:rPr>
          <w:rFonts w:ascii="Verdana" w:hAnsi="Verdana"/>
          <w:sz w:val="20"/>
          <w:szCs w:val="20"/>
        </w:rPr>
      </w:pPr>
      <w:r w:rsidRPr="005C444F">
        <w:rPr>
          <w:rFonts w:ascii="Verdana" w:hAnsi="Verdana"/>
          <w:sz w:val="20"/>
          <w:szCs w:val="20"/>
        </w:rPr>
        <w:t>Formularz</w:t>
      </w:r>
      <w:r w:rsidR="00732DA0">
        <w:rPr>
          <w:rFonts w:ascii="Verdana" w:hAnsi="Verdana"/>
          <w:sz w:val="20"/>
          <w:szCs w:val="20"/>
        </w:rPr>
        <w:t xml:space="preserve"> 3.4.</w:t>
      </w:r>
      <w:r w:rsidR="00732DA0"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 xml:space="preserve">Oświadczenie o przynależności/braku przynależności do tej samej grupy kapitałowej o której mowa w art. 24 ust 1 pkt 23 ustawy </w:t>
      </w:r>
      <w:proofErr w:type="spellStart"/>
      <w:r>
        <w:rPr>
          <w:rFonts w:ascii="Verdana" w:hAnsi="Verdana"/>
          <w:sz w:val="20"/>
          <w:szCs w:val="20"/>
        </w:rPr>
        <w:t>Pzp</w:t>
      </w:r>
      <w:proofErr w:type="spellEnd"/>
    </w:p>
    <w:p w:rsidR="00FE31CF" w:rsidRDefault="00FE31CF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FE31CF" w:rsidRDefault="00FE31CF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FE31CF" w:rsidRDefault="00FE31CF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FE31CF" w:rsidRDefault="00FE31CF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FE31CF" w:rsidRDefault="00FE31CF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FE31CF" w:rsidRDefault="00FE31CF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FE31CF" w:rsidRDefault="00FE31CF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FE31CF" w:rsidRDefault="00FE31CF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FE31CF" w:rsidRDefault="00FE31CF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FE31CF" w:rsidRDefault="00FE31CF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FE31CF" w:rsidRDefault="00FE31CF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FE31CF" w:rsidRDefault="00FE31CF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FE31CF" w:rsidRDefault="00FE31CF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FE31CF" w:rsidRDefault="00FE31CF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FE31CF" w:rsidRDefault="00FE31CF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FE31CF" w:rsidRDefault="00FE31CF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FE31CF" w:rsidRDefault="00FE31CF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B61BB2" w:rsidRDefault="00B61BB2" w:rsidP="007A2337">
      <w:pPr>
        <w:rPr>
          <w:rFonts w:ascii="Verdana" w:eastAsia="Calibri" w:hAnsi="Verdana" w:cs="Verdana"/>
          <w:sz w:val="20"/>
          <w:szCs w:val="20"/>
        </w:rPr>
      </w:pPr>
    </w:p>
    <w:p w:rsidR="00B61BB2" w:rsidRDefault="00B61BB2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B61BB2" w:rsidRDefault="00B61BB2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B61BB2" w:rsidRDefault="00B61BB2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B61BB2" w:rsidRDefault="00B61BB2" w:rsidP="00AC5417">
      <w:pPr>
        <w:ind w:left="1560" w:hanging="1560"/>
        <w:jc w:val="right"/>
        <w:rPr>
          <w:rFonts w:ascii="Verdana" w:eastAsia="Calibri" w:hAnsi="Verdana" w:cs="Verdana"/>
          <w:sz w:val="20"/>
          <w:szCs w:val="20"/>
        </w:rPr>
      </w:pPr>
    </w:p>
    <w:p w:rsidR="00F44936" w:rsidRPr="002238FA" w:rsidRDefault="00963802" w:rsidP="00C94D0C">
      <w:pPr>
        <w:jc w:val="right"/>
        <w:rPr>
          <w:rFonts w:ascii="Verdana" w:hAnsi="Verdana"/>
          <w:b/>
          <w:sz w:val="20"/>
          <w:szCs w:val="20"/>
        </w:rPr>
      </w:pPr>
      <w:r w:rsidRPr="002238FA">
        <w:rPr>
          <w:rFonts w:ascii="Verdana" w:hAnsi="Verdana"/>
          <w:b/>
          <w:sz w:val="20"/>
          <w:szCs w:val="20"/>
        </w:rPr>
        <w:t>Formularz 3.1</w:t>
      </w:r>
    </w:p>
    <w:p w:rsidR="00F44936" w:rsidRDefault="00F44936" w:rsidP="0006139D">
      <w:pPr>
        <w:outlineLvl w:val="0"/>
        <w:rPr>
          <w:rFonts w:ascii="Verdana" w:hAnsi="Verdana" w:cs="Verdana"/>
          <w:b/>
          <w:bCs/>
          <w:sz w:val="20"/>
          <w:szCs w:val="20"/>
        </w:rPr>
      </w:pPr>
    </w:p>
    <w:tbl>
      <w:tblPr>
        <w:tblW w:w="9065" w:type="dxa"/>
        <w:tblInd w:w="7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65"/>
      </w:tblGrid>
      <w:tr w:rsidR="00F44936" w:rsidRPr="00F5437D" w:rsidTr="00042551">
        <w:trPr>
          <w:trHeight w:val="1249"/>
        </w:trPr>
        <w:tc>
          <w:tcPr>
            <w:tcW w:w="9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F44936" w:rsidRDefault="00F44936" w:rsidP="003461A9">
            <w:pPr>
              <w:jc w:val="center"/>
              <w:rPr>
                <w:rFonts w:ascii="Verdana" w:hAnsi="Verdana"/>
                <w:i/>
                <w:sz w:val="14"/>
                <w:szCs w:val="14"/>
              </w:rPr>
            </w:pPr>
          </w:p>
          <w:p w:rsidR="00F44936" w:rsidRPr="00C81CAF" w:rsidRDefault="00F44936" w:rsidP="003461A9">
            <w:pPr>
              <w:spacing w:after="120"/>
              <w:jc w:val="center"/>
              <w:rPr>
                <w:rFonts w:ascii="Verdana" w:hAnsi="Verdana" w:cs="Arial"/>
                <w:b/>
                <w:sz w:val="20"/>
                <w:szCs w:val="20"/>
                <w:u w:val="single"/>
              </w:rPr>
            </w:pPr>
            <w:r w:rsidRPr="00C81CAF">
              <w:rPr>
                <w:rFonts w:ascii="Verdana" w:hAnsi="Verdana" w:cs="Arial"/>
                <w:b/>
                <w:sz w:val="20"/>
                <w:szCs w:val="20"/>
                <w:u w:val="single"/>
              </w:rPr>
              <w:t xml:space="preserve">Oświadczenie wykonawcy </w:t>
            </w:r>
          </w:p>
          <w:p w:rsidR="00F44936" w:rsidRPr="00C81CAF" w:rsidRDefault="00F44936" w:rsidP="0006139D">
            <w:pPr>
              <w:jc w:val="center"/>
              <w:rPr>
                <w:rFonts w:ascii="Verdana" w:hAnsi="Verdana" w:cs="Arial"/>
                <w:b/>
                <w:sz w:val="20"/>
                <w:szCs w:val="20"/>
              </w:rPr>
            </w:pPr>
            <w:r w:rsidRPr="00C81CAF">
              <w:rPr>
                <w:rFonts w:ascii="Verdana" w:hAnsi="Verdana" w:cs="Arial"/>
                <w:b/>
                <w:sz w:val="20"/>
                <w:szCs w:val="20"/>
              </w:rPr>
              <w:t xml:space="preserve">składane na podstawie art. 25a ust. 1 ustawy z dnia 29 stycznia 2004 r. </w:t>
            </w:r>
          </w:p>
          <w:p w:rsidR="00F44936" w:rsidRPr="00C81CAF" w:rsidRDefault="00F44936" w:rsidP="003461A9">
            <w:pPr>
              <w:jc w:val="center"/>
              <w:rPr>
                <w:rFonts w:ascii="Verdana" w:hAnsi="Verdana" w:cs="Arial"/>
                <w:b/>
                <w:sz w:val="20"/>
                <w:szCs w:val="20"/>
              </w:rPr>
            </w:pPr>
            <w:r w:rsidRPr="00C81CAF">
              <w:rPr>
                <w:rFonts w:ascii="Verdana" w:hAnsi="Verdana" w:cs="Arial"/>
                <w:b/>
                <w:sz w:val="20"/>
                <w:szCs w:val="20"/>
              </w:rPr>
              <w:t xml:space="preserve"> Prawo zamówień publicznych (dalej jako: ustawa </w:t>
            </w:r>
            <w:proofErr w:type="spellStart"/>
            <w:r w:rsidRPr="00C81CAF">
              <w:rPr>
                <w:rFonts w:ascii="Verdana" w:hAnsi="Verdana" w:cs="Arial"/>
                <w:b/>
                <w:sz w:val="20"/>
                <w:szCs w:val="20"/>
              </w:rPr>
              <w:t>Pzp</w:t>
            </w:r>
            <w:proofErr w:type="spellEnd"/>
            <w:r w:rsidRPr="00C81CAF">
              <w:rPr>
                <w:rFonts w:ascii="Verdana" w:hAnsi="Verdana" w:cs="Arial"/>
                <w:b/>
                <w:sz w:val="20"/>
                <w:szCs w:val="20"/>
              </w:rPr>
              <w:t xml:space="preserve">) </w:t>
            </w:r>
          </w:p>
          <w:p w:rsidR="00F44936" w:rsidRPr="00681DA2" w:rsidRDefault="00F44936" w:rsidP="003461A9">
            <w:pPr>
              <w:spacing w:before="120"/>
              <w:jc w:val="center"/>
              <w:rPr>
                <w:rFonts w:ascii="Verdana" w:hAnsi="Verdana" w:cs="Arial"/>
                <w:b/>
                <w:sz w:val="20"/>
                <w:szCs w:val="20"/>
                <w:u w:val="single"/>
              </w:rPr>
            </w:pPr>
            <w:r w:rsidRPr="00C81CAF">
              <w:rPr>
                <w:rFonts w:ascii="Verdana" w:hAnsi="Verdana" w:cs="Arial"/>
                <w:b/>
                <w:sz w:val="20"/>
                <w:szCs w:val="20"/>
                <w:u w:val="single"/>
              </w:rPr>
              <w:t>DOTYCZĄCE PRZESŁ</w:t>
            </w:r>
            <w:r>
              <w:rPr>
                <w:rFonts w:ascii="Verdana" w:hAnsi="Verdana" w:cs="Arial"/>
                <w:b/>
                <w:sz w:val="20"/>
                <w:szCs w:val="20"/>
                <w:u w:val="single"/>
              </w:rPr>
              <w:t>ANEK WYKLUCZENIA Z POSTĘPOWANIA</w:t>
            </w:r>
          </w:p>
        </w:tc>
      </w:tr>
    </w:tbl>
    <w:p w:rsidR="00F44936" w:rsidRDefault="00F44936" w:rsidP="0006139D">
      <w:pPr>
        <w:spacing w:before="120"/>
        <w:jc w:val="both"/>
        <w:rPr>
          <w:rFonts w:ascii="Verdana" w:hAnsi="Verdana" w:cs="Courier New"/>
          <w:b/>
          <w:sz w:val="20"/>
          <w:szCs w:val="20"/>
        </w:rPr>
      </w:pPr>
    </w:p>
    <w:p w:rsidR="00133E21" w:rsidRPr="00380620" w:rsidRDefault="00133E21" w:rsidP="003461A9">
      <w:pPr>
        <w:rPr>
          <w:rFonts w:ascii="Verdana" w:hAnsi="Verdana" w:cs="Arial"/>
          <w:b/>
          <w:sz w:val="20"/>
          <w:szCs w:val="20"/>
        </w:rPr>
      </w:pPr>
      <w:r w:rsidRPr="00380620">
        <w:rPr>
          <w:rFonts w:ascii="Verdana" w:hAnsi="Verdana" w:cs="Arial"/>
          <w:b/>
          <w:sz w:val="20"/>
          <w:szCs w:val="20"/>
        </w:rPr>
        <w:t>Wykonawca:</w:t>
      </w:r>
    </w:p>
    <w:p w:rsidR="00133E21" w:rsidRPr="00380620" w:rsidRDefault="00133E21" w:rsidP="003461A9">
      <w:pPr>
        <w:spacing w:before="240"/>
        <w:ind w:right="4903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_______________________________</w:t>
      </w:r>
      <w:r w:rsidRPr="00380620">
        <w:rPr>
          <w:rFonts w:ascii="Verdana" w:hAnsi="Verdana" w:cs="Arial"/>
          <w:sz w:val="20"/>
          <w:szCs w:val="20"/>
        </w:rPr>
        <w:t>_</w:t>
      </w:r>
    </w:p>
    <w:p w:rsidR="00133E21" w:rsidRPr="00380620" w:rsidRDefault="00133E21" w:rsidP="003461A9">
      <w:pPr>
        <w:spacing w:before="240"/>
        <w:ind w:right="4903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_______________________________</w:t>
      </w:r>
      <w:r w:rsidRPr="00380620">
        <w:rPr>
          <w:rFonts w:ascii="Verdana" w:hAnsi="Verdana" w:cs="Arial"/>
          <w:sz w:val="20"/>
          <w:szCs w:val="20"/>
        </w:rPr>
        <w:t>_</w:t>
      </w:r>
    </w:p>
    <w:p w:rsidR="00133E21" w:rsidRDefault="00133E21" w:rsidP="003461A9">
      <w:pPr>
        <w:ind w:right="4903"/>
        <w:rPr>
          <w:rFonts w:ascii="Verdana" w:hAnsi="Verdana" w:cs="Arial"/>
          <w:i/>
          <w:sz w:val="18"/>
          <w:szCs w:val="18"/>
        </w:rPr>
      </w:pPr>
      <w:r w:rsidRPr="00380620">
        <w:rPr>
          <w:rFonts w:ascii="Verdana" w:hAnsi="Verdana" w:cs="Arial"/>
          <w:i/>
          <w:sz w:val="18"/>
          <w:szCs w:val="18"/>
        </w:rPr>
        <w:t>(pełna nazwa/firma, adres,)</w:t>
      </w:r>
    </w:p>
    <w:p w:rsidR="00133E21" w:rsidRPr="00A3152C" w:rsidRDefault="00732DA0" w:rsidP="003461A9">
      <w:pPr>
        <w:spacing w:before="360"/>
        <w:ind w:right="4903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NIP</w:t>
      </w:r>
      <w:r w:rsidR="00133E21" w:rsidRPr="00A3152C">
        <w:rPr>
          <w:rFonts w:ascii="Verdana" w:hAnsi="Verdana" w:cs="Arial"/>
          <w:sz w:val="20"/>
          <w:szCs w:val="20"/>
        </w:rPr>
        <w:t>, ………………………..</w:t>
      </w:r>
    </w:p>
    <w:p w:rsidR="00133E21" w:rsidRPr="00A3152C" w:rsidRDefault="00133E21" w:rsidP="003461A9">
      <w:pPr>
        <w:spacing w:before="360"/>
        <w:ind w:right="4903"/>
        <w:rPr>
          <w:rFonts w:ascii="Verdana" w:hAnsi="Verdana" w:cs="Arial"/>
          <w:sz w:val="20"/>
          <w:szCs w:val="20"/>
        </w:rPr>
      </w:pPr>
      <w:r w:rsidRPr="00A3152C">
        <w:rPr>
          <w:rFonts w:ascii="Verdana" w:hAnsi="Verdana" w:cs="Arial"/>
          <w:sz w:val="20"/>
          <w:szCs w:val="20"/>
        </w:rPr>
        <w:t>KRS/</w:t>
      </w:r>
      <w:proofErr w:type="spellStart"/>
      <w:r w:rsidRPr="00A3152C">
        <w:rPr>
          <w:rFonts w:ascii="Verdana" w:hAnsi="Verdana" w:cs="Arial"/>
          <w:sz w:val="20"/>
          <w:szCs w:val="20"/>
        </w:rPr>
        <w:t>CEiDG</w:t>
      </w:r>
      <w:proofErr w:type="spellEnd"/>
      <w:r w:rsidRPr="00A3152C">
        <w:rPr>
          <w:rFonts w:ascii="Verdana" w:hAnsi="Verdana" w:cs="Arial"/>
          <w:sz w:val="20"/>
          <w:szCs w:val="20"/>
        </w:rPr>
        <w:t>) …………………………</w:t>
      </w:r>
    </w:p>
    <w:p w:rsidR="00133E21" w:rsidRPr="00380620" w:rsidRDefault="00133E21" w:rsidP="003461A9">
      <w:pPr>
        <w:spacing w:before="360"/>
        <w:ind w:right="4903"/>
        <w:rPr>
          <w:rFonts w:ascii="Verdana" w:hAnsi="Verdana" w:cs="Arial"/>
          <w:sz w:val="20"/>
          <w:szCs w:val="20"/>
        </w:rPr>
      </w:pPr>
      <w:r w:rsidRPr="00380620">
        <w:rPr>
          <w:rFonts w:ascii="Verdana" w:hAnsi="Verdana" w:cs="Arial"/>
          <w:sz w:val="20"/>
          <w:szCs w:val="20"/>
        </w:rPr>
        <w:t>reprezentowany przez:</w:t>
      </w:r>
    </w:p>
    <w:p w:rsidR="00133E21" w:rsidRPr="00380620" w:rsidRDefault="00133E21" w:rsidP="003461A9">
      <w:pPr>
        <w:spacing w:before="240"/>
        <w:ind w:right="4903"/>
        <w:rPr>
          <w:rFonts w:ascii="Verdana" w:hAnsi="Verdana" w:cs="Arial"/>
          <w:sz w:val="20"/>
          <w:szCs w:val="20"/>
        </w:rPr>
      </w:pPr>
      <w:r w:rsidRPr="00380620">
        <w:rPr>
          <w:rFonts w:ascii="Verdana" w:hAnsi="Verdana" w:cs="Arial"/>
          <w:sz w:val="20"/>
          <w:szCs w:val="20"/>
        </w:rPr>
        <w:t>_______________________________</w:t>
      </w:r>
    </w:p>
    <w:p w:rsidR="00133E21" w:rsidRPr="00380620" w:rsidRDefault="00133E21" w:rsidP="003461A9">
      <w:pPr>
        <w:spacing w:before="240"/>
        <w:ind w:right="4903"/>
        <w:rPr>
          <w:rFonts w:ascii="Verdana" w:hAnsi="Verdana" w:cs="Arial"/>
          <w:sz w:val="20"/>
          <w:szCs w:val="20"/>
        </w:rPr>
      </w:pPr>
      <w:r w:rsidRPr="00380620">
        <w:rPr>
          <w:rFonts w:ascii="Verdana" w:hAnsi="Verdana" w:cs="Arial"/>
          <w:sz w:val="20"/>
          <w:szCs w:val="20"/>
        </w:rPr>
        <w:t>_______________________________</w:t>
      </w:r>
    </w:p>
    <w:p w:rsidR="00133E21" w:rsidRPr="00380620" w:rsidRDefault="00133E21" w:rsidP="003461A9">
      <w:pPr>
        <w:ind w:right="4903"/>
        <w:rPr>
          <w:rFonts w:ascii="Verdana" w:hAnsi="Verdana" w:cs="Arial"/>
          <w:i/>
          <w:sz w:val="18"/>
          <w:szCs w:val="20"/>
        </w:rPr>
      </w:pPr>
      <w:r w:rsidRPr="00380620">
        <w:rPr>
          <w:rFonts w:ascii="Verdana" w:hAnsi="Verdana" w:cs="Arial"/>
          <w:i/>
          <w:sz w:val="18"/>
          <w:szCs w:val="20"/>
        </w:rPr>
        <w:t>(imię, nazwisko, stanowisko/podstawa do reprezentacji)</w:t>
      </w:r>
    </w:p>
    <w:p w:rsidR="00F44936" w:rsidRPr="00C81CAF" w:rsidRDefault="00F44936" w:rsidP="003461A9">
      <w:pPr>
        <w:ind w:left="357" w:firstLine="210"/>
        <w:jc w:val="center"/>
        <w:rPr>
          <w:rFonts w:ascii="Verdana" w:hAnsi="Verdana" w:cs="Arial"/>
          <w:sz w:val="21"/>
          <w:szCs w:val="21"/>
        </w:rPr>
      </w:pPr>
    </w:p>
    <w:p w:rsidR="00F44936" w:rsidRDefault="00F44936" w:rsidP="0006139D">
      <w:pPr>
        <w:spacing w:before="120"/>
        <w:jc w:val="both"/>
        <w:rPr>
          <w:rFonts w:ascii="Verdana" w:hAnsi="Verdana" w:cs="Arial"/>
          <w:sz w:val="20"/>
          <w:szCs w:val="20"/>
        </w:rPr>
      </w:pPr>
      <w:r w:rsidRPr="00C81CAF">
        <w:rPr>
          <w:rFonts w:ascii="Verdana" w:hAnsi="Verdana" w:cs="Arial"/>
          <w:sz w:val="20"/>
          <w:szCs w:val="20"/>
        </w:rPr>
        <w:t xml:space="preserve">Na potrzeby postępowania o udzielenie zamówienia publicznego pn.: </w:t>
      </w:r>
    </w:p>
    <w:p w:rsidR="009A61BC" w:rsidRPr="009A61BC" w:rsidRDefault="00B61BB2" w:rsidP="009A61BC">
      <w:pPr>
        <w:spacing w:before="120"/>
        <w:jc w:val="both"/>
        <w:rPr>
          <w:rFonts w:ascii="Verdana" w:hAnsi="Verdana" w:cs="Arial"/>
          <w:b/>
          <w:sz w:val="20"/>
          <w:szCs w:val="20"/>
        </w:rPr>
      </w:pPr>
      <w:r>
        <w:rPr>
          <w:rFonts w:ascii="Verdana" w:hAnsi="Verdana" w:cs="Arial"/>
          <w:b/>
          <w:sz w:val="20"/>
          <w:szCs w:val="20"/>
        </w:rPr>
        <w:t>Sukcesywna dostawa fabrycznie nowych materiałów eksploatacyjnych do urządzeń drukujących i kopiujących oraz podzespołów komputerowych dla potrzeb Generalnej Dyrekcji Dróg Krajowych i Autostrad Oddział w Warszawie, Rejonów i jednostek podległych.</w:t>
      </w:r>
    </w:p>
    <w:p w:rsidR="00D24F0D" w:rsidRDefault="00D24F0D" w:rsidP="00732DA0">
      <w:pPr>
        <w:jc w:val="both"/>
        <w:rPr>
          <w:rFonts w:ascii="Verdana" w:hAnsi="Verdana"/>
          <w:b/>
          <w:sz w:val="20"/>
          <w:szCs w:val="20"/>
        </w:rPr>
      </w:pPr>
    </w:p>
    <w:p w:rsidR="008F5EF0" w:rsidRPr="008F5EF0" w:rsidRDefault="008F5EF0" w:rsidP="002238FA">
      <w:pPr>
        <w:suppressAutoHyphens/>
        <w:rPr>
          <w:rFonts w:ascii="Verdana" w:hAnsi="Verdana"/>
          <w:b/>
          <w:sz w:val="20"/>
          <w:szCs w:val="20"/>
          <w:u w:val="single"/>
        </w:rPr>
      </w:pPr>
      <w:r w:rsidRPr="002238FA">
        <w:rPr>
          <w:rFonts w:ascii="Verdana" w:hAnsi="Verdana"/>
          <w:sz w:val="20"/>
          <w:szCs w:val="20"/>
        </w:rPr>
        <w:t>Znak</w:t>
      </w:r>
      <w:r w:rsidR="000B5FE5" w:rsidRPr="002238FA">
        <w:rPr>
          <w:rFonts w:ascii="Verdana" w:hAnsi="Verdana"/>
          <w:sz w:val="20"/>
          <w:szCs w:val="20"/>
        </w:rPr>
        <w:t xml:space="preserve"> postępowania</w:t>
      </w:r>
      <w:r w:rsidRPr="002238FA">
        <w:rPr>
          <w:rFonts w:ascii="Verdana" w:hAnsi="Verdana"/>
          <w:sz w:val="20"/>
          <w:szCs w:val="20"/>
        </w:rPr>
        <w:t>:</w:t>
      </w:r>
      <w:r>
        <w:rPr>
          <w:rFonts w:ascii="Verdana" w:hAnsi="Verdana"/>
          <w:b/>
          <w:sz w:val="20"/>
          <w:szCs w:val="20"/>
          <w:u w:val="single"/>
        </w:rPr>
        <w:t xml:space="preserve"> </w:t>
      </w:r>
      <w:r w:rsidR="00EF7351">
        <w:rPr>
          <w:rFonts w:ascii="Verdana" w:hAnsi="Verdana"/>
          <w:b/>
          <w:sz w:val="20"/>
          <w:szCs w:val="20"/>
          <w:u w:val="single"/>
        </w:rPr>
        <w:t>GDDKiA.O.WA.D-3.241</w:t>
      </w:r>
      <w:r w:rsidR="009A61BC">
        <w:rPr>
          <w:rFonts w:ascii="Verdana" w:hAnsi="Verdana"/>
          <w:b/>
          <w:sz w:val="20"/>
          <w:szCs w:val="20"/>
          <w:u w:val="single"/>
        </w:rPr>
        <w:t>4</w:t>
      </w:r>
      <w:r w:rsidR="00EF7351">
        <w:rPr>
          <w:rFonts w:ascii="Verdana" w:hAnsi="Verdana"/>
          <w:b/>
          <w:sz w:val="20"/>
          <w:szCs w:val="20"/>
          <w:u w:val="single"/>
        </w:rPr>
        <w:t>.</w:t>
      </w:r>
      <w:r w:rsidR="00442787">
        <w:rPr>
          <w:rFonts w:ascii="Verdana" w:hAnsi="Verdana"/>
          <w:b/>
          <w:sz w:val="20"/>
          <w:szCs w:val="20"/>
          <w:u w:val="single"/>
        </w:rPr>
        <w:t>76.2020</w:t>
      </w:r>
    </w:p>
    <w:p w:rsidR="00BA6147" w:rsidRDefault="00BA6147" w:rsidP="00BA6147">
      <w:pPr>
        <w:suppressAutoHyphens/>
        <w:jc w:val="center"/>
        <w:rPr>
          <w:rFonts w:ascii="Verdana" w:hAnsi="Verdana"/>
          <w:b/>
          <w:sz w:val="20"/>
          <w:szCs w:val="20"/>
          <w:u w:val="single"/>
        </w:rPr>
      </w:pPr>
    </w:p>
    <w:p w:rsidR="00F44936" w:rsidRPr="00C81CAF" w:rsidRDefault="00F44936" w:rsidP="00BA6147">
      <w:pPr>
        <w:suppressAutoHyphens/>
        <w:jc w:val="center"/>
        <w:rPr>
          <w:rFonts w:ascii="Verdana" w:hAnsi="Verdana" w:cs="Arial"/>
          <w:sz w:val="20"/>
          <w:szCs w:val="20"/>
        </w:rPr>
      </w:pPr>
      <w:r w:rsidRPr="00C81CAF">
        <w:rPr>
          <w:rFonts w:ascii="Verdana" w:hAnsi="Verdana" w:cs="Arial"/>
          <w:sz w:val="20"/>
          <w:szCs w:val="20"/>
        </w:rPr>
        <w:t xml:space="preserve">prowadzonego przez </w:t>
      </w:r>
    </w:p>
    <w:p w:rsidR="00F44936" w:rsidRPr="00C81CAF" w:rsidRDefault="00F44936" w:rsidP="003461A9">
      <w:pPr>
        <w:spacing w:before="120" w:after="120"/>
        <w:jc w:val="both"/>
        <w:rPr>
          <w:rFonts w:ascii="Verdana" w:hAnsi="Verdana" w:cs="Arial"/>
          <w:b/>
          <w:sz w:val="20"/>
          <w:szCs w:val="20"/>
        </w:rPr>
      </w:pPr>
      <w:r w:rsidRPr="00C81CAF">
        <w:rPr>
          <w:rFonts w:ascii="Verdana" w:hAnsi="Verdana" w:cs="Arial"/>
          <w:b/>
          <w:sz w:val="20"/>
          <w:szCs w:val="20"/>
        </w:rPr>
        <w:t xml:space="preserve">Generalną Dyrekcję Dróg Krajowych i Autostrad  </w:t>
      </w:r>
    </w:p>
    <w:p w:rsidR="00F44936" w:rsidRPr="00C81CAF" w:rsidRDefault="00F44936" w:rsidP="003461A9">
      <w:pPr>
        <w:spacing w:before="120" w:after="120"/>
        <w:jc w:val="both"/>
        <w:rPr>
          <w:rFonts w:ascii="Verdana" w:hAnsi="Verdana" w:cs="Arial"/>
          <w:b/>
          <w:sz w:val="20"/>
          <w:szCs w:val="20"/>
        </w:rPr>
      </w:pPr>
      <w:r w:rsidRPr="00C81CAF">
        <w:rPr>
          <w:rFonts w:ascii="Verdana" w:hAnsi="Verdana" w:cs="Arial"/>
          <w:b/>
          <w:sz w:val="20"/>
          <w:szCs w:val="20"/>
        </w:rPr>
        <w:t xml:space="preserve">Oddział w </w:t>
      </w:r>
      <w:r>
        <w:rPr>
          <w:rFonts w:ascii="Verdana" w:hAnsi="Verdana" w:cs="Arial"/>
          <w:b/>
          <w:sz w:val="20"/>
          <w:szCs w:val="20"/>
        </w:rPr>
        <w:t xml:space="preserve">Warszawie </w:t>
      </w:r>
    </w:p>
    <w:p w:rsidR="00F44936" w:rsidRPr="00C81CAF" w:rsidRDefault="00F44936" w:rsidP="003461A9">
      <w:pPr>
        <w:jc w:val="both"/>
        <w:rPr>
          <w:rFonts w:ascii="Verdana" w:hAnsi="Verdana" w:cs="Arial"/>
          <w:b/>
          <w:sz w:val="20"/>
          <w:szCs w:val="20"/>
        </w:rPr>
      </w:pPr>
      <w:r w:rsidRPr="00C81CAF">
        <w:rPr>
          <w:rFonts w:ascii="Verdana" w:hAnsi="Verdana" w:cs="Arial"/>
          <w:b/>
          <w:sz w:val="20"/>
          <w:szCs w:val="20"/>
        </w:rPr>
        <w:t>oświadczam, co następuje:</w:t>
      </w:r>
    </w:p>
    <w:p w:rsidR="00F44936" w:rsidRPr="00B41E2E" w:rsidRDefault="00F44936" w:rsidP="003461A9">
      <w:pPr>
        <w:jc w:val="both"/>
        <w:rPr>
          <w:rFonts w:ascii="Verdana" w:hAnsi="Verdana" w:cs="Arial"/>
          <w:b/>
          <w:sz w:val="10"/>
          <w:szCs w:val="10"/>
        </w:rPr>
      </w:pPr>
    </w:p>
    <w:p w:rsidR="00F44936" w:rsidRPr="00C81CAF" w:rsidRDefault="00F44936" w:rsidP="003461A9">
      <w:pPr>
        <w:shd w:val="clear" w:color="auto" w:fill="FFFFFF"/>
        <w:rPr>
          <w:rFonts w:ascii="Verdana" w:hAnsi="Verdana" w:cs="Arial"/>
          <w:b/>
          <w:sz w:val="20"/>
          <w:szCs w:val="20"/>
        </w:rPr>
      </w:pPr>
      <w:r w:rsidRPr="00C81CAF">
        <w:rPr>
          <w:rFonts w:ascii="Verdana" w:hAnsi="Verdana" w:cs="Arial"/>
          <w:b/>
          <w:sz w:val="20"/>
          <w:szCs w:val="20"/>
        </w:rPr>
        <w:t>OŚWIADCZENIA DOTYCZĄCE WYKONAWCY:</w:t>
      </w:r>
    </w:p>
    <w:p w:rsidR="00F44936" w:rsidRPr="00C81CAF" w:rsidRDefault="00F44936" w:rsidP="003461A9">
      <w:pPr>
        <w:jc w:val="both"/>
        <w:rPr>
          <w:rFonts w:ascii="Verdana" w:hAnsi="Verdana" w:cs="Arial"/>
          <w:sz w:val="20"/>
          <w:szCs w:val="20"/>
        </w:rPr>
      </w:pPr>
    </w:p>
    <w:p w:rsidR="00F44936" w:rsidRPr="005059C7" w:rsidRDefault="00F44936" w:rsidP="00A85BDF">
      <w:pPr>
        <w:pStyle w:val="Akapitzlist"/>
        <w:numPr>
          <w:ilvl w:val="0"/>
          <w:numId w:val="9"/>
        </w:numPr>
        <w:spacing w:line="240" w:lineRule="auto"/>
        <w:contextualSpacing/>
        <w:jc w:val="both"/>
        <w:rPr>
          <w:rFonts w:ascii="Verdana" w:hAnsi="Verdana"/>
          <w:sz w:val="20"/>
          <w:szCs w:val="20"/>
        </w:rPr>
      </w:pPr>
      <w:r w:rsidRPr="005059C7">
        <w:rPr>
          <w:rFonts w:ascii="Verdana" w:hAnsi="Verdana"/>
          <w:sz w:val="20"/>
          <w:szCs w:val="20"/>
        </w:rPr>
        <w:t xml:space="preserve">Oświadczam, że nie podlegam wykluczeniu z postępowania na podstawie </w:t>
      </w:r>
      <w:r w:rsidRPr="005059C7">
        <w:rPr>
          <w:rFonts w:ascii="Verdana" w:hAnsi="Verdana"/>
          <w:sz w:val="20"/>
          <w:szCs w:val="20"/>
        </w:rPr>
        <w:br/>
        <w:t xml:space="preserve">art. 24 ust 1 pkt 12-23 ustawy </w:t>
      </w:r>
      <w:proofErr w:type="spellStart"/>
      <w:r w:rsidRPr="005059C7">
        <w:rPr>
          <w:rFonts w:ascii="Verdana" w:hAnsi="Verdana"/>
          <w:sz w:val="20"/>
          <w:szCs w:val="20"/>
        </w:rPr>
        <w:t>Pzp</w:t>
      </w:r>
      <w:proofErr w:type="spellEnd"/>
      <w:r w:rsidRPr="005059C7">
        <w:rPr>
          <w:rFonts w:ascii="Verdana" w:hAnsi="Verdana"/>
          <w:sz w:val="20"/>
          <w:szCs w:val="20"/>
        </w:rPr>
        <w:t>.</w:t>
      </w:r>
    </w:p>
    <w:p w:rsidR="00F44936" w:rsidRDefault="00F44936" w:rsidP="00A85BDF">
      <w:pPr>
        <w:pStyle w:val="Akapitzlist"/>
        <w:numPr>
          <w:ilvl w:val="0"/>
          <w:numId w:val="9"/>
        </w:numPr>
        <w:spacing w:line="240" w:lineRule="auto"/>
        <w:contextualSpacing/>
        <w:jc w:val="both"/>
        <w:rPr>
          <w:rFonts w:ascii="Verdana" w:hAnsi="Verdana"/>
          <w:sz w:val="20"/>
          <w:szCs w:val="20"/>
        </w:rPr>
      </w:pPr>
      <w:r w:rsidRPr="005059C7">
        <w:rPr>
          <w:rFonts w:ascii="Verdana" w:hAnsi="Verdana"/>
          <w:sz w:val="20"/>
          <w:szCs w:val="20"/>
        </w:rPr>
        <w:t xml:space="preserve">Oświadczam, że nie podlegam wykluczeniu z postępowania na podstawie </w:t>
      </w:r>
      <w:r w:rsidRPr="005059C7">
        <w:rPr>
          <w:rFonts w:ascii="Verdana" w:hAnsi="Verdana"/>
          <w:sz w:val="20"/>
          <w:szCs w:val="20"/>
        </w:rPr>
        <w:br/>
        <w:t xml:space="preserve">art. 24 ust. 5  pkt </w:t>
      </w:r>
      <w:r w:rsidR="00485572" w:rsidRPr="005059C7">
        <w:rPr>
          <w:rFonts w:ascii="Verdana" w:hAnsi="Verdana"/>
          <w:sz w:val="20"/>
          <w:szCs w:val="20"/>
        </w:rPr>
        <w:t>1)</w:t>
      </w:r>
      <w:r w:rsidR="002536AA">
        <w:rPr>
          <w:rFonts w:ascii="Verdana" w:hAnsi="Verdana"/>
          <w:sz w:val="20"/>
          <w:szCs w:val="20"/>
        </w:rPr>
        <w:t xml:space="preserve">  </w:t>
      </w:r>
      <w:r w:rsidRPr="005059C7">
        <w:rPr>
          <w:rFonts w:ascii="Verdana" w:hAnsi="Verdana"/>
          <w:sz w:val="20"/>
          <w:szCs w:val="20"/>
        </w:rPr>
        <w:t xml:space="preserve"> ustawy </w:t>
      </w:r>
      <w:proofErr w:type="spellStart"/>
      <w:r w:rsidRPr="005059C7">
        <w:rPr>
          <w:rFonts w:ascii="Verdana" w:hAnsi="Verdana"/>
          <w:sz w:val="20"/>
          <w:szCs w:val="20"/>
        </w:rPr>
        <w:t>Pzp</w:t>
      </w:r>
      <w:proofErr w:type="spellEnd"/>
      <w:r w:rsidR="00AC5417">
        <w:rPr>
          <w:rFonts w:ascii="Verdana" w:hAnsi="Verdana"/>
          <w:sz w:val="20"/>
          <w:szCs w:val="20"/>
        </w:rPr>
        <w:t>.</w:t>
      </w:r>
    </w:p>
    <w:p w:rsidR="002536AA" w:rsidRDefault="002536AA" w:rsidP="002536AA">
      <w:pPr>
        <w:pStyle w:val="Akapitzlist"/>
        <w:numPr>
          <w:ilvl w:val="0"/>
          <w:numId w:val="9"/>
        </w:numPr>
        <w:spacing w:line="240" w:lineRule="auto"/>
        <w:contextualSpacing/>
        <w:jc w:val="both"/>
        <w:rPr>
          <w:rFonts w:ascii="Verdana" w:hAnsi="Verdana"/>
          <w:sz w:val="20"/>
          <w:szCs w:val="20"/>
        </w:rPr>
      </w:pPr>
      <w:r w:rsidRPr="005059C7">
        <w:rPr>
          <w:rFonts w:ascii="Verdana" w:hAnsi="Verdana"/>
          <w:sz w:val="20"/>
          <w:szCs w:val="20"/>
        </w:rPr>
        <w:t xml:space="preserve">Oświadczam, że nie podlegam wykluczeniu z postępowania na podstawie </w:t>
      </w:r>
      <w:r w:rsidRPr="005059C7">
        <w:rPr>
          <w:rFonts w:ascii="Verdana" w:hAnsi="Verdana"/>
          <w:sz w:val="20"/>
          <w:szCs w:val="20"/>
        </w:rPr>
        <w:br/>
        <w:t xml:space="preserve">art. 24 ust. 5  pkt </w:t>
      </w:r>
      <w:r>
        <w:rPr>
          <w:rFonts w:ascii="Verdana" w:hAnsi="Verdana"/>
          <w:sz w:val="20"/>
          <w:szCs w:val="20"/>
        </w:rPr>
        <w:t>4</w:t>
      </w:r>
      <w:r w:rsidRPr="005059C7">
        <w:rPr>
          <w:rFonts w:ascii="Verdana" w:hAnsi="Verdana"/>
          <w:sz w:val="20"/>
          <w:szCs w:val="20"/>
        </w:rPr>
        <w:t>)</w:t>
      </w:r>
      <w:r>
        <w:rPr>
          <w:rFonts w:ascii="Verdana" w:hAnsi="Verdana"/>
          <w:sz w:val="20"/>
          <w:szCs w:val="20"/>
        </w:rPr>
        <w:t xml:space="preserve"> </w:t>
      </w:r>
      <w:r w:rsidRPr="005059C7">
        <w:rPr>
          <w:rFonts w:ascii="Verdana" w:hAnsi="Verdana"/>
          <w:sz w:val="20"/>
          <w:szCs w:val="20"/>
        </w:rPr>
        <w:t xml:space="preserve"> ustawy </w:t>
      </w:r>
      <w:proofErr w:type="spellStart"/>
      <w:r w:rsidRPr="005059C7">
        <w:rPr>
          <w:rFonts w:ascii="Verdana" w:hAnsi="Verdana"/>
          <w:sz w:val="20"/>
          <w:szCs w:val="20"/>
        </w:rPr>
        <w:t>Pzp</w:t>
      </w:r>
      <w:proofErr w:type="spellEnd"/>
      <w:r>
        <w:rPr>
          <w:rFonts w:ascii="Verdana" w:hAnsi="Verdana"/>
          <w:sz w:val="20"/>
          <w:szCs w:val="20"/>
        </w:rPr>
        <w:t>.</w:t>
      </w:r>
    </w:p>
    <w:p w:rsidR="002536AA" w:rsidRDefault="002536AA" w:rsidP="00421E2E">
      <w:pPr>
        <w:pStyle w:val="Akapitzlist"/>
        <w:spacing w:line="240" w:lineRule="auto"/>
        <w:contextualSpacing/>
        <w:jc w:val="both"/>
        <w:rPr>
          <w:rFonts w:ascii="Verdana" w:hAnsi="Verdana"/>
          <w:sz w:val="20"/>
          <w:szCs w:val="20"/>
        </w:rPr>
      </w:pPr>
    </w:p>
    <w:p w:rsidR="002536AA" w:rsidRPr="005059C7" w:rsidRDefault="002536AA" w:rsidP="005E2B24">
      <w:pPr>
        <w:pStyle w:val="Akapitzlist"/>
        <w:spacing w:line="240" w:lineRule="auto"/>
        <w:contextualSpacing/>
        <w:jc w:val="both"/>
        <w:rPr>
          <w:rFonts w:ascii="Verdana" w:hAnsi="Verdana"/>
          <w:sz w:val="20"/>
          <w:szCs w:val="20"/>
        </w:rPr>
      </w:pPr>
    </w:p>
    <w:p w:rsidR="00F44936" w:rsidRDefault="00F44936" w:rsidP="0006139D">
      <w:pPr>
        <w:spacing w:before="120"/>
        <w:rPr>
          <w:rFonts w:ascii="Verdana" w:hAnsi="Verdana" w:cs="Courier New"/>
          <w:sz w:val="20"/>
          <w:szCs w:val="20"/>
        </w:rPr>
      </w:pPr>
      <w:r w:rsidRPr="00C81CAF">
        <w:rPr>
          <w:rFonts w:ascii="Verdana" w:hAnsi="Verdana" w:cs="Courier New"/>
          <w:sz w:val="20"/>
          <w:szCs w:val="20"/>
        </w:rPr>
        <w:t>_____</w:t>
      </w:r>
      <w:r w:rsidR="00411FF6">
        <w:rPr>
          <w:rFonts w:ascii="Verdana" w:hAnsi="Verdana" w:cs="Courier New"/>
          <w:sz w:val="20"/>
          <w:szCs w:val="20"/>
        </w:rPr>
        <w:t xml:space="preserve">____________ dnia ____ ____ </w:t>
      </w:r>
      <w:r w:rsidR="0091533C">
        <w:rPr>
          <w:rFonts w:ascii="Verdana" w:hAnsi="Verdana" w:cs="Courier New"/>
          <w:sz w:val="20"/>
          <w:szCs w:val="20"/>
        </w:rPr>
        <w:t>___</w:t>
      </w:r>
      <w:r w:rsidRPr="00C81CAF">
        <w:rPr>
          <w:rFonts w:ascii="Verdana" w:hAnsi="Verdana" w:cs="Courier New"/>
          <w:sz w:val="20"/>
          <w:szCs w:val="20"/>
        </w:rPr>
        <w:t>roku</w:t>
      </w:r>
    </w:p>
    <w:p w:rsidR="00F44936" w:rsidRPr="00C81CAF" w:rsidRDefault="00F44936" w:rsidP="003461A9">
      <w:pPr>
        <w:spacing w:before="120"/>
        <w:ind w:firstLine="5220"/>
        <w:jc w:val="center"/>
        <w:rPr>
          <w:rFonts w:ascii="Verdana" w:hAnsi="Verdana" w:cs="Courier New"/>
          <w:i/>
          <w:sz w:val="20"/>
          <w:szCs w:val="20"/>
        </w:rPr>
      </w:pPr>
      <w:r w:rsidRPr="00C81CAF">
        <w:rPr>
          <w:rFonts w:ascii="Verdana" w:hAnsi="Verdana" w:cs="Courier New"/>
          <w:i/>
          <w:sz w:val="20"/>
          <w:szCs w:val="20"/>
        </w:rPr>
        <w:lastRenderedPageBreak/>
        <w:t>______________________________</w:t>
      </w:r>
    </w:p>
    <w:p w:rsidR="00F44936" w:rsidRPr="00C81CAF" w:rsidRDefault="00F44936" w:rsidP="003461A9">
      <w:pPr>
        <w:spacing w:before="120"/>
        <w:ind w:firstLine="4500"/>
        <w:jc w:val="center"/>
        <w:rPr>
          <w:rFonts w:ascii="Verdana" w:hAnsi="Verdana"/>
          <w:i/>
          <w:sz w:val="16"/>
          <w:szCs w:val="16"/>
        </w:rPr>
      </w:pPr>
      <w:r w:rsidRPr="00C81CAF">
        <w:rPr>
          <w:rFonts w:ascii="Verdana" w:hAnsi="Verdana"/>
          <w:i/>
        </w:rPr>
        <w:t xml:space="preserve">         </w:t>
      </w:r>
      <w:r w:rsidRPr="00C81CAF">
        <w:rPr>
          <w:rFonts w:ascii="Verdana" w:hAnsi="Verdana"/>
          <w:i/>
          <w:sz w:val="16"/>
          <w:szCs w:val="16"/>
        </w:rPr>
        <w:t xml:space="preserve">         (podpis(y) Wykonawcy/Pełnomocnika)</w:t>
      </w:r>
    </w:p>
    <w:p w:rsidR="00F44936" w:rsidRPr="00C81CAF" w:rsidRDefault="00F44936" w:rsidP="003461A9">
      <w:pPr>
        <w:spacing w:before="120"/>
        <w:ind w:firstLine="4500"/>
        <w:jc w:val="center"/>
        <w:rPr>
          <w:rFonts w:ascii="Verdana" w:hAnsi="Verdana" w:cs="Courier New"/>
          <w:i/>
          <w:sz w:val="20"/>
          <w:szCs w:val="20"/>
        </w:rPr>
      </w:pPr>
    </w:p>
    <w:p w:rsidR="00F44936" w:rsidRPr="00C81CAF" w:rsidRDefault="00F44936" w:rsidP="003461A9">
      <w:pPr>
        <w:ind w:right="-142"/>
        <w:jc w:val="both"/>
        <w:rPr>
          <w:rFonts w:ascii="Verdana" w:hAnsi="Verdana"/>
          <w:i/>
          <w:sz w:val="16"/>
          <w:szCs w:val="16"/>
        </w:rPr>
      </w:pPr>
    </w:p>
    <w:p w:rsidR="009A61BC" w:rsidRDefault="009A61BC" w:rsidP="003461A9">
      <w:pPr>
        <w:jc w:val="both"/>
        <w:rPr>
          <w:rFonts w:ascii="Verdana" w:hAnsi="Verdana" w:cs="Arial"/>
          <w:sz w:val="20"/>
          <w:szCs w:val="20"/>
        </w:rPr>
      </w:pPr>
    </w:p>
    <w:p w:rsidR="00F44936" w:rsidRPr="00C81CAF" w:rsidRDefault="00F44936" w:rsidP="003461A9">
      <w:pPr>
        <w:jc w:val="both"/>
        <w:rPr>
          <w:rFonts w:ascii="Verdana" w:hAnsi="Verdana" w:cs="Arial"/>
          <w:sz w:val="20"/>
          <w:szCs w:val="20"/>
        </w:rPr>
      </w:pPr>
      <w:r w:rsidRPr="00C81CAF">
        <w:rPr>
          <w:rFonts w:ascii="Verdana" w:hAnsi="Verdana" w:cs="Arial"/>
          <w:sz w:val="20"/>
          <w:szCs w:val="20"/>
        </w:rPr>
        <w:t xml:space="preserve">Oświadczam, że zachodzą w stosunku do mnie podstawy wykluczenia z postępowania na podstawie art. …………. ustawy </w:t>
      </w:r>
      <w:proofErr w:type="spellStart"/>
      <w:r w:rsidRPr="00C81CAF">
        <w:rPr>
          <w:rFonts w:ascii="Verdana" w:hAnsi="Verdana" w:cs="Arial"/>
          <w:sz w:val="20"/>
          <w:szCs w:val="20"/>
        </w:rPr>
        <w:t>Pzp</w:t>
      </w:r>
      <w:proofErr w:type="spellEnd"/>
      <w:r w:rsidRPr="00C81CAF">
        <w:rPr>
          <w:rFonts w:ascii="Verdana" w:hAnsi="Verdana" w:cs="Arial"/>
          <w:sz w:val="20"/>
          <w:szCs w:val="20"/>
        </w:rPr>
        <w:t xml:space="preserve"> </w:t>
      </w:r>
      <w:r w:rsidRPr="00C81CAF">
        <w:rPr>
          <w:rFonts w:ascii="Verdana" w:hAnsi="Verdana" w:cs="Arial"/>
          <w:i/>
          <w:sz w:val="16"/>
          <w:szCs w:val="16"/>
        </w:rPr>
        <w:t>(podać mającą zastosowanie podstawę wykluczenia spośród wymienionych w art. 24 ust. 1 pkt 13-14, 16-20</w:t>
      </w:r>
      <w:r w:rsidR="002536AA">
        <w:rPr>
          <w:rFonts w:ascii="Verdana" w:hAnsi="Verdana" w:cs="Arial"/>
          <w:i/>
          <w:sz w:val="16"/>
          <w:szCs w:val="16"/>
        </w:rPr>
        <w:t>,  ust 5  pkt 1, pkt 4)</w:t>
      </w:r>
      <w:r w:rsidRPr="00C81CAF">
        <w:rPr>
          <w:rFonts w:ascii="Verdana" w:hAnsi="Verdana" w:cs="Arial"/>
          <w:i/>
          <w:sz w:val="16"/>
          <w:szCs w:val="16"/>
        </w:rPr>
        <w:t>).</w:t>
      </w:r>
      <w:r w:rsidRPr="00C81CAF">
        <w:rPr>
          <w:rFonts w:ascii="Verdana" w:hAnsi="Verdana" w:cs="Arial"/>
          <w:sz w:val="20"/>
          <w:szCs w:val="20"/>
        </w:rPr>
        <w:t xml:space="preserve"> Jednocześnie oświadczam, że w związku z ww. okolicznością, na podstawie art. 24 ust. 8 ustawy </w:t>
      </w:r>
      <w:proofErr w:type="spellStart"/>
      <w:r w:rsidRPr="00C81CAF">
        <w:rPr>
          <w:rFonts w:ascii="Verdana" w:hAnsi="Verdana" w:cs="Arial"/>
          <w:sz w:val="20"/>
          <w:szCs w:val="20"/>
        </w:rPr>
        <w:t>Pzp</w:t>
      </w:r>
      <w:proofErr w:type="spellEnd"/>
      <w:r w:rsidRPr="00C81CAF">
        <w:rPr>
          <w:rFonts w:ascii="Verdana" w:hAnsi="Verdana" w:cs="Arial"/>
          <w:sz w:val="20"/>
          <w:szCs w:val="20"/>
        </w:rPr>
        <w:t xml:space="preserve"> podjąłem następujące środki naprawcze: </w:t>
      </w:r>
    </w:p>
    <w:p w:rsidR="00F44936" w:rsidRPr="00C81CAF" w:rsidRDefault="00F44936" w:rsidP="003461A9">
      <w:pPr>
        <w:jc w:val="both"/>
        <w:rPr>
          <w:rFonts w:ascii="Verdana" w:hAnsi="Verdana" w:cs="Arial"/>
          <w:sz w:val="21"/>
          <w:szCs w:val="21"/>
        </w:rPr>
      </w:pPr>
      <w:r w:rsidRPr="00C81CAF">
        <w:rPr>
          <w:rFonts w:ascii="Verdana" w:hAnsi="Verdana" w:cs="Arial"/>
          <w:sz w:val="21"/>
          <w:szCs w:val="21"/>
        </w:rPr>
        <w:t>……………………………………………………………………………………………………………</w:t>
      </w:r>
      <w:r>
        <w:rPr>
          <w:rFonts w:ascii="Verdana" w:hAnsi="Verdana" w:cs="Arial"/>
          <w:sz w:val="21"/>
          <w:szCs w:val="21"/>
        </w:rPr>
        <w:t>……………………..…….</w:t>
      </w:r>
    </w:p>
    <w:p w:rsidR="00F44936" w:rsidRPr="00C81CAF" w:rsidRDefault="00F44936" w:rsidP="003461A9">
      <w:pPr>
        <w:jc w:val="both"/>
        <w:rPr>
          <w:rFonts w:ascii="Verdana" w:hAnsi="Verdana" w:cs="Arial"/>
          <w:sz w:val="21"/>
          <w:szCs w:val="21"/>
        </w:rPr>
      </w:pPr>
      <w:r w:rsidRPr="00C81CAF">
        <w:rPr>
          <w:rFonts w:ascii="Verdana" w:hAnsi="Verdana" w:cs="Arial"/>
          <w:sz w:val="20"/>
          <w:szCs w:val="20"/>
        </w:rPr>
        <w:t>…………………………………………………………………………………………..…………………...........…………………………………………………………………………………………………………………………….…</w:t>
      </w:r>
      <w:r>
        <w:rPr>
          <w:rFonts w:ascii="Verdana" w:hAnsi="Verdana" w:cs="Arial"/>
          <w:sz w:val="20"/>
          <w:szCs w:val="20"/>
        </w:rPr>
        <w:t>……………………………………</w:t>
      </w:r>
    </w:p>
    <w:p w:rsidR="00B41E2E" w:rsidRDefault="00B41E2E" w:rsidP="0006139D">
      <w:pPr>
        <w:spacing w:before="120"/>
        <w:rPr>
          <w:rFonts w:ascii="Verdana" w:hAnsi="Verdana" w:cs="Courier New"/>
          <w:sz w:val="20"/>
          <w:szCs w:val="20"/>
        </w:rPr>
      </w:pPr>
    </w:p>
    <w:p w:rsidR="00F44936" w:rsidRDefault="00F44936" w:rsidP="0006139D">
      <w:pPr>
        <w:spacing w:before="120"/>
        <w:rPr>
          <w:rFonts w:ascii="Verdana" w:hAnsi="Verdana" w:cs="Courier New"/>
          <w:sz w:val="20"/>
          <w:szCs w:val="20"/>
        </w:rPr>
      </w:pPr>
      <w:r w:rsidRPr="00C81CAF">
        <w:rPr>
          <w:rFonts w:ascii="Verdana" w:hAnsi="Verdana" w:cs="Courier New"/>
          <w:sz w:val="20"/>
          <w:szCs w:val="20"/>
        </w:rPr>
        <w:t>___</w:t>
      </w:r>
      <w:r w:rsidR="00411FF6">
        <w:rPr>
          <w:rFonts w:ascii="Verdana" w:hAnsi="Verdana" w:cs="Courier New"/>
          <w:sz w:val="20"/>
          <w:szCs w:val="20"/>
        </w:rPr>
        <w:t xml:space="preserve">______________ dnia ___ ___ </w:t>
      </w:r>
      <w:r w:rsidR="0091533C">
        <w:rPr>
          <w:rFonts w:ascii="Verdana" w:hAnsi="Verdana" w:cs="Courier New"/>
          <w:sz w:val="20"/>
          <w:szCs w:val="20"/>
        </w:rPr>
        <w:t>___</w:t>
      </w:r>
      <w:r w:rsidR="0091533C" w:rsidRPr="00C81CAF">
        <w:rPr>
          <w:rFonts w:ascii="Verdana" w:hAnsi="Verdana" w:cs="Courier New"/>
          <w:sz w:val="20"/>
          <w:szCs w:val="20"/>
        </w:rPr>
        <w:t xml:space="preserve"> </w:t>
      </w:r>
      <w:r w:rsidRPr="00C81CAF">
        <w:rPr>
          <w:rFonts w:ascii="Verdana" w:hAnsi="Verdana" w:cs="Courier New"/>
          <w:sz w:val="20"/>
          <w:szCs w:val="20"/>
        </w:rPr>
        <w:t>roku</w:t>
      </w:r>
    </w:p>
    <w:p w:rsidR="00F44936" w:rsidRPr="00C81CAF" w:rsidRDefault="00F44936" w:rsidP="003461A9">
      <w:pPr>
        <w:spacing w:before="120"/>
        <w:rPr>
          <w:rFonts w:ascii="Verdana" w:hAnsi="Verdana" w:cs="Courier New"/>
          <w:sz w:val="20"/>
          <w:szCs w:val="20"/>
        </w:rPr>
      </w:pPr>
    </w:p>
    <w:p w:rsidR="00F44936" w:rsidRPr="00C81CAF" w:rsidRDefault="00F44936" w:rsidP="003461A9">
      <w:pPr>
        <w:spacing w:before="120"/>
        <w:ind w:firstLine="5220"/>
        <w:jc w:val="center"/>
        <w:rPr>
          <w:rFonts w:ascii="Verdana" w:hAnsi="Verdana" w:cs="Courier New"/>
          <w:i/>
          <w:sz w:val="20"/>
          <w:szCs w:val="20"/>
        </w:rPr>
      </w:pPr>
      <w:r w:rsidRPr="00C81CAF">
        <w:rPr>
          <w:rFonts w:ascii="Verdana" w:hAnsi="Verdana" w:cs="Courier New"/>
          <w:i/>
          <w:sz w:val="20"/>
          <w:szCs w:val="20"/>
        </w:rPr>
        <w:t>______________________________</w:t>
      </w:r>
    </w:p>
    <w:p w:rsidR="00F44936" w:rsidRPr="00C81CAF" w:rsidRDefault="00F44936" w:rsidP="003461A9">
      <w:pPr>
        <w:spacing w:before="120"/>
        <w:ind w:firstLine="4500"/>
        <w:jc w:val="center"/>
        <w:rPr>
          <w:rFonts w:ascii="Verdana" w:hAnsi="Verdana"/>
          <w:i/>
          <w:sz w:val="16"/>
          <w:szCs w:val="16"/>
        </w:rPr>
      </w:pPr>
      <w:r w:rsidRPr="00C81CAF">
        <w:rPr>
          <w:rFonts w:ascii="Verdana" w:hAnsi="Verdana"/>
          <w:i/>
          <w:sz w:val="16"/>
          <w:szCs w:val="16"/>
        </w:rPr>
        <w:t xml:space="preserve">         (podpis(y) Wykonawcy/Pełnomocnika)</w:t>
      </w:r>
    </w:p>
    <w:p w:rsidR="00F44936" w:rsidRPr="00C81CAF" w:rsidRDefault="00F44936" w:rsidP="003461A9">
      <w:pPr>
        <w:ind w:right="-142"/>
        <w:jc w:val="both"/>
        <w:rPr>
          <w:rFonts w:ascii="Verdana" w:hAnsi="Verdana"/>
          <w:i/>
          <w:sz w:val="16"/>
          <w:szCs w:val="16"/>
        </w:rPr>
      </w:pPr>
    </w:p>
    <w:p w:rsidR="00F44936" w:rsidRPr="00C81CAF" w:rsidRDefault="00F44936" w:rsidP="003461A9">
      <w:pPr>
        <w:contextualSpacing/>
        <w:rPr>
          <w:rFonts w:ascii="Verdana" w:hAnsi="Verdana" w:cs="Arial"/>
          <w:b/>
          <w:sz w:val="21"/>
          <w:szCs w:val="21"/>
        </w:rPr>
      </w:pPr>
    </w:p>
    <w:p w:rsidR="00F44936" w:rsidRPr="00C81CAF" w:rsidRDefault="00F44936" w:rsidP="003461A9">
      <w:pPr>
        <w:shd w:val="clear" w:color="auto" w:fill="FFFFFF"/>
        <w:jc w:val="both"/>
        <w:rPr>
          <w:rFonts w:ascii="Verdana" w:hAnsi="Verdana" w:cs="Arial"/>
          <w:b/>
          <w:sz w:val="20"/>
          <w:szCs w:val="20"/>
        </w:rPr>
      </w:pPr>
      <w:r w:rsidRPr="00C81CAF">
        <w:rPr>
          <w:rFonts w:ascii="Verdana" w:hAnsi="Verdana" w:cs="Arial"/>
          <w:b/>
          <w:sz w:val="20"/>
          <w:szCs w:val="20"/>
        </w:rPr>
        <w:t>OŚWIADCZENIE DOTYCZĄCE PODMIOTU, NA KTÓREGO ZASOBY POWOŁUJE SIĘ WYKONAWCA:</w:t>
      </w:r>
    </w:p>
    <w:p w:rsidR="00F44936" w:rsidRPr="00C81CAF" w:rsidRDefault="00F44936" w:rsidP="003461A9">
      <w:pPr>
        <w:jc w:val="both"/>
        <w:rPr>
          <w:rFonts w:ascii="Verdana" w:hAnsi="Verdana" w:cs="Arial"/>
          <w:b/>
          <w:sz w:val="20"/>
          <w:szCs w:val="20"/>
        </w:rPr>
      </w:pPr>
    </w:p>
    <w:p w:rsidR="00F44936" w:rsidRPr="00C81CAF" w:rsidRDefault="00F44936" w:rsidP="003461A9">
      <w:pPr>
        <w:jc w:val="both"/>
        <w:rPr>
          <w:rFonts w:ascii="Verdana" w:hAnsi="Verdana" w:cs="Arial"/>
          <w:i/>
          <w:sz w:val="20"/>
          <w:szCs w:val="20"/>
        </w:rPr>
      </w:pPr>
      <w:r w:rsidRPr="00C81CAF">
        <w:rPr>
          <w:rFonts w:ascii="Verdana" w:hAnsi="Verdana" w:cs="Arial"/>
          <w:sz w:val="20"/>
          <w:szCs w:val="20"/>
        </w:rPr>
        <w:t>Oświadczam, że następujący/e podmiot/y, na którego/</w:t>
      </w:r>
      <w:proofErr w:type="spellStart"/>
      <w:r w:rsidRPr="00C81CAF">
        <w:rPr>
          <w:rFonts w:ascii="Verdana" w:hAnsi="Verdana" w:cs="Arial"/>
          <w:sz w:val="20"/>
          <w:szCs w:val="20"/>
        </w:rPr>
        <w:t>ych</w:t>
      </w:r>
      <w:proofErr w:type="spellEnd"/>
      <w:r w:rsidRPr="00C81CAF">
        <w:rPr>
          <w:rFonts w:ascii="Verdana" w:hAnsi="Verdana" w:cs="Arial"/>
          <w:sz w:val="20"/>
          <w:szCs w:val="20"/>
        </w:rPr>
        <w:t xml:space="preserve"> zasoby powołuję się </w:t>
      </w:r>
      <w:r w:rsidRPr="00C81CAF">
        <w:rPr>
          <w:rFonts w:ascii="Verdana" w:hAnsi="Verdana" w:cs="Arial"/>
          <w:sz w:val="20"/>
          <w:szCs w:val="20"/>
        </w:rPr>
        <w:br/>
        <w:t>w niniejszym postępowaniu, tj.:</w:t>
      </w:r>
      <w:r w:rsidRPr="007C59E8">
        <w:rPr>
          <w:rFonts w:ascii="Verdana" w:hAnsi="Verdana" w:cs="Arial"/>
          <w:sz w:val="20"/>
          <w:szCs w:val="20"/>
        </w:rPr>
        <w:t xml:space="preserve"> </w:t>
      </w:r>
      <w:r w:rsidRPr="00C81CAF">
        <w:rPr>
          <w:rFonts w:ascii="Verdana" w:hAnsi="Verdana" w:cs="Arial"/>
          <w:sz w:val="20"/>
          <w:szCs w:val="20"/>
        </w:rPr>
        <w:t xml:space="preserve">……………………………………………………………….……………………… </w:t>
      </w:r>
      <w:r w:rsidRPr="00C81CAF">
        <w:rPr>
          <w:rFonts w:ascii="Verdana" w:hAnsi="Verdana" w:cs="Arial"/>
          <w:i/>
          <w:sz w:val="16"/>
          <w:szCs w:val="16"/>
        </w:rPr>
        <w:t>(podać pełną nazwę/firmę, adres, a takż</w:t>
      </w:r>
      <w:r w:rsidR="00FD3092">
        <w:rPr>
          <w:rFonts w:ascii="Verdana" w:hAnsi="Verdana" w:cs="Arial"/>
          <w:i/>
          <w:sz w:val="16"/>
          <w:szCs w:val="16"/>
        </w:rPr>
        <w:t>e w zależności od podmiotu: NIP</w:t>
      </w:r>
      <w:r w:rsidRPr="00C81CAF">
        <w:rPr>
          <w:rFonts w:ascii="Verdana" w:hAnsi="Verdana" w:cs="Arial"/>
          <w:i/>
          <w:sz w:val="16"/>
          <w:szCs w:val="16"/>
        </w:rPr>
        <w:t>, KRS/</w:t>
      </w:r>
      <w:proofErr w:type="spellStart"/>
      <w:r w:rsidRPr="00C81CAF">
        <w:rPr>
          <w:rFonts w:ascii="Verdana" w:hAnsi="Verdana" w:cs="Arial"/>
          <w:i/>
          <w:sz w:val="16"/>
          <w:szCs w:val="16"/>
        </w:rPr>
        <w:t>CEiDG</w:t>
      </w:r>
      <w:proofErr w:type="spellEnd"/>
      <w:r w:rsidRPr="00C81CAF">
        <w:rPr>
          <w:rFonts w:ascii="Verdana" w:hAnsi="Verdana" w:cs="Arial"/>
          <w:i/>
          <w:sz w:val="16"/>
          <w:szCs w:val="16"/>
        </w:rPr>
        <w:t>)</w:t>
      </w:r>
      <w:r w:rsidRPr="00C81CAF">
        <w:rPr>
          <w:rFonts w:ascii="Verdana" w:hAnsi="Verdana" w:cs="Arial"/>
          <w:i/>
          <w:sz w:val="20"/>
          <w:szCs w:val="20"/>
        </w:rPr>
        <w:t xml:space="preserve"> </w:t>
      </w:r>
      <w:r w:rsidRPr="00C81CAF">
        <w:rPr>
          <w:rFonts w:ascii="Verdana" w:hAnsi="Verdana" w:cs="Arial"/>
          <w:sz w:val="20"/>
          <w:szCs w:val="20"/>
        </w:rPr>
        <w:t>nie podlega/ją</w:t>
      </w:r>
      <w:r w:rsidRPr="00C81CAF">
        <w:rPr>
          <w:rFonts w:ascii="Verdana" w:hAnsi="Verdana" w:cs="Arial"/>
          <w:sz w:val="21"/>
          <w:szCs w:val="21"/>
        </w:rPr>
        <w:t xml:space="preserve"> </w:t>
      </w:r>
      <w:r w:rsidRPr="00C81CAF">
        <w:rPr>
          <w:rFonts w:ascii="Verdana" w:hAnsi="Verdana" w:cs="Arial"/>
          <w:sz w:val="20"/>
          <w:szCs w:val="20"/>
        </w:rPr>
        <w:t>wykluczeniu z postępowania o udzielenie zamówienia.</w:t>
      </w:r>
    </w:p>
    <w:p w:rsidR="00B41E2E" w:rsidRDefault="00B41E2E" w:rsidP="0006139D">
      <w:pPr>
        <w:spacing w:before="120"/>
        <w:rPr>
          <w:rFonts w:ascii="Verdana" w:hAnsi="Verdana" w:cs="Courier New"/>
          <w:sz w:val="20"/>
          <w:szCs w:val="20"/>
        </w:rPr>
      </w:pPr>
    </w:p>
    <w:p w:rsidR="00F44936" w:rsidRPr="00C81CAF" w:rsidRDefault="00F44936" w:rsidP="0006139D">
      <w:pPr>
        <w:spacing w:before="120"/>
        <w:rPr>
          <w:rFonts w:ascii="Verdana" w:hAnsi="Verdana" w:cs="Courier New"/>
          <w:sz w:val="20"/>
          <w:szCs w:val="20"/>
        </w:rPr>
      </w:pPr>
      <w:r w:rsidRPr="00C81CAF">
        <w:rPr>
          <w:rFonts w:ascii="Verdana" w:hAnsi="Verdana" w:cs="Courier New"/>
          <w:sz w:val="20"/>
          <w:szCs w:val="20"/>
        </w:rPr>
        <w:t>___</w:t>
      </w:r>
      <w:r w:rsidR="00411FF6">
        <w:rPr>
          <w:rFonts w:ascii="Verdana" w:hAnsi="Verdana" w:cs="Courier New"/>
          <w:sz w:val="20"/>
          <w:szCs w:val="20"/>
        </w:rPr>
        <w:t xml:space="preserve">______________ dnia ___ ___ </w:t>
      </w:r>
      <w:r w:rsidR="0091533C">
        <w:rPr>
          <w:rFonts w:ascii="Verdana" w:hAnsi="Verdana" w:cs="Courier New"/>
          <w:sz w:val="20"/>
          <w:szCs w:val="20"/>
        </w:rPr>
        <w:t>____</w:t>
      </w:r>
      <w:r w:rsidR="0091533C" w:rsidRPr="00C81CAF">
        <w:rPr>
          <w:rFonts w:ascii="Verdana" w:hAnsi="Verdana" w:cs="Courier New"/>
          <w:sz w:val="20"/>
          <w:szCs w:val="20"/>
        </w:rPr>
        <w:t xml:space="preserve"> </w:t>
      </w:r>
      <w:r w:rsidRPr="00C81CAF">
        <w:rPr>
          <w:rFonts w:ascii="Verdana" w:hAnsi="Verdana" w:cs="Courier New"/>
          <w:sz w:val="20"/>
          <w:szCs w:val="20"/>
        </w:rPr>
        <w:t>roku</w:t>
      </w:r>
    </w:p>
    <w:p w:rsidR="00F44936" w:rsidRPr="00C81CAF" w:rsidRDefault="00F44936" w:rsidP="003461A9">
      <w:pPr>
        <w:spacing w:before="120"/>
        <w:ind w:firstLine="5220"/>
        <w:jc w:val="center"/>
        <w:rPr>
          <w:rFonts w:ascii="Verdana" w:hAnsi="Verdana" w:cs="Courier New"/>
          <w:i/>
          <w:sz w:val="20"/>
          <w:szCs w:val="20"/>
        </w:rPr>
      </w:pPr>
      <w:r w:rsidRPr="00C81CAF">
        <w:rPr>
          <w:rFonts w:ascii="Verdana" w:hAnsi="Verdana" w:cs="Courier New"/>
          <w:i/>
          <w:sz w:val="20"/>
          <w:szCs w:val="20"/>
        </w:rPr>
        <w:t>______________________________</w:t>
      </w:r>
    </w:p>
    <w:p w:rsidR="00F44936" w:rsidRPr="00EF7351" w:rsidRDefault="00F44936" w:rsidP="00EF7351">
      <w:pPr>
        <w:spacing w:before="120"/>
        <w:ind w:firstLine="4500"/>
        <w:jc w:val="center"/>
        <w:rPr>
          <w:rFonts w:ascii="Verdana" w:hAnsi="Verdana"/>
          <w:i/>
          <w:sz w:val="16"/>
          <w:szCs w:val="16"/>
        </w:rPr>
      </w:pPr>
      <w:r w:rsidRPr="00C81CAF">
        <w:rPr>
          <w:rFonts w:ascii="Verdana" w:hAnsi="Verdana"/>
          <w:i/>
          <w:sz w:val="16"/>
          <w:szCs w:val="16"/>
        </w:rPr>
        <w:t xml:space="preserve">         (podpi</w:t>
      </w:r>
      <w:r w:rsidR="00EF7351">
        <w:rPr>
          <w:rFonts w:ascii="Verdana" w:hAnsi="Verdana"/>
          <w:i/>
          <w:sz w:val="16"/>
          <w:szCs w:val="16"/>
        </w:rPr>
        <w:t>s(y) Wykonawcy/Pełnomocnika)</w:t>
      </w:r>
    </w:p>
    <w:p w:rsidR="00F44936" w:rsidRPr="00C81CAF" w:rsidRDefault="00F44936" w:rsidP="003461A9">
      <w:pPr>
        <w:jc w:val="both"/>
        <w:rPr>
          <w:rFonts w:ascii="Verdana" w:hAnsi="Verdana" w:cs="Arial"/>
          <w:i/>
        </w:rPr>
      </w:pPr>
    </w:p>
    <w:p w:rsidR="00F44936" w:rsidRPr="00C81CAF" w:rsidRDefault="00F44936" w:rsidP="003461A9">
      <w:pPr>
        <w:shd w:val="clear" w:color="auto" w:fill="FFFFFF"/>
        <w:jc w:val="both"/>
        <w:rPr>
          <w:rFonts w:ascii="Verdana" w:hAnsi="Verdana" w:cs="Arial"/>
          <w:b/>
          <w:sz w:val="20"/>
          <w:szCs w:val="20"/>
        </w:rPr>
      </w:pPr>
      <w:r w:rsidRPr="00C81CAF">
        <w:rPr>
          <w:rFonts w:ascii="Verdana" w:hAnsi="Verdana" w:cs="Arial"/>
          <w:b/>
          <w:sz w:val="20"/>
          <w:szCs w:val="20"/>
        </w:rPr>
        <w:t>OŚWIADCZENIE DOTYCZĄCE PODANYCH INFORMACJI:</w:t>
      </w:r>
    </w:p>
    <w:p w:rsidR="00F44936" w:rsidRPr="00C81CAF" w:rsidRDefault="00F44936" w:rsidP="003461A9">
      <w:pPr>
        <w:jc w:val="both"/>
        <w:rPr>
          <w:rFonts w:ascii="Verdana" w:hAnsi="Verdana" w:cs="Arial"/>
          <w:b/>
          <w:sz w:val="20"/>
          <w:szCs w:val="20"/>
        </w:rPr>
      </w:pPr>
    </w:p>
    <w:p w:rsidR="00F44936" w:rsidRPr="00C81CAF" w:rsidRDefault="00F44936" w:rsidP="003461A9">
      <w:pPr>
        <w:jc w:val="both"/>
        <w:rPr>
          <w:rFonts w:ascii="Verdana" w:hAnsi="Verdana" w:cs="Arial"/>
          <w:sz w:val="20"/>
          <w:szCs w:val="20"/>
        </w:rPr>
      </w:pPr>
      <w:r w:rsidRPr="00C81CAF">
        <w:rPr>
          <w:rFonts w:ascii="Verdana" w:hAnsi="Verdana" w:cs="Arial"/>
          <w:sz w:val="20"/>
          <w:szCs w:val="20"/>
        </w:rPr>
        <w:t xml:space="preserve">Oświadczam, że wszystkie informacje podane w powyższych oświadczeniach są aktualne </w:t>
      </w:r>
      <w:r w:rsidRPr="00C81CAF">
        <w:rPr>
          <w:rFonts w:ascii="Verdana" w:hAnsi="Verdana" w:cs="Arial"/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</w:p>
    <w:p w:rsidR="00B41E2E" w:rsidRDefault="00B41E2E" w:rsidP="0006139D">
      <w:pPr>
        <w:spacing w:before="120"/>
        <w:rPr>
          <w:rFonts w:ascii="Verdana" w:hAnsi="Verdana" w:cs="Courier New"/>
          <w:sz w:val="20"/>
          <w:szCs w:val="20"/>
        </w:rPr>
      </w:pPr>
    </w:p>
    <w:p w:rsidR="00F44936" w:rsidRDefault="00F44936" w:rsidP="0006139D">
      <w:pPr>
        <w:spacing w:before="120"/>
        <w:rPr>
          <w:rFonts w:ascii="Verdana" w:hAnsi="Verdana" w:cs="Courier New"/>
          <w:sz w:val="20"/>
          <w:szCs w:val="20"/>
        </w:rPr>
      </w:pPr>
      <w:r w:rsidRPr="00C81CAF">
        <w:rPr>
          <w:rFonts w:ascii="Verdana" w:hAnsi="Verdana" w:cs="Courier New"/>
          <w:sz w:val="20"/>
          <w:szCs w:val="20"/>
        </w:rPr>
        <w:t>_________________ dnia ____</w:t>
      </w:r>
      <w:r w:rsidR="00411FF6">
        <w:rPr>
          <w:rFonts w:ascii="Verdana" w:hAnsi="Verdana" w:cs="Courier New"/>
          <w:sz w:val="20"/>
          <w:szCs w:val="20"/>
        </w:rPr>
        <w:t xml:space="preserve"> ____ </w:t>
      </w:r>
      <w:r w:rsidR="0091533C">
        <w:rPr>
          <w:rFonts w:ascii="Verdana" w:hAnsi="Verdana" w:cs="Courier New"/>
          <w:sz w:val="20"/>
          <w:szCs w:val="20"/>
        </w:rPr>
        <w:t>____</w:t>
      </w:r>
      <w:r w:rsidR="0091533C" w:rsidRPr="00C81CAF">
        <w:rPr>
          <w:rFonts w:ascii="Verdana" w:hAnsi="Verdana" w:cs="Courier New"/>
          <w:sz w:val="20"/>
          <w:szCs w:val="20"/>
        </w:rPr>
        <w:t xml:space="preserve"> </w:t>
      </w:r>
      <w:r w:rsidRPr="00C81CAF">
        <w:rPr>
          <w:rFonts w:ascii="Verdana" w:hAnsi="Verdana" w:cs="Courier New"/>
          <w:sz w:val="20"/>
          <w:szCs w:val="20"/>
        </w:rPr>
        <w:t>roku</w:t>
      </w:r>
    </w:p>
    <w:p w:rsidR="00F44936" w:rsidRPr="00C81CAF" w:rsidRDefault="00F44936" w:rsidP="003461A9">
      <w:pPr>
        <w:spacing w:before="120"/>
        <w:rPr>
          <w:rFonts w:ascii="Verdana" w:hAnsi="Verdana" w:cs="Courier New"/>
          <w:sz w:val="20"/>
          <w:szCs w:val="20"/>
        </w:rPr>
      </w:pPr>
    </w:p>
    <w:p w:rsidR="00F44936" w:rsidRPr="00C81CAF" w:rsidRDefault="00F44936" w:rsidP="003461A9">
      <w:pPr>
        <w:spacing w:before="120"/>
        <w:ind w:firstLine="5220"/>
        <w:jc w:val="center"/>
        <w:rPr>
          <w:rFonts w:ascii="Verdana" w:hAnsi="Verdana" w:cs="Courier New"/>
          <w:i/>
          <w:sz w:val="20"/>
          <w:szCs w:val="20"/>
        </w:rPr>
      </w:pPr>
      <w:r w:rsidRPr="00C81CAF">
        <w:rPr>
          <w:rFonts w:ascii="Verdana" w:hAnsi="Verdana" w:cs="Courier New"/>
          <w:i/>
          <w:sz w:val="20"/>
          <w:szCs w:val="20"/>
        </w:rPr>
        <w:t>______________________________</w:t>
      </w:r>
    </w:p>
    <w:p w:rsidR="00F44936" w:rsidRPr="00C81CAF" w:rsidRDefault="00F44936" w:rsidP="003461A9">
      <w:pPr>
        <w:spacing w:before="120"/>
        <w:ind w:firstLine="4500"/>
        <w:jc w:val="center"/>
        <w:rPr>
          <w:rFonts w:ascii="Verdana" w:hAnsi="Verdana"/>
          <w:i/>
          <w:sz w:val="16"/>
          <w:szCs w:val="16"/>
        </w:rPr>
      </w:pPr>
      <w:r w:rsidRPr="00C81CAF">
        <w:rPr>
          <w:rFonts w:ascii="Verdana" w:hAnsi="Verdana"/>
          <w:i/>
          <w:sz w:val="16"/>
          <w:szCs w:val="16"/>
        </w:rPr>
        <w:t xml:space="preserve">         (podpis(y) Wykonawcy/Pełnomocnika)</w:t>
      </w:r>
    </w:p>
    <w:p w:rsidR="00F44936" w:rsidRPr="00C81CAF" w:rsidRDefault="00F44936" w:rsidP="003461A9">
      <w:pPr>
        <w:spacing w:after="160"/>
        <w:rPr>
          <w:rFonts w:ascii="Verdana" w:hAnsi="Verdana"/>
          <w:i/>
          <w:sz w:val="16"/>
          <w:szCs w:val="16"/>
        </w:rPr>
      </w:pPr>
      <w:r w:rsidRPr="00C81CAF">
        <w:rPr>
          <w:rFonts w:ascii="Verdana" w:hAnsi="Verdana"/>
          <w:i/>
          <w:sz w:val="16"/>
          <w:szCs w:val="16"/>
        </w:rPr>
        <w:br w:type="page"/>
      </w:r>
    </w:p>
    <w:p w:rsidR="00F44936" w:rsidRDefault="00F44936" w:rsidP="003461A9">
      <w:pPr>
        <w:jc w:val="right"/>
        <w:outlineLvl w:val="0"/>
        <w:rPr>
          <w:rFonts w:ascii="Verdana" w:hAnsi="Verdana" w:cs="Verdana"/>
          <w:b/>
          <w:bCs/>
          <w:sz w:val="20"/>
          <w:szCs w:val="20"/>
        </w:rPr>
      </w:pPr>
      <w:r w:rsidRPr="00380620">
        <w:rPr>
          <w:rFonts w:ascii="Verdana" w:hAnsi="Verdana" w:cs="Verdana"/>
          <w:b/>
          <w:bCs/>
          <w:sz w:val="20"/>
          <w:szCs w:val="20"/>
        </w:rPr>
        <w:lastRenderedPageBreak/>
        <w:t>Formularz 3.2</w:t>
      </w:r>
    </w:p>
    <w:p w:rsidR="00F44936" w:rsidRDefault="00F44936" w:rsidP="0006139D">
      <w:pPr>
        <w:outlineLvl w:val="0"/>
        <w:rPr>
          <w:rFonts w:ascii="Verdana" w:hAnsi="Verdana" w:cs="Verdana"/>
          <w:b/>
          <w:bCs/>
          <w:sz w:val="20"/>
          <w:szCs w:val="20"/>
        </w:rPr>
      </w:pPr>
    </w:p>
    <w:tbl>
      <w:tblPr>
        <w:tblW w:w="9065" w:type="dxa"/>
        <w:tblInd w:w="7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65"/>
      </w:tblGrid>
      <w:tr w:rsidR="00F44936" w:rsidRPr="00F5437D" w:rsidTr="00042551">
        <w:trPr>
          <w:trHeight w:val="1249"/>
        </w:trPr>
        <w:tc>
          <w:tcPr>
            <w:tcW w:w="9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F44936" w:rsidRDefault="00F44936" w:rsidP="003461A9">
            <w:pPr>
              <w:jc w:val="center"/>
              <w:rPr>
                <w:rFonts w:ascii="Verdana" w:hAnsi="Verdana"/>
                <w:i/>
                <w:sz w:val="14"/>
                <w:szCs w:val="14"/>
              </w:rPr>
            </w:pPr>
          </w:p>
          <w:p w:rsidR="00F44936" w:rsidRPr="00380620" w:rsidRDefault="00F44936" w:rsidP="003461A9">
            <w:pPr>
              <w:spacing w:after="120"/>
              <w:jc w:val="center"/>
              <w:rPr>
                <w:rFonts w:ascii="Verdana" w:hAnsi="Verdana" w:cs="Arial"/>
                <w:b/>
                <w:sz w:val="20"/>
                <w:szCs w:val="20"/>
                <w:u w:val="single"/>
              </w:rPr>
            </w:pPr>
            <w:r w:rsidRPr="00380620">
              <w:rPr>
                <w:rFonts w:ascii="Verdana" w:hAnsi="Verdana" w:cs="Arial"/>
                <w:b/>
                <w:sz w:val="20"/>
                <w:szCs w:val="20"/>
                <w:u w:val="single"/>
              </w:rPr>
              <w:t>Oświadczenie wykonawcy</w:t>
            </w:r>
          </w:p>
          <w:p w:rsidR="00F44936" w:rsidRPr="00380620" w:rsidRDefault="00F44936" w:rsidP="0006139D">
            <w:pPr>
              <w:jc w:val="center"/>
              <w:rPr>
                <w:rFonts w:ascii="Verdana" w:hAnsi="Verdana" w:cs="Arial"/>
                <w:b/>
                <w:sz w:val="20"/>
                <w:szCs w:val="20"/>
              </w:rPr>
            </w:pPr>
            <w:r w:rsidRPr="00380620">
              <w:rPr>
                <w:rFonts w:ascii="Verdana" w:hAnsi="Verdana" w:cs="Arial"/>
                <w:b/>
                <w:sz w:val="20"/>
                <w:szCs w:val="20"/>
              </w:rPr>
              <w:t xml:space="preserve">składane na podstawie art. 25a ust. 1 ustawy z dnia 29 stycznia 2004 r. </w:t>
            </w:r>
          </w:p>
          <w:p w:rsidR="00F44936" w:rsidRPr="00380620" w:rsidRDefault="00F44936" w:rsidP="003461A9">
            <w:pPr>
              <w:jc w:val="center"/>
              <w:rPr>
                <w:rFonts w:ascii="Verdana" w:hAnsi="Verdana" w:cs="Arial"/>
                <w:b/>
                <w:sz w:val="20"/>
                <w:szCs w:val="20"/>
              </w:rPr>
            </w:pPr>
            <w:r w:rsidRPr="00380620">
              <w:rPr>
                <w:rFonts w:ascii="Verdana" w:hAnsi="Verdana" w:cs="Arial"/>
                <w:b/>
                <w:sz w:val="20"/>
                <w:szCs w:val="20"/>
              </w:rPr>
              <w:t xml:space="preserve"> Prawo zamówień publicznych (dalej jako: ustawa </w:t>
            </w:r>
            <w:proofErr w:type="spellStart"/>
            <w:r w:rsidRPr="00380620">
              <w:rPr>
                <w:rFonts w:ascii="Verdana" w:hAnsi="Verdana" w:cs="Arial"/>
                <w:b/>
                <w:sz w:val="20"/>
                <w:szCs w:val="20"/>
              </w:rPr>
              <w:t>Pzp</w:t>
            </w:r>
            <w:proofErr w:type="spellEnd"/>
            <w:r w:rsidRPr="00380620">
              <w:rPr>
                <w:rFonts w:ascii="Verdana" w:hAnsi="Verdana" w:cs="Arial"/>
                <w:b/>
                <w:sz w:val="20"/>
                <w:szCs w:val="20"/>
              </w:rPr>
              <w:t xml:space="preserve">), </w:t>
            </w:r>
          </w:p>
          <w:p w:rsidR="00F44936" w:rsidRPr="00681DA2" w:rsidRDefault="00F44936" w:rsidP="003461A9">
            <w:pPr>
              <w:spacing w:before="120" w:after="120"/>
              <w:jc w:val="center"/>
              <w:rPr>
                <w:rFonts w:ascii="Verdana" w:hAnsi="Verdana" w:cs="Arial"/>
                <w:b/>
                <w:sz w:val="20"/>
                <w:szCs w:val="20"/>
                <w:u w:val="single"/>
              </w:rPr>
            </w:pPr>
            <w:r w:rsidRPr="00380620">
              <w:rPr>
                <w:rFonts w:ascii="Verdana" w:hAnsi="Verdana" w:cs="Arial"/>
                <w:b/>
                <w:sz w:val="20"/>
                <w:szCs w:val="20"/>
                <w:u w:val="single"/>
              </w:rPr>
              <w:t>DOTYCZĄCE SPEŁNIANIA WARUNKÓW UDZIAŁU W POSTĘP</w:t>
            </w:r>
            <w:r>
              <w:rPr>
                <w:rFonts w:ascii="Verdana" w:hAnsi="Verdana" w:cs="Arial"/>
                <w:b/>
                <w:sz w:val="20"/>
                <w:szCs w:val="20"/>
                <w:u w:val="single"/>
              </w:rPr>
              <w:t>OWANIU</w:t>
            </w:r>
          </w:p>
        </w:tc>
      </w:tr>
    </w:tbl>
    <w:p w:rsidR="00F44936" w:rsidRPr="00380620" w:rsidRDefault="00F44936" w:rsidP="0006139D">
      <w:pPr>
        <w:rPr>
          <w:rFonts w:ascii="Verdana" w:hAnsi="Verdana" w:cs="Arial"/>
          <w:b/>
          <w:sz w:val="20"/>
          <w:szCs w:val="20"/>
        </w:rPr>
      </w:pPr>
    </w:p>
    <w:p w:rsidR="00F44936" w:rsidRPr="00380620" w:rsidRDefault="00F44936" w:rsidP="003461A9">
      <w:pPr>
        <w:rPr>
          <w:rFonts w:ascii="Verdana" w:hAnsi="Verdana" w:cs="Arial"/>
          <w:b/>
          <w:sz w:val="20"/>
          <w:szCs w:val="20"/>
        </w:rPr>
      </w:pPr>
      <w:r w:rsidRPr="00380620">
        <w:rPr>
          <w:rFonts w:ascii="Verdana" w:hAnsi="Verdana" w:cs="Arial"/>
          <w:b/>
          <w:sz w:val="20"/>
          <w:szCs w:val="20"/>
        </w:rPr>
        <w:t>Wykonawca:</w:t>
      </w:r>
    </w:p>
    <w:p w:rsidR="00F44936" w:rsidRPr="00380620" w:rsidRDefault="00F44936" w:rsidP="003461A9">
      <w:pPr>
        <w:spacing w:before="240"/>
        <w:ind w:right="4903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_______________________________</w:t>
      </w:r>
      <w:r w:rsidRPr="00380620">
        <w:rPr>
          <w:rFonts w:ascii="Verdana" w:hAnsi="Verdana" w:cs="Arial"/>
          <w:sz w:val="20"/>
          <w:szCs w:val="20"/>
        </w:rPr>
        <w:t>_</w:t>
      </w:r>
    </w:p>
    <w:p w:rsidR="00F44936" w:rsidRPr="00380620" w:rsidRDefault="00F44936" w:rsidP="003461A9">
      <w:pPr>
        <w:spacing w:before="240"/>
        <w:ind w:right="4903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_______________________________</w:t>
      </w:r>
      <w:r w:rsidRPr="00380620">
        <w:rPr>
          <w:rFonts w:ascii="Verdana" w:hAnsi="Verdana" w:cs="Arial"/>
          <w:sz w:val="20"/>
          <w:szCs w:val="20"/>
        </w:rPr>
        <w:t>_</w:t>
      </w:r>
    </w:p>
    <w:p w:rsidR="00F44936" w:rsidRDefault="00F44936" w:rsidP="003461A9">
      <w:pPr>
        <w:ind w:right="4903"/>
        <w:rPr>
          <w:rFonts w:ascii="Verdana" w:hAnsi="Verdana" w:cs="Arial"/>
          <w:i/>
          <w:sz w:val="18"/>
          <w:szCs w:val="18"/>
        </w:rPr>
      </w:pPr>
      <w:r w:rsidRPr="00380620">
        <w:rPr>
          <w:rFonts w:ascii="Verdana" w:hAnsi="Verdana" w:cs="Arial"/>
          <w:i/>
          <w:sz w:val="18"/>
          <w:szCs w:val="18"/>
        </w:rPr>
        <w:t>(pełna nazwa/firma, adres,)</w:t>
      </w:r>
    </w:p>
    <w:p w:rsidR="00133E21" w:rsidRPr="003461A9" w:rsidRDefault="00BB4F33" w:rsidP="003461A9">
      <w:pPr>
        <w:spacing w:before="360"/>
        <w:ind w:right="4903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NIP</w:t>
      </w:r>
      <w:r w:rsidR="00133E21" w:rsidRPr="003461A9">
        <w:rPr>
          <w:rFonts w:ascii="Verdana" w:hAnsi="Verdana" w:cs="Arial"/>
          <w:sz w:val="20"/>
          <w:szCs w:val="20"/>
        </w:rPr>
        <w:t>, ………………………..</w:t>
      </w:r>
    </w:p>
    <w:p w:rsidR="00133E21" w:rsidRPr="003461A9" w:rsidRDefault="00133E21" w:rsidP="003461A9">
      <w:pPr>
        <w:spacing w:before="360"/>
        <w:ind w:right="4903"/>
        <w:rPr>
          <w:rFonts w:ascii="Verdana" w:hAnsi="Verdana" w:cs="Arial"/>
          <w:sz w:val="20"/>
          <w:szCs w:val="20"/>
        </w:rPr>
      </w:pPr>
      <w:r w:rsidRPr="003461A9">
        <w:rPr>
          <w:rFonts w:ascii="Verdana" w:hAnsi="Verdana" w:cs="Arial"/>
          <w:sz w:val="20"/>
          <w:szCs w:val="20"/>
        </w:rPr>
        <w:t>KRS/</w:t>
      </w:r>
      <w:proofErr w:type="spellStart"/>
      <w:r w:rsidRPr="003461A9">
        <w:rPr>
          <w:rFonts w:ascii="Verdana" w:hAnsi="Verdana" w:cs="Arial"/>
          <w:sz w:val="20"/>
          <w:szCs w:val="20"/>
        </w:rPr>
        <w:t>CEiDG</w:t>
      </w:r>
      <w:proofErr w:type="spellEnd"/>
      <w:r w:rsidRPr="003461A9">
        <w:rPr>
          <w:rFonts w:ascii="Verdana" w:hAnsi="Verdana" w:cs="Arial"/>
          <w:sz w:val="20"/>
          <w:szCs w:val="20"/>
        </w:rPr>
        <w:t>) …………………………</w:t>
      </w:r>
    </w:p>
    <w:p w:rsidR="00F44936" w:rsidRPr="00380620" w:rsidRDefault="00F44936" w:rsidP="0006139D">
      <w:pPr>
        <w:spacing w:before="360"/>
        <w:ind w:right="4903"/>
        <w:rPr>
          <w:rFonts w:ascii="Verdana" w:hAnsi="Verdana" w:cs="Arial"/>
          <w:sz w:val="20"/>
          <w:szCs w:val="20"/>
        </w:rPr>
      </w:pPr>
      <w:r w:rsidRPr="00380620">
        <w:rPr>
          <w:rFonts w:ascii="Verdana" w:hAnsi="Verdana" w:cs="Arial"/>
          <w:sz w:val="20"/>
          <w:szCs w:val="20"/>
        </w:rPr>
        <w:t>reprezentowany przez:</w:t>
      </w:r>
    </w:p>
    <w:p w:rsidR="00F44936" w:rsidRPr="00380620" w:rsidRDefault="00F44936" w:rsidP="003461A9">
      <w:pPr>
        <w:spacing w:before="240"/>
        <w:ind w:right="4903"/>
        <w:rPr>
          <w:rFonts w:ascii="Verdana" w:hAnsi="Verdana" w:cs="Arial"/>
          <w:sz w:val="20"/>
          <w:szCs w:val="20"/>
        </w:rPr>
      </w:pPr>
      <w:r w:rsidRPr="00380620">
        <w:rPr>
          <w:rFonts w:ascii="Verdana" w:hAnsi="Verdana" w:cs="Arial"/>
          <w:sz w:val="20"/>
          <w:szCs w:val="20"/>
        </w:rPr>
        <w:t>_______________________________</w:t>
      </w:r>
    </w:p>
    <w:p w:rsidR="00F44936" w:rsidRPr="00380620" w:rsidRDefault="00F44936" w:rsidP="003461A9">
      <w:pPr>
        <w:spacing w:before="240"/>
        <w:ind w:right="4903"/>
        <w:rPr>
          <w:rFonts w:ascii="Verdana" w:hAnsi="Verdana" w:cs="Arial"/>
          <w:sz w:val="20"/>
          <w:szCs w:val="20"/>
        </w:rPr>
      </w:pPr>
      <w:r w:rsidRPr="00380620">
        <w:rPr>
          <w:rFonts w:ascii="Verdana" w:hAnsi="Verdana" w:cs="Arial"/>
          <w:sz w:val="20"/>
          <w:szCs w:val="20"/>
        </w:rPr>
        <w:t>_______________________________</w:t>
      </w:r>
    </w:p>
    <w:p w:rsidR="00F44936" w:rsidRPr="00380620" w:rsidRDefault="00F44936" w:rsidP="003461A9">
      <w:pPr>
        <w:ind w:right="4903"/>
        <w:rPr>
          <w:rFonts w:ascii="Verdana" w:hAnsi="Verdana" w:cs="Arial"/>
          <w:i/>
          <w:sz w:val="18"/>
          <w:szCs w:val="20"/>
        </w:rPr>
      </w:pPr>
      <w:r w:rsidRPr="00380620">
        <w:rPr>
          <w:rFonts w:ascii="Verdana" w:hAnsi="Verdana" w:cs="Arial"/>
          <w:i/>
          <w:sz w:val="18"/>
          <w:szCs w:val="20"/>
        </w:rPr>
        <w:t>(imię, nazwisko, stanowisko/podstawa do reprezentacji)</w:t>
      </w:r>
    </w:p>
    <w:p w:rsidR="00F44936" w:rsidRDefault="00F44936" w:rsidP="00515C47">
      <w:pPr>
        <w:spacing w:before="240"/>
        <w:jc w:val="both"/>
        <w:rPr>
          <w:rFonts w:ascii="Verdana" w:hAnsi="Verdana" w:cs="Arial"/>
          <w:sz w:val="20"/>
          <w:szCs w:val="20"/>
        </w:rPr>
      </w:pPr>
      <w:r w:rsidRPr="00380620">
        <w:rPr>
          <w:rFonts w:ascii="Verdana" w:hAnsi="Verdana" w:cs="Arial"/>
          <w:sz w:val="20"/>
          <w:szCs w:val="20"/>
        </w:rPr>
        <w:t xml:space="preserve">Na potrzeby postępowania o udzielenie zamówienia publicznego pn.: </w:t>
      </w:r>
    </w:p>
    <w:p w:rsidR="00BB4F33" w:rsidRPr="009A61BC" w:rsidRDefault="000061BE" w:rsidP="00515C47">
      <w:pPr>
        <w:spacing w:before="240"/>
        <w:jc w:val="both"/>
        <w:rPr>
          <w:rFonts w:ascii="Verdana" w:hAnsi="Verdana" w:cs="Arial"/>
          <w:b/>
          <w:sz w:val="20"/>
          <w:szCs w:val="20"/>
        </w:rPr>
      </w:pPr>
      <w:r>
        <w:rPr>
          <w:rFonts w:ascii="Verdana" w:hAnsi="Verdana" w:cs="Arial"/>
          <w:b/>
          <w:sz w:val="20"/>
          <w:szCs w:val="20"/>
        </w:rPr>
        <w:t xml:space="preserve">Sukcesywna dostawa fabrycznie nowych materiałów eksploatacyjnych do urządzeń drukujących oraz podzespołów komputerowych dla potrzeb generalnej Dyrekcji Dróg Krajowych i Autostrad Oddział w Warszawie, Rejonów i jednostek podległych. </w:t>
      </w:r>
    </w:p>
    <w:p w:rsidR="0077180F" w:rsidRDefault="0077180F" w:rsidP="00125E66">
      <w:pPr>
        <w:suppressAutoHyphens/>
        <w:rPr>
          <w:rFonts w:ascii="Verdana" w:hAnsi="Verdana" w:cs="Arial"/>
          <w:sz w:val="20"/>
          <w:szCs w:val="20"/>
        </w:rPr>
      </w:pPr>
    </w:p>
    <w:p w:rsidR="00BA6147" w:rsidRDefault="000B5FE5" w:rsidP="00125E66">
      <w:pPr>
        <w:suppressAutoHyphens/>
        <w:rPr>
          <w:rFonts w:ascii="Verdana" w:hAnsi="Verdana"/>
          <w:b/>
          <w:sz w:val="20"/>
          <w:szCs w:val="20"/>
          <w:u w:val="single"/>
        </w:rPr>
      </w:pPr>
      <w:r w:rsidRPr="00BA6147">
        <w:rPr>
          <w:rFonts w:ascii="Verdana" w:hAnsi="Verdana" w:cs="Arial"/>
          <w:sz w:val="20"/>
          <w:szCs w:val="20"/>
        </w:rPr>
        <w:t>Z</w:t>
      </w:r>
      <w:r w:rsidR="00F44936" w:rsidRPr="00BA6147">
        <w:rPr>
          <w:rFonts w:ascii="Verdana" w:hAnsi="Verdana" w:cs="Arial"/>
          <w:sz w:val="20"/>
          <w:szCs w:val="20"/>
        </w:rPr>
        <w:t>nak</w:t>
      </w:r>
      <w:r>
        <w:rPr>
          <w:rFonts w:ascii="Verdana" w:hAnsi="Verdana" w:cs="Arial"/>
          <w:sz w:val="20"/>
          <w:szCs w:val="20"/>
        </w:rPr>
        <w:t xml:space="preserve"> postępowania</w:t>
      </w:r>
      <w:r w:rsidR="00F44936" w:rsidRPr="00BA6147">
        <w:rPr>
          <w:rFonts w:ascii="Verdana" w:hAnsi="Verdana" w:cs="Arial"/>
          <w:sz w:val="20"/>
          <w:szCs w:val="20"/>
        </w:rPr>
        <w:t xml:space="preserve">: </w:t>
      </w:r>
      <w:r w:rsidR="006D15C7">
        <w:rPr>
          <w:rFonts w:ascii="Verdana" w:hAnsi="Verdana"/>
          <w:b/>
          <w:sz w:val="20"/>
          <w:szCs w:val="20"/>
          <w:u w:val="single"/>
        </w:rPr>
        <w:t>GDDKiA.O.WA.D-3.241</w:t>
      </w:r>
      <w:r w:rsidR="009A61BC">
        <w:rPr>
          <w:rFonts w:ascii="Verdana" w:hAnsi="Verdana"/>
          <w:b/>
          <w:sz w:val="20"/>
          <w:szCs w:val="20"/>
          <w:u w:val="single"/>
        </w:rPr>
        <w:t>4</w:t>
      </w:r>
      <w:r w:rsidR="006D15C7">
        <w:rPr>
          <w:rFonts w:ascii="Verdana" w:hAnsi="Verdana"/>
          <w:b/>
          <w:sz w:val="20"/>
          <w:szCs w:val="20"/>
          <w:u w:val="single"/>
        </w:rPr>
        <w:t>.</w:t>
      </w:r>
      <w:r w:rsidR="00442787">
        <w:rPr>
          <w:rFonts w:ascii="Verdana" w:hAnsi="Verdana"/>
          <w:b/>
          <w:sz w:val="20"/>
          <w:szCs w:val="20"/>
          <w:u w:val="single"/>
        </w:rPr>
        <w:t>76</w:t>
      </w:r>
      <w:r w:rsidR="0031109E">
        <w:rPr>
          <w:rFonts w:ascii="Verdana" w:hAnsi="Verdana"/>
          <w:b/>
          <w:sz w:val="20"/>
          <w:szCs w:val="20"/>
          <w:u w:val="single"/>
        </w:rPr>
        <w:t>.</w:t>
      </w:r>
      <w:r w:rsidR="00442787">
        <w:rPr>
          <w:rFonts w:ascii="Verdana" w:hAnsi="Verdana"/>
          <w:b/>
          <w:sz w:val="20"/>
          <w:szCs w:val="20"/>
          <w:u w:val="single"/>
        </w:rPr>
        <w:t>2020</w:t>
      </w:r>
    </w:p>
    <w:p w:rsidR="00BA6147" w:rsidRDefault="00BA6147" w:rsidP="00BA6147">
      <w:pPr>
        <w:suppressAutoHyphens/>
        <w:jc w:val="center"/>
        <w:rPr>
          <w:rFonts w:ascii="Verdana" w:hAnsi="Verdana"/>
          <w:b/>
          <w:sz w:val="20"/>
          <w:szCs w:val="20"/>
          <w:u w:val="single"/>
        </w:rPr>
      </w:pPr>
    </w:p>
    <w:p w:rsidR="00F44936" w:rsidRPr="00C81CAF" w:rsidRDefault="00F44936" w:rsidP="00BA6147">
      <w:pPr>
        <w:suppressAutoHyphens/>
        <w:rPr>
          <w:rFonts w:ascii="Verdana" w:hAnsi="Verdana" w:cs="Arial"/>
          <w:sz w:val="20"/>
          <w:szCs w:val="20"/>
        </w:rPr>
      </w:pPr>
      <w:r w:rsidRPr="00C81CAF">
        <w:rPr>
          <w:rFonts w:ascii="Verdana" w:hAnsi="Verdana" w:cs="Arial"/>
          <w:sz w:val="20"/>
          <w:szCs w:val="20"/>
        </w:rPr>
        <w:t xml:space="preserve">prowadzonego przez </w:t>
      </w:r>
    </w:p>
    <w:p w:rsidR="00F44936" w:rsidRPr="00C81CAF" w:rsidRDefault="00F44936" w:rsidP="003461A9">
      <w:pPr>
        <w:spacing w:before="120" w:after="120"/>
        <w:jc w:val="both"/>
        <w:rPr>
          <w:rFonts w:ascii="Verdana" w:hAnsi="Verdana" w:cs="Arial"/>
          <w:b/>
          <w:sz w:val="20"/>
          <w:szCs w:val="20"/>
        </w:rPr>
      </w:pPr>
      <w:r w:rsidRPr="00C81CAF">
        <w:rPr>
          <w:rFonts w:ascii="Verdana" w:hAnsi="Verdana" w:cs="Arial"/>
          <w:b/>
          <w:sz w:val="20"/>
          <w:szCs w:val="20"/>
        </w:rPr>
        <w:t xml:space="preserve">Generalną Dyrekcję Dróg Krajowych i Autostrad  </w:t>
      </w:r>
    </w:p>
    <w:p w:rsidR="00F44936" w:rsidRPr="00C81CAF" w:rsidRDefault="00F44936" w:rsidP="003461A9">
      <w:pPr>
        <w:spacing w:before="120" w:after="120"/>
        <w:jc w:val="both"/>
        <w:rPr>
          <w:rFonts w:ascii="Verdana" w:hAnsi="Verdana" w:cs="Arial"/>
          <w:b/>
          <w:sz w:val="20"/>
          <w:szCs w:val="20"/>
        </w:rPr>
      </w:pPr>
      <w:r w:rsidRPr="00C81CAF">
        <w:rPr>
          <w:rFonts w:ascii="Verdana" w:hAnsi="Verdana" w:cs="Arial"/>
          <w:b/>
          <w:sz w:val="20"/>
          <w:szCs w:val="20"/>
        </w:rPr>
        <w:t xml:space="preserve">Oddział w </w:t>
      </w:r>
      <w:r w:rsidR="008558B4">
        <w:rPr>
          <w:rFonts w:ascii="Verdana" w:hAnsi="Verdana" w:cs="Arial"/>
          <w:b/>
          <w:sz w:val="20"/>
          <w:szCs w:val="20"/>
        </w:rPr>
        <w:t xml:space="preserve">Warszawie </w:t>
      </w:r>
    </w:p>
    <w:p w:rsidR="00F44936" w:rsidRDefault="00F44936" w:rsidP="003461A9">
      <w:pPr>
        <w:jc w:val="both"/>
        <w:rPr>
          <w:rFonts w:ascii="Verdana" w:hAnsi="Verdana" w:cs="Arial"/>
          <w:b/>
          <w:sz w:val="20"/>
          <w:szCs w:val="20"/>
        </w:rPr>
      </w:pPr>
    </w:p>
    <w:p w:rsidR="00F44936" w:rsidRPr="00380620" w:rsidRDefault="00F44936" w:rsidP="003461A9">
      <w:pPr>
        <w:jc w:val="both"/>
        <w:rPr>
          <w:rFonts w:ascii="Verdana" w:hAnsi="Verdana" w:cs="Arial"/>
          <w:b/>
          <w:sz w:val="20"/>
          <w:szCs w:val="20"/>
        </w:rPr>
      </w:pPr>
      <w:r w:rsidRPr="00380620">
        <w:rPr>
          <w:rFonts w:ascii="Verdana" w:hAnsi="Verdana" w:cs="Arial"/>
          <w:b/>
          <w:sz w:val="20"/>
          <w:szCs w:val="20"/>
        </w:rPr>
        <w:t>oświadczam, co następuje:</w:t>
      </w:r>
    </w:p>
    <w:p w:rsidR="00F44936" w:rsidRPr="00380620" w:rsidRDefault="00F44936" w:rsidP="003461A9">
      <w:pPr>
        <w:ind w:firstLine="709"/>
        <w:jc w:val="both"/>
        <w:rPr>
          <w:rFonts w:ascii="Verdana" w:hAnsi="Verdana" w:cs="Arial"/>
          <w:sz w:val="20"/>
          <w:szCs w:val="20"/>
        </w:rPr>
      </w:pPr>
    </w:p>
    <w:p w:rsidR="00F44936" w:rsidRPr="00380620" w:rsidRDefault="00F44936" w:rsidP="003461A9">
      <w:pPr>
        <w:shd w:val="clear" w:color="auto" w:fill="FFFFFF"/>
        <w:jc w:val="both"/>
        <w:rPr>
          <w:rFonts w:ascii="Verdana" w:hAnsi="Verdana" w:cs="Arial"/>
          <w:b/>
          <w:sz w:val="20"/>
          <w:szCs w:val="20"/>
        </w:rPr>
      </w:pPr>
      <w:r w:rsidRPr="00380620">
        <w:rPr>
          <w:rFonts w:ascii="Verdana" w:hAnsi="Verdana" w:cs="Arial"/>
          <w:b/>
          <w:sz w:val="20"/>
          <w:szCs w:val="20"/>
        </w:rPr>
        <w:t>INFORMACJA DOTYCZĄCA WYKONAWCY:</w:t>
      </w:r>
    </w:p>
    <w:p w:rsidR="00F44936" w:rsidRPr="00F93997" w:rsidRDefault="00F44936" w:rsidP="003461A9">
      <w:pPr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br/>
      </w:r>
      <w:r w:rsidRPr="00F93997">
        <w:rPr>
          <w:rFonts w:ascii="Verdana" w:hAnsi="Verdana" w:cs="Arial"/>
          <w:sz w:val="20"/>
          <w:szCs w:val="20"/>
        </w:rPr>
        <w:t>Oświadczam, że spełniam warunki udziału w postępowaniu okre</w:t>
      </w:r>
      <w:r>
        <w:rPr>
          <w:rFonts w:ascii="Verdana" w:hAnsi="Verdana" w:cs="Arial"/>
          <w:sz w:val="20"/>
          <w:szCs w:val="20"/>
        </w:rPr>
        <w:t xml:space="preserve">ślone przez zamawiającego </w:t>
      </w:r>
      <w:r w:rsidRPr="00F93997">
        <w:rPr>
          <w:rFonts w:ascii="Verdana" w:hAnsi="Verdana" w:cs="Arial"/>
          <w:sz w:val="20"/>
          <w:szCs w:val="20"/>
        </w:rPr>
        <w:t>w</w:t>
      </w:r>
      <w:r>
        <w:rPr>
          <w:rFonts w:ascii="Verdana" w:hAnsi="Verdana" w:cs="Arial"/>
          <w:sz w:val="20"/>
          <w:szCs w:val="20"/>
        </w:rPr>
        <w:t xml:space="preserve"> IDW, Tom I, Rozdział 1, pkt 7.2.3)</w:t>
      </w:r>
      <w:r w:rsidRPr="00F93997">
        <w:rPr>
          <w:rFonts w:ascii="Verdana" w:hAnsi="Verdana" w:cs="Arial"/>
          <w:sz w:val="20"/>
          <w:szCs w:val="20"/>
        </w:rPr>
        <w:t> </w:t>
      </w:r>
    </w:p>
    <w:p w:rsidR="00F44936" w:rsidRDefault="00F44936" w:rsidP="003461A9">
      <w:pPr>
        <w:jc w:val="both"/>
        <w:rPr>
          <w:rFonts w:ascii="Verdana" w:hAnsi="Verdana" w:cs="Arial"/>
          <w:sz w:val="20"/>
          <w:szCs w:val="20"/>
        </w:rPr>
      </w:pPr>
    </w:p>
    <w:p w:rsidR="00F44936" w:rsidRPr="00380620" w:rsidRDefault="00F44936" w:rsidP="003461A9">
      <w:pPr>
        <w:jc w:val="both"/>
        <w:rPr>
          <w:rFonts w:ascii="Verdana" w:hAnsi="Verdana" w:cs="Arial"/>
          <w:sz w:val="21"/>
          <w:szCs w:val="21"/>
        </w:rPr>
      </w:pPr>
    </w:p>
    <w:p w:rsidR="00F44936" w:rsidRDefault="00F44936" w:rsidP="003461A9">
      <w:pPr>
        <w:jc w:val="both"/>
        <w:rPr>
          <w:rFonts w:ascii="Verdana" w:hAnsi="Verdana" w:cs="Arial"/>
          <w:sz w:val="20"/>
          <w:szCs w:val="20"/>
        </w:rPr>
      </w:pPr>
      <w:r w:rsidRPr="00380620">
        <w:rPr>
          <w:rFonts w:ascii="Verdana" w:hAnsi="Verdana" w:cs="Arial"/>
          <w:sz w:val="20"/>
          <w:szCs w:val="20"/>
        </w:rPr>
        <w:t xml:space="preserve">…………….……. </w:t>
      </w:r>
      <w:r w:rsidRPr="00380620">
        <w:rPr>
          <w:rFonts w:ascii="Verdana" w:hAnsi="Verdana" w:cs="Arial"/>
          <w:i/>
          <w:sz w:val="16"/>
          <w:szCs w:val="16"/>
        </w:rPr>
        <w:t>(miejscowość),</w:t>
      </w:r>
      <w:r w:rsidRPr="00380620">
        <w:rPr>
          <w:rFonts w:ascii="Verdana" w:hAnsi="Verdana" w:cs="Arial"/>
          <w:i/>
          <w:sz w:val="18"/>
          <w:szCs w:val="18"/>
        </w:rPr>
        <w:t xml:space="preserve"> </w:t>
      </w:r>
      <w:r w:rsidRPr="00380620">
        <w:rPr>
          <w:rFonts w:ascii="Verdana" w:hAnsi="Verdana" w:cs="Arial"/>
          <w:sz w:val="20"/>
          <w:szCs w:val="20"/>
        </w:rPr>
        <w:t xml:space="preserve">dnia ………….……. r. </w:t>
      </w:r>
    </w:p>
    <w:p w:rsidR="00C47925" w:rsidRPr="00380620" w:rsidRDefault="00C47925" w:rsidP="003461A9">
      <w:pPr>
        <w:jc w:val="both"/>
        <w:rPr>
          <w:rFonts w:ascii="Verdana" w:hAnsi="Verdana" w:cs="Arial"/>
          <w:sz w:val="20"/>
          <w:szCs w:val="20"/>
        </w:rPr>
      </w:pPr>
    </w:p>
    <w:p w:rsidR="00F44936" w:rsidRPr="00380620" w:rsidRDefault="00F44936" w:rsidP="0006139D">
      <w:pPr>
        <w:jc w:val="both"/>
        <w:rPr>
          <w:rFonts w:ascii="Verdana" w:hAnsi="Verdana" w:cs="Arial"/>
          <w:sz w:val="20"/>
          <w:szCs w:val="20"/>
        </w:rPr>
      </w:pP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  <w:t xml:space="preserve">      ………….…………………………………………</w:t>
      </w:r>
    </w:p>
    <w:p w:rsidR="00F44936" w:rsidRDefault="00F44936" w:rsidP="003461A9">
      <w:pPr>
        <w:ind w:firstLine="4500"/>
        <w:jc w:val="center"/>
        <w:rPr>
          <w:rFonts w:ascii="Verdana" w:hAnsi="Verdana"/>
          <w:i/>
          <w:sz w:val="16"/>
          <w:szCs w:val="16"/>
        </w:rPr>
      </w:pPr>
      <w:r w:rsidRPr="00380620">
        <w:rPr>
          <w:rFonts w:ascii="Verdana" w:hAnsi="Verdana"/>
          <w:i/>
          <w:sz w:val="16"/>
          <w:szCs w:val="16"/>
        </w:rPr>
        <w:t xml:space="preserve">         (podpis(y) Wykonawcy/Pełnomocnika)</w:t>
      </w:r>
    </w:p>
    <w:p w:rsidR="00C47925" w:rsidRDefault="00C47925" w:rsidP="003461A9">
      <w:pPr>
        <w:ind w:firstLine="4500"/>
        <w:jc w:val="center"/>
        <w:rPr>
          <w:rFonts w:ascii="Verdana" w:hAnsi="Verdana"/>
          <w:i/>
          <w:sz w:val="16"/>
          <w:szCs w:val="16"/>
        </w:rPr>
      </w:pPr>
    </w:p>
    <w:p w:rsidR="00125E66" w:rsidRDefault="00125E66" w:rsidP="003461A9">
      <w:pPr>
        <w:ind w:firstLine="4500"/>
        <w:jc w:val="center"/>
        <w:rPr>
          <w:rFonts w:ascii="Verdana" w:hAnsi="Verdana"/>
          <w:i/>
          <w:sz w:val="16"/>
          <w:szCs w:val="16"/>
        </w:rPr>
      </w:pPr>
    </w:p>
    <w:p w:rsidR="00421E2E" w:rsidRDefault="00421E2E" w:rsidP="003461A9">
      <w:pPr>
        <w:ind w:firstLine="4500"/>
        <w:jc w:val="center"/>
        <w:rPr>
          <w:rFonts w:ascii="Verdana" w:hAnsi="Verdana"/>
          <w:i/>
          <w:sz w:val="16"/>
          <w:szCs w:val="16"/>
        </w:rPr>
      </w:pPr>
    </w:p>
    <w:p w:rsidR="00421E2E" w:rsidRDefault="00421E2E" w:rsidP="003461A9">
      <w:pPr>
        <w:ind w:firstLine="4500"/>
        <w:jc w:val="center"/>
        <w:rPr>
          <w:rFonts w:ascii="Verdana" w:hAnsi="Verdana"/>
          <w:i/>
          <w:sz w:val="16"/>
          <w:szCs w:val="16"/>
        </w:rPr>
      </w:pPr>
    </w:p>
    <w:p w:rsidR="00421E2E" w:rsidRDefault="00421E2E" w:rsidP="003461A9">
      <w:pPr>
        <w:ind w:firstLine="4500"/>
        <w:jc w:val="center"/>
        <w:rPr>
          <w:rFonts w:ascii="Verdana" w:hAnsi="Verdana"/>
          <w:i/>
          <w:sz w:val="16"/>
          <w:szCs w:val="16"/>
        </w:rPr>
      </w:pPr>
    </w:p>
    <w:p w:rsidR="00421E2E" w:rsidRDefault="00421E2E" w:rsidP="003461A9">
      <w:pPr>
        <w:ind w:firstLine="4500"/>
        <w:jc w:val="center"/>
        <w:rPr>
          <w:rFonts w:ascii="Verdana" w:hAnsi="Verdana"/>
          <w:i/>
          <w:sz w:val="16"/>
          <w:szCs w:val="16"/>
        </w:rPr>
      </w:pPr>
    </w:p>
    <w:p w:rsidR="00421E2E" w:rsidRDefault="00421E2E" w:rsidP="003461A9">
      <w:pPr>
        <w:ind w:firstLine="4500"/>
        <w:jc w:val="center"/>
        <w:rPr>
          <w:rFonts w:ascii="Verdana" w:hAnsi="Verdana"/>
          <w:i/>
          <w:sz w:val="16"/>
          <w:szCs w:val="16"/>
        </w:rPr>
      </w:pPr>
    </w:p>
    <w:p w:rsidR="00421E2E" w:rsidRDefault="00421E2E" w:rsidP="003461A9">
      <w:pPr>
        <w:ind w:firstLine="4500"/>
        <w:jc w:val="center"/>
        <w:rPr>
          <w:rFonts w:ascii="Verdana" w:hAnsi="Verdana"/>
          <w:i/>
          <w:sz w:val="16"/>
          <w:szCs w:val="16"/>
        </w:rPr>
      </w:pPr>
    </w:p>
    <w:p w:rsidR="00421E2E" w:rsidRPr="00380620" w:rsidRDefault="00421E2E" w:rsidP="003461A9">
      <w:pPr>
        <w:ind w:firstLine="4500"/>
        <w:jc w:val="center"/>
        <w:rPr>
          <w:rFonts w:ascii="Verdana" w:hAnsi="Verdana"/>
          <w:i/>
          <w:sz w:val="16"/>
          <w:szCs w:val="16"/>
        </w:rPr>
      </w:pPr>
    </w:p>
    <w:p w:rsidR="00F44936" w:rsidRPr="00380620" w:rsidRDefault="00F44936" w:rsidP="003461A9">
      <w:pPr>
        <w:shd w:val="clear" w:color="auto" w:fill="FFFFFF"/>
        <w:jc w:val="both"/>
        <w:rPr>
          <w:rFonts w:ascii="Verdana" w:hAnsi="Verdana" w:cs="Arial"/>
          <w:sz w:val="20"/>
          <w:szCs w:val="20"/>
        </w:rPr>
      </w:pPr>
      <w:r w:rsidRPr="00380620">
        <w:rPr>
          <w:rFonts w:ascii="Verdana" w:hAnsi="Verdana" w:cs="Arial"/>
          <w:b/>
          <w:sz w:val="20"/>
          <w:szCs w:val="20"/>
        </w:rPr>
        <w:t>INFORMACJA W ZWIĄZKU Z POLEGANIEM NA ZASOBACH INNYCH PODMIOTÓW</w:t>
      </w:r>
      <w:r w:rsidRPr="00380620">
        <w:rPr>
          <w:rFonts w:ascii="Verdana" w:hAnsi="Verdana" w:cs="Arial"/>
          <w:sz w:val="20"/>
          <w:szCs w:val="20"/>
        </w:rPr>
        <w:t xml:space="preserve">: </w:t>
      </w:r>
    </w:p>
    <w:p w:rsidR="00F44936" w:rsidRDefault="00F44936" w:rsidP="003461A9">
      <w:pPr>
        <w:jc w:val="both"/>
        <w:rPr>
          <w:rFonts w:ascii="Verdana" w:hAnsi="Verdana" w:cs="Arial"/>
          <w:sz w:val="20"/>
          <w:szCs w:val="20"/>
        </w:rPr>
      </w:pPr>
      <w:r w:rsidRPr="00F93997">
        <w:rPr>
          <w:rFonts w:ascii="Verdana" w:hAnsi="Verdana" w:cs="Arial"/>
          <w:sz w:val="20"/>
          <w:szCs w:val="20"/>
        </w:rPr>
        <w:t>Oświadczam, że w celu wykazania spełniania warunków udziału w postępowaniu, określonych przez zamawiającego w</w:t>
      </w:r>
      <w:r>
        <w:rPr>
          <w:rFonts w:ascii="Verdana" w:hAnsi="Verdana" w:cs="Arial"/>
          <w:sz w:val="20"/>
          <w:szCs w:val="20"/>
        </w:rPr>
        <w:t xml:space="preserve"> IDW, Tom I, Rozdział 1, pkt </w:t>
      </w:r>
      <w:r w:rsidRPr="0028196C">
        <w:rPr>
          <w:rFonts w:ascii="Verdana" w:hAnsi="Verdana" w:cs="Arial"/>
          <w:sz w:val="20"/>
          <w:szCs w:val="20"/>
        </w:rPr>
        <w:t>7.2.3)</w:t>
      </w:r>
      <w:r w:rsidRPr="00F93997">
        <w:rPr>
          <w:rFonts w:ascii="Verdana" w:hAnsi="Verdana" w:cs="Arial"/>
          <w:i/>
          <w:sz w:val="20"/>
          <w:szCs w:val="20"/>
        </w:rPr>
        <w:t>,</w:t>
      </w:r>
      <w:r w:rsidRPr="00F93997">
        <w:rPr>
          <w:rFonts w:ascii="Verdana" w:hAnsi="Verdana" w:cs="Arial"/>
          <w:sz w:val="20"/>
          <w:szCs w:val="20"/>
        </w:rPr>
        <w:t xml:space="preserve"> polegam na zasobach</w:t>
      </w:r>
      <w:r>
        <w:rPr>
          <w:rFonts w:ascii="Verdana" w:hAnsi="Verdana" w:cs="Arial"/>
          <w:sz w:val="20"/>
          <w:szCs w:val="20"/>
        </w:rPr>
        <w:t xml:space="preserve"> następującego/</w:t>
      </w:r>
      <w:proofErr w:type="spellStart"/>
      <w:r>
        <w:rPr>
          <w:rFonts w:ascii="Verdana" w:hAnsi="Verdana" w:cs="Arial"/>
          <w:sz w:val="20"/>
          <w:szCs w:val="20"/>
        </w:rPr>
        <w:t>ych</w:t>
      </w:r>
      <w:proofErr w:type="spellEnd"/>
      <w:r>
        <w:rPr>
          <w:rFonts w:ascii="Verdana" w:hAnsi="Verdana" w:cs="Arial"/>
          <w:sz w:val="20"/>
          <w:szCs w:val="20"/>
        </w:rPr>
        <w:t xml:space="preserve"> podmiotu/ów:</w:t>
      </w:r>
    </w:p>
    <w:p w:rsidR="00F44936" w:rsidRPr="00F93997" w:rsidRDefault="00F44936" w:rsidP="003461A9">
      <w:pPr>
        <w:jc w:val="both"/>
        <w:rPr>
          <w:rFonts w:ascii="Verdana" w:hAnsi="Verdana" w:cs="Arial"/>
          <w:sz w:val="20"/>
          <w:szCs w:val="20"/>
        </w:rPr>
      </w:pPr>
      <w:r w:rsidRPr="00F93997">
        <w:rPr>
          <w:rFonts w:ascii="Verdana" w:hAnsi="Verdana" w:cs="Arial"/>
          <w:sz w:val="20"/>
          <w:szCs w:val="20"/>
        </w:rPr>
        <w:t>…………</w:t>
      </w:r>
      <w:r>
        <w:rPr>
          <w:rFonts w:ascii="Verdana" w:hAnsi="Verdana" w:cs="Arial"/>
          <w:sz w:val="20"/>
          <w:szCs w:val="20"/>
        </w:rPr>
        <w:t>……………….</w:t>
      </w:r>
      <w:r w:rsidRPr="00F93997">
        <w:rPr>
          <w:rFonts w:ascii="Verdana" w:hAnsi="Verdana" w:cs="Arial"/>
          <w:sz w:val="20"/>
          <w:szCs w:val="20"/>
        </w:rPr>
        <w:t>……………………………………………………</w:t>
      </w:r>
      <w:r>
        <w:rPr>
          <w:rFonts w:ascii="Verdana" w:hAnsi="Verdana" w:cs="Arial"/>
          <w:sz w:val="20"/>
          <w:szCs w:val="20"/>
        </w:rPr>
        <w:t>……………………………………………………..</w:t>
      </w:r>
      <w:r w:rsidRPr="00F93997">
        <w:rPr>
          <w:rFonts w:ascii="Verdana" w:hAnsi="Verdana" w:cs="Arial"/>
          <w:sz w:val="20"/>
          <w:szCs w:val="20"/>
        </w:rPr>
        <w:t>……….</w:t>
      </w:r>
    </w:p>
    <w:p w:rsidR="00FD3092" w:rsidRDefault="00F44936" w:rsidP="003461A9">
      <w:pPr>
        <w:jc w:val="both"/>
        <w:rPr>
          <w:rFonts w:ascii="Verdana" w:hAnsi="Verdana" w:cs="Arial"/>
          <w:sz w:val="20"/>
          <w:szCs w:val="20"/>
        </w:rPr>
      </w:pPr>
      <w:r w:rsidRPr="00F93997">
        <w:rPr>
          <w:rFonts w:ascii="Verdana" w:hAnsi="Verdana" w:cs="Arial"/>
          <w:sz w:val="20"/>
          <w:szCs w:val="20"/>
        </w:rPr>
        <w:t>..………………………………………………………………………</w:t>
      </w:r>
      <w:r>
        <w:rPr>
          <w:rFonts w:ascii="Verdana" w:hAnsi="Verdana" w:cs="Arial"/>
          <w:sz w:val="20"/>
          <w:szCs w:val="20"/>
        </w:rPr>
        <w:t>………………….…………………….……………………………</w:t>
      </w:r>
      <w:r w:rsidRPr="00F93997">
        <w:rPr>
          <w:rFonts w:ascii="Verdana" w:hAnsi="Verdana" w:cs="Arial"/>
          <w:sz w:val="20"/>
          <w:szCs w:val="20"/>
        </w:rPr>
        <w:t xml:space="preserve">, </w:t>
      </w:r>
    </w:p>
    <w:p w:rsidR="00F44936" w:rsidRDefault="00F44936" w:rsidP="003461A9">
      <w:pPr>
        <w:jc w:val="both"/>
        <w:rPr>
          <w:rFonts w:ascii="Verdana" w:hAnsi="Verdana" w:cs="Arial"/>
          <w:sz w:val="20"/>
          <w:szCs w:val="20"/>
        </w:rPr>
      </w:pPr>
      <w:r w:rsidRPr="00F93997">
        <w:rPr>
          <w:rFonts w:ascii="Verdana" w:hAnsi="Verdana" w:cs="Arial"/>
          <w:sz w:val="20"/>
          <w:szCs w:val="20"/>
        </w:rPr>
        <w:t>w następującym zakresie: ………………………………</w:t>
      </w:r>
      <w:r>
        <w:rPr>
          <w:rFonts w:ascii="Verdana" w:hAnsi="Verdana" w:cs="Arial"/>
          <w:sz w:val="20"/>
          <w:szCs w:val="20"/>
        </w:rPr>
        <w:t>…………………………………………………………..</w:t>
      </w:r>
      <w:r w:rsidRPr="00F93997">
        <w:rPr>
          <w:rFonts w:ascii="Verdana" w:hAnsi="Verdana" w:cs="Arial"/>
          <w:sz w:val="20"/>
          <w:szCs w:val="20"/>
        </w:rPr>
        <w:t>…………</w:t>
      </w:r>
    </w:p>
    <w:p w:rsidR="00F44936" w:rsidRPr="00F93997" w:rsidRDefault="00F44936" w:rsidP="003461A9">
      <w:pPr>
        <w:jc w:val="both"/>
        <w:rPr>
          <w:rFonts w:ascii="Verdana" w:hAnsi="Verdana" w:cs="Arial"/>
          <w:sz w:val="20"/>
          <w:szCs w:val="20"/>
        </w:rPr>
      </w:pPr>
      <w:r w:rsidRPr="00F93997">
        <w:rPr>
          <w:rFonts w:ascii="Verdana" w:hAnsi="Verdana" w:cs="Arial"/>
          <w:sz w:val="20"/>
          <w:szCs w:val="20"/>
        </w:rPr>
        <w:t>…………</w:t>
      </w:r>
      <w:r>
        <w:rPr>
          <w:rFonts w:ascii="Verdana" w:hAnsi="Verdana" w:cs="Arial"/>
          <w:sz w:val="20"/>
          <w:szCs w:val="20"/>
        </w:rPr>
        <w:t>……………….</w:t>
      </w:r>
      <w:r w:rsidRPr="00F93997">
        <w:rPr>
          <w:rFonts w:ascii="Verdana" w:hAnsi="Verdana" w:cs="Arial"/>
          <w:sz w:val="20"/>
          <w:szCs w:val="20"/>
        </w:rPr>
        <w:t>……………………………………………………</w:t>
      </w:r>
      <w:r>
        <w:rPr>
          <w:rFonts w:ascii="Verdana" w:hAnsi="Verdana" w:cs="Arial"/>
          <w:sz w:val="20"/>
          <w:szCs w:val="20"/>
        </w:rPr>
        <w:t>……….……………………………………………..</w:t>
      </w:r>
      <w:r w:rsidRPr="00F93997">
        <w:rPr>
          <w:rFonts w:ascii="Verdana" w:hAnsi="Verdana" w:cs="Arial"/>
          <w:sz w:val="20"/>
          <w:szCs w:val="20"/>
        </w:rPr>
        <w:t>……….</w:t>
      </w:r>
    </w:p>
    <w:p w:rsidR="00F44936" w:rsidRPr="00036380" w:rsidRDefault="00F44936" w:rsidP="003461A9">
      <w:pPr>
        <w:jc w:val="center"/>
        <w:rPr>
          <w:rFonts w:ascii="Verdana" w:hAnsi="Verdana" w:cs="Arial"/>
          <w:i/>
          <w:sz w:val="20"/>
          <w:szCs w:val="20"/>
        </w:rPr>
      </w:pPr>
      <w:r w:rsidRPr="006F2C56">
        <w:rPr>
          <w:rFonts w:ascii="Verdana" w:hAnsi="Verdana" w:cs="Arial"/>
          <w:i/>
          <w:sz w:val="14"/>
          <w:szCs w:val="14"/>
        </w:rPr>
        <w:t>(wskazać podmiot i określić odpowiedni zakres dla wskazanego podmiotu)</w:t>
      </w:r>
    </w:p>
    <w:p w:rsidR="00F44936" w:rsidRPr="00380620" w:rsidRDefault="00F44936" w:rsidP="003461A9">
      <w:pPr>
        <w:jc w:val="both"/>
        <w:rPr>
          <w:rFonts w:ascii="Verdana" w:hAnsi="Verdana" w:cs="Arial"/>
          <w:sz w:val="20"/>
          <w:szCs w:val="20"/>
        </w:rPr>
      </w:pPr>
    </w:p>
    <w:p w:rsidR="00F44936" w:rsidRPr="00380620" w:rsidRDefault="00F44936" w:rsidP="003461A9">
      <w:pPr>
        <w:jc w:val="both"/>
        <w:rPr>
          <w:rFonts w:ascii="Verdana" w:hAnsi="Verdana" w:cs="Arial"/>
          <w:sz w:val="20"/>
          <w:szCs w:val="20"/>
        </w:rPr>
      </w:pPr>
      <w:r w:rsidRPr="00380620">
        <w:rPr>
          <w:rFonts w:ascii="Verdana" w:hAnsi="Verdana" w:cs="Arial"/>
          <w:sz w:val="20"/>
          <w:szCs w:val="20"/>
        </w:rPr>
        <w:t xml:space="preserve">…………….……. </w:t>
      </w:r>
      <w:r w:rsidRPr="00380620">
        <w:rPr>
          <w:rFonts w:ascii="Verdana" w:hAnsi="Verdana" w:cs="Arial"/>
          <w:i/>
          <w:sz w:val="16"/>
          <w:szCs w:val="16"/>
        </w:rPr>
        <w:t>(miejscowość),</w:t>
      </w:r>
      <w:r w:rsidRPr="00380620">
        <w:rPr>
          <w:rFonts w:ascii="Verdana" w:hAnsi="Verdana" w:cs="Arial"/>
          <w:i/>
          <w:sz w:val="18"/>
          <w:szCs w:val="18"/>
        </w:rPr>
        <w:t xml:space="preserve"> </w:t>
      </w:r>
      <w:r w:rsidRPr="00380620">
        <w:rPr>
          <w:rFonts w:ascii="Verdana" w:hAnsi="Verdana" w:cs="Arial"/>
          <w:sz w:val="20"/>
          <w:szCs w:val="20"/>
        </w:rPr>
        <w:t xml:space="preserve">dnia ………….……. r. </w:t>
      </w:r>
    </w:p>
    <w:p w:rsidR="00F44936" w:rsidRPr="00380620" w:rsidRDefault="00F44936" w:rsidP="0006139D">
      <w:pPr>
        <w:jc w:val="both"/>
        <w:rPr>
          <w:rFonts w:ascii="Verdana" w:hAnsi="Verdana" w:cs="Arial"/>
          <w:sz w:val="20"/>
          <w:szCs w:val="20"/>
        </w:rPr>
      </w:pP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  <w:t xml:space="preserve">         …………………………………………</w:t>
      </w:r>
    </w:p>
    <w:p w:rsidR="00F44936" w:rsidRPr="00380620" w:rsidRDefault="00F44936" w:rsidP="003461A9">
      <w:pPr>
        <w:ind w:firstLine="4500"/>
        <w:jc w:val="center"/>
        <w:rPr>
          <w:rFonts w:ascii="Verdana" w:hAnsi="Verdana"/>
          <w:i/>
          <w:sz w:val="16"/>
          <w:szCs w:val="16"/>
        </w:rPr>
      </w:pPr>
      <w:r w:rsidRPr="00380620">
        <w:rPr>
          <w:rFonts w:ascii="Verdana" w:hAnsi="Verdana"/>
          <w:i/>
          <w:sz w:val="16"/>
          <w:szCs w:val="16"/>
        </w:rPr>
        <w:t xml:space="preserve">  (podpis(y) Wykonawcy/Pełnomocnika)</w:t>
      </w:r>
    </w:p>
    <w:p w:rsidR="00F44936" w:rsidRPr="00380620" w:rsidRDefault="00F44936" w:rsidP="003461A9">
      <w:pPr>
        <w:ind w:left="5664" w:firstLine="708"/>
        <w:jc w:val="both"/>
        <w:rPr>
          <w:rFonts w:ascii="Verdana" w:hAnsi="Verdana" w:cs="Arial"/>
          <w:i/>
          <w:sz w:val="16"/>
          <w:szCs w:val="16"/>
        </w:rPr>
      </w:pPr>
    </w:p>
    <w:p w:rsidR="00F44936" w:rsidRPr="00380620" w:rsidRDefault="00F44936" w:rsidP="003461A9">
      <w:pPr>
        <w:ind w:left="5664" w:firstLine="708"/>
        <w:jc w:val="both"/>
        <w:rPr>
          <w:rFonts w:ascii="Verdana" w:hAnsi="Verdana" w:cs="Arial"/>
          <w:i/>
          <w:sz w:val="16"/>
          <w:szCs w:val="16"/>
        </w:rPr>
      </w:pPr>
    </w:p>
    <w:p w:rsidR="00F44936" w:rsidRPr="00380620" w:rsidRDefault="00F44936" w:rsidP="003461A9">
      <w:pPr>
        <w:shd w:val="clear" w:color="auto" w:fill="FFFFFF"/>
        <w:jc w:val="both"/>
        <w:rPr>
          <w:rFonts w:ascii="Verdana" w:hAnsi="Verdana" w:cs="Arial"/>
          <w:b/>
          <w:sz w:val="20"/>
          <w:szCs w:val="20"/>
        </w:rPr>
      </w:pPr>
      <w:r w:rsidRPr="00380620">
        <w:rPr>
          <w:rFonts w:ascii="Verdana" w:hAnsi="Verdana" w:cs="Arial"/>
          <w:b/>
          <w:sz w:val="20"/>
          <w:szCs w:val="20"/>
        </w:rPr>
        <w:t>OŚWIADCZENIE DOTYCZĄCE PODANYCH INFORMACJI:</w:t>
      </w:r>
    </w:p>
    <w:p w:rsidR="00F44936" w:rsidRPr="00F93997" w:rsidRDefault="00F44936" w:rsidP="003461A9">
      <w:pPr>
        <w:jc w:val="both"/>
        <w:rPr>
          <w:rFonts w:ascii="Verdana" w:hAnsi="Verdana" w:cs="Arial"/>
          <w:sz w:val="20"/>
          <w:szCs w:val="20"/>
        </w:rPr>
      </w:pPr>
      <w:r w:rsidRPr="00F93997">
        <w:rPr>
          <w:rFonts w:ascii="Verdana" w:hAnsi="Verdana" w:cs="Arial"/>
          <w:sz w:val="20"/>
          <w:szCs w:val="20"/>
        </w:rPr>
        <w:t xml:space="preserve">Oświadczam, że wszystkie informacje podane w powyższych oświadczeniach są aktualne </w:t>
      </w:r>
      <w:r w:rsidRPr="00F93997">
        <w:rPr>
          <w:rFonts w:ascii="Verdana" w:hAnsi="Verdana" w:cs="Arial"/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</w:p>
    <w:p w:rsidR="00F44936" w:rsidRPr="00380620" w:rsidRDefault="00F44936" w:rsidP="003461A9">
      <w:pPr>
        <w:jc w:val="both"/>
        <w:rPr>
          <w:rFonts w:ascii="Verdana" w:hAnsi="Verdana" w:cs="Arial"/>
          <w:sz w:val="20"/>
          <w:szCs w:val="20"/>
        </w:rPr>
      </w:pPr>
    </w:p>
    <w:p w:rsidR="00F44936" w:rsidRPr="00380620" w:rsidRDefault="00F44936" w:rsidP="003461A9">
      <w:pPr>
        <w:jc w:val="both"/>
        <w:rPr>
          <w:rFonts w:ascii="Verdana" w:hAnsi="Verdana" w:cs="Arial"/>
          <w:sz w:val="20"/>
          <w:szCs w:val="20"/>
        </w:rPr>
      </w:pPr>
      <w:r w:rsidRPr="00380620">
        <w:rPr>
          <w:rFonts w:ascii="Verdana" w:hAnsi="Verdana" w:cs="Arial"/>
          <w:sz w:val="20"/>
          <w:szCs w:val="20"/>
        </w:rPr>
        <w:t xml:space="preserve">…………….……. </w:t>
      </w:r>
      <w:r w:rsidRPr="00380620">
        <w:rPr>
          <w:rFonts w:ascii="Verdana" w:hAnsi="Verdana" w:cs="Arial"/>
          <w:i/>
          <w:sz w:val="16"/>
          <w:szCs w:val="16"/>
        </w:rPr>
        <w:t>(miejscowość),</w:t>
      </w:r>
      <w:r w:rsidRPr="00380620">
        <w:rPr>
          <w:rFonts w:ascii="Verdana" w:hAnsi="Verdana" w:cs="Arial"/>
          <w:i/>
          <w:sz w:val="18"/>
          <w:szCs w:val="18"/>
        </w:rPr>
        <w:t xml:space="preserve"> </w:t>
      </w:r>
      <w:r w:rsidRPr="00380620">
        <w:rPr>
          <w:rFonts w:ascii="Verdana" w:hAnsi="Verdana" w:cs="Arial"/>
          <w:sz w:val="20"/>
          <w:szCs w:val="20"/>
        </w:rPr>
        <w:t xml:space="preserve">dnia ………….……. r. </w:t>
      </w:r>
    </w:p>
    <w:p w:rsidR="00F44936" w:rsidRPr="00380620" w:rsidRDefault="00F44936" w:rsidP="0006139D">
      <w:pPr>
        <w:jc w:val="both"/>
        <w:rPr>
          <w:rFonts w:ascii="Verdana" w:hAnsi="Verdana" w:cs="Arial"/>
          <w:sz w:val="20"/>
          <w:szCs w:val="20"/>
        </w:rPr>
      </w:pP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</w:r>
      <w:r w:rsidRPr="00380620">
        <w:rPr>
          <w:rFonts w:ascii="Verdana" w:hAnsi="Verdana" w:cs="Arial"/>
          <w:sz w:val="20"/>
          <w:szCs w:val="20"/>
        </w:rPr>
        <w:tab/>
        <w:t xml:space="preserve">        …………………………………………</w:t>
      </w:r>
    </w:p>
    <w:p w:rsidR="00F44936" w:rsidRPr="00380620" w:rsidRDefault="00F44936" w:rsidP="003461A9">
      <w:pPr>
        <w:ind w:firstLine="4500"/>
        <w:jc w:val="center"/>
        <w:rPr>
          <w:rFonts w:ascii="Verdana" w:hAnsi="Verdana"/>
          <w:i/>
          <w:sz w:val="16"/>
          <w:szCs w:val="16"/>
        </w:rPr>
      </w:pPr>
      <w:r w:rsidRPr="00380620">
        <w:rPr>
          <w:rFonts w:ascii="Verdana" w:hAnsi="Verdana"/>
          <w:i/>
          <w:sz w:val="16"/>
          <w:szCs w:val="16"/>
        </w:rPr>
        <w:t xml:space="preserve">  (podpis(y) Wykonawcy/Pełnomocnika)</w:t>
      </w:r>
    </w:p>
    <w:p w:rsidR="00F44936" w:rsidRPr="00380620" w:rsidRDefault="00F44936" w:rsidP="003461A9">
      <w:pPr>
        <w:jc w:val="both"/>
        <w:rPr>
          <w:rFonts w:ascii="Verdana" w:hAnsi="Verdana" w:cs="Arial"/>
          <w:sz w:val="21"/>
          <w:szCs w:val="21"/>
        </w:rPr>
      </w:pPr>
    </w:p>
    <w:p w:rsidR="00F44936" w:rsidRPr="00380620" w:rsidRDefault="00F44936" w:rsidP="003461A9">
      <w:pPr>
        <w:jc w:val="both"/>
        <w:rPr>
          <w:rFonts w:ascii="Verdana" w:hAnsi="Verdana" w:cs="Arial"/>
          <w:sz w:val="21"/>
          <w:szCs w:val="21"/>
        </w:rPr>
      </w:pPr>
    </w:p>
    <w:p w:rsidR="00F44936" w:rsidRPr="00380620" w:rsidRDefault="00F44936" w:rsidP="003461A9">
      <w:pPr>
        <w:jc w:val="both"/>
        <w:rPr>
          <w:rFonts w:ascii="Verdana" w:hAnsi="Verdana" w:cs="Arial"/>
          <w:sz w:val="21"/>
          <w:szCs w:val="21"/>
        </w:rPr>
      </w:pPr>
    </w:p>
    <w:p w:rsidR="00F44936" w:rsidRPr="00380620" w:rsidRDefault="00F44936" w:rsidP="003461A9">
      <w:pPr>
        <w:jc w:val="both"/>
        <w:rPr>
          <w:rFonts w:ascii="Verdana" w:hAnsi="Verdana" w:cs="Arial"/>
          <w:sz w:val="21"/>
          <w:szCs w:val="21"/>
        </w:rPr>
      </w:pPr>
    </w:p>
    <w:p w:rsidR="00F44936" w:rsidRPr="00380620" w:rsidRDefault="00F44936" w:rsidP="003461A9">
      <w:pPr>
        <w:jc w:val="both"/>
        <w:rPr>
          <w:rFonts w:ascii="Verdana" w:hAnsi="Verdana" w:cs="Arial"/>
          <w:sz w:val="21"/>
          <w:szCs w:val="21"/>
        </w:rPr>
      </w:pPr>
    </w:p>
    <w:p w:rsidR="00F44936" w:rsidRPr="00380620" w:rsidRDefault="00F44936" w:rsidP="003461A9">
      <w:pPr>
        <w:jc w:val="both"/>
        <w:rPr>
          <w:rFonts w:ascii="Verdana" w:hAnsi="Verdana" w:cs="Arial"/>
          <w:sz w:val="21"/>
          <w:szCs w:val="21"/>
        </w:rPr>
      </w:pPr>
    </w:p>
    <w:p w:rsidR="00F44936" w:rsidRPr="00380620" w:rsidRDefault="00F44936" w:rsidP="003461A9">
      <w:pPr>
        <w:jc w:val="both"/>
        <w:rPr>
          <w:rFonts w:ascii="Verdana" w:hAnsi="Verdana" w:cs="Arial"/>
          <w:sz w:val="21"/>
          <w:szCs w:val="21"/>
        </w:rPr>
      </w:pPr>
    </w:p>
    <w:p w:rsidR="00F44936" w:rsidRPr="00380620" w:rsidRDefault="00F44936" w:rsidP="003461A9">
      <w:pPr>
        <w:jc w:val="both"/>
        <w:rPr>
          <w:rFonts w:ascii="Verdana" w:hAnsi="Verdana" w:cs="Arial"/>
          <w:sz w:val="21"/>
          <w:szCs w:val="21"/>
        </w:rPr>
      </w:pPr>
    </w:p>
    <w:p w:rsidR="00F44936" w:rsidRPr="00380620" w:rsidRDefault="00F44936" w:rsidP="003461A9">
      <w:pPr>
        <w:jc w:val="both"/>
        <w:rPr>
          <w:rFonts w:ascii="Verdana" w:hAnsi="Verdana" w:cs="Arial"/>
          <w:sz w:val="21"/>
          <w:szCs w:val="21"/>
        </w:rPr>
      </w:pPr>
    </w:p>
    <w:p w:rsidR="00F44936" w:rsidRPr="00380620" w:rsidRDefault="00F44936" w:rsidP="003461A9">
      <w:pPr>
        <w:jc w:val="both"/>
        <w:rPr>
          <w:rFonts w:ascii="Verdana" w:hAnsi="Verdana" w:cs="Arial"/>
          <w:sz w:val="21"/>
          <w:szCs w:val="21"/>
        </w:rPr>
      </w:pPr>
    </w:p>
    <w:p w:rsidR="008558B4" w:rsidRDefault="00F44936" w:rsidP="00515C47">
      <w:pPr>
        <w:suppressAutoHyphens/>
        <w:ind w:right="-142"/>
        <w:jc w:val="right"/>
        <w:rPr>
          <w:rFonts w:ascii="Verdana" w:hAnsi="Verdana"/>
          <w:b/>
          <w:bCs/>
          <w:spacing w:val="4"/>
          <w:sz w:val="20"/>
          <w:szCs w:val="20"/>
          <w:lang w:eastAsia="ar-SA"/>
        </w:rPr>
      </w:pPr>
      <w:r w:rsidRPr="00380620">
        <w:rPr>
          <w:rFonts w:ascii="Verdana" w:hAnsi="Verdana" w:cs="Arial"/>
          <w:sz w:val="21"/>
          <w:szCs w:val="21"/>
        </w:rPr>
        <w:br w:type="page"/>
      </w:r>
      <w:r w:rsidR="008558B4" w:rsidRPr="00037C69">
        <w:rPr>
          <w:rFonts w:ascii="Verdana" w:hAnsi="Verdana"/>
          <w:b/>
          <w:bCs/>
          <w:spacing w:val="4"/>
          <w:sz w:val="20"/>
          <w:szCs w:val="20"/>
          <w:lang w:eastAsia="ar-SA"/>
        </w:rPr>
        <w:lastRenderedPageBreak/>
        <w:t>Formularz 3.</w:t>
      </w:r>
      <w:r w:rsidR="008558B4">
        <w:rPr>
          <w:rFonts w:ascii="Verdana" w:hAnsi="Verdana"/>
          <w:b/>
          <w:bCs/>
          <w:spacing w:val="4"/>
          <w:sz w:val="20"/>
          <w:szCs w:val="20"/>
          <w:lang w:eastAsia="ar-SA"/>
        </w:rPr>
        <w:t>3</w:t>
      </w:r>
    </w:p>
    <w:p w:rsidR="00421E2E" w:rsidRDefault="00421E2E" w:rsidP="00515C47">
      <w:pPr>
        <w:suppressAutoHyphens/>
        <w:ind w:right="-142"/>
        <w:jc w:val="right"/>
        <w:rPr>
          <w:rFonts w:ascii="Verdana" w:hAnsi="Verdana"/>
          <w:b/>
          <w:bCs/>
          <w:spacing w:val="4"/>
          <w:sz w:val="20"/>
          <w:szCs w:val="20"/>
          <w:lang w:eastAsia="ar-SA"/>
        </w:rPr>
      </w:pPr>
    </w:p>
    <w:p w:rsidR="00421E2E" w:rsidRPr="00037C69" w:rsidRDefault="00421E2E" w:rsidP="00515C47">
      <w:pPr>
        <w:suppressAutoHyphens/>
        <w:ind w:right="-142"/>
        <w:jc w:val="right"/>
        <w:rPr>
          <w:rFonts w:ascii="Verdana" w:hAnsi="Verdana"/>
          <w:b/>
          <w:bCs/>
          <w:spacing w:val="4"/>
          <w:sz w:val="20"/>
          <w:szCs w:val="20"/>
          <w:lang w:eastAsia="ar-SA"/>
        </w:rPr>
      </w:pPr>
    </w:p>
    <w:p w:rsidR="008558B4" w:rsidRPr="00037C69" w:rsidRDefault="008558B4" w:rsidP="0006139D">
      <w:pPr>
        <w:suppressAutoHyphens/>
        <w:ind w:right="-142"/>
        <w:jc w:val="center"/>
        <w:rPr>
          <w:rFonts w:ascii="Verdana" w:hAnsi="Verdana"/>
          <w:b/>
          <w:bCs/>
          <w:spacing w:val="4"/>
          <w:sz w:val="20"/>
          <w:szCs w:val="20"/>
          <w:lang w:eastAsia="ar-SA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119"/>
        <w:gridCol w:w="6071"/>
      </w:tblGrid>
      <w:tr w:rsidR="008558B4" w:rsidRPr="00037C69" w:rsidTr="002238FA">
        <w:trPr>
          <w:trHeight w:val="1211"/>
        </w:trPr>
        <w:tc>
          <w:tcPr>
            <w:tcW w:w="3119" w:type="dxa"/>
            <w:vAlign w:val="bottom"/>
          </w:tcPr>
          <w:p w:rsidR="008558B4" w:rsidRPr="00037C69" w:rsidRDefault="008558B4" w:rsidP="003461A9">
            <w:pPr>
              <w:ind w:right="23"/>
              <w:jc w:val="center"/>
              <w:rPr>
                <w:rFonts w:ascii="Verdana" w:hAnsi="Verdana" w:cs="Verdana"/>
                <w:i/>
                <w:iCs/>
                <w:sz w:val="20"/>
                <w:szCs w:val="20"/>
              </w:rPr>
            </w:pPr>
            <w:r w:rsidRPr="00037C69">
              <w:rPr>
                <w:rFonts w:ascii="Verdana" w:hAnsi="Verdana" w:cs="Verdana"/>
                <w:i/>
                <w:iCs/>
                <w:sz w:val="20"/>
                <w:szCs w:val="20"/>
              </w:rPr>
              <w:t>(nazwa Podmiotu, na zasobach którego polega Wykonawca)</w:t>
            </w:r>
          </w:p>
        </w:tc>
        <w:tc>
          <w:tcPr>
            <w:tcW w:w="6071" w:type="dxa"/>
            <w:shd w:val="clear" w:color="auto" w:fill="D9D9D9"/>
            <w:vAlign w:val="center"/>
          </w:tcPr>
          <w:p w:rsidR="008558B4" w:rsidRPr="00037C69" w:rsidRDefault="008558B4" w:rsidP="003461A9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037C69">
              <w:rPr>
                <w:rFonts w:ascii="Verdana" w:hAnsi="Verdana"/>
                <w:b/>
                <w:sz w:val="20"/>
                <w:szCs w:val="20"/>
              </w:rPr>
              <w:t xml:space="preserve">ZOBOWIĄZANIE </w:t>
            </w:r>
          </w:p>
          <w:p w:rsidR="008558B4" w:rsidRPr="00037C69" w:rsidRDefault="008558B4" w:rsidP="003461A9">
            <w:pPr>
              <w:jc w:val="center"/>
              <w:rPr>
                <w:rFonts w:ascii="Verdana" w:hAnsi="Verdana" w:cs="Verdana"/>
                <w:b/>
                <w:bCs/>
                <w:sz w:val="20"/>
                <w:szCs w:val="20"/>
              </w:rPr>
            </w:pPr>
            <w:r w:rsidRPr="00037C69">
              <w:rPr>
                <w:rFonts w:ascii="Verdana" w:hAnsi="Verdana"/>
                <w:b/>
                <w:sz w:val="20"/>
                <w:szCs w:val="20"/>
              </w:rPr>
              <w:t>do oddania do dyspozycji Wykonawcy niezbędnych zasobów na okres korzystania z nich przy wykonywaniu zamówienia</w:t>
            </w:r>
          </w:p>
        </w:tc>
      </w:tr>
    </w:tbl>
    <w:p w:rsidR="00421E2E" w:rsidRDefault="00421E2E" w:rsidP="003461A9">
      <w:pPr>
        <w:tabs>
          <w:tab w:val="left" w:pos="9214"/>
        </w:tabs>
        <w:suppressAutoHyphens/>
        <w:spacing w:before="120"/>
        <w:ind w:right="-1"/>
        <w:rPr>
          <w:rFonts w:ascii="Verdana" w:hAnsi="Verdana"/>
          <w:sz w:val="20"/>
          <w:szCs w:val="20"/>
          <w:lang w:eastAsia="ar-SA"/>
        </w:rPr>
      </w:pPr>
    </w:p>
    <w:p w:rsidR="008558B4" w:rsidRPr="00037C69" w:rsidRDefault="008558B4" w:rsidP="003461A9">
      <w:pPr>
        <w:tabs>
          <w:tab w:val="left" w:pos="9214"/>
        </w:tabs>
        <w:suppressAutoHyphens/>
        <w:spacing w:before="120"/>
        <w:ind w:right="-1"/>
        <w:rPr>
          <w:rFonts w:ascii="Verdana" w:hAnsi="Verdana"/>
          <w:sz w:val="20"/>
          <w:szCs w:val="20"/>
          <w:lang w:eastAsia="ar-SA"/>
        </w:rPr>
      </w:pPr>
      <w:r w:rsidRPr="00037C69">
        <w:rPr>
          <w:rFonts w:ascii="Verdana" w:hAnsi="Verdana"/>
          <w:sz w:val="20"/>
          <w:szCs w:val="20"/>
          <w:lang w:eastAsia="ar-SA"/>
        </w:rPr>
        <w:t>Ja:</w:t>
      </w:r>
    </w:p>
    <w:p w:rsidR="008558B4" w:rsidRPr="00037C69" w:rsidRDefault="008558B4" w:rsidP="003461A9">
      <w:pPr>
        <w:tabs>
          <w:tab w:val="left" w:pos="9214"/>
        </w:tabs>
        <w:suppressAutoHyphens/>
        <w:spacing w:before="120"/>
        <w:ind w:right="-1"/>
        <w:rPr>
          <w:rFonts w:ascii="Verdana" w:hAnsi="Verdana"/>
          <w:b/>
          <w:sz w:val="20"/>
          <w:szCs w:val="20"/>
          <w:lang w:eastAsia="ar-SA"/>
        </w:rPr>
      </w:pPr>
      <w:r w:rsidRPr="00037C69">
        <w:rPr>
          <w:rFonts w:ascii="Verdana" w:hAnsi="Verdana"/>
          <w:b/>
          <w:sz w:val="20"/>
          <w:szCs w:val="20"/>
          <w:lang w:eastAsia="ar-SA"/>
        </w:rPr>
        <w:t xml:space="preserve"> _________________________________________________________</w:t>
      </w:r>
    </w:p>
    <w:p w:rsidR="008558B4" w:rsidRPr="00037C69" w:rsidRDefault="008558B4" w:rsidP="003461A9">
      <w:pPr>
        <w:jc w:val="center"/>
        <w:rPr>
          <w:rFonts w:ascii="Verdana" w:hAnsi="Verdana"/>
          <w:i/>
          <w:sz w:val="20"/>
          <w:szCs w:val="20"/>
        </w:rPr>
      </w:pPr>
      <w:r w:rsidRPr="00037C69">
        <w:rPr>
          <w:rFonts w:ascii="Verdana" w:hAnsi="Verdana"/>
          <w:i/>
          <w:sz w:val="20"/>
          <w:szCs w:val="20"/>
        </w:rPr>
        <w:t>(imię i nazwisko osoby upoważnionej do reprezentowania Podmiotu, stanowisko (właściciel, prezes zarządu, członek zarządu, prokurent, upe</w:t>
      </w:r>
      <w:r w:rsidR="00CF4FCB">
        <w:rPr>
          <w:rFonts w:ascii="Verdana" w:hAnsi="Verdana"/>
          <w:i/>
          <w:sz w:val="20"/>
          <w:szCs w:val="20"/>
        </w:rPr>
        <w:t>łnomocniony reprezentant itp.*)</w:t>
      </w:r>
    </w:p>
    <w:p w:rsidR="008558B4" w:rsidRDefault="008558B4" w:rsidP="003461A9">
      <w:pPr>
        <w:tabs>
          <w:tab w:val="left" w:pos="9214"/>
        </w:tabs>
        <w:suppressAutoHyphens/>
        <w:spacing w:before="120"/>
        <w:ind w:right="-1"/>
        <w:jc w:val="both"/>
        <w:rPr>
          <w:rFonts w:ascii="Verdana" w:hAnsi="Verdana"/>
          <w:sz w:val="20"/>
          <w:szCs w:val="20"/>
          <w:lang w:eastAsia="ar-SA"/>
        </w:rPr>
      </w:pPr>
    </w:p>
    <w:p w:rsidR="00421E2E" w:rsidRPr="00037C69" w:rsidRDefault="00421E2E" w:rsidP="003461A9">
      <w:pPr>
        <w:tabs>
          <w:tab w:val="left" w:pos="9214"/>
        </w:tabs>
        <w:suppressAutoHyphens/>
        <w:spacing w:before="120"/>
        <w:ind w:right="-1"/>
        <w:jc w:val="both"/>
        <w:rPr>
          <w:rFonts w:ascii="Verdana" w:hAnsi="Verdana"/>
          <w:sz w:val="20"/>
          <w:szCs w:val="20"/>
          <w:lang w:eastAsia="ar-SA"/>
        </w:rPr>
      </w:pPr>
    </w:p>
    <w:p w:rsidR="008558B4" w:rsidRPr="00037C69" w:rsidRDefault="008558B4" w:rsidP="003461A9">
      <w:pPr>
        <w:tabs>
          <w:tab w:val="left" w:pos="9214"/>
        </w:tabs>
        <w:suppressAutoHyphens/>
        <w:spacing w:before="120"/>
        <w:ind w:right="-1"/>
        <w:rPr>
          <w:rFonts w:ascii="Verdana" w:hAnsi="Verdana"/>
          <w:sz w:val="20"/>
          <w:szCs w:val="20"/>
          <w:lang w:eastAsia="ar-SA"/>
        </w:rPr>
      </w:pPr>
      <w:r w:rsidRPr="00037C69">
        <w:rPr>
          <w:rFonts w:ascii="Verdana" w:hAnsi="Verdana"/>
          <w:sz w:val="20"/>
          <w:szCs w:val="20"/>
          <w:lang w:eastAsia="ar-SA"/>
        </w:rPr>
        <w:t>Działając w imieniu i na rzecz:</w:t>
      </w:r>
    </w:p>
    <w:p w:rsidR="008558B4" w:rsidRPr="00037C69" w:rsidRDefault="008558B4" w:rsidP="003461A9">
      <w:pPr>
        <w:tabs>
          <w:tab w:val="left" w:pos="9214"/>
        </w:tabs>
        <w:suppressAutoHyphens/>
        <w:spacing w:before="120"/>
        <w:ind w:right="-1"/>
        <w:rPr>
          <w:rFonts w:ascii="Verdana" w:hAnsi="Verdana"/>
          <w:b/>
          <w:sz w:val="20"/>
          <w:szCs w:val="20"/>
          <w:lang w:eastAsia="ar-SA"/>
        </w:rPr>
      </w:pPr>
      <w:r w:rsidRPr="00037C69">
        <w:rPr>
          <w:rFonts w:ascii="Verdana" w:hAnsi="Verdana"/>
          <w:b/>
          <w:sz w:val="20"/>
          <w:szCs w:val="20"/>
          <w:lang w:eastAsia="ar-SA"/>
        </w:rPr>
        <w:t xml:space="preserve"> _________________________________________________________</w:t>
      </w:r>
    </w:p>
    <w:p w:rsidR="008558B4" w:rsidRPr="00037C69" w:rsidRDefault="008558B4" w:rsidP="003461A9">
      <w:pPr>
        <w:jc w:val="center"/>
        <w:rPr>
          <w:rFonts w:ascii="Verdana" w:hAnsi="Verdana"/>
          <w:i/>
          <w:sz w:val="20"/>
          <w:szCs w:val="20"/>
        </w:rPr>
      </w:pPr>
      <w:r w:rsidRPr="00037C69">
        <w:rPr>
          <w:rFonts w:ascii="Verdana" w:hAnsi="Verdana"/>
          <w:i/>
          <w:sz w:val="20"/>
          <w:szCs w:val="20"/>
        </w:rPr>
        <w:t>(nazwa Podmiotu)</w:t>
      </w:r>
    </w:p>
    <w:p w:rsidR="008558B4" w:rsidRPr="00037C69" w:rsidRDefault="008558B4" w:rsidP="003461A9">
      <w:pPr>
        <w:tabs>
          <w:tab w:val="left" w:pos="9214"/>
        </w:tabs>
        <w:suppressAutoHyphens/>
        <w:spacing w:before="120"/>
        <w:ind w:right="-1"/>
        <w:jc w:val="both"/>
        <w:rPr>
          <w:rFonts w:ascii="Verdana" w:hAnsi="Verdana"/>
          <w:b/>
          <w:sz w:val="20"/>
          <w:szCs w:val="20"/>
          <w:lang w:eastAsia="ar-SA"/>
        </w:rPr>
      </w:pPr>
      <w:r w:rsidRPr="00037C69">
        <w:rPr>
          <w:rFonts w:ascii="Verdana" w:hAnsi="Verdana"/>
          <w:b/>
          <w:sz w:val="20"/>
          <w:szCs w:val="20"/>
          <w:lang w:eastAsia="ar-SA"/>
        </w:rPr>
        <w:t>Zobowiązuję się do oddania nw. zasobów na potrzeby wykonania zamówienia:</w:t>
      </w:r>
    </w:p>
    <w:p w:rsidR="008558B4" w:rsidRPr="00037C69" w:rsidRDefault="008558B4" w:rsidP="003461A9">
      <w:pPr>
        <w:suppressAutoHyphens/>
        <w:spacing w:before="120"/>
        <w:ind w:right="-1"/>
        <w:jc w:val="both"/>
        <w:rPr>
          <w:rFonts w:ascii="Verdana" w:hAnsi="Verdana"/>
          <w:sz w:val="20"/>
          <w:szCs w:val="20"/>
          <w:lang w:eastAsia="ar-SA"/>
        </w:rPr>
      </w:pPr>
      <w:r w:rsidRPr="00037C69">
        <w:rPr>
          <w:rFonts w:ascii="Verdana" w:hAnsi="Verdana"/>
          <w:sz w:val="20"/>
          <w:szCs w:val="20"/>
          <w:lang w:eastAsia="ar-SA"/>
        </w:rPr>
        <w:t>_______________________________________________________________________</w:t>
      </w:r>
    </w:p>
    <w:p w:rsidR="008558B4" w:rsidRPr="00037C69" w:rsidRDefault="008558B4" w:rsidP="003461A9">
      <w:pPr>
        <w:jc w:val="center"/>
        <w:rPr>
          <w:rFonts w:ascii="Verdana" w:hAnsi="Verdana"/>
          <w:i/>
          <w:sz w:val="20"/>
          <w:szCs w:val="20"/>
        </w:rPr>
      </w:pPr>
      <w:r w:rsidRPr="00037C69">
        <w:rPr>
          <w:rFonts w:ascii="Verdana" w:hAnsi="Verdana"/>
          <w:i/>
          <w:sz w:val="20"/>
          <w:szCs w:val="20"/>
        </w:rPr>
        <w:t xml:space="preserve">(określenie zasobu – wiedza i doświadczenie, </w:t>
      </w:r>
      <w:r>
        <w:rPr>
          <w:rFonts w:ascii="Verdana" w:hAnsi="Verdana"/>
          <w:i/>
          <w:sz w:val="20"/>
          <w:szCs w:val="20"/>
        </w:rPr>
        <w:t>potencjał</w:t>
      </w:r>
      <w:r w:rsidR="0028196C">
        <w:rPr>
          <w:rFonts w:ascii="Verdana" w:hAnsi="Verdana"/>
          <w:i/>
          <w:sz w:val="20"/>
          <w:szCs w:val="20"/>
        </w:rPr>
        <w:t xml:space="preserve"> kadrowy, potencjał ekonomiczno</w:t>
      </w:r>
      <w:r>
        <w:rPr>
          <w:rFonts w:ascii="Verdana" w:hAnsi="Verdana"/>
          <w:i/>
          <w:sz w:val="20"/>
          <w:szCs w:val="20"/>
        </w:rPr>
        <w:t>- finansowy</w:t>
      </w:r>
      <w:r w:rsidRPr="00037C69">
        <w:rPr>
          <w:rFonts w:ascii="Verdana" w:hAnsi="Verdana"/>
          <w:i/>
          <w:sz w:val="20"/>
          <w:szCs w:val="20"/>
        </w:rPr>
        <w:t>)</w:t>
      </w:r>
    </w:p>
    <w:p w:rsidR="008558B4" w:rsidRPr="00037C69" w:rsidRDefault="008558B4" w:rsidP="003461A9">
      <w:pPr>
        <w:tabs>
          <w:tab w:val="left" w:pos="9214"/>
        </w:tabs>
        <w:suppressAutoHyphens/>
        <w:spacing w:before="120"/>
        <w:ind w:right="-1"/>
        <w:jc w:val="both"/>
        <w:rPr>
          <w:rFonts w:ascii="Verdana" w:hAnsi="Verdana"/>
          <w:b/>
          <w:sz w:val="20"/>
          <w:szCs w:val="20"/>
          <w:lang w:eastAsia="ar-SA"/>
        </w:rPr>
      </w:pPr>
      <w:r w:rsidRPr="00037C69">
        <w:rPr>
          <w:rFonts w:ascii="Verdana" w:hAnsi="Verdana"/>
          <w:b/>
          <w:sz w:val="20"/>
          <w:szCs w:val="20"/>
          <w:lang w:eastAsia="ar-SA"/>
        </w:rPr>
        <w:t>do dyspozycji Wykonawcy:</w:t>
      </w:r>
    </w:p>
    <w:p w:rsidR="008558B4" w:rsidRPr="00037C69" w:rsidRDefault="008558B4" w:rsidP="003461A9">
      <w:pPr>
        <w:suppressAutoHyphens/>
        <w:spacing w:before="120"/>
        <w:ind w:right="-1"/>
        <w:jc w:val="both"/>
        <w:rPr>
          <w:rFonts w:ascii="Verdana" w:hAnsi="Verdana"/>
          <w:sz w:val="20"/>
          <w:szCs w:val="20"/>
          <w:lang w:eastAsia="ar-SA"/>
        </w:rPr>
      </w:pPr>
      <w:r w:rsidRPr="00037C69">
        <w:rPr>
          <w:rFonts w:ascii="Verdana" w:hAnsi="Verdana"/>
          <w:sz w:val="20"/>
          <w:szCs w:val="20"/>
          <w:lang w:eastAsia="ar-SA"/>
        </w:rPr>
        <w:t>_______________________________________________________________________</w:t>
      </w:r>
    </w:p>
    <w:p w:rsidR="008558B4" w:rsidRPr="00037C69" w:rsidRDefault="008558B4" w:rsidP="003461A9">
      <w:pPr>
        <w:jc w:val="center"/>
        <w:rPr>
          <w:rFonts w:ascii="Verdana" w:hAnsi="Verdana"/>
          <w:i/>
          <w:sz w:val="20"/>
          <w:szCs w:val="20"/>
        </w:rPr>
      </w:pPr>
      <w:r w:rsidRPr="00037C69">
        <w:rPr>
          <w:rFonts w:ascii="Verdana" w:hAnsi="Verdana"/>
          <w:i/>
          <w:sz w:val="20"/>
          <w:szCs w:val="20"/>
        </w:rPr>
        <w:t>(nazwa Wykonawcy)</w:t>
      </w:r>
    </w:p>
    <w:p w:rsidR="008558B4" w:rsidRPr="00037C69" w:rsidRDefault="008558B4" w:rsidP="003461A9">
      <w:pPr>
        <w:rPr>
          <w:rFonts w:ascii="Verdana" w:hAnsi="Verdana"/>
          <w:sz w:val="20"/>
          <w:szCs w:val="20"/>
        </w:rPr>
      </w:pPr>
    </w:p>
    <w:p w:rsidR="008558B4" w:rsidRDefault="008558B4" w:rsidP="003461A9">
      <w:pPr>
        <w:rPr>
          <w:rFonts w:ascii="Verdana" w:hAnsi="Verdana"/>
          <w:sz w:val="20"/>
          <w:szCs w:val="20"/>
        </w:rPr>
      </w:pPr>
      <w:r w:rsidRPr="00037C69">
        <w:rPr>
          <w:rFonts w:ascii="Verdana" w:hAnsi="Verdana"/>
          <w:sz w:val="20"/>
          <w:szCs w:val="20"/>
        </w:rPr>
        <w:t>w trakcie wykonywania zamówienia pod nazwą:</w:t>
      </w:r>
    </w:p>
    <w:p w:rsidR="00421E2E" w:rsidRDefault="00421E2E" w:rsidP="003461A9">
      <w:pPr>
        <w:rPr>
          <w:rFonts w:ascii="Verdana" w:hAnsi="Verdana"/>
          <w:sz w:val="20"/>
          <w:szCs w:val="20"/>
        </w:rPr>
      </w:pPr>
    </w:p>
    <w:p w:rsidR="00BB4F33" w:rsidRDefault="000061BE" w:rsidP="00BB4F33">
      <w:pPr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Sukcesywna dostawa fabrycznie nowych materiałów eksploatacyjnych do urządzeń drukujących i kopiujących oraz podzespołów komputerowych dla potrzeb Generalnej Dyrekcji Dróg Krajowych i Autostrad Oddział w Warszawie, Rejonów i jednostek podległych. </w:t>
      </w:r>
    </w:p>
    <w:p w:rsidR="00421E2E" w:rsidRPr="009A61BC" w:rsidRDefault="00421E2E" w:rsidP="00BB4F33">
      <w:pPr>
        <w:jc w:val="both"/>
        <w:rPr>
          <w:rFonts w:ascii="Verdana" w:hAnsi="Verdana"/>
          <w:b/>
          <w:sz w:val="20"/>
          <w:szCs w:val="20"/>
        </w:rPr>
      </w:pPr>
    </w:p>
    <w:p w:rsidR="008558B4" w:rsidRDefault="000B5FE5" w:rsidP="002238FA">
      <w:pPr>
        <w:spacing w:line="276" w:lineRule="auto"/>
        <w:rPr>
          <w:rFonts w:ascii="Verdana" w:hAnsi="Verdana"/>
          <w:b/>
          <w:sz w:val="20"/>
          <w:szCs w:val="20"/>
          <w:u w:val="single"/>
        </w:rPr>
      </w:pPr>
      <w:r w:rsidRPr="00BA6147">
        <w:rPr>
          <w:rFonts w:ascii="Verdana" w:hAnsi="Verdana" w:cs="Arial"/>
          <w:sz w:val="20"/>
          <w:szCs w:val="20"/>
        </w:rPr>
        <w:t>Z</w:t>
      </w:r>
      <w:r w:rsidR="008558B4" w:rsidRPr="00BA6147">
        <w:rPr>
          <w:rFonts w:ascii="Verdana" w:hAnsi="Verdana" w:cs="Arial"/>
          <w:sz w:val="20"/>
          <w:szCs w:val="20"/>
        </w:rPr>
        <w:t>nak</w:t>
      </w:r>
      <w:r>
        <w:rPr>
          <w:rFonts w:ascii="Verdana" w:hAnsi="Verdana" w:cs="Arial"/>
          <w:sz w:val="20"/>
          <w:szCs w:val="20"/>
        </w:rPr>
        <w:t xml:space="preserve"> postępowania</w:t>
      </w:r>
      <w:r w:rsidR="008558B4" w:rsidRPr="00BA6147">
        <w:rPr>
          <w:rFonts w:ascii="Verdana" w:hAnsi="Verdana" w:cs="Arial"/>
          <w:sz w:val="20"/>
          <w:szCs w:val="20"/>
        </w:rPr>
        <w:t xml:space="preserve">: </w:t>
      </w:r>
      <w:r w:rsidR="00BA6147" w:rsidRPr="00BA6147">
        <w:rPr>
          <w:rFonts w:ascii="Verdana" w:hAnsi="Verdana"/>
          <w:b/>
          <w:sz w:val="20"/>
          <w:szCs w:val="20"/>
          <w:u w:val="single"/>
        </w:rPr>
        <w:t>GDDKiA</w:t>
      </w:r>
      <w:r w:rsidR="005D5A45">
        <w:rPr>
          <w:rFonts w:ascii="Verdana" w:hAnsi="Verdana"/>
          <w:b/>
          <w:sz w:val="20"/>
          <w:szCs w:val="20"/>
          <w:u w:val="single"/>
        </w:rPr>
        <w:t>.O.WA.D-3.241</w:t>
      </w:r>
      <w:r w:rsidR="009A61BC">
        <w:rPr>
          <w:rFonts w:ascii="Verdana" w:hAnsi="Verdana"/>
          <w:b/>
          <w:sz w:val="20"/>
          <w:szCs w:val="20"/>
          <w:u w:val="single"/>
        </w:rPr>
        <w:t>4</w:t>
      </w:r>
      <w:r w:rsidR="005D5A45">
        <w:rPr>
          <w:rFonts w:ascii="Verdana" w:hAnsi="Verdana"/>
          <w:b/>
          <w:sz w:val="20"/>
          <w:szCs w:val="20"/>
          <w:u w:val="single"/>
        </w:rPr>
        <w:t>.</w:t>
      </w:r>
      <w:r w:rsidR="00442787">
        <w:rPr>
          <w:rFonts w:ascii="Verdana" w:hAnsi="Verdana"/>
          <w:b/>
          <w:sz w:val="20"/>
          <w:szCs w:val="20"/>
          <w:u w:val="single"/>
        </w:rPr>
        <w:t>76.2020</w:t>
      </w:r>
    </w:p>
    <w:p w:rsidR="00421E2E" w:rsidRDefault="00421E2E" w:rsidP="003461A9">
      <w:pPr>
        <w:ind w:right="284"/>
        <w:jc w:val="both"/>
        <w:rPr>
          <w:rFonts w:ascii="Verdana" w:hAnsi="Verdana"/>
          <w:sz w:val="20"/>
          <w:szCs w:val="20"/>
        </w:rPr>
      </w:pPr>
    </w:p>
    <w:p w:rsidR="00442787" w:rsidRPr="00036380" w:rsidRDefault="00442787" w:rsidP="00442787">
      <w:pPr>
        <w:spacing w:after="60"/>
        <w:ind w:right="284"/>
        <w:jc w:val="both"/>
        <w:rPr>
          <w:rFonts w:ascii="Verdana" w:hAnsi="Verdana"/>
          <w:sz w:val="20"/>
          <w:szCs w:val="20"/>
        </w:rPr>
      </w:pPr>
      <w:r w:rsidRPr="00036380">
        <w:rPr>
          <w:rFonts w:ascii="Verdana" w:hAnsi="Verdana"/>
          <w:sz w:val="20"/>
          <w:szCs w:val="20"/>
        </w:rPr>
        <w:t>Oświadczam, iż:</w:t>
      </w:r>
    </w:p>
    <w:p w:rsidR="00442787" w:rsidRPr="00036380" w:rsidRDefault="00442787" w:rsidP="00442787">
      <w:pPr>
        <w:autoSpaceDE w:val="0"/>
        <w:autoSpaceDN w:val="0"/>
        <w:adjustRightInd w:val="0"/>
        <w:ind w:right="-567"/>
        <w:rPr>
          <w:rFonts w:ascii="Verdana" w:hAnsi="Verdana"/>
          <w:color w:val="000000"/>
          <w:sz w:val="20"/>
          <w:szCs w:val="20"/>
        </w:rPr>
      </w:pPr>
      <w:r w:rsidRPr="00036380">
        <w:rPr>
          <w:rFonts w:ascii="Verdana" w:hAnsi="Verdana"/>
          <w:color w:val="000000"/>
          <w:sz w:val="20"/>
          <w:szCs w:val="20"/>
        </w:rPr>
        <w:t>a) udostępniam Wykonawcy ww. zasoby, w następującym zakresie</w:t>
      </w:r>
      <w:r w:rsidRPr="00036380">
        <w:rPr>
          <w:rFonts w:ascii="Verdana" w:hAnsi="Verdana"/>
          <w:i/>
          <w:color w:val="000000"/>
          <w:sz w:val="18"/>
          <w:szCs w:val="18"/>
        </w:rPr>
        <w:t xml:space="preserve"> </w:t>
      </w:r>
      <w:r w:rsidRPr="00036380">
        <w:rPr>
          <w:rFonts w:ascii="Verdana" w:hAnsi="Verdana"/>
          <w:color w:val="000000"/>
          <w:sz w:val="20"/>
          <w:szCs w:val="20"/>
        </w:rPr>
        <w:t xml:space="preserve">: </w:t>
      </w:r>
    </w:p>
    <w:p w:rsidR="00442787" w:rsidRPr="00036380" w:rsidRDefault="00442787" w:rsidP="00442787">
      <w:pPr>
        <w:autoSpaceDE w:val="0"/>
        <w:autoSpaceDN w:val="0"/>
        <w:adjustRightInd w:val="0"/>
        <w:spacing w:before="120"/>
        <w:ind w:right="-567"/>
        <w:rPr>
          <w:rFonts w:ascii="Verdana" w:hAnsi="Verdana"/>
          <w:color w:val="000000"/>
          <w:sz w:val="20"/>
          <w:szCs w:val="20"/>
        </w:rPr>
      </w:pPr>
      <w:r w:rsidRPr="00036380">
        <w:rPr>
          <w:rFonts w:ascii="Verdana" w:hAnsi="Verdana"/>
          <w:color w:val="000000"/>
          <w:sz w:val="20"/>
          <w:szCs w:val="20"/>
        </w:rPr>
        <w:t>__________________________________________________________________________</w:t>
      </w:r>
    </w:p>
    <w:p w:rsidR="00442787" w:rsidRPr="00036380" w:rsidRDefault="00442787" w:rsidP="00442787">
      <w:pPr>
        <w:autoSpaceDE w:val="0"/>
        <w:autoSpaceDN w:val="0"/>
        <w:adjustRightInd w:val="0"/>
        <w:spacing w:before="120" w:after="60"/>
        <w:ind w:right="-567"/>
        <w:rPr>
          <w:rFonts w:ascii="Verdana" w:hAnsi="Verdana"/>
          <w:color w:val="000000"/>
          <w:sz w:val="20"/>
          <w:szCs w:val="20"/>
        </w:rPr>
      </w:pPr>
      <w:r w:rsidRPr="00036380">
        <w:rPr>
          <w:rFonts w:ascii="Verdana" w:hAnsi="Verdana"/>
          <w:color w:val="000000"/>
          <w:sz w:val="20"/>
          <w:szCs w:val="20"/>
        </w:rPr>
        <w:t>___________________________________________</w:t>
      </w:r>
      <w:r>
        <w:rPr>
          <w:rFonts w:ascii="Verdana" w:hAnsi="Verdana"/>
          <w:color w:val="000000"/>
          <w:sz w:val="20"/>
          <w:szCs w:val="20"/>
        </w:rPr>
        <w:t>_______________________________</w:t>
      </w:r>
    </w:p>
    <w:p w:rsidR="00442787" w:rsidRPr="00036380" w:rsidRDefault="00442787" w:rsidP="00442787">
      <w:pPr>
        <w:spacing w:after="200"/>
        <w:rPr>
          <w:rFonts w:ascii="Verdana" w:hAnsi="Verdana"/>
          <w:color w:val="000000"/>
          <w:sz w:val="20"/>
          <w:szCs w:val="20"/>
        </w:rPr>
      </w:pPr>
      <w:r w:rsidRPr="00036380">
        <w:rPr>
          <w:rFonts w:ascii="Verdana" w:hAnsi="Verdana"/>
          <w:color w:val="000000"/>
          <w:sz w:val="20"/>
          <w:szCs w:val="20"/>
        </w:rPr>
        <w:t xml:space="preserve">b) sposób wykorzystania </w:t>
      </w:r>
      <w:r>
        <w:rPr>
          <w:rFonts w:ascii="Verdana" w:hAnsi="Verdana"/>
          <w:color w:val="000000"/>
          <w:sz w:val="20"/>
          <w:szCs w:val="20"/>
        </w:rPr>
        <w:t xml:space="preserve">przez Wykonawcę </w:t>
      </w:r>
      <w:r w:rsidRPr="00036380">
        <w:rPr>
          <w:rFonts w:ascii="Verdana" w:hAnsi="Verdana"/>
          <w:color w:val="000000"/>
          <w:sz w:val="20"/>
          <w:szCs w:val="20"/>
        </w:rPr>
        <w:t>udostępnionych przeze mnie zasobów</w:t>
      </w:r>
      <w:r>
        <w:rPr>
          <w:rFonts w:ascii="Verdana" w:hAnsi="Verdana"/>
          <w:color w:val="000000"/>
          <w:sz w:val="20"/>
          <w:szCs w:val="20"/>
        </w:rPr>
        <w:t xml:space="preserve"> przy wykonywaniu w/w zamówienia </w:t>
      </w:r>
      <w:r w:rsidRPr="00036380">
        <w:rPr>
          <w:rFonts w:ascii="Verdana" w:hAnsi="Verdana"/>
          <w:color w:val="000000"/>
          <w:sz w:val="20"/>
          <w:szCs w:val="20"/>
        </w:rPr>
        <w:t>będzie następujący:</w:t>
      </w:r>
    </w:p>
    <w:p w:rsidR="00442787" w:rsidRPr="00036380" w:rsidRDefault="00442787" w:rsidP="00442787">
      <w:pPr>
        <w:autoSpaceDE w:val="0"/>
        <w:autoSpaceDN w:val="0"/>
        <w:adjustRightInd w:val="0"/>
        <w:spacing w:before="120"/>
        <w:ind w:right="-567"/>
        <w:rPr>
          <w:rFonts w:ascii="Verdana" w:hAnsi="Verdana"/>
          <w:color w:val="000000"/>
          <w:sz w:val="20"/>
          <w:szCs w:val="20"/>
        </w:rPr>
      </w:pPr>
      <w:r w:rsidRPr="00036380">
        <w:rPr>
          <w:rFonts w:ascii="Verdana" w:hAnsi="Verdana"/>
          <w:color w:val="000000"/>
          <w:sz w:val="20"/>
          <w:szCs w:val="20"/>
        </w:rPr>
        <w:t>__________________________________________________________________________</w:t>
      </w:r>
    </w:p>
    <w:p w:rsidR="00442787" w:rsidRPr="00036380" w:rsidRDefault="00442787" w:rsidP="00442787">
      <w:pPr>
        <w:autoSpaceDE w:val="0"/>
        <w:autoSpaceDN w:val="0"/>
        <w:adjustRightInd w:val="0"/>
        <w:spacing w:before="120"/>
        <w:ind w:right="-567"/>
        <w:rPr>
          <w:rFonts w:ascii="Verdana" w:hAnsi="Verdana"/>
          <w:color w:val="000000"/>
          <w:sz w:val="20"/>
          <w:szCs w:val="20"/>
        </w:rPr>
      </w:pPr>
      <w:r w:rsidRPr="00036380">
        <w:rPr>
          <w:rFonts w:ascii="Verdana" w:hAnsi="Verdana"/>
          <w:color w:val="000000"/>
          <w:sz w:val="20"/>
          <w:szCs w:val="20"/>
        </w:rPr>
        <w:t>__________________________________________________________________________</w:t>
      </w:r>
    </w:p>
    <w:p w:rsidR="00442787" w:rsidRPr="00036380" w:rsidRDefault="00442787" w:rsidP="00442787">
      <w:pPr>
        <w:autoSpaceDE w:val="0"/>
        <w:autoSpaceDN w:val="0"/>
        <w:adjustRightInd w:val="0"/>
        <w:spacing w:before="120"/>
        <w:ind w:right="-567"/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 xml:space="preserve">c) zakres </w:t>
      </w:r>
      <w:r w:rsidRPr="00036380">
        <w:rPr>
          <w:rFonts w:ascii="Verdana" w:hAnsi="Verdana"/>
          <w:color w:val="000000"/>
          <w:sz w:val="20"/>
          <w:szCs w:val="20"/>
        </w:rPr>
        <w:t xml:space="preserve">mojego udziału przy wykonywaniu </w:t>
      </w:r>
      <w:r>
        <w:rPr>
          <w:rFonts w:ascii="Verdana" w:hAnsi="Verdana"/>
          <w:color w:val="000000"/>
          <w:sz w:val="20"/>
          <w:szCs w:val="20"/>
        </w:rPr>
        <w:t xml:space="preserve">w/w </w:t>
      </w:r>
      <w:r w:rsidRPr="00036380">
        <w:rPr>
          <w:rFonts w:ascii="Verdana" w:hAnsi="Verdana"/>
          <w:color w:val="000000"/>
          <w:sz w:val="20"/>
          <w:szCs w:val="20"/>
        </w:rPr>
        <w:t xml:space="preserve">zamówienia będzie następujący: </w:t>
      </w:r>
    </w:p>
    <w:p w:rsidR="00442787" w:rsidRPr="00036380" w:rsidRDefault="00442787" w:rsidP="00442787">
      <w:pPr>
        <w:autoSpaceDE w:val="0"/>
        <w:autoSpaceDN w:val="0"/>
        <w:adjustRightInd w:val="0"/>
        <w:spacing w:before="120"/>
        <w:ind w:right="-567"/>
        <w:rPr>
          <w:rFonts w:ascii="Verdana" w:hAnsi="Verdana"/>
          <w:color w:val="000000"/>
          <w:sz w:val="20"/>
          <w:szCs w:val="20"/>
        </w:rPr>
      </w:pPr>
      <w:r w:rsidRPr="00036380">
        <w:rPr>
          <w:rFonts w:ascii="Verdana" w:hAnsi="Verdana"/>
          <w:color w:val="000000"/>
          <w:sz w:val="20"/>
          <w:szCs w:val="20"/>
        </w:rPr>
        <w:t>__________________________________________________________________________</w:t>
      </w:r>
    </w:p>
    <w:p w:rsidR="00442787" w:rsidRDefault="00442787" w:rsidP="00442787">
      <w:pPr>
        <w:autoSpaceDE w:val="0"/>
        <w:autoSpaceDN w:val="0"/>
        <w:adjustRightInd w:val="0"/>
        <w:spacing w:before="120"/>
        <w:ind w:right="-567"/>
        <w:rPr>
          <w:rFonts w:ascii="Verdana" w:hAnsi="Verdana"/>
          <w:color w:val="000000"/>
          <w:sz w:val="20"/>
          <w:szCs w:val="20"/>
        </w:rPr>
      </w:pPr>
      <w:r w:rsidRPr="00036380">
        <w:rPr>
          <w:rFonts w:ascii="Verdana" w:hAnsi="Verdana"/>
          <w:color w:val="000000"/>
          <w:sz w:val="20"/>
          <w:szCs w:val="20"/>
        </w:rPr>
        <w:t>___________________________________________</w:t>
      </w:r>
      <w:r>
        <w:rPr>
          <w:rFonts w:ascii="Verdana" w:hAnsi="Verdana"/>
          <w:color w:val="000000"/>
          <w:sz w:val="20"/>
          <w:szCs w:val="20"/>
        </w:rPr>
        <w:t>_______________________________</w:t>
      </w:r>
    </w:p>
    <w:p w:rsidR="00442787" w:rsidRPr="008D0540" w:rsidRDefault="00442787" w:rsidP="00442787">
      <w:pPr>
        <w:autoSpaceDE w:val="0"/>
        <w:autoSpaceDN w:val="0"/>
        <w:adjustRightInd w:val="0"/>
        <w:spacing w:before="120"/>
        <w:ind w:right="-567"/>
        <w:rPr>
          <w:rFonts w:ascii="Verdana" w:hAnsi="Verdana"/>
          <w:color w:val="000000"/>
          <w:sz w:val="20"/>
          <w:szCs w:val="20"/>
        </w:rPr>
      </w:pPr>
    </w:p>
    <w:p w:rsidR="00442787" w:rsidRDefault="00442787" w:rsidP="00442787">
      <w:pPr>
        <w:autoSpaceDE w:val="0"/>
        <w:autoSpaceDN w:val="0"/>
        <w:adjustRightInd w:val="0"/>
        <w:ind w:right="-567"/>
        <w:rPr>
          <w:rFonts w:ascii="Verdana" w:hAnsi="Verdana"/>
          <w:color w:val="000000"/>
          <w:sz w:val="20"/>
          <w:szCs w:val="20"/>
        </w:rPr>
      </w:pPr>
    </w:p>
    <w:p w:rsidR="00442787" w:rsidRDefault="00442787" w:rsidP="00442787">
      <w:pPr>
        <w:autoSpaceDE w:val="0"/>
        <w:autoSpaceDN w:val="0"/>
        <w:adjustRightInd w:val="0"/>
        <w:ind w:right="-567"/>
        <w:rPr>
          <w:rFonts w:ascii="Verdana" w:hAnsi="Verdana"/>
          <w:color w:val="000000"/>
          <w:sz w:val="20"/>
          <w:szCs w:val="20"/>
        </w:rPr>
      </w:pPr>
    </w:p>
    <w:p w:rsidR="00442787" w:rsidRDefault="00442787" w:rsidP="00442787">
      <w:pPr>
        <w:autoSpaceDE w:val="0"/>
        <w:autoSpaceDN w:val="0"/>
        <w:adjustRightInd w:val="0"/>
        <w:ind w:right="-567"/>
        <w:rPr>
          <w:rFonts w:ascii="Verdana" w:hAnsi="Verdana"/>
          <w:color w:val="000000"/>
          <w:sz w:val="20"/>
          <w:szCs w:val="20"/>
        </w:rPr>
      </w:pPr>
    </w:p>
    <w:p w:rsidR="00442787" w:rsidRDefault="00442787" w:rsidP="00442787">
      <w:pPr>
        <w:autoSpaceDE w:val="0"/>
        <w:autoSpaceDN w:val="0"/>
        <w:adjustRightInd w:val="0"/>
        <w:ind w:right="-567"/>
        <w:rPr>
          <w:rFonts w:ascii="Verdana" w:hAnsi="Verdana"/>
          <w:color w:val="000000"/>
          <w:sz w:val="20"/>
          <w:szCs w:val="20"/>
        </w:rPr>
      </w:pPr>
    </w:p>
    <w:p w:rsidR="00442787" w:rsidRPr="00036380" w:rsidRDefault="00442787" w:rsidP="00442787">
      <w:pPr>
        <w:autoSpaceDE w:val="0"/>
        <w:autoSpaceDN w:val="0"/>
        <w:adjustRightInd w:val="0"/>
        <w:ind w:right="-567"/>
        <w:rPr>
          <w:color w:val="000000"/>
        </w:rPr>
      </w:pPr>
      <w:r w:rsidRPr="007D7325">
        <w:rPr>
          <w:rFonts w:ascii="Verdana" w:hAnsi="Verdana"/>
          <w:color w:val="000000"/>
          <w:sz w:val="20"/>
          <w:szCs w:val="20"/>
        </w:rPr>
        <w:t>d)</w:t>
      </w:r>
      <w:r>
        <w:rPr>
          <w:color w:val="000000"/>
        </w:rPr>
        <w:t xml:space="preserve"> </w:t>
      </w:r>
      <w:r w:rsidRPr="00AC5417">
        <w:rPr>
          <w:rFonts w:ascii="Verdana" w:hAnsi="Verdana"/>
          <w:color w:val="000000"/>
          <w:sz w:val="20"/>
          <w:szCs w:val="20"/>
        </w:rPr>
        <w:t>okres mojego udziału przy wykonywaniu w/w zamówienia będzie następujący</w:t>
      </w:r>
    </w:p>
    <w:p w:rsidR="00442787" w:rsidRPr="00036380" w:rsidRDefault="00442787" w:rsidP="00442787">
      <w:pPr>
        <w:autoSpaceDE w:val="0"/>
        <w:autoSpaceDN w:val="0"/>
        <w:adjustRightInd w:val="0"/>
        <w:spacing w:before="120"/>
        <w:ind w:right="-567"/>
        <w:rPr>
          <w:rFonts w:ascii="Verdana" w:hAnsi="Verdana"/>
          <w:color w:val="000000"/>
          <w:sz w:val="20"/>
          <w:szCs w:val="20"/>
        </w:rPr>
      </w:pPr>
      <w:r w:rsidRPr="00036380">
        <w:rPr>
          <w:rFonts w:ascii="Verdana" w:hAnsi="Verdana"/>
          <w:color w:val="000000"/>
          <w:sz w:val="20"/>
          <w:szCs w:val="20"/>
        </w:rPr>
        <w:t>__________________________________________________________________________</w:t>
      </w:r>
    </w:p>
    <w:p w:rsidR="00442787" w:rsidRPr="00036380" w:rsidRDefault="00442787" w:rsidP="00442787">
      <w:pPr>
        <w:autoSpaceDE w:val="0"/>
        <w:autoSpaceDN w:val="0"/>
        <w:adjustRightInd w:val="0"/>
        <w:spacing w:before="120"/>
        <w:ind w:right="-567"/>
        <w:rPr>
          <w:rFonts w:ascii="Verdana" w:hAnsi="Verdana"/>
          <w:color w:val="000000"/>
          <w:sz w:val="20"/>
          <w:szCs w:val="20"/>
        </w:rPr>
      </w:pPr>
      <w:r w:rsidRPr="00036380">
        <w:rPr>
          <w:rFonts w:ascii="Verdana" w:hAnsi="Verdana"/>
          <w:color w:val="000000"/>
          <w:sz w:val="20"/>
          <w:szCs w:val="20"/>
        </w:rPr>
        <w:t>__________________________________________________________________________</w:t>
      </w:r>
    </w:p>
    <w:p w:rsidR="00442787" w:rsidRPr="00036380" w:rsidRDefault="00442787" w:rsidP="00442787">
      <w:pPr>
        <w:spacing w:before="120"/>
        <w:ind w:left="720"/>
        <w:jc w:val="both"/>
        <w:rPr>
          <w:rFonts w:ascii="Verdana" w:hAnsi="Verdana"/>
          <w:sz w:val="20"/>
          <w:szCs w:val="20"/>
        </w:rPr>
      </w:pPr>
    </w:p>
    <w:p w:rsidR="00442787" w:rsidRPr="00036380" w:rsidRDefault="00442787" w:rsidP="00442787">
      <w:pPr>
        <w:spacing w:before="120"/>
        <w:ind w:left="720"/>
        <w:jc w:val="both"/>
        <w:rPr>
          <w:rFonts w:ascii="Verdana" w:hAnsi="Verdana"/>
          <w:sz w:val="20"/>
          <w:szCs w:val="20"/>
        </w:rPr>
      </w:pPr>
    </w:p>
    <w:p w:rsidR="00442787" w:rsidRDefault="00442787" w:rsidP="00442787">
      <w:pPr>
        <w:suppressAutoHyphens/>
        <w:spacing w:before="120"/>
        <w:ind w:right="-341"/>
        <w:jc w:val="both"/>
        <w:rPr>
          <w:rFonts w:ascii="Verdana" w:hAnsi="Verdana"/>
          <w:sz w:val="20"/>
          <w:szCs w:val="20"/>
          <w:lang w:eastAsia="ar-SA"/>
        </w:rPr>
      </w:pPr>
    </w:p>
    <w:p w:rsidR="00442787" w:rsidRPr="00037C69" w:rsidRDefault="00442787" w:rsidP="00442787">
      <w:pPr>
        <w:suppressAutoHyphens/>
        <w:spacing w:before="120"/>
        <w:ind w:right="-341"/>
        <w:jc w:val="both"/>
        <w:rPr>
          <w:rFonts w:ascii="Verdana" w:hAnsi="Verdana"/>
          <w:sz w:val="20"/>
          <w:szCs w:val="20"/>
          <w:lang w:eastAsia="ar-SA"/>
        </w:rPr>
      </w:pPr>
      <w:r w:rsidRPr="00037C69">
        <w:rPr>
          <w:rFonts w:ascii="Verdana" w:hAnsi="Verdana"/>
          <w:sz w:val="20"/>
          <w:szCs w:val="20"/>
          <w:lang w:eastAsia="ar-SA"/>
        </w:rPr>
        <w:t>______</w:t>
      </w:r>
      <w:r>
        <w:rPr>
          <w:rFonts w:ascii="Verdana" w:hAnsi="Verdana"/>
          <w:sz w:val="20"/>
          <w:szCs w:val="20"/>
          <w:lang w:eastAsia="ar-SA"/>
        </w:rPr>
        <w:t xml:space="preserve">____________ dnia ____ ____ </w:t>
      </w:r>
      <w:r w:rsidR="009C15F8">
        <w:rPr>
          <w:rFonts w:ascii="Verdana" w:hAnsi="Verdana"/>
          <w:sz w:val="20"/>
          <w:szCs w:val="20"/>
          <w:lang w:eastAsia="ar-SA"/>
        </w:rPr>
        <w:t xml:space="preserve">________________ </w:t>
      </w:r>
      <w:r w:rsidRPr="00037C69">
        <w:rPr>
          <w:rFonts w:ascii="Verdana" w:hAnsi="Verdana"/>
          <w:sz w:val="20"/>
          <w:szCs w:val="20"/>
          <w:lang w:eastAsia="ar-SA"/>
        </w:rPr>
        <w:t>roku</w:t>
      </w:r>
    </w:p>
    <w:p w:rsidR="00442787" w:rsidRPr="00037C69" w:rsidRDefault="00442787" w:rsidP="00442787">
      <w:pPr>
        <w:suppressAutoHyphens/>
        <w:spacing w:before="120"/>
        <w:ind w:right="-341"/>
        <w:jc w:val="both"/>
        <w:rPr>
          <w:rFonts w:ascii="Verdana" w:hAnsi="Verdana"/>
          <w:sz w:val="20"/>
          <w:szCs w:val="20"/>
          <w:lang w:eastAsia="ar-SA"/>
        </w:rPr>
      </w:pPr>
    </w:p>
    <w:p w:rsidR="00442787" w:rsidRDefault="00442787" w:rsidP="00442787">
      <w:pPr>
        <w:suppressAutoHyphens/>
        <w:spacing w:before="120"/>
        <w:ind w:right="-341"/>
        <w:jc w:val="both"/>
        <w:rPr>
          <w:rFonts w:ascii="Verdana" w:hAnsi="Verdana"/>
          <w:sz w:val="20"/>
          <w:szCs w:val="20"/>
          <w:lang w:eastAsia="ar-SA"/>
        </w:rPr>
      </w:pPr>
    </w:p>
    <w:p w:rsidR="00442787" w:rsidRPr="00037C69" w:rsidRDefault="00442787" w:rsidP="00442787">
      <w:pPr>
        <w:suppressAutoHyphens/>
        <w:spacing w:before="120"/>
        <w:ind w:right="-341"/>
        <w:jc w:val="both"/>
        <w:rPr>
          <w:rFonts w:ascii="Verdana" w:hAnsi="Verdana"/>
          <w:sz w:val="20"/>
          <w:szCs w:val="20"/>
          <w:lang w:eastAsia="ar-SA"/>
        </w:rPr>
      </w:pPr>
    </w:p>
    <w:p w:rsidR="00421E2E" w:rsidRDefault="00421E2E" w:rsidP="00421E2E">
      <w:pPr>
        <w:autoSpaceDE w:val="0"/>
        <w:autoSpaceDN w:val="0"/>
        <w:adjustRightInd w:val="0"/>
        <w:spacing w:before="120"/>
        <w:ind w:right="-567"/>
        <w:rPr>
          <w:rFonts w:ascii="Verdana" w:hAnsi="Verdana"/>
          <w:color w:val="000000"/>
          <w:sz w:val="20"/>
          <w:szCs w:val="20"/>
        </w:rPr>
      </w:pPr>
    </w:p>
    <w:p w:rsidR="00421E2E" w:rsidRPr="00421E2E" w:rsidRDefault="00421E2E" w:rsidP="00421E2E">
      <w:pPr>
        <w:autoSpaceDE w:val="0"/>
        <w:autoSpaceDN w:val="0"/>
        <w:adjustRightInd w:val="0"/>
        <w:spacing w:before="120"/>
        <w:ind w:right="-567"/>
        <w:rPr>
          <w:rFonts w:ascii="Verdana" w:hAnsi="Verdana"/>
          <w:color w:val="000000"/>
          <w:sz w:val="20"/>
          <w:szCs w:val="20"/>
        </w:rPr>
      </w:pPr>
    </w:p>
    <w:p w:rsidR="008558B4" w:rsidRPr="00037C69" w:rsidRDefault="008558B4" w:rsidP="003461A9">
      <w:pPr>
        <w:suppressAutoHyphens/>
        <w:spacing w:before="120"/>
        <w:ind w:right="-341"/>
        <w:jc w:val="both"/>
        <w:rPr>
          <w:rFonts w:ascii="Verdana" w:hAnsi="Verdana"/>
          <w:sz w:val="20"/>
          <w:szCs w:val="20"/>
          <w:lang w:eastAsia="ar-SA"/>
        </w:rPr>
      </w:pPr>
      <w:r w:rsidRPr="00037C69">
        <w:rPr>
          <w:rFonts w:ascii="Verdana" w:hAnsi="Verdana"/>
          <w:sz w:val="20"/>
          <w:szCs w:val="20"/>
          <w:lang w:eastAsia="ar-SA"/>
        </w:rPr>
        <w:t>______</w:t>
      </w:r>
      <w:r w:rsidR="00411FF6">
        <w:rPr>
          <w:rFonts w:ascii="Verdana" w:hAnsi="Verdana"/>
          <w:sz w:val="20"/>
          <w:szCs w:val="20"/>
          <w:lang w:eastAsia="ar-SA"/>
        </w:rPr>
        <w:t>____________ dnia ____ ____</w:t>
      </w:r>
      <w:r w:rsidR="0091533C">
        <w:rPr>
          <w:rFonts w:ascii="Verdana" w:hAnsi="Verdana"/>
          <w:sz w:val="20"/>
          <w:szCs w:val="20"/>
          <w:lang w:eastAsia="ar-SA"/>
        </w:rPr>
        <w:t>____</w:t>
      </w:r>
      <w:r w:rsidRPr="00037C69">
        <w:rPr>
          <w:rFonts w:ascii="Verdana" w:hAnsi="Verdana"/>
          <w:sz w:val="20"/>
          <w:szCs w:val="20"/>
          <w:lang w:eastAsia="ar-SA"/>
        </w:rPr>
        <w:t xml:space="preserve"> roku</w:t>
      </w:r>
    </w:p>
    <w:p w:rsidR="008558B4" w:rsidRPr="00037C69" w:rsidRDefault="008558B4" w:rsidP="003461A9">
      <w:pPr>
        <w:suppressAutoHyphens/>
        <w:spacing w:before="120"/>
        <w:ind w:right="-341"/>
        <w:jc w:val="both"/>
        <w:rPr>
          <w:rFonts w:ascii="Verdana" w:hAnsi="Verdana"/>
          <w:sz w:val="20"/>
          <w:szCs w:val="20"/>
          <w:lang w:eastAsia="ar-SA"/>
        </w:rPr>
      </w:pPr>
    </w:p>
    <w:p w:rsidR="008558B4" w:rsidRDefault="008558B4" w:rsidP="003461A9">
      <w:pPr>
        <w:suppressAutoHyphens/>
        <w:spacing w:before="120"/>
        <w:ind w:right="-341"/>
        <w:jc w:val="both"/>
        <w:rPr>
          <w:rFonts w:ascii="Verdana" w:hAnsi="Verdana"/>
          <w:sz w:val="20"/>
          <w:szCs w:val="20"/>
          <w:lang w:eastAsia="ar-SA"/>
        </w:rPr>
      </w:pPr>
    </w:p>
    <w:p w:rsidR="00AC5417" w:rsidRPr="00037C69" w:rsidRDefault="00AC5417" w:rsidP="003461A9">
      <w:pPr>
        <w:suppressAutoHyphens/>
        <w:spacing w:before="120"/>
        <w:ind w:right="-341"/>
        <w:jc w:val="both"/>
        <w:rPr>
          <w:rFonts w:ascii="Verdana" w:hAnsi="Verdana"/>
          <w:sz w:val="20"/>
          <w:szCs w:val="20"/>
          <w:lang w:eastAsia="ar-SA"/>
        </w:rPr>
      </w:pPr>
    </w:p>
    <w:p w:rsidR="008558B4" w:rsidRPr="00037C69" w:rsidRDefault="008558B4" w:rsidP="003461A9">
      <w:pPr>
        <w:ind w:left="2836" w:hanging="1"/>
        <w:jc w:val="center"/>
        <w:rPr>
          <w:rFonts w:ascii="Verdana" w:hAnsi="Verdana" w:cs="Courier New"/>
          <w:i/>
          <w:sz w:val="20"/>
          <w:szCs w:val="20"/>
        </w:rPr>
      </w:pPr>
    </w:p>
    <w:p w:rsidR="008558B4" w:rsidRPr="00037C69" w:rsidRDefault="008558B4" w:rsidP="003461A9">
      <w:pPr>
        <w:ind w:left="2836" w:hanging="1"/>
        <w:jc w:val="center"/>
        <w:rPr>
          <w:rFonts w:ascii="Verdana" w:hAnsi="Verdana" w:cs="Courier New"/>
          <w:b/>
          <w:sz w:val="20"/>
          <w:szCs w:val="20"/>
        </w:rPr>
      </w:pPr>
      <w:r w:rsidRPr="00037C69">
        <w:rPr>
          <w:rFonts w:ascii="Verdana" w:hAnsi="Verdana" w:cs="Courier New"/>
          <w:i/>
          <w:sz w:val="20"/>
          <w:szCs w:val="20"/>
        </w:rPr>
        <w:t>___________________________________________</w:t>
      </w:r>
    </w:p>
    <w:p w:rsidR="008558B4" w:rsidRPr="00037C69" w:rsidRDefault="008558B4" w:rsidP="003461A9">
      <w:pPr>
        <w:ind w:left="2836" w:firstLine="44"/>
        <w:jc w:val="center"/>
        <w:rPr>
          <w:rFonts w:ascii="Verdana" w:hAnsi="Verdana"/>
          <w:sz w:val="16"/>
          <w:szCs w:val="16"/>
        </w:rPr>
      </w:pPr>
      <w:r w:rsidRPr="00037C69">
        <w:rPr>
          <w:rFonts w:ascii="Verdana" w:hAnsi="Verdana" w:cs="Courier New"/>
          <w:i/>
          <w:sz w:val="16"/>
          <w:szCs w:val="16"/>
        </w:rPr>
        <w:t>(podpis Podmiotu/ osoby upoważnionej do reprezentacji Podmiotu)</w:t>
      </w:r>
    </w:p>
    <w:p w:rsidR="00421E2E" w:rsidRDefault="00421E2E" w:rsidP="003461A9">
      <w:pPr>
        <w:spacing w:after="160"/>
        <w:ind w:left="720"/>
        <w:rPr>
          <w:rFonts w:ascii="Verdana" w:hAnsi="Verdana" w:cs="Courier New"/>
          <w:sz w:val="20"/>
          <w:szCs w:val="20"/>
        </w:rPr>
      </w:pPr>
    </w:p>
    <w:p w:rsidR="00F44936" w:rsidRPr="003461A9" w:rsidRDefault="00CF4FCB" w:rsidP="003461A9">
      <w:pPr>
        <w:spacing w:after="160"/>
        <w:ind w:left="720"/>
        <w:rPr>
          <w:rFonts w:ascii="Verdana" w:hAnsi="Verdana" w:cs="Arial"/>
          <w:sz w:val="18"/>
          <w:szCs w:val="18"/>
        </w:rPr>
      </w:pPr>
      <w:r w:rsidRPr="003461A9">
        <w:rPr>
          <w:rFonts w:ascii="Verdana" w:hAnsi="Verdana" w:cs="Arial"/>
          <w:sz w:val="18"/>
          <w:szCs w:val="18"/>
        </w:rPr>
        <w:t>*niepotrzebne skreślić</w:t>
      </w:r>
    </w:p>
    <w:p w:rsidR="00F44936" w:rsidRDefault="008558B4" w:rsidP="00515C47">
      <w:pPr>
        <w:pStyle w:val="Akapitzlist"/>
        <w:spacing w:line="240" w:lineRule="auto"/>
        <w:ind w:left="0"/>
        <w:contextualSpacing/>
        <w:jc w:val="right"/>
        <w:rPr>
          <w:b/>
          <w:sz w:val="20"/>
          <w:szCs w:val="20"/>
        </w:rPr>
      </w:pPr>
      <w:r>
        <w:rPr>
          <w:rFonts w:ascii="Verdana" w:hAnsi="Verdana" w:cs="Verdana"/>
          <w:b/>
          <w:bCs/>
          <w:sz w:val="20"/>
          <w:szCs w:val="20"/>
        </w:rPr>
        <w:br w:type="page"/>
      </w:r>
      <w:r w:rsidR="00F44936" w:rsidRPr="00FD79F7">
        <w:rPr>
          <w:rFonts w:ascii="Verdana" w:hAnsi="Verdana" w:cs="Verdana"/>
          <w:b/>
          <w:bCs/>
          <w:sz w:val="20"/>
          <w:szCs w:val="20"/>
        </w:rPr>
        <w:lastRenderedPageBreak/>
        <w:t>Formularz 3.</w:t>
      </w:r>
      <w:r>
        <w:rPr>
          <w:rFonts w:ascii="Verdana" w:hAnsi="Verdana" w:cs="Verdana"/>
          <w:b/>
          <w:bCs/>
          <w:sz w:val="20"/>
          <w:szCs w:val="20"/>
        </w:rPr>
        <w:t>4</w:t>
      </w:r>
    </w:p>
    <w:p w:rsidR="00F44936" w:rsidRDefault="00F44936" w:rsidP="0006139D">
      <w:pPr>
        <w:rPr>
          <w:rFonts w:ascii="Arial" w:hAnsi="Arial" w:cs="Arial"/>
          <w:b/>
          <w:sz w:val="20"/>
          <w:szCs w:val="20"/>
        </w:rPr>
      </w:pPr>
    </w:p>
    <w:p w:rsidR="00133E21" w:rsidRPr="00380620" w:rsidRDefault="00133E21" w:rsidP="003461A9">
      <w:pPr>
        <w:rPr>
          <w:rFonts w:ascii="Verdana" w:hAnsi="Verdana" w:cs="Arial"/>
          <w:b/>
          <w:sz w:val="20"/>
          <w:szCs w:val="20"/>
        </w:rPr>
      </w:pPr>
      <w:r w:rsidRPr="00380620">
        <w:rPr>
          <w:rFonts w:ascii="Verdana" w:hAnsi="Verdana" w:cs="Arial"/>
          <w:b/>
          <w:sz w:val="20"/>
          <w:szCs w:val="20"/>
        </w:rPr>
        <w:t>Wykonawca:</w:t>
      </w:r>
    </w:p>
    <w:p w:rsidR="00133E21" w:rsidRPr="00380620" w:rsidRDefault="00133E21" w:rsidP="003461A9">
      <w:pPr>
        <w:spacing w:before="240"/>
        <w:ind w:right="4903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_______________________________</w:t>
      </w:r>
      <w:r w:rsidRPr="00380620">
        <w:rPr>
          <w:rFonts w:ascii="Verdana" w:hAnsi="Verdana" w:cs="Arial"/>
          <w:sz w:val="20"/>
          <w:szCs w:val="20"/>
        </w:rPr>
        <w:t>_</w:t>
      </w:r>
    </w:p>
    <w:p w:rsidR="00133E21" w:rsidRPr="00380620" w:rsidRDefault="00133E21" w:rsidP="003461A9">
      <w:pPr>
        <w:spacing w:before="240"/>
        <w:ind w:right="4675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_______________________________</w:t>
      </w:r>
      <w:r w:rsidRPr="00380620">
        <w:rPr>
          <w:rFonts w:ascii="Verdana" w:hAnsi="Verdana" w:cs="Arial"/>
          <w:sz w:val="20"/>
          <w:szCs w:val="20"/>
        </w:rPr>
        <w:t>_</w:t>
      </w:r>
    </w:p>
    <w:p w:rsidR="00133E21" w:rsidRDefault="00133E21" w:rsidP="003461A9">
      <w:pPr>
        <w:ind w:right="4903"/>
        <w:rPr>
          <w:rFonts w:ascii="Verdana" w:hAnsi="Verdana" w:cs="Arial"/>
          <w:i/>
          <w:sz w:val="18"/>
          <w:szCs w:val="18"/>
        </w:rPr>
      </w:pPr>
      <w:r w:rsidRPr="00380620">
        <w:rPr>
          <w:rFonts w:ascii="Verdana" w:hAnsi="Verdana" w:cs="Arial"/>
          <w:i/>
          <w:sz w:val="18"/>
          <w:szCs w:val="18"/>
        </w:rPr>
        <w:t>(pełna nazwa/firma, adres,)</w:t>
      </w:r>
    </w:p>
    <w:p w:rsidR="00133E21" w:rsidRPr="00A3152C" w:rsidRDefault="00BB4F33" w:rsidP="003461A9">
      <w:pPr>
        <w:spacing w:before="360"/>
        <w:ind w:right="4903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NIP</w:t>
      </w:r>
      <w:r w:rsidR="00133E21" w:rsidRPr="00A3152C">
        <w:rPr>
          <w:rFonts w:ascii="Verdana" w:hAnsi="Verdana" w:cs="Arial"/>
          <w:sz w:val="20"/>
          <w:szCs w:val="20"/>
        </w:rPr>
        <w:t>, ………………………..</w:t>
      </w:r>
    </w:p>
    <w:p w:rsidR="00133E21" w:rsidRPr="00A3152C" w:rsidRDefault="00133E21" w:rsidP="003461A9">
      <w:pPr>
        <w:spacing w:before="360"/>
        <w:ind w:right="4903"/>
        <w:rPr>
          <w:rFonts w:ascii="Verdana" w:hAnsi="Verdana" w:cs="Arial"/>
          <w:sz w:val="20"/>
          <w:szCs w:val="20"/>
        </w:rPr>
      </w:pPr>
      <w:r w:rsidRPr="00A3152C">
        <w:rPr>
          <w:rFonts w:ascii="Verdana" w:hAnsi="Verdana" w:cs="Arial"/>
          <w:sz w:val="20"/>
          <w:szCs w:val="20"/>
        </w:rPr>
        <w:t>KRS/</w:t>
      </w:r>
      <w:proofErr w:type="spellStart"/>
      <w:r w:rsidRPr="00A3152C">
        <w:rPr>
          <w:rFonts w:ascii="Verdana" w:hAnsi="Verdana" w:cs="Arial"/>
          <w:sz w:val="20"/>
          <w:szCs w:val="20"/>
        </w:rPr>
        <w:t>CEiDG</w:t>
      </w:r>
      <w:proofErr w:type="spellEnd"/>
      <w:r w:rsidRPr="00A3152C">
        <w:rPr>
          <w:rFonts w:ascii="Verdana" w:hAnsi="Verdana" w:cs="Arial"/>
          <w:sz w:val="20"/>
          <w:szCs w:val="20"/>
        </w:rPr>
        <w:t>) …………………………</w:t>
      </w:r>
    </w:p>
    <w:p w:rsidR="00133E21" w:rsidRPr="00380620" w:rsidRDefault="00133E21" w:rsidP="003461A9">
      <w:pPr>
        <w:spacing w:before="360"/>
        <w:ind w:right="4903"/>
        <w:rPr>
          <w:rFonts w:ascii="Verdana" w:hAnsi="Verdana" w:cs="Arial"/>
          <w:sz w:val="20"/>
          <w:szCs w:val="20"/>
        </w:rPr>
      </w:pPr>
      <w:r w:rsidRPr="00380620">
        <w:rPr>
          <w:rFonts w:ascii="Verdana" w:hAnsi="Verdana" w:cs="Arial"/>
          <w:sz w:val="20"/>
          <w:szCs w:val="20"/>
        </w:rPr>
        <w:t>reprezentowany przez:</w:t>
      </w:r>
    </w:p>
    <w:p w:rsidR="00133E21" w:rsidRPr="00380620" w:rsidRDefault="00133E21" w:rsidP="003461A9">
      <w:pPr>
        <w:spacing w:before="240"/>
        <w:ind w:right="4903"/>
        <w:rPr>
          <w:rFonts w:ascii="Verdana" w:hAnsi="Verdana" w:cs="Arial"/>
          <w:sz w:val="20"/>
          <w:szCs w:val="20"/>
        </w:rPr>
      </w:pPr>
      <w:r w:rsidRPr="00380620">
        <w:rPr>
          <w:rFonts w:ascii="Verdana" w:hAnsi="Verdana" w:cs="Arial"/>
          <w:sz w:val="20"/>
          <w:szCs w:val="20"/>
        </w:rPr>
        <w:t>____________________________</w:t>
      </w:r>
    </w:p>
    <w:p w:rsidR="00133E21" w:rsidRPr="00380620" w:rsidRDefault="00133E21" w:rsidP="003461A9">
      <w:pPr>
        <w:spacing w:before="240"/>
        <w:ind w:right="4903"/>
        <w:rPr>
          <w:rFonts w:ascii="Verdana" w:hAnsi="Verdana" w:cs="Arial"/>
          <w:sz w:val="20"/>
          <w:szCs w:val="20"/>
        </w:rPr>
      </w:pPr>
      <w:r w:rsidRPr="00380620">
        <w:rPr>
          <w:rFonts w:ascii="Verdana" w:hAnsi="Verdana" w:cs="Arial"/>
          <w:sz w:val="20"/>
          <w:szCs w:val="20"/>
        </w:rPr>
        <w:t>_______________________________</w:t>
      </w:r>
    </w:p>
    <w:p w:rsidR="00133E21" w:rsidRDefault="00133E21" w:rsidP="003461A9">
      <w:pPr>
        <w:ind w:right="4903"/>
        <w:rPr>
          <w:rFonts w:ascii="Verdana" w:hAnsi="Verdana" w:cs="Arial"/>
          <w:i/>
          <w:sz w:val="18"/>
          <w:szCs w:val="20"/>
        </w:rPr>
      </w:pPr>
      <w:r w:rsidRPr="00380620">
        <w:rPr>
          <w:rFonts w:ascii="Verdana" w:hAnsi="Verdana" w:cs="Arial"/>
          <w:i/>
          <w:sz w:val="18"/>
          <w:szCs w:val="20"/>
        </w:rPr>
        <w:t>(imię, nazwisko, stanowisko/podstawa do reprezentacji)</w:t>
      </w:r>
    </w:p>
    <w:p w:rsidR="00F44936" w:rsidRDefault="00F44936" w:rsidP="003461A9">
      <w:pPr>
        <w:rPr>
          <w:rFonts w:ascii="Arial" w:hAnsi="Arial" w:cs="Arial"/>
        </w:rPr>
      </w:pPr>
    </w:p>
    <w:p w:rsidR="00F44936" w:rsidRPr="00F31F6D" w:rsidRDefault="00F44936" w:rsidP="003461A9">
      <w:pPr>
        <w:spacing w:after="120"/>
        <w:jc w:val="center"/>
        <w:rPr>
          <w:rFonts w:ascii="Verdana" w:hAnsi="Verdana" w:cs="Arial"/>
          <w:b/>
          <w:sz w:val="20"/>
          <w:szCs w:val="20"/>
          <w:u w:val="single"/>
        </w:rPr>
      </w:pPr>
      <w:r w:rsidRPr="00F31F6D">
        <w:rPr>
          <w:rFonts w:ascii="Verdana" w:hAnsi="Verdana" w:cs="Arial"/>
          <w:b/>
          <w:sz w:val="20"/>
          <w:szCs w:val="20"/>
          <w:u w:val="single"/>
        </w:rPr>
        <w:t xml:space="preserve">Oświadczenie wykonawcy </w:t>
      </w:r>
    </w:p>
    <w:p w:rsidR="00F44936" w:rsidRPr="00F31F6D" w:rsidRDefault="00F44936" w:rsidP="003461A9">
      <w:pPr>
        <w:jc w:val="center"/>
        <w:rPr>
          <w:rFonts w:ascii="Verdana" w:hAnsi="Verdana" w:cs="Arial"/>
          <w:b/>
          <w:sz w:val="20"/>
          <w:szCs w:val="20"/>
        </w:rPr>
      </w:pPr>
      <w:r w:rsidRPr="00F41948">
        <w:rPr>
          <w:rFonts w:ascii="Verdana" w:hAnsi="Verdana" w:cs="Arial"/>
          <w:b/>
          <w:sz w:val="20"/>
          <w:szCs w:val="20"/>
        </w:rPr>
        <w:t>o przynależności lub braku przynależności do tej samej grupy kapitałowej,</w:t>
      </w:r>
      <w:r>
        <w:rPr>
          <w:rFonts w:ascii="Verdana" w:hAnsi="Verdana" w:cs="Arial"/>
          <w:b/>
          <w:sz w:val="20"/>
          <w:szCs w:val="20"/>
        </w:rPr>
        <w:br/>
      </w:r>
      <w:r w:rsidRPr="00F41948">
        <w:rPr>
          <w:rFonts w:ascii="Verdana" w:hAnsi="Verdana" w:cs="Arial"/>
          <w:b/>
          <w:sz w:val="20"/>
          <w:szCs w:val="20"/>
        </w:rPr>
        <w:t xml:space="preserve">o której mowa w </w:t>
      </w:r>
      <w:r>
        <w:rPr>
          <w:rFonts w:ascii="Verdana" w:hAnsi="Verdana" w:cs="Arial"/>
          <w:b/>
          <w:sz w:val="20"/>
          <w:szCs w:val="20"/>
        </w:rPr>
        <w:t xml:space="preserve">art. 24 </w:t>
      </w:r>
      <w:r w:rsidRPr="00F41948">
        <w:rPr>
          <w:rFonts w:ascii="Verdana" w:hAnsi="Verdana" w:cs="Arial"/>
          <w:b/>
          <w:sz w:val="20"/>
          <w:szCs w:val="20"/>
        </w:rPr>
        <w:t>ust. 1 pkt 23</w:t>
      </w:r>
      <w:r w:rsidRPr="00F31F6D">
        <w:rPr>
          <w:rFonts w:ascii="Verdana" w:hAnsi="Verdana" w:cs="Arial"/>
          <w:b/>
          <w:sz w:val="20"/>
          <w:szCs w:val="20"/>
        </w:rPr>
        <w:t xml:space="preserve"> </w:t>
      </w:r>
      <w:r w:rsidRPr="008C7DE4">
        <w:rPr>
          <w:rFonts w:ascii="Verdana" w:hAnsi="Verdana" w:cs="Arial"/>
          <w:b/>
          <w:sz w:val="20"/>
          <w:szCs w:val="20"/>
        </w:rPr>
        <w:t xml:space="preserve">ustawy z dnia 29 stycznia 2004 r. Prawo zamówień publicznych (dalej jako: ustawa </w:t>
      </w:r>
      <w:proofErr w:type="spellStart"/>
      <w:r w:rsidRPr="008C7DE4">
        <w:rPr>
          <w:rFonts w:ascii="Verdana" w:hAnsi="Verdana" w:cs="Arial"/>
          <w:b/>
          <w:sz w:val="20"/>
          <w:szCs w:val="20"/>
        </w:rPr>
        <w:t>Pzp</w:t>
      </w:r>
      <w:proofErr w:type="spellEnd"/>
      <w:r w:rsidRPr="008C7DE4">
        <w:rPr>
          <w:rFonts w:ascii="Verdana" w:hAnsi="Verdana" w:cs="Arial"/>
          <w:b/>
          <w:sz w:val="20"/>
          <w:szCs w:val="20"/>
        </w:rPr>
        <w:t>)</w:t>
      </w:r>
    </w:p>
    <w:p w:rsidR="00F44936" w:rsidRPr="00F31F6D" w:rsidRDefault="00F44936" w:rsidP="003461A9">
      <w:pPr>
        <w:jc w:val="both"/>
        <w:rPr>
          <w:rFonts w:ascii="Verdana" w:hAnsi="Verdana" w:cs="Arial"/>
          <w:sz w:val="20"/>
          <w:szCs w:val="20"/>
        </w:rPr>
      </w:pPr>
    </w:p>
    <w:p w:rsidR="00AF0105" w:rsidRDefault="005C67F5" w:rsidP="00AF0105">
      <w:pPr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 xml:space="preserve">Biorąc  udział w postępowaniu na </w:t>
      </w:r>
    </w:p>
    <w:p w:rsidR="00421E2E" w:rsidRDefault="00141CD7" w:rsidP="00421E2E">
      <w:pPr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Sukcesywna dostawa </w:t>
      </w:r>
      <w:r w:rsidR="00CB7E60">
        <w:rPr>
          <w:rFonts w:ascii="Verdana" w:hAnsi="Verdana"/>
          <w:b/>
          <w:sz w:val="20"/>
          <w:szCs w:val="20"/>
        </w:rPr>
        <w:t xml:space="preserve">fabrycznie nowych materiałów eksploatacyjnych do urządzeń drukujących i kopiujących oraz podzespołów komputerowych dla potrzeb Generalnej Dyrekcji Dróg Krajowych i Autostrad Oddział w Warszawie, Rejonów i jednostek podległych. </w:t>
      </w:r>
    </w:p>
    <w:p w:rsidR="00BB4F33" w:rsidRPr="00BB4F33" w:rsidRDefault="00BB4F33" w:rsidP="00BB4F33">
      <w:pPr>
        <w:jc w:val="both"/>
        <w:rPr>
          <w:rFonts w:ascii="Verdana" w:hAnsi="Verdana"/>
          <w:sz w:val="20"/>
          <w:szCs w:val="20"/>
        </w:rPr>
      </w:pPr>
    </w:p>
    <w:p w:rsidR="005C67F5" w:rsidRDefault="000B5FE5" w:rsidP="00125E66">
      <w:pPr>
        <w:rPr>
          <w:rFonts w:ascii="Verdana" w:hAnsi="Verdana"/>
          <w:b/>
          <w:sz w:val="20"/>
          <w:szCs w:val="20"/>
          <w:u w:val="single"/>
        </w:rPr>
      </w:pPr>
      <w:r w:rsidRPr="00BA6147">
        <w:rPr>
          <w:rFonts w:ascii="Verdana" w:hAnsi="Verdana" w:cs="Arial"/>
          <w:sz w:val="20"/>
          <w:szCs w:val="20"/>
        </w:rPr>
        <w:t>Z</w:t>
      </w:r>
      <w:r w:rsidR="005C67F5" w:rsidRPr="00BA6147">
        <w:rPr>
          <w:rFonts w:ascii="Verdana" w:hAnsi="Verdana" w:cs="Arial"/>
          <w:sz w:val="20"/>
          <w:szCs w:val="20"/>
        </w:rPr>
        <w:t>nak</w:t>
      </w:r>
      <w:r>
        <w:rPr>
          <w:rFonts w:ascii="Verdana" w:hAnsi="Verdana" w:cs="Arial"/>
          <w:sz w:val="20"/>
          <w:szCs w:val="20"/>
        </w:rPr>
        <w:t xml:space="preserve"> postępowania</w:t>
      </w:r>
      <w:r w:rsidR="005C67F5" w:rsidRPr="00BA6147">
        <w:rPr>
          <w:rFonts w:ascii="Verdana" w:hAnsi="Verdana" w:cs="Arial"/>
          <w:sz w:val="20"/>
          <w:szCs w:val="20"/>
        </w:rPr>
        <w:t xml:space="preserve">: </w:t>
      </w:r>
      <w:r w:rsidR="00215BC1">
        <w:rPr>
          <w:rFonts w:ascii="Verdana" w:hAnsi="Verdana"/>
          <w:b/>
          <w:sz w:val="20"/>
          <w:szCs w:val="20"/>
          <w:u w:val="single"/>
        </w:rPr>
        <w:t>GDDKiA.O.WA.D-3.241</w:t>
      </w:r>
      <w:r w:rsidR="00421E2E">
        <w:rPr>
          <w:rFonts w:ascii="Verdana" w:hAnsi="Verdana"/>
          <w:b/>
          <w:sz w:val="20"/>
          <w:szCs w:val="20"/>
          <w:u w:val="single"/>
        </w:rPr>
        <w:t>4</w:t>
      </w:r>
      <w:r w:rsidR="00215BC1">
        <w:rPr>
          <w:rFonts w:ascii="Verdana" w:hAnsi="Verdana"/>
          <w:b/>
          <w:sz w:val="20"/>
          <w:szCs w:val="20"/>
          <w:u w:val="single"/>
        </w:rPr>
        <w:t>.</w:t>
      </w:r>
      <w:r w:rsidR="00A20F69">
        <w:rPr>
          <w:rFonts w:ascii="Verdana" w:hAnsi="Verdana"/>
          <w:b/>
          <w:sz w:val="20"/>
          <w:szCs w:val="20"/>
          <w:u w:val="single"/>
        </w:rPr>
        <w:t>76.2020</w:t>
      </w:r>
    </w:p>
    <w:p w:rsidR="005D5A45" w:rsidRPr="00C81CAF" w:rsidRDefault="005D5A45" w:rsidP="003461A9">
      <w:pPr>
        <w:suppressAutoHyphens/>
        <w:jc w:val="center"/>
        <w:rPr>
          <w:rFonts w:ascii="Verdana" w:hAnsi="Verdana" w:cs="Arial"/>
          <w:sz w:val="20"/>
          <w:szCs w:val="20"/>
        </w:rPr>
      </w:pPr>
    </w:p>
    <w:p w:rsidR="00F44936" w:rsidRPr="00F31F6D" w:rsidRDefault="00F44936" w:rsidP="003461A9">
      <w:pPr>
        <w:jc w:val="both"/>
        <w:rPr>
          <w:rFonts w:ascii="Verdana" w:hAnsi="Verdana" w:cs="Arial"/>
          <w:sz w:val="20"/>
          <w:szCs w:val="20"/>
        </w:rPr>
      </w:pPr>
      <w:r w:rsidRPr="00F31F6D">
        <w:rPr>
          <w:rFonts w:ascii="Verdana" w:hAnsi="Verdana" w:cs="Arial"/>
          <w:sz w:val="20"/>
          <w:szCs w:val="20"/>
        </w:rPr>
        <w:t>prowadzonego przez Generalną Dyrekcję Dróg Krajowych i Autostrad,</w:t>
      </w:r>
      <w:r w:rsidR="008156D6">
        <w:rPr>
          <w:rFonts w:ascii="Verdana" w:hAnsi="Verdana" w:cs="Arial"/>
          <w:sz w:val="20"/>
          <w:szCs w:val="20"/>
        </w:rPr>
        <w:t xml:space="preserve"> Oddział w Warszawie</w:t>
      </w:r>
      <w:r w:rsidRPr="00F31F6D">
        <w:rPr>
          <w:rFonts w:ascii="Verdana" w:hAnsi="Verdana" w:cs="Arial"/>
          <w:sz w:val="20"/>
          <w:szCs w:val="20"/>
        </w:rPr>
        <w:t>,</w:t>
      </w:r>
      <w:r w:rsidR="005C67F5">
        <w:rPr>
          <w:rFonts w:ascii="Verdana" w:hAnsi="Verdana" w:cs="Arial"/>
          <w:sz w:val="20"/>
          <w:szCs w:val="20"/>
        </w:rPr>
        <w:t xml:space="preserve"> po zapoznaniu się z  informacją o której mowa w art. </w:t>
      </w:r>
      <w:r w:rsidR="00E579B7">
        <w:rPr>
          <w:rFonts w:ascii="Verdana" w:hAnsi="Verdana" w:cs="Arial"/>
          <w:sz w:val="20"/>
          <w:szCs w:val="20"/>
        </w:rPr>
        <w:t>86</w:t>
      </w:r>
      <w:r w:rsidR="005C67F5">
        <w:rPr>
          <w:rFonts w:ascii="Verdana" w:hAnsi="Verdana" w:cs="Arial"/>
          <w:sz w:val="20"/>
          <w:szCs w:val="20"/>
        </w:rPr>
        <w:t xml:space="preserve"> ust</w:t>
      </w:r>
      <w:r w:rsidR="00E579B7">
        <w:rPr>
          <w:rFonts w:ascii="Verdana" w:hAnsi="Verdana" w:cs="Arial"/>
          <w:sz w:val="20"/>
          <w:szCs w:val="20"/>
        </w:rPr>
        <w:t xml:space="preserve">. 5 ustawy </w:t>
      </w:r>
      <w:proofErr w:type="spellStart"/>
      <w:r w:rsidR="00E579B7">
        <w:rPr>
          <w:rFonts w:ascii="Verdana" w:hAnsi="Verdana" w:cs="Arial"/>
          <w:sz w:val="20"/>
          <w:szCs w:val="20"/>
        </w:rPr>
        <w:t>pzp</w:t>
      </w:r>
      <w:proofErr w:type="spellEnd"/>
      <w:r w:rsidR="00E579B7">
        <w:rPr>
          <w:rFonts w:ascii="Verdana" w:hAnsi="Verdana" w:cs="Arial"/>
          <w:sz w:val="20"/>
          <w:szCs w:val="20"/>
        </w:rPr>
        <w:t>,</w:t>
      </w:r>
      <w:r w:rsidR="005C67F5">
        <w:rPr>
          <w:rFonts w:ascii="Verdana" w:hAnsi="Verdana" w:cs="Arial"/>
          <w:sz w:val="20"/>
          <w:szCs w:val="20"/>
        </w:rPr>
        <w:t xml:space="preserve"> </w:t>
      </w:r>
      <w:r w:rsidRPr="00F31F6D">
        <w:rPr>
          <w:rFonts w:ascii="Verdana" w:hAnsi="Verdana" w:cs="Arial"/>
          <w:sz w:val="20"/>
          <w:szCs w:val="20"/>
        </w:rPr>
        <w:t xml:space="preserve"> </w:t>
      </w:r>
      <w:r w:rsidR="00E579B7">
        <w:rPr>
          <w:rFonts w:ascii="Verdana" w:hAnsi="Verdana" w:cs="Arial"/>
          <w:sz w:val="20"/>
          <w:szCs w:val="20"/>
        </w:rPr>
        <w:t xml:space="preserve"> </w:t>
      </w:r>
      <w:r w:rsidRPr="00F31F6D">
        <w:rPr>
          <w:rFonts w:ascii="Verdana" w:hAnsi="Verdana" w:cs="Arial"/>
          <w:sz w:val="20"/>
          <w:szCs w:val="20"/>
        </w:rPr>
        <w:t>oświadczam, co następuje:</w:t>
      </w:r>
    </w:p>
    <w:p w:rsidR="00F44936" w:rsidRDefault="00F44936" w:rsidP="00EB2057">
      <w:pPr>
        <w:spacing w:after="84"/>
        <w:rPr>
          <w:rFonts w:ascii="Verdana" w:hAnsi="Verdana"/>
          <w:sz w:val="20"/>
          <w:szCs w:val="20"/>
        </w:rPr>
      </w:pPr>
    </w:p>
    <w:p w:rsidR="00EB2057" w:rsidRPr="00EB2057" w:rsidRDefault="00EB2057" w:rsidP="00EB2057">
      <w:pPr>
        <w:jc w:val="both"/>
        <w:rPr>
          <w:rFonts w:ascii="Verdana" w:hAnsi="Verdana"/>
          <w:sz w:val="20"/>
          <w:szCs w:val="20"/>
        </w:rPr>
      </w:pPr>
      <w:r w:rsidRPr="00EB2057">
        <w:rPr>
          <w:rFonts w:ascii="Verdana" w:hAnsi="Verdana"/>
          <w:sz w:val="20"/>
          <w:szCs w:val="20"/>
        </w:rPr>
        <w:t xml:space="preserve">Oświadczam, że nie należymy do żadnej grupy kapitałowej w rozumieniu ustawy z dnia 16 lutego 2017 r. o ochronie konkurencji i konsumentów (Dz. U. z 2015 r. poz. 184, 1618 </w:t>
      </w:r>
      <w:r w:rsidRPr="00EB2057">
        <w:rPr>
          <w:rFonts w:ascii="Verdana" w:hAnsi="Verdana"/>
          <w:sz w:val="20"/>
          <w:szCs w:val="20"/>
        </w:rPr>
        <w:br/>
        <w:t xml:space="preserve">i 1634)*. </w:t>
      </w:r>
    </w:p>
    <w:p w:rsidR="00EB2057" w:rsidRPr="00F31F6D" w:rsidRDefault="00EB2057" w:rsidP="00EB2057">
      <w:pPr>
        <w:spacing w:after="84"/>
        <w:rPr>
          <w:rFonts w:ascii="Verdana" w:hAnsi="Verdana"/>
          <w:sz w:val="20"/>
          <w:szCs w:val="20"/>
        </w:rPr>
      </w:pPr>
    </w:p>
    <w:p w:rsidR="00F44936" w:rsidRPr="00F31F6D" w:rsidRDefault="00F44936" w:rsidP="00EB2057">
      <w:pPr>
        <w:jc w:val="both"/>
        <w:rPr>
          <w:rFonts w:ascii="Verdana" w:hAnsi="Verdana" w:cs="Arial"/>
          <w:sz w:val="20"/>
          <w:szCs w:val="20"/>
        </w:rPr>
      </w:pPr>
      <w:r w:rsidRPr="00F31F6D">
        <w:rPr>
          <w:rFonts w:ascii="Verdana" w:hAnsi="Verdana" w:cs="Arial"/>
          <w:sz w:val="20"/>
          <w:szCs w:val="20"/>
        </w:rPr>
        <w:t>Oświadczam, że nie należymy do</w:t>
      </w:r>
      <w:r>
        <w:rPr>
          <w:rFonts w:ascii="Verdana" w:hAnsi="Verdana" w:cs="Arial"/>
          <w:sz w:val="20"/>
          <w:szCs w:val="20"/>
        </w:rPr>
        <w:t xml:space="preserve"> tej samej</w:t>
      </w:r>
      <w:r w:rsidRPr="00F31F6D">
        <w:rPr>
          <w:rFonts w:ascii="Verdana" w:hAnsi="Verdana" w:cs="Arial"/>
          <w:sz w:val="20"/>
          <w:szCs w:val="20"/>
        </w:rPr>
        <w:t xml:space="preserve"> grupy kapitałowej </w:t>
      </w:r>
      <w:r w:rsidRPr="008C7DE4">
        <w:rPr>
          <w:rFonts w:ascii="Verdana" w:hAnsi="Verdana" w:cs="Arial"/>
          <w:sz w:val="20"/>
          <w:szCs w:val="20"/>
        </w:rPr>
        <w:t xml:space="preserve">o której mowa w art. 24 ust. 1 pkt 23 ustawy z dnia 29 stycznia 2004 r. Prawo zamówień publicznych (dalej jako: ustawa </w:t>
      </w:r>
      <w:proofErr w:type="spellStart"/>
      <w:r w:rsidRPr="008C7DE4">
        <w:rPr>
          <w:rFonts w:ascii="Verdana" w:hAnsi="Verdana" w:cs="Arial"/>
          <w:sz w:val="20"/>
          <w:szCs w:val="20"/>
        </w:rPr>
        <w:t>Pzp</w:t>
      </w:r>
      <w:proofErr w:type="spellEnd"/>
      <w:r w:rsidRPr="008C7DE4">
        <w:rPr>
          <w:rFonts w:ascii="Verdana" w:hAnsi="Verdana" w:cs="Arial"/>
          <w:sz w:val="20"/>
          <w:szCs w:val="20"/>
        </w:rPr>
        <w:t>)</w:t>
      </w:r>
      <w:r w:rsidRPr="0006032F">
        <w:rPr>
          <w:rFonts w:ascii="Verdana" w:hAnsi="Verdana" w:cs="Arial"/>
          <w:sz w:val="20"/>
          <w:szCs w:val="20"/>
        </w:rPr>
        <w:t xml:space="preserve"> </w:t>
      </w:r>
      <w:r w:rsidR="00E579B7" w:rsidRPr="00775D6F">
        <w:rPr>
          <w:rFonts w:ascii="Verdana" w:hAnsi="Verdana"/>
          <w:sz w:val="20"/>
          <w:szCs w:val="20"/>
        </w:rPr>
        <w:t xml:space="preserve">do której należą inni </w:t>
      </w:r>
      <w:r w:rsidR="00D62A46">
        <w:rPr>
          <w:rFonts w:ascii="Verdana" w:hAnsi="Verdana"/>
          <w:sz w:val="20"/>
          <w:szCs w:val="20"/>
        </w:rPr>
        <w:t>w</w:t>
      </w:r>
      <w:r w:rsidR="00E579B7" w:rsidRPr="00775D6F">
        <w:rPr>
          <w:rFonts w:ascii="Verdana" w:hAnsi="Verdana"/>
          <w:sz w:val="20"/>
          <w:szCs w:val="20"/>
        </w:rPr>
        <w:t>ykonawcy składający ofertę w postępowaniu</w:t>
      </w:r>
      <w:r w:rsidR="00E579B7">
        <w:rPr>
          <w:rFonts w:ascii="Verdana" w:hAnsi="Verdana" w:cs="Arial"/>
          <w:sz w:val="20"/>
          <w:szCs w:val="20"/>
        </w:rPr>
        <w:t xml:space="preserve"> </w:t>
      </w:r>
      <w:r>
        <w:rPr>
          <w:rFonts w:ascii="Verdana" w:hAnsi="Verdana" w:cs="Arial"/>
          <w:sz w:val="20"/>
          <w:szCs w:val="20"/>
        </w:rPr>
        <w:t>*</w:t>
      </w:r>
      <w:r w:rsidRPr="00F31F6D">
        <w:rPr>
          <w:rFonts w:ascii="Verdana" w:hAnsi="Verdana" w:cs="Arial"/>
          <w:sz w:val="20"/>
          <w:szCs w:val="20"/>
        </w:rPr>
        <w:t xml:space="preserve"> </w:t>
      </w:r>
    </w:p>
    <w:p w:rsidR="00F44936" w:rsidRDefault="00F44936" w:rsidP="003461A9">
      <w:pPr>
        <w:ind w:left="10"/>
        <w:jc w:val="both"/>
        <w:rPr>
          <w:rFonts w:ascii="Verdana" w:hAnsi="Verdana" w:cs="Arial"/>
          <w:sz w:val="20"/>
          <w:szCs w:val="20"/>
        </w:rPr>
      </w:pPr>
    </w:p>
    <w:p w:rsidR="00D62A46" w:rsidRDefault="00F44936" w:rsidP="003461A9">
      <w:pPr>
        <w:ind w:left="10"/>
        <w:jc w:val="both"/>
        <w:rPr>
          <w:rFonts w:ascii="Verdana" w:hAnsi="Verdana" w:cs="Arial"/>
          <w:sz w:val="20"/>
          <w:szCs w:val="20"/>
        </w:rPr>
      </w:pPr>
      <w:r w:rsidRPr="00F31F6D">
        <w:rPr>
          <w:rFonts w:ascii="Verdana" w:hAnsi="Verdana" w:cs="Arial"/>
          <w:sz w:val="20"/>
          <w:szCs w:val="20"/>
        </w:rPr>
        <w:t xml:space="preserve">Oświadczam, że należymy do tej samej grupy kapitałowej </w:t>
      </w:r>
      <w:r w:rsidRPr="008C7DE4">
        <w:rPr>
          <w:rFonts w:ascii="Verdana" w:hAnsi="Verdana" w:cs="Arial"/>
          <w:sz w:val="20"/>
          <w:szCs w:val="20"/>
        </w:rPr>
        <w:t xml:space="preserve">o której mowa w art. 24 ust. 1 pkt 23 ustawy z dnia 29 stycznia 2004 r. Prawo zamówień publicznych (dalej jako: ustawa </w:t>
      </w:r>
      <w:proofErr w:type="spellStart"/>
      <w:r w:rsidRPr="008C7DE4">
        <w:rPr>
          <w:rFonts w:ascii="Verdana" w:hAnsi="Verdana" w:cs="Arial"/>
          <w:sz w:val="20"/>
          <w:szCs w:val="20"/>
        </w:rPr>
        <w:t>Pzp</w:t>
      </w:r>
      <w:proofErr w:type="spellEnd"/>
      <w:r w:rsidRPr="008C7DE4">
        <w:rPr>
          <w:rFonts w:ascii="Verdana" w:hAnsi="Verdana" w:cs="Arial"/>
          <w:sz w:val="20"/>
          <w:szCs w:val="20"/>
        </w:rPr>
        <w:t>)</w:t>
      </w:r>
      <w:r w:rsidR="00D62A46">
        <w:rPr>
          <w:rFonts w:ascii="Verdana" w:hAnsi="Verdana" w:cs="Arial"/>
          <w:sz w:val="20"/>
          <w:szCs w:val="20"/>
        </w:rPr>
        <w:t xml:space="preserve"> co wykonawca:</w:t>
      </w:r>
    </w:p>
    <w:p w:rsidR="00D62A46" w:rsidRDefault="00D62A46" w:rsidP="003461A9">
      <w:pPr>
        <w:ind w:left="10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………………………………………………………………………………….</w:t>
      </w:r>
      <w:r w:rsidR="00A7514F">
        <w:rPr>
          <w:rFonts w:ascii="Verdana" w:hAnsi="Verdana" w:cs="Arial"/>
          <w:sz w:val="20"/>
          <w:szCs w:val="20"/>
        </w:rPr>
        <w:t>(dane Wykonawcy)</w:t>
      </w:r>
    </w:p>
    <w:p w:rsidR="00A7514F" w:rsidRDefault="00D62A46" w:rsidP="003461A9">
      <w:pPr>
        <w:ind w:left="10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…………………………………………………………………………………</w:t>
      </w:r>
      <w:r w:rsidR="00A7514F">
        <w:rPr>
          <w:rFonts w:ascii="Verdana" w:hAnsi="Verdana" w:cs="Arial"/>
          <w:sz w:val="20"/>
          <w:szCs w:val="20"/>
        </w:rPr>
        <w:t xml:space="preserve"> (dane Wykonawcy)</w:t>
      </w:r>
    </w:p>
    <w:p w:rsidR="00D62A46" w:rsidRDefault="00D62A46" w:rsidP="003461A9">
      <w:pPr>
        <w:ind w:left="10"/>
        <w:jc w:val="both"/>
        <w:rPr>
          <w:rFonts w:ascii="Verdana" w:hAnsi="Verdana" w:cs="Arial"/>
          <w:sz w:val="20"/>
          <w:szCs w:val="20"/>
        </w:rPr>
      </w:pPr>
    </w:p>
    <w:p w:rsidR="00F44936" w:rsidRPr="00F31F6D" w:rsidRDefault="00D62A46" w:rsidP="003461A9">
      <w:pPr>
        <w:ind w:left="10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który złożył ofertę w niniejszym postępowaniu</w:t>
      </w:r>
      <w:r w:rsidR="00F44936">
        <w:rPr>
          <w:rFonts w:ascii="Verdana" w:hAnsi="Verdana" w:cs="Arial"/>
          <w:sz w:val="20"/>
          <w:szCs w:val="20"/>
        </w:rPr>
        <w:t>*</w:t>
      </w:r>
      <w:r w:rsidR="00F44936" w:rsidRPr="00F31F6D">
        <w:rPr>
          <w:rFonts w:ascii="Verdana" w:hAnsi="Verdana" w:cs="Arial"/>
          <w:sz w:val="20"/>
          <w:szCs w:val="20"/>
        </w:rPr>
        <w:t xml:space="preserve">; </w:t>
      </w:r>
    </w:p>
    <w:p w:rsidR="00485572" w:rsidRDefault="00485572" w:rsidP="003461A9">
      <w:pPr>
        <w:ind w:left="10"/>
        <w:jc w:val="both"/>
        <w:rPr>
          <w:rFonts w:ascii="Verdana" w:hAnsi="Verdana" w:cs="Arial"/>
          <w:i/>
          <w:sz w:val="16"/>
          <w:szCs w:val="16"/>
        </w:rPr>
      </w:pPr>
    </w:p>
    <w:p w:rsidR="00485572" w:rsidRPr="00A20F69" w:rsidRDefault="00485572" w:rsidP="003461A9">
      <w:pPr>
        <w:ind w:left="10"/>
        <w:jc w:val="both"/>
        <w:rPr>
          <w:rFonts w:ascii="Verdana" w:hAnsi="Verdana" w:cs="Arial"/>
          <w:b/>
          <w:i/>
          <w:sz w:val="20"/>
          <w:szCs w:val="20"/>
        </w:rPr>
      </w:pPr>
    </w:p>
    <w:p w:rsidR="00485572" w:rsidRPr="00A20F69" w:rsidRDefault="00F44936" w:rsidP="00A85BDF">
      <w:pPr>
        <w:numPr>
          <w:ilvl w:val="0"/>
          <w:numId w:val="8"/>
        </w:numPr>
        <w:ind w:hanging="294"/>
        <w:jc w:val="both"/>
        <w:rPr>
          <w:rFonts w:ascii="Verdana" w:hAnsi="Verdana" w:cs="Arial"/>
          <w:b/>
          <w:i/>
          <w:sz w:val="20"/>
          <w:szCs w:val="20"/>
        </w:rPr>
      </w:pPr>
      <w:r w:rsidRPr="00A20F69">
        <w:rPr>
          <w:rFonts w:ascii="Verdana" w:hAnsi="Verdana" w:cs="Arial"/>
          <w:b/>
          <w:i/>
          <w:sz w:val="20"/>
          <w:szCs w:val="20"/>
        </w:rPr>
        <w:t xml:space="preserve">niepotrzebne skreślić  </w:t>
      </w:r>
    </w:p>
    <w:p w:rsidR="00421E2E" w:rsidRDefault="00421E2E" w:rsidP="003461A9">
      <w:pPr>
        <w:autoSpaceDE w:val="0"/>
        <w:autoSpaceDN w:val="0"/>
        <w:adjustRightInd w:val="0"/>
        <w:spacing w:after="120"/>
        <w:ind w:left="10"/>
        <w:rPr>
          <w:rFonts w:ascii="Verdana" w:eastAsia="Calibri" w:hAnsi="Verdana" w:cs="Verdana,Italic"/>
          <w:i/>
          <w:iCs/>
          <w:sz w:val="20"/>
          <w:szCs w:val="20"/>
        </w:rPr>
      </w:pPr>
    </w:p>
    <w:p w:rsidR="00A7514F" w:rsidRPr="003461A9" w:rsidRDefault="00A7514F" w:rsidP="003461A9">
      <w:pPr>
        <w:autoSpaceDE w:val="0"/>
        <w:autoSpaceDN w:val="0"/>
        <w:adjustRightInd w:val="0"/>
        <w:spacing w:after="120"/>
        <w:ind w:left="10"/>
        <w:rPr>
          <w:rFonts w:ascii="Verdana" w:eastAsia="Calibri" w:hAnsi="Verdana" w:cs="Verdana,Italic"/>
          <w:i/>
          <w:iCs/>
          <w:sz w:val="20"/>
          <w:szCs w:val="20"/>
        </w:rPr>
      </w:pPr>
      <w:r w:rsidRPr="003461A9">
        <w:rPr>
          <w:rFonts w:ascii="Verdana" w:eastAsia="Calibri" w:hAnsi="Verdana" w:cs="Verdana,Italic"/>
          <w:i/>
          <w:iCs/>
          <w:sz w:val="20"/>
          <w:szCs w:val="20"/>
        </w:rPr>
        <w:lastRenderedPageBreak/>
        <w:t>UWAGA:</w:t>
      </w:r>
    </w:p>
    <w:p w:rsidR="00A7514F" w:rsidRPr="003461A9" w:rsidRDefault="00A7514F" w:rsidP="00A85BDF">
      <w:pPr>
        <w:numPr>
          <w:ilvl w:val="0"/>
          <w:numId w:val="10"/>
        </w:numPr>
        <w:autoSpaceDE w:val="0"/>
        <w:autoSpaceDN w:val="0"/>
        <w:adjustRightInd w:val="0"/>
        <w:spacing w:after="120"/>
        <w:jc w:val="both"/>
        <w:rPr>
          <w:rFonts w:ascii="Verdana" w:eastAsia="Calibri" w:hAnsi="Verdana" w:cs="Verdana,Italic"/>
          <w:i/>
          <w:iCs/>
          <w:sz w:val="20"/>
          <w:szCs w:val="20"/>
        </w:rPr>
      </w:pPr>
      <w:r w:rsidRPr="003461A9">
        <w:rPr>
          <w:rFonts w:ascii="Verdana" w:eastAsia="Calibri" w:hAnsi="Verdana" w:cs="Verdana,Italic"/>
          <w:i/>
          <w:iCs/>
          <w:sz w:val="20"/>
          <w:szCs w:val="20"/>
        </w:rPr>
        <w:t xml:space="preserve">Wykonawca ubiegający się o udzielenie zamówienia przekazuje niniejszy „Formularz” Zamawiającemu </w:t>
      </w:r>
      <w:r w:rsidRPr="003461A9">
        <w:rPr>
          <w:rFonts w:ascii="Verdana" w:eastAsia="Calibri" w:hAnsi="Verdana" w:cs="Verdana,BoldItalic"/>
          <w:b/>
          <w:bCs/>
          <w:i/>
          <w:iCs/>
          <w:sz w:val="20"/>
          <w:szCs w:val="20"/>
          <w:u w:val="single"/>
        </w:rPr>
        <w:t xml:space="preserve">w terminie 3 dni </w:t>
      </w:r>
      <w:r w:rsidRPr="003461A9">
        <w:rPr>
          <w:rFonts w:ascii="Verdana" w:eastAsia="Calibri" w:hAnsi="Verdana" w:cs="Verdana,BoldItalic"/>
          <w:b/>
          <w:bCs/>
          <w:i/>
          <w:iCs/>
          <w:sz w:val="20"/>
          <w:szCs w:val="20"/>
        </w:rPr>
        <w:t xml:space="preserve">od dnia zamieszczenia na stronie internetowej informacji, </w:t>
      </w:r>
      <w:r w:rsidRPr="003461A9">
        <w:rPr>
          <w:rFonts w:ascii="Verdana" w:eastAsia="Calibri" w:hAnsi="Verdana" w:cs="Verdana,Italic"/>
          <w:i/>
          <w:iCs/>
          <w:sz w:val="20"/>
          <w:szCs w:val="20"/>
        </w:rPr>
        <w:t xml:space="preserve">o której mowa w art. 86 ust. 5 ustawy </w:t>
      </w:r>
      <w:proofErr w:type="spellStart"/>
      <w:r w:rsidRPr="003461A9">
        <w:rPr>
          <w:rFonts w:ascii="Verdana" w:eastAsia="Calibri" w:hAnsi="Verdana" w:cs="Verdana,Italic"/>
          <w:i/>
          <w:iCs/>
          <w:sz w:val="20"/>
          <w:szCs w:val="20"/>
        </w:rPr>
        <w:t>Pzp</w:t>
      </w:r>
      <w:proofErr w:type="spellEnd"/>
      <w:r w:rsidRPr="003461A9">
        <w:rPr>
          <w:rFonts w:ascii="Verdana" w:eastAsia="Calibri" w:hAnsi="Verdana" w:cs="Verdana,Italic"/>
          <w:i/>
          <w:iCs/>
          <w:sz w:val="20"/>
          <w:szCs w:val="20"/>
        </w:rPr>
        <w:t xml:space="preserve">. </w:t>
      </w:r>
    </w:p>
    <w:p w:rsidR="00A7514F" w:rsidRPr="003461A9" w:rsidRDefault="00A7514F" w:rsidP="00A85BDF">
      <w:pPr>
        <w:numPr>
          <w:ilvl w:val="0"/>
          <w:numId w:val="10"/>
        </w:numPr>
        <w:jc w:val="both"/>
        <w:rPr>
          <w:rFonts w:ascii="Verdana" w:eastAsia="Calibri" w:hAnsi="Verdana" w:cs="Verdana,Italic"/>
          <w:i/>
          <w:iCs/>
          <w:sz w:val="20"/>
          <w:szCs w:val="20"/>
        </w:rPr>
      </w:pPr>
      <w:r w:rsidRPr="003461A9">
        <w:rPr>
          <w:rFonts w:ascii="Verdana" w:eastAsia="Calibri" w:hAnsi="Verdana" w:cs="Verdana,Italic"/>
          <w:i/>
          <w:iCs/>
          <w:sz w:val="20"/>
          <w:szCs w:val="20"/>
        </w:rPr>
        <w:t xml:space="preserve">W przypadku Wykonawców wspólnie ubiegających się o udzielenie zamówienia </w:t>
      </w:r>
      <w:r w:rsidR="000770D5">
        <w:rPr>
          <w:rFonts w:ascii="Verdana" w:eastAsia="Calibri" w:hAnsi="Verdana" w:cs="Verdana,Italic"/>
          <w:i/>
          <w:iCs/>
          <w:sz w:val="20"/>
          <w:szCs w:val="20"/>
        </w:rPr>
        <w:t xml:space="preserve">Oświadczenie </w:t>
      </w:r>
      <w:r w:rsidRPr="003461A9">
        <w:rPr>
          <w:rFonts w:ascii="Verdana" w:eastAsia="Calibri" w:hAnsi="Verdana" w:cs="Verdana,BoldItalic"/>
          <w:b/>
          <w:bCs/>
          <w:i/>
          <w:iCs/>
          <w:sz w:val="20"/>
          <w:szCs w:val="20"/>
          <w:u w:val="single"/>
        </w:rPr>
        <w:t>składa go każdy</w:t>
      </w:r>
      <w:r w:rsidRPr="003461A9">
        <w:rPr>
          <w:rFonts w:ascii="Verdana" w:eastAsia="Calibri" w:hAnsi="Verdana" w:cs="Verdana,BoldItalic"/>
          <w:b/>
          <w:bCs/>
          <w:i/>
          <w:iCs/>
          <w:sz w:val="20"/>
          <w:szCs w:val="20"/>
        </w:rPr>
        <w:t xml:space="preserve"> </w:t>
      </w:r>
      <w:r>
        <w:rPr>
          <w:rFonts w:ascii="Verdana" w:eastAsia="Calibri" w:hAnsi="Verdana" w:cs="Verdana,Italic"/>
          <w:i/>
          <w:iCs/>
          <w:sz w:val="20"/>
          <w:szCs w:val="20"/>
        </w:rPr>
        <w:t>z Wykonawców</w:t>
      </w:r>
      <w:r w:rsidRPr="003461A9">
        <w:rPr>
          <w:rFonts w:ascii="Verdana" w:eastAsia="Calibri" w:hAnsi="Verdana" w:cs="Verdana,Italic"/>
          <w:i/>
          <w:iCs/>
          <w:sz w:val="20"/>
          <w:szCs w:val="20"/>
        </w:rPr>
        <w:t xml:space="preserve"> lub wspólników spółki cywilnej.</w:t>
      </w:r>
    </w:p>
    <w:p w:rsidR="00F44936" w:rsidRPr="003461A9" w:rsidRDefault="00A7514F" w:rsidP="00A85BDF">
      <w:pPr>
        <w:numPr>
          <w:ilvl w:val="0"/>
          <w:numId w:val="10"/>
        </w:numPr>
        <w:jc w:val="both"/>
        <w:rPr>
          <w:rFonts w:ascii="Verdana" w:hAnsi="Verdana" w:cs="Arial"/>
          <w:i/>
          <w:sz w:val="20"/>
          <w:szCs w:val="20"/>
        </w:rPr>
      </w:pPr>
      <w:r w:rsidRPr="003461A9">
        <w:rPr>
          <w:rFonts w:ascii="Verdana" w:eastAsia="Calibri" w:hAnsi="Verdana"/>
          <w:b/>
          <w:bCs/>
          <w:i/>
          <w:color w:val="000000"/>
          <w:sz w:val="20"/>
          <w:szCs w:val="20"/>
        </w:rPr>
        <w:t xml:space="preserve">W przypadku gdy Wykonawca przynależy do tej samej grupy kapitałowej, </w:t>
      </w:r>
      <w:r w:rsidRPr="00F41948">
        <w:rPr>
          <w:rFonts w:ascii="Verdana" w:hAnsi="Verdana" w:cs="Arial"/>
          <w:b/>
          <w:sz w:val="20"/>
          <w:szCs w:val="20"/>
        </w:rPr>
        <w:t xml:space="preserve">o której mowa w </w:t>
      </w:r>
      <w:r>
        <w:rPr>
          <w:rFonts w:ascii="Verdana" w:hAnsi="Verdana" w:cs="Arial"/>
          <w:b/>
          <w:sz w:val="20"/>
          <w:szCs w:val="20"/>
        </w:rPr>
        <w:t xml:space="preserve">art. 24 </w:t>
      </w:r>
      <w:r w:rsidRPr="00F41948">
        <w:rPr>
          <w:rFonts w:ascii="Verdana" w:hAnsi="Verdana" w:cs="Arial"/>
          <w:b/>
          <w:sz w:val="20"/>
          <w:szCs w:val="20"/>
        </w:rPr>
        <w:t>ust. 1 pkt 23</w:t>
      </w:r>
      <w:r w:rsidRPr="00F31F6D">
        <w:rPr>
          <w:rFonts w:ascii="Verdana" w:hAnsi="Verdana" w:cs="Arial"/>
          <w:b/>
          <w:sz w:val="20"/>
          <w:szCs w:val="20"/>
        </w:rPr>
        <w:t xml:space="preserve"> </w:t>
      </w:r>
      <w:r w:rsidRPr="008C7DE4">
        <w:rPr>
          <w:rFonts w:ascii="Verdana" w:hAnsi="Verdana" w:cs="Arial"/>
          <w:b/>
          <w:sz w:val="20"/>
          <w:szCs w:val="20"/>
        </w:rPr>
        <w:t>ustawy</w:t>
      </w:r>
      <w:r w:rsidR="00AC5417">
        <w:rPr>
          <w:rFonts w:ascii="Verdana" w:hAnsi="Verdana" w:cs="Arial"/>
          <w:b/>
          <w:sz w:val="20"/>
          <w:szCs w:val="20"/>
        </w:rPr>
        <w:t xml:space="preserve"> </w:t>
      </w:r>
      <w:proofErr w:type="spellStart"/>
      <w:r w:rsidR="00AC5417">
        <w:rPr>
          <w:rFonts w:ascii="Verdana" w:hAnsi="Verdana" w:cs="Arial"/>
          <w:b/>
          <w:sz w:val="20"/>
          <w:szCs w:val="20"/>
        </w:rPr>
        <w:t>P</w:t>
      </w:r>
      <w:r>
        <w:rPr>
          <w:rFonts w:ascii="Verdana" w:hAnsi="Verdana" w:cs="Arial"/>
          <w:b/>
          <w:sz w:val="20"/>
          <w:szCs w:val="20"/>
        </w:rPr>
        <w:t>zp</w:t>
      </w:r>
      <w:proofErr w:type="spellEnd"/>
      <w:r>
        <w:rPr>
          <w:rFonts w:ascii="Verdana" w:hAnsi="Verdana" w:cs="Arial"/>
          <w:b/>
          <w:sz w:val="20"/>
          <w:szCs w:val="20"/>
        </w:rPr>
        <w:t xml:space="preserve">, </w:t>
      </w:r>
      <w:r w:rsidRPr="008C7DE4">
        <w:rPr>
          <w:rFonts w:ascii="Verdana" w:hAnsi="Verdana" w:cs="Arial"/>
          <w:b/>
          <w:sz w:val="20"/>
          <w:szCs w:val="20"/>
        </w:rPr>
        <w:t xml:space="preserve"> </w:t>
      </w:r>
      <w:r w:rsidRPr="003461A9">
        <w:rPr>
          <w:rFonts w:ascii="Verdana" w:eastAsia="Calibri" w:hAnsi="Verdana"/>
          <w:b/>
          <w:bCs/>
          <w:i/>
          <w:color w:val="000000"/>
          <w:sz w:val="20"/>
          <w:szCs w:val="20"/>
        </w:rPr>
        <w:t xml:space="preserve">może przedstawić wraz z niniejszym oświadczeniem dowody, że powiązania z innym wykonawcą nie prowadzą do zakłócenia konkurencji w przedmiotowym postępowaniu zgodnie z art. 24 ust 11 </w:t>
      </w:r>
      <w:r w:rsidR="00AC5417">
        <w:rPr>
          <w:rFonts w:ascii="Verdana" w:eastAsia="Calibri" w:hAnsi="Verdana"/>
          <w:b/>
          <w:bCs/>
          <w:i/>
          <w:color w:val="000000"/>
          <w:sz w:val="20"/>
          <w:szCs w:val="20"/>
        </w:rPr>
        <w:t xml:space="preserve">ustawy </w:t>
      </w:r>
      <w:proofErr w:type="spellStart"/>
      <w:r w:rsidR="00AC5417">
        <w:rPr>
          <w:rFonts w:ascii="Verdana" w:eastAsia="Calibri" w:hAnsi="Verdana"/>
          <w:b/>
          <w:bCs/>
          <w:i/>
          <w:color w:val="000000"/>
          <w:sz w:val="20"/>
          <w:szCs w:val="20"/>
        </w:rPr>
        <w:t>Pzp</w:t>
      </w:r>
      <w:proofErr w:type="spellEnd"/>
      <w:r w:rsidRPr="003461A9">
        <w:rPr>
          <w:rFonts w:ascii="Verdana" w:eastAsia="Calibri" w:hAnsi="Verdana"/>
          <w:b/>
          <w:bCs/>
          <w:i/>
          <w:color w:val="000000"/>
          <w:sz w:val="20"/>
          <w:szCs w:val="20"/>
        </w:rPr>
        <w:t xml:space="preserve">. </w:t>
      </w:r>
      <w:r w:rsidR="00F44936" w:rsidRPr="003461A9">
        <w:rPr>
          <w:rFonts w:ascii="Verdana" w:hAnsi="Verdana" w:cs="Arial"/>
          <w:i/>
          <w:sz w:val="20"/>
          <w:szCs w:val="20"/>
        </w:rPr>
        <w:t xml:space="preserve"> </w:t>
      </w:r>
    </w:p>
    <w:p w:rsidR="00F44936" w:rsidRDefault="00F44936" w:rsidP="003461A9">
      <w:pPr>
        <w:ind w:firstLine="708"/>
        <w:jc w:val="both"/>
        <w:rPr>
          <w:rFonts w:ascii="Verdana" w:hAnsi="Verdana" w:cs="Arial"/>
          <w:sz w:val="20"/>
          <w:szCs w:val="20"/>
        </w:rPr>
      </w:pPr>
    </w:p>
    <w:p w:rsidR="00F44936" w:rsidRPr="00F31F6D" w:rsidRDefault="00F44936" w:rsidP="003461A9">
      <w:pPr>
        <w:ind w:firstLine="708"/>
        <w:jc w:val="both"/>
        <w:rPr>
          <w:rFonts w:ascii="Verdana" w:hAnsi="Verdana" w:cs="Arial"/>
          <w:sz w:val="20"/>
          <w:szCs w:val="20"/>
        </w:rPr>
      </w:pPr>
    </w:p>
    <w:p w:rsidR="00F44936" w:rsidRPr="00F31F6D" w:rsidRDefault="00F44936" w:rsidP="003461A9">
      <w:pPr>
        <w:jc w:val="both"/>
        <w:rPr>
          <w:rFonts w:ascii="Verdana" w:hAnsi="Verdana" w:cs="Arial"/>
          <w:sz w:val="20"/>
          <w:szCs w:val="20"/>
        </w:rPr>
      </w:pPr>
      <w:r w:rsidRPr="00F31F6D">
        <w:rPr>
          <w:rFonts w:ascii="Verdana" w:hAnsi="Verdana" w:cs="Arial"/>
          <w:sz w:val="20"/>
          <w:szCs w:val="20"/>
        </w:rPr>
        <w:t xml:space="preserve">Data: .....................................    </w:t>
      </w:r>
      <w:r w:rsidRPr="00F31F6D">
        <w:rPr>
          <w:rFonts w:ascii="Verdana" w:hAnsi="Verdana" w:cs="Arial"/>
          <w:sz w:val="20"/>
          <w:szCs w:val="20"/>
        </w:rPr>
        <w:tab/>
        <w:t xml:space="preserve"> ........................................................... </w:t>
      </w:r>
    </w:p>
    <w:p w:rsidR="00F44936" w:rsidRPr="008C7DE4" w:rsidRDefault="00F44936" w:rsidP="003461A9">
      <w:pPr>
        <w:ind w:left="4254" w:firstLine="709"/>
        <w:jc w:val="both"/>
        <w:rPr>
          <w:rFonts w:ascii="Verdana" w:hAnsi="Verdana" w:cs="Arial"/>
          <w:i/>
          <w:sz w:val="16"/>
          <w:szCs w:val="16"/>
        </w:rPr>
      </w:pPr>
      <w:r w:rsidRPr="008C7DE4">
        <w:rPr>
          <w:rFonts w:ascii="Verdana" w:hAnsi="Verdana" w:cs="Arial"/>
          <w:i/>
          <w:sz w:val="16"/>
          <w:szCs w:val="16"/>
        </w:rPr>
        <w:t xml:space="preserve">podpis Wykonawcy </w:t>
      </w:r>
    </w:p>
    <w:p w:rsidR="00F44936" w:rsidRPr="00AB6AEB" w:rsidRDefault="00F44936" w:rsidP="003461A9">
      <w:pPr>
        <w:ind w:firstLine="708"/>
        <w:jc w:val="both"/>
        <w:rPr>
          <w:rFonts w:ascii="Arial" w:hAnsi="Arial" w:cs="Arial"/>
          <w:sz w:val="21"/>
          <w:szCs w:val="21"/>
        </w:rPr>
      </w:pPr>
    </w:p>
    <w:p w:rsidR="00F44936" w:rsidRDefault="00F44936" w:rsidP="003461A9">
      <w:pPr>
        <w:spacing w:after="160"/>
        <w:rPr>
          <w:rFonts w:ascii="Verdana" w:hAnsi="Verdana" w:cs="Arial"/>
          <w:sz w:val="21"/>
          <w:szCs w:val="21"/>
        </w:rPr>
      </w:pPr>
    </w:p>
    <w:p w:rsidR="007719A7" w:rsidRDefault="007719A7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7719A7" w:rsidRDefault="007719A7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7719A7" w:rsidRDefault="007719A7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7719A7" w:rsidRDefault="007719A7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7719A7" w:rsidRDefault="007719A7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7719A7" w:rsidRDefault="007719A7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7719A7" w:rsidRDefault="007719A7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7719A7" w:rsidRDefault="007719A7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7719A7" w:rsidRDefault="007719A7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7719A7" w:rsidRDefault="00D80061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  <w:r w:rsidRPr="00D80061">
        <w:rPr>
          <w:rFonts w:ascii="Verdana" w:eastAsia="Calibri" w:hAnsi="Verdana" w:cs="Verdana"/>
          <w:b/>
          <w:bCs/>
          <w:color w:val="000000"/>
          <w:sz w:val="22"/>
          <w:szCs w:val="22"/>
        </w:rPr>
        <w:t xml:space="preserve"> </w:t>
      </w:r>
    </w:p>
    <w:p w:rsidR="007719A7" w:rsidRDefault="007719A7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7719A7" w:rsidRDefault="007719A7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7719A7" w:rsidRDefault="007719A7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7719A7" w:rsidRDefault="007719A7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Default="00B84FAC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455495" w:rsidRDefault="00455495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455495" w:rsidRDefault="00455495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455495" w:rsidRDefault="00455495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455495" w:rsidRDefault="00455495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455495" w:rsidRDefault="00455495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455495" w:rsidRDefault="00455495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455495" w:rsidRDefault="00455495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455495" w:rsidRDefault="00455495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455495" w:rsidRDefault="00455495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455495" w:rsidRDefault="00455495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455495" w:rsidRDefault="00455495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455495" w:rsidRDefault="00455495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7719A7" w:rsidRDefault="007719A7" w:rsidP="003461A9">
      <w:pPr>
        <w:tabs>
          <w:tab w:val="left" w:pos="284"/>
        </w:tabs>
        <w:suppressAutoHyphens/>
        <w:jc w:val="both"/>
        <w:rPr>
          <w:rFonts w:ascii="Verdana" w:hAnsi="Verdana" w:cs="Arial"/>
          <w:color w:val="000000"/>
          <w:sz w:val="16"/>
          <w:szCs w:val="16"/>
          <w:lang w:eastAsia="ar-SA"/>
        </w:rPr>
      </w:pPr>
    </w:p>
    <w:p w:rsidR="00B84FAC" w:rsidRPr="00421E2E" w:rsidRDefault="00B84FAC" w:rsidP="00B84FAC">
      <w:pPr>
        <w:spacing w:after="160"/>
        <w:jc w:val="center"/>
        <w:rPr>
          <w:rFonts w:ascii="Verdana" w:hAnsi="Verdana" w:cs="Arial"/>
          <w:b/>
          <w:sz w:val="20"/>
          <w:szCs w:val="20"/>
        </w:rPr>
      </w:pPr>
      <w:r w:rsidRPr="00421E2E">
        <w:rPr>
          <w:rFonts w:ascii="Verdana" w:hAnsi="Verdana" w:cs="Arial"/>
          <w:b/>
          <w:sz w:val="20"/>
          <w:szCs w:val="20"/>
        </w:rPr>
        <w:t>TOM II</w:t>
      </w:r>
    </w:p>
    <w:p w:rsidR="00B84FAC" w:rsidRPr="00421E2E" w:rsidRDefault="00B84FAC" w:rsidP="00B84FAC">
      <w:pPr>
        <w:jc w:val="center"/>
        <w:rPr>
          <w:rFonts w:ascii="Verdana" w:hAnsi="Verdana"/>
          <w:b/>
          <w:bCs/>
          <w:sz w:val="20"/>
          <w:szCs w:val="20"/>
        </w:rPr>
      </w:pPr>
      <w:r w:rsidRPr="00421E2E">
        <w:rPr>
          <w:rFonts w:ascii="Verdana" w:hAnsi="Verdana"/>
          <w:b/>
          <w:bCs/>
          <w:sz w:val="20"/>
          <w:szCs w:val="20"/>
        </w:rPr>
        <w:t xml:space="preserve">ISTOTNE </w:t>
      </w:r>
      <w:r w:rsidRPr="00421E2E">
        <w:rPr>
          <w:rFonts w:ascii="Verdana" w:hAnsi="Verdana" w:cs="Verdana"/>
          <w:b/>
          <w:sz w:val="20"/>
          <w:szCs w:val="20"/>
        </w:rPr>
        <w:t>POSTANOWIENIA</w:t>
      </w:r>
      <w:r w:rsidRPr="00421E2E">
        <w:rPr>
          <w:rFonts w:ascii="Verdana" w:hAnsi="Verdana"/>
          <w:b/>
          <w:bCs/>
          <w:sz w:val="20"/>
          <w:szCs w:val="20"/>
        </w:rPr>
        <w:t xml:space="preserve"> UMOWY</w:t>
      </w:r>
      <w:r w:rsidR="00D176B0" w:rsidRPr="00421E2E">
        <w:rPr>
          <w:rFonts w:ascii="Verdana" w:hAnsi="Verdana"/>
          <w:b/>
          <w:bCs/>
          <w:sz w:val="20"/>
          <w:szCs w:val="20"/>
        </w:rPr>
        <w:t xml:space="preserve"> </w:t>
      </w: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726D1A" w:rsidRDefault="00726D1A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0E0889" w:rsidRDefault="000E0889" w:rsidP="00CB7E60">
      <w:pPr>
        <w:jc w:val="center"/>
        <w:rPr>
          <w:rFonts w:ascii="Verdana" w:hAnsi="Verdana"/>
          <w:b/>
          <w:bCs/>
          <w:sz w:val="20"/>
        </w:rPr>
      </w:pPr>
    </w:p>
    <w:p w:rsidR="000E0889" w:rsidRDefault="000E0889" w:rsidP="00CB7E60">
      <w:pPr>
        <w:jc w:val="center"/>
        <w:rPr>
          <w:rFonts w:ascii="Verdana" w:hAnsi="Verdana"/>
          <w:b/>
          <w:bCs/>
          <w:sz w:val="20"/>
        </w:rPr>
      </w:pPr>
    </w:p>
    <w:p w:rsidR="00A75246" w:rsidRDefault="00A75246" w:rsidP="00A25A64">
      <w:pPr>
        <w:jc w:val="center"/>
        <w:rPr>
          <w:rFonts w:ascii="Verdana" w:hAnsi="Verdana"/>
          <w:b/>
          <w:bCs/>
          <w:sz w:val="20"/>
        </w:rPr>
        <w:sectPr w:rsidR="00A75246" w:rsidSect="003F0849">
          <w:footerReference w:type="default" r:id="rId13"/>
          <w:type w:val="continuous"/>
          <w:pgSz w:w="11909" w:h="16834" w:code="9"/>
          <w:pgMar w:top="1134" w:right="1134" w:bottom="1134" w:left="1134" w:header="709" w:footer="709" w:gutter="0"/>
          <w:cols w:space="60"/>
          <w:noEndnote/>
          <w:titlePg/>
          <w:docGrid w:linePitch="326"/>
        </w:sectPr>
      </w:pPr>
    </w:p>
    <w:p w:rsidR="00A25A64" w:rsidRDefault="00A25A64" w:rsidP="00BB67A2">
      <w:pPr>
        <w:jc w:val="center"/>
        <w:rPr>
          <w:rFonts w:ascii="Verdana" w:hAnsi="Verdana"/>
          <w:b/>
          <w:bCs/>
          <w:sz w:val="20"/>
        </w:rPr>
      </w:pPr>
      <w:r>
        <w:rPr>
          <w:rFonts w:ascii="Verdana" w:hAnsi="Verdana"/>
          <w:b/>
          <w:bCs/>
          <w:sz w:val="20"/>
        </w:rPr>
        <w:lastRenderedPageBreak/>
        <w:t>/WZÓR/</w:t>
      </w:r>
    </w:p>
    <w:p w:rsidR="00A25A64" w:rsidRPr="00BB67A2" w:rsidRDefault="00A25A64" w:rsidP="00A25A64">
      <w:pPr>
        <w:jc w:val="center"/>
        <w:rPr>
          <w:rFonts w:ascii="Verdana" w:hAnsi="Verdana"/>
          <w:b/>
          <w:bCs/>
          <w:sz w:val="10"/>
          <w:szCs w:val="10"/>
        </w:rPr>
      </w:pPr>
    </w:p>
    <w:p w:rsidR="00A25A64" w:rsidRDefault="00FD279B" w:rsidP="00A25A64">
      <w:pPr>
        <w:jc w:val="center"/>
        <w:rPr>
          <w:rFonts w:ascii="Verdana" w:hAnsi="Verdana"/>
          <w:b/>
          <w:bCs/>
          <w:sz w:val="20"/>
        </w:rPr>
      </w:pPr>
      <w:r>
        <w:rPr>
          <w:rFonts w:ascii="Verdana" w:hAnsi="Verdana"/>
          <w:b/>
          <w:bCs/>
          <w:sz w:val="20"/>
        </w:rPr>
        <w:t>UMOWA   Nr ................./……………..</w:t>
      </w:r>
    </w:p>
    <w:p w:rsidR="00A25A64" w:rsidRDefault="00A25A64" w:rsidP="00A25A64">
      <w:pPr>
        <w:jc w:val="center"/>
        <w:rPr>
          <w:rFonts w:ascii="Verdana" w:hAnsi="Verdana"/>
          <w:b/>
          <w:bCs/>
          <w:sz w:val="20"/>
        </w:rPr>
      </w:pPr>
    </w:p>
    <w:p w:rsidR="00FD279B" w:rsidRDefault="00FD279B" w:rsidP="008504BF">
      <w:pPr>
        <w:tabs>
          <w:tab w:val="left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spacing w:line="360" w:lineRule="auto"/>
        <w:jc w:val="both"/>
        <w:rPr>
          <w:rFonts w:ascii="Verdana" w:hAnsi="Verdana"/>
          <w:bCs/>
          <w:spacing w:val="-3"/>
          <w:sz w:val="20"/>
          <w:szCs w:val="20"/>
        </w:rPr>
      </w:pPr>
      <w:r>
        <w:rPr>
          <w:rFonts w:ascii="Verdana" w:hAnsi="Verdana"/>
          <w:bCs/>
          <w:spacing w:val="-3"/>
          <w:sz w:val="20"/>
          <w:szCs w:val="20"/>
        </w:rPr>
        <w:t xml:space="preserve">Zawarta w dniu  ........................... r. w Warszawie pomiędzy </w:t>
      </w:r>
    </w:p>
    <w:p w:rsidR="00FD279B" w:rsidRDefault="00FD279B" w:rsidP="008504BF">
      <w:pPr>
        <w:tabs>
          <w:tab w:val="left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spacing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Cs/>
          <w:spacing w:val="-3"/>
          <w:sz w:val="20"/>
          <w:szCs w:val="20"/>
        </w:rPr>
        <w:t xml:space="preserve">Skarbem Państwa - </w:t>
      </w:r>
      <w:r>
        <w:rPr>
          <w:rFonts w:ascii="Verdana" w:hAnsi="Verdana"/>
          <w:b/>
          <w:bCs/>
          <w:sz w:val="20"/>
          <w:szCs w:val="20"/>
        </w:rPr>
        <w:t>Generalnym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b/>
          <w:sz w:val="20"/>
          <w:szCs w:val="20"/>
        </w:rPr>
        <w:t xml:space="preserve">Dyrektorem Dróg Krajowych i Autostrad, </w:t>
      </w:r>
      <w:r w:rsidRPr="00290A67">
        <w:rPr>
          <w:rFonts w:ascii="Verdana" w:hAnsi="Verdana"/>
          <w:sz w:val="20"/>
          <w:szCs w:val="20"/>
        </w:rPr>
        <w:t>Warszawa</w:t>
      </w:r>
      <w:r>
        <w:rPr>
          <w:rFonts w:ascii="Verdana" w:hAnsi="Verdana"/>
          <w:sz w:val="20"/>
          <w:szCs w:val="20"/>
        </w:rPr>
        <w:t xml:space="preserve"> ul. Wronia 53, reprezentowanym przez pełnomocników:</w:t>
      </w:r>
    </w:p>
    <w:p w:rsidR="00FD279B" w:rsidRDefault="00FD279B" w:rsidP="008504BF">
      <w:pPr>
        <w:tabs>
          <w:tab w:val="left" w:pos="426"/>
        </w:tabs>
        <w:spacing w:line="360" w:lineRule="auto"/>
        <w:rPr>
          <w:rFonts w:ascii="Verdana" w:hAnsi="Verdana"/>
          <w:bCs/>
          <w:sz w:val="20"/>
          <w:szCs w:val="20"/>
        </w:rPr>
      </w:pPr>
      <w:r>
        <w:rPr>
          <w:rFonts w:ascii="Verdana" w:hAnsi="Verdana"/>
          <w:bCs/>
          <w:sz w:val="20"/>
          <w:szCs w:val="20"/>
        </w:rPr>
        <w:t>1..........................................................................................................................</w:t>
      </w:r>
    </w:p>
    <w:p w:rsidR="00FD279B" w:rsidRDefault="00FD279B" w:rsidP="008504BF">
      <w:pPr>
        <w:tabs>
          <w:tab w:val="left" w:pos="426"/>
        </w:tabs>
        <w:spacing w:line="360" w:lineRule="auto"/>
        <w:rPr>
          <w:rFonts w:ascii="Verdana" w:hAnsi="Verdana"/>
          <w:bCs/>
          <w:sz w:val="20"/>
          <w:szCs w:val="20"/>
        </w:rPr>
      </w:pPr>
      <w:r>
        <w:rPr>
          <w:rFonts w:ascii="Verdana" w:hAnsi="Verdana"/>
          <w:bCs/>
          <w:sz w:val="20"/>
          <w:szCs w:val="20"/>
        </w:rPr>
        <w:t>2..........................................................................................................................</w:t>
      </w:r>
    </w:p>
    <w:p w:rsidR="00FD279B" w:rsidRDefault="00FD279B" w:rsidP="008504BF">
      <w:pPr>
        <w:tabs>
          <w:tab w:val="left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spacing w:line="360" w:lineRule="auto"/>
        <w:jc w:val="both"/>
        <w:rPr>
          <w:rFonts w:ascii="Verdana" w:hAnsi="Verdana"/>
          <w:spacing w:val="-3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Oddziału Generalnej Dyrekcji Dróg Krajowych i Autostrad  w Warszawie, ul. Mińska 25, 03-808 Warszawa, NIP:113-20-97-244 </w:t>
      </w:r>
      <w:r>
        <w:rPr>
          <w:rFonts w:ascii="Verdana" w:hAnsi="Verdana"/>
          <w:sz w:val="20"/>
          <w:szCs w:val="20"/>
        </w:rPr>
        <w:t xml:space="preserve">zwanym dalej </w:t>
      </w:r>
      <w:r>
        <w:rPr>
          <w:rFonts w:ascii="Verdana" w:hAnsi="Verdana"/>
          <w:b/>
          <w:bCs/>
          <w:sz w:val="20"/>
          <w:szCs w:val="20"/>
        </w:rPr>
        <w:t xml:space="preserve">Zamawiającym, </w:t>
      </w:r>
    </w:p>
    <w:p w:rsidR="008504BF" w:rsidRDefault="00FD279B" w:rsidP="008504BF">
      <w:pPr>
        <w:tabs>
          <w:tab w:val="left" w:pos="426"/>
        </w:tabs>
        <w:spacing w:line="360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bCs/>
          <w:sz w:val="20"/>
          <w:szCs w:val="20"/>
        </w:rPr>
        <w:t>a</w:t>
      </w:r>
      <w:r>
        <w:rPr>
          <w:rFonts w:ascii="Verdana" w:hAnsi="Verdana"/>
          <w:bCs/>
          <w:sz w:val="20"/>
          <w:szCs w:val="20"/>
        </w:rPr>
        <w:br/>
        <w:t>........................................................................................................................</w:t>
      </w:r>
      <w:r>
        <w:rPr>
          <w:rFonts w:ascii="Verdana" w:hAnsi="Verdana"/>
          <w:bCs/>
          <w:sz w:val="20"/>
          <w:szCs w:val="20"/>
        </w:rPr>
        <w:br/>
        <w:t>zwanym dalej Wykonawcą, reprezentowanym przez:</w:t>
      </w:r>
      <w:r>
        <w:rPr>
          <w:rFonts w:ascii="Verdana" w:hAnsi="Verdana"/>
          <w:bCs/>
          <w:sz w:val="20"/>
          <w:szCs w:val="20"/>
        </w:rPr>
        <w:br/>
      </w:r>
      <w:r>
        <w:rPr>
          <w:rFonts w:ascii="Verdana" w:hAnsi="Verdana"/>
          <w:bCs/>
          <w:sz w:val="20"/>
          <w:szCs w:val="20"/>
        </w:rPr>
        <w:br/>
        <w:t xml:space="preserve">………………………………………………………………………………………………………………………………………………. </w:t>
      </w:r>
      <w:r>
        <w:rPr>
          <w:rFonts w:ascii="Verdana" w:hAnsi="Verdana"/>
          <w:bCs/>
          <w:sz w:val="20"/>
          <w:szCs w:val="20"/>
        </w:rPr>
        <w:br/>
        <w:t>Została zawarta umowa następującej treści:</w:t>
      </w:r>
      <w:r>
        <w:rPr>
          <w:rFonts w:ascii="Verdana" w:hAnsi="Verdana"/>
          <w:bCs/>
          <w:sz w:val="20"/>
          <w:szCs w:val="20"/>
        </w:rPr>
        <w:br/>
      </w:r>
      <w:r>
        <w:rPr>
          <w:rFonts w:ascii="Verdana" w:hAnsi="Verdana"/>
          <w:bCs/>
          <w:sz w:val="20"/>
          <w:szCs w:val="20"/>
        </w:rPr>
        <w:br/>
      </w:r>
      <w:r>
        <w:rPr>
          <w:rFonts w:ascii="Verdana" w:hAnsi="Verdana"/>
          <w:sz w:val="20"/>
          <w:szCs w:val="20"/>
        </w:rPr>
        <w:t xml:space="preserve">Podstawą zawarcia umowy stanowi postępowanie o udzielenie zamówienia publicznego </w:t>
      </w:r>
    </w:p>
    <w:p w:rsidR="008504BF" w:rsidRDefault="00FD279B" w:rsidP="008504BF">
      <w:pPr>
        <w:tabs>
          <w:tab w:val="left" w:pos="426"/>
        </w:tabs>
        <w:spacing w:line="360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(znak sprawy</w:t>
      </w:r>
      <w:r w:rsidR="008504BF" w:rsidRPr="008504BF">
        <w:t xml:space="preserve"> </w:t>
      </w:r>
      <w:r w:rsidR="008504BF" w:rsidRPr="008504BF">
        <w:rPr>
          <w:rFonts w:ascii="Verdana" w:hAnsi="Verdana"/>
          <w:sz w:val="20"/>
          <w:szCs w:val="20"/>
        </w:rPr>
        <w:t>GDDKiA.O.WA.D-3.2414.76.2020</w:t>
      </w:r>
      <w:r>
        <w:rPr>
          <w:rFonts w:ascii="Verdana" w:hAnsi="Verdana"/>
          <w:sz w:val="20"/>
          <w:szCs w:val="20"/>
        </w:rPr>
        <w:t xml:space="preserve">) </w:t>
      </w:r>
    </w:p>
    <w:p w:rsidR="00FD279B" w:rsidRPr="00485203" w:rsidRDefault="00FD279B" w:rsidP="008504BF">
      <w:pPr>
        <w:tabs>
          <w:tab w:val="left" w:pos="426"/>
        </w:tabs>
        <w:spacing w:line="360" w:lineRule="auto"/>
        <w:rPr>
          <w:rFonts w:ascii="Verdana" w:hAnsi="Verdana"/>
          <w:bCs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prowadzonego w trybie przetargu nieograniczonego zgodnie z ustawą </w:t>
      </w:r>
      <w:r w:rsidR="008504BF">
        <w:rPr>
          <w:rFonts w:ascii="Verdana" w:hAnsi="Verdana"/>
          <w:sz w:val="20"/>
          <w:szCs w:val="20"/>
        </w:rPr>
        <w:t>z dnia 29 stycznia 2004</w:t>
      </w:r>
      <w:r>
        <w:rPr>
          <w:rFonts w:ascii="Verdana" w:hAnsi="Verdana"/>
          <w:sz w:val="20"/>
          <w:szCs w:val="20"/>
        </w:rPr>
        <w:t>r. Prawo zamówień publicznych (Dz.U. z 2019r.poz.1843)</w:t>
      </w:r>
      <w:r w:rsidR="008504BF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bCs/>
          <w:sz w:val="20"/>
          <w:szCs w:val="20"/>
        </w:rPr>
        <w:t xml:space="preserve">o </w:t>
      </w:r>
      <w:r>
        <w:rPr>
          <w:rFonts w:ascii="Verdana" w:hAnsi="Verdana"/>
          <w:bCs/>
          <w:sz w:val="20"/>
        </w:rPr>
        <w:t>następującej treści:</w:t>
      </w:r>
    </w:p>
    <w:p w:rsidR="00FD279B" w:rsidRDefault="00FD279B" w:rsidP="00FD279B">
      <w:pPr>
        <w:spacing w:line="360" w:lineRule="auto"/>
        <w:jc w:val="center"/>
        <w:rPr>
          <w:rFonts w:ascii="Verdana" w:hAnsi="Verdana"/>
          <w:b/>
          <w:sz w:val="20"/>
          <w:szCs w:val="20"/>
        </w:rPr>
      </w:pPr>
      <w:r w:rsidRPr="00850B03">
        <w:rPr>
          <w:rFonts w:ascii="Verdana" w:hAnsi="Verdana"/>
          <w:b/>
          <w:sz w:val="20"/>
          <w:szCs w:val="20"/>
        </w:rPr>
        <w:t>§ 1</w:t>
      </w:r>
    </w:p>
    <w:p w:rsidR="00FD279B" w:rsidRPr="00FB3A4C" w:rsidRDefault="00FD279B" w:rsidP="00FD279B">
      <w:pPr>
        <w:pStyle w:val="Akapitzlist"/>
        <w:numPr>
          <w:ilvl w:val="0"/>
          <w:numId w:val="42"/>
        </w:numPr>
        <w:tabs>
          <w:tab w:val="clear" w:pos="720"/>
          <w:tab w:val="num" w:pos="360"/>
        </w:tabs>
        <w:spacing w:after="160" w:line="360" w:lineRule="auto"/>
        <w:ind w:left="360"/>
        <w:contextualSpacing/>
        <w:jc w:val="both"/>
        <w:rPr>
          <w:rFonts w:ascii="Verdana" w:hAnsi="Verdana"/>
          <w:b/>
          <w:sz w:val="20"/>
          <w:szCs w:val="20"/>
        </w:rPr>
      </w:pPr>
      <w:r w:rsidRPr="00FB3A4C">
        <w:rPr>
          <w:rFonts w:ascii="Verdana" w:hAnsi="Verdana"/>
          <w:b/>
          <w:sz w:val="20"/>
          <w:szCs w:val="20"/>
        </w:rPr>
        <w:t>Przedmiotem niniejszej</w:t>
      </w:r>
      <w:r w:rsidRPr="00FB3A4C">
        <w:rPr>
          <w:rFonts w:ascii="Verdana" w:hAnsi="Verdana"/>
          <w:sz w:val="20"/>
          <w:szCs w:val="20"/>
        </w:rPr>
        <w:t xml:space="preserve"> </w:t>
      </w:r>
      <w:r w:rsidRPr="00FB3A4C">
        <w:rPr>
          <w:rFonts w:ascii="Verdana" w:hAnsi="Verdana"/>
          <w:b/>
          <w:sz w:val="20"/>
          <w:szCs w:val="20"/>
        </w:rPr>
        <w:t xml:space="preserve">umowy jest </w:t>
      </w:r>
      <w:r w:rsidRPr="00FB3A4C">
        <w:rPr>
          <w:rFonts w:ascii="Verdana" w:hAnsi="Verdana"/>
          <w:sz w:val="20"/>
          <w:szCs w:val="20"/>
        </w:rPr>
        <w:t xml:space="preserve">Sukcesywna </w:t>
      </w:r>
      <w:r w:rsidRPr="00FB3A4C">
        <w:rPr>
          <w:rFonts w:ascii="Verdana" w:hAnsi="Verdana"/>
          <w:bCs/>
          <w:sz w:val="20"/>
          <w:szCs w:val="20"/>
        </w:rPr>
        <w:t xml:space="preserve">dostawa materiałów eksploatacyjnych </w:t>
      </w:r>
      <w:r w:rsidRPr="00FB3A4C">
        <w:rPr>
          <w:rFonts w:ascii="Verdana" w:hAnsi="Verdana"/>
          <w:sz w:val="20"/>
          <w:szCs w:val="20"/>
        </w:rPr>
        <w:t>do urz</w:t>
      </w:r>
      <w:r w:rsidRPr="00FB3A4C">
        <w:rPr>
          <w:rFonts w:ascii="Verdana" w:hAnsi="Verdana" w:cs="TTE1C4BDE8t00"/>
          <w:sz w:val="20"/>
          <w:szCs w:val="20"/>
        </w:rPr>
        <w:t>ą</w:t>
      </w:r>
      <w:r w:rsidRPr="00FB3A4C">
        <w:rPr>
          <w:rFonts w:ascii="Verdana" w:hAnsi="Verdana"/>
          <w:sz w:val="20"/>
          <w:szCs w:val="20"/>
        </w:rPr>
        <w:t>dze</w:t>
      </w:r>
      <w:r w:rsidRPr="00FB3A4C">
        <w:rPr>
          <w:rFonts w:ascii="Verdana" w:hAnsi="Verdana" w:cs="TTE1C4BDE8t00"/>
          <w:sz w:val="20"/>
          <w:szCs w:val="20"/>
        </w:rPr>
        <w:t xml:space="preserve">ń </w:t>
      </w:r>
      <w:r w:rsidRPr="00FB3A4C">
        <w:rPr>
          <w:rFonts w:ascii="Verdana" w:hAnsi="Verdana"/>
          <w:sz w:val="20"/>
          <w:szCs w:val="20"/>
        </w:rPr>
        <w:t xml:space="preserve">drukujących i kopiujących </w:t>
      </w:r>
      <w:r w:rsidRPr="00FB3A4C">
        <w:rPr>
          <w:rFonts w:ascii="Verdana" w:hAnsi="Verdana" w:cs="TTE1C4BDE8t00"/>
          <w:sz w:val="20"/>
          <w:szCs w:val="20"/>
        </w:rPr>
        <w:t>oraz podzespołów komputerowych</w:t>
      </w:r>
      <w:r w:rsidRPr="00FB3A4C">
        <w:rPr>
          <w:rFonts w:ascii="Verdana" w:hAnsi="Verdana"/>
          <w:sz w:val="20"/>
          <w:szCs w:val="20"/>
        </w:rPr>
        <w:t xml:space="preserve"> dla potrzeb Generalnej Dyrekcji Dróg Krajowych i Autostrad Oddział w Warszawie Rejonów i jednostek podległych </w:t>
      </w:r>
      <w:r w:rsidRPr="00FB3A4C">
        <w:rPr>
          <w:rFonts w:ascii="Verdana" w:hAnsi="Verdana"/>
          <w:b/>
          <w:sz w:val="20"/>
          <w:szCs w:val="20"/>
        </w:rPr>
        <w:t xml:space="preserve">zwane dalej </w:t>
      </w:r>
      <w:r w:rsidRPr="00FB3A4C">
        <w:rPr>
          <w:rFonts w:ascii="Verdana" w:hAnsi="Verdana"/>
          <w:sz w:val="20"/>
          <w:szCs w:val="20"/>
        </w:rPr>
        <w:t>„dostawami”.</w:t>
      </w:r>
    </w:p>
    <w:p w:rsidR="00FD279B" w:rsidRPr="00850B03" w:rsidRDefault="00FD279B" w:rsidP="00FD279B">
      <w:pPr>
        <w:numPr>
          <w:ilvl w:val="0"/>
          <w:numId w:val="42"/>
        </w:numPr>
        <w:tabs>
          <w:tab w:val="clear" w:pos="720"/>
          <w:tab w:val="num" w:pos="360"/>
        </w:tabs>
        <w:autoSpaceDE w:val="0"/>
        <w:autoSpaceDN w:val="0"/>
        <w:adjustRightInd w:val="0"/>
        <w:spacing w:line="360" w:lineRule="auto"/>
        <w:ind w:left="36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Generalny Dyrektor Dróg Krajowych i Autostrad jako administrator danych osobowych w rozumieniu przepisów o ochronie danych osobowych w celu realizacji Umowy powierzy Wykonawcy przetwarzanie danych osobowych na podstawie odrębnej umowy, która stanowi </w:t>
      </w:r>
      <w:r w:rsidRPr="00C75651">
        <w:rPr>
          <w:rFonts w:ascii="Verdana" w:hAnsi="Verdana"/>
          <w:sz w:val="20"/>
          <w:szCs w:val="20"/>
        </w:rPr>
        <w:t>Załącznik nr 2</w:t>
      </w:r>
      <w:r w:rsidRPr="00F12F8F">
        <w:rPr>
          <w:rFonts w:ascii="Verdana" w:hAnsi="Verdana"/>
          <w:color w:val="FF0000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do niniejszej Umowy.</w:t>
      </w:r>
    </w:p>
    <w:p w:rsidR="00FD279B" w:rsidRDefault="00FD279B" w:rsidP="00FD279B">
      <w:pPr>
        <w:numPr>
          <w:ilvl w:val="0"/>
          <w:numId w:val="42"/>
        </w:numPr>
        <w:tabs>
          <w:tab w:val="clear" w:pos="720"/>
          <w:tab w:val="num" w:pos="360"/>
        </w:tabs>
        <w:autoSpaceDE w:val="0"/>
        <w:autoSpaceDN w:val="0"/>
        <w:adjustRightInd w:val="0"/>
        <w:spacing w:line="360" w:lineRule="auto"/>
        <w:ind w:left="360"/>
        <w:jc w:val="both"/>
        <w:rPr>
          <w:rFonts w:ascii="Verdana" w:hAnsi="Verdana" w:cs="TTE1DADA58t00"/>
          <w:sz w:val="20"/>
          <w:szCs w:val="20"/>
        </w:rPr>
      </w:pPr>
      <w:r w:rsidRPr="00850B03">
        <w:rPr>
          <w:rFonts w:ascii="Verdana" w:hAnsi="Verdana"/>
          <w:sz w:val="20"/>
          <w:szCs w:val="20"/>
        </w:rPr>
        <w:t>Wykonawca zobowiązany jest do wykonan</w:t>
      </w:r>
      <w:r>
        <w:rPr>
          <w:rFonts w:ascii="Verdana" w:hAnsi="Verdana"/>
          <w:sz w:val="20"/>
          <w:szCs w:val="20"/>
        </w:rPr>
        <w:t>ia przedmiotu umowy w terminie 12</w:t>
      </w:r>
      <w:r w:rsidRPr="00850B03">
        <w:rPr>
          <w:rFonts w:ascii="Verdana" w:hAnsi="Verdana"/>
          <w:sz w:val="20"/>
          <w:szCs w:val="20"/>
        </w:rPr>
        <w:t xml:space="preserve"> miesięcy od dnia podpisania umowy tj. od dnia … … .... r. do dnia … … ...r</w:t>
      </w:r>
      <w:r w:rsidRPr="00850B03">
        <w:rPr>
          <w:rFonts w:ascii="Verdana" w:hAnsi="Verdana" w:cs="TTE1DADA58t00"/>
          <w:sz w:val="20"/>
          <w:szCs w:val="20"/>
        </w:rPr>
        <w:t xml:space="preserve"> lub do wyczerpania kwoty wymienionej w § 3 ust. 1 – w zależności od tego która okoliczność nastąpi wcześniej.</w:t>
      </w:r>
    </w:p>
    <w:p w:rsidR="00FD279B" w:rsidRDefault="00FD279B" w:rsidP="00FD279B">
      <w:pPr>
        <w:numPr>
          <w:ilvl w:val="0"/>
          <w:numId w:val="42"/>
        </w:numPr>
        <w:tabs>
          <w:tab w:val="clear" w:pos="720"/>
          <w:tab w:val="num" w:pos="360"/>
        </w:tabs>
        <w:autoSpaceDE w:val="0"/>
        <w:autoSpaceDN w:val="0"/>
        <w:adjustRightInd w:val="0"/>
        <w:spacing w:line="360" w:lineRule="auto"/>
        <w:ind w:left="360"/>
        <w:jc w:val="both"/>
        <w:rPr>
          <w:rFonts w:ascii="Verdana" w:hAnsi="Verdana" w:cs="TTE1DADA58t00"/>
          <w:sz w:val="20"/>
          <w:szCs w:val="20"/>
        </w:rPr>
      </w:pPr>
      <w:r w:rsidRPr="00850B03">
        <w:rPr>
          <w:rFonts w:ascii="Verdana" w:hAnsi="Verdana" w:cs="TTE1DADA58t00"/>
          <w:sz w:val="20"/>
          <w:szCs w:val="20"/>
        </w:rPr>
        <w:t xml:space="preserve">Miejscem wykonania zamówienia jest: Generalna Dyrekcja Dróg Krajowych </w:t>
      </w:r>
      <w:r>
        <w:rPr>
          <w:rFonts w:ascii="Verdana" w:hAnsi="Verdana" w:cs="TTE1DADA58t00"/>
          <w:sz w:val="20"/>
          <w:szCs w:val="20"/>
        </w:rPr>
        <w:br/>
      </w:r>
      <w:r w:rsidRPr="00850B03">
        <w:rPr>
          <w:rFonts w:ascii="Verdana" w:hAnsi="Verdana" w:cs="TTE1DADA58t00"/>
          <w:sz w:val="20"/>
          <w:szCs w:val="20"/>
        </w:rPr>
        <w:t>i Autostrad Oddział w Warszawie, ul. Mińska 25, 03-808 Warszawa</w:t>
      </w:r>
      <w:r>
        <w:rPr>
          <w:rFonts w:ascii="Verdana" w:hAnsi="Verdana" w:cs="TTE1DADA58t00"/>
          <w:sz w:val="20"/>
          <w:szCs w:val="20"/>
        </w:rPr>
        <w:t xml:space="preserve"> oraz Rejony, zgodnie z załącznikiem nr 1 do Opisu przedmiotu zamówienia</w:t>
      </w:r>
      <w:r w:rsidRPr="00850B03">
        <w:rPr>
          <w:rFonts w:ascii="Verdana" w:hAnsi="Verdana" w:cs="TTE1DADA58t00"/>
          <w:sz w:val="20"/>
          <w:szCs w:val="20"/>
        </w:rPr>
        <w:t>.</w:t>
      </w:r>
    </w:p>
    <w:p w:rsidR="00FD279B" w:rsidRPr="00F05FA1" w:rsidRDefault="00FD279B" w:rsidP="00FD279B">
      <w:pPr>
        <w:autoSpaceDE w:val="0"/>
        <w:autoSpaceDN w:val="0"/>
        <w:adjustRightInd w:val="0"/>
        <w:spacing w:line="360" w:lineRule="auto"/>
        <w:ind w:left="720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 xml:space="preserve">                                              </w:t>
      </w:r>
      <w:r w:rsidRPr="0007149E">
        <w:rPr>
          <w:rFonts w:ascii="Verdana" w:hAnsi="Verdana"/>
          <w:b/>
          <w:sz w:val="20"/>
        </w:rPr>
        <w:t xml:space="preserve">  § 2</w:t>
      </w:r>
    </w:p>
    <w:p w:rsidR="00FD279B" w:rsidRDefault="00FD279B" w:rsidP="00FD279B">
      <w:pPr>
        <w:pStyle w:val="Akapitzlist"/>
        <w:numPr>
          <w:ilvl w:val="0"/>
          <w:numId w:val="60"/>
        </w:numPr>
        <w:autoSpaceDE w:val="0"/>
        <w:autoSpaceDN w:val="0"/>
        <w:adjustRightInd w:val="0"/>
        <w:spacing w:line="360" w:lineRule="auto"/>
        <w:contextualSpacing/>
        <w:jc w:val="both"/>
        <w:rPr>
          <w:rFonts w:ascii="Verdana" w:hAnsi="Verdana"/>
          <w:sz w:val="20"/>
          <w:szCs w:val="20"/>
        </w:rPr>
      </w:pPr>
      <w:r w:rsidRPr="00FB3A4C">
        <w:rPr>
          <w:rFonts w:ascii="Verdana" w:hAnsi="Verdana" w:cs="TTE1DADA58t00"/>
          <w:sz w:val="20"/>
          <w:szCs w:val="20"/>
        </w:rPr>
        <w:t xml:space="preserve">Dostawy będą realizowane sukcesywnie. Zamówienie będzie składane przez osobę lub osoby wyznaczone przez Zamawiającego pisemnie - przesyłane faksem lub e–mailem zgodnie z </w:t>
      </w:r>
      <w:r w:rsidRPr="00FB3A4C">
        <w:rPr>
          <w:rFonts w:ascii="Verdana" w:hAnsi="Verdana" w:cs="TTE1DADA58t00"/>
          <w:sz w:val="20"/>
          <w:szCs w:val="20"/>
        </w:rPr>
        <w:lastRenderedPageBreak/>
        <w:t xml:space="preserve">asortymentem wymienionym w formularzu asortymentowo-cenowym. Zamówienie będzie </w:t>
      </w:r>
      <w:r w:rsidRPr="00FB3A4C">
        <w:rPr>
          <w:rFonts w:ascii="Verdana" w:hAnsi="Verdana"/>
          <w:sz w:val="20"/>
          <w:szCs w:val="20"/>
        </w:rPr>
        <w:t>określało dokładnie asortyment oraz jego ilość.</w:t>
      </w:r>
    </w:p>
    <w:p w:rsidR="00FD279B" w:rsidRDefault="00FD279B" w:rsidP="00FD279B">
      <w:pPr>
        <w:pStyle w:val="Akapitzlist"/>
        <w:numPr>
          <w:ilvl w:val="0"/>
          <w:numId w:val="60"/>
        </w:numPr>
        <w:autoSpaceDE w:val="0"/>
        <w:autoSpaceDN w:val="0"/>
        <w:adjustRightInd w:val="0"/>
        <w:spacing w:line="360" w:lineRule="auto"/>
        <w:contextualSpacing/>
        <w:jc w:val="both"/>
        <w:rPr>
          <w:rFonts w:ascii="Verdana" w:hAnsi="Verdana"/>
          <w:sz w:val="20"/>
          <w:szCs w:val="20"/>
        </w:rPr>
      </w:pPr>
      <w:r w:rsidRPr="00FB3A4C">
        <w:rPr>
          <w:rFonts w:ascii="Verdana" w:hAnsi="Verdana"/>
          <w:sz w:val="20"/>
          <w:szCs w:val="20"/>
        </w:rPr>
        <w:t xml:space="preserve">Wykonawca zrealizuje dostawy </w:t>
      </w:r>
      <w:r w:rsidRPr="008504BF">
        <w:rPr>
          <w:rFonts w:ascii="Verdana" w:hAnsi="Verdana"/>
          <w:b/>
          <w:sz w:val="20"/>
          <w:szCs w:val="20"/>
        </w:rPr>
        <w:t>w ciągu …………. godz</w:t>
      </w:r>
      <w:r w:rsidR="008504BF">
        <w:rPr>
          <w:rFonts w:ascii="Verdana" w:hAnsi="Verdana"/>
          <w:b/>
          <w:sz w:val="20"/>
          <w:szCs w:val="20"/>
        </w:rPr>
        <w:t>in</w:t>
      </w:r>
      <w:r w:rsidRPr="00FB3A4C">
        <w:rPr>
          <w:rFonts w:ascii="Verdana" w:hAnsi="Verdana"/>
          <w:sz w:val="20"/>
          <w:szCs w:val="20"/>
        </w:rPr>
        <w:t xml:space="preserve"> od daty otrzymania przez wykonawcę zamówienia, potwierdzonego pocztą elektroniczną, lub faxem przez Zamawiającego. </w:t>
      </w:r>
    </w:p>
    <w:p w:rsidR="00FD279B" w:rsidRDefault="00FD279B" w:rsidP="00FD279B">
      <w:pPr>
        <w:pStyle w:val="Akapitzlist"/>
        <w:numPr>
          <w:ilvl w:val="0"/>
          <w:numId w:val="60"/>
        </w:numPr>
        <w:autoSpaceDE w:val="0"/>
        <w:autoSpaceDN w:val="0"/>
        <w:adjustRightInd w:val="0"/>
        <w:spacing w:line="360" w:lineRule="auto"/>
        <w:contextualSpacing/>
        <w:jc w:val="both"/>
        <w:rPr>
          <w:rFonts w:ascii="Verdana" w:hAnsi="Verdana"/>
          <w:sz w:val="20"/>
          <w:szCs w:val="20"/>
        </w:rPr>
      </w:pPr>
      <w:r w:rsidRPr="00FB3A4C">
        <w:rPr>
          <w:rFonts w:ascii="Verdana" w:hAnsi="Verdana"/>
          <w:sz w:val="20"/>
          <w:szCs w:val="20"/>
        </w:rPr>
        <w:t>Wykonawca</w:t>
      </w:r>
      <w:r w:rsidRPr="00FB3A4C">
        <w:rPr>
          <w:rFonts w:ascii="Verdana" w:hAnsi="Verdana"/>
          <w:b/>
          <w:bCs/>
          <w:sz w:val="20"/>
          <w:szCs w:val="20"/>
        </w:rPr>
        <w:t xml:space="preserve"> </w:t>
      </w:r>
      <w:r w:rsidRPr="00FB3A4C">
        <w:rPr>
          <w:rFonts w:ascii="Verdana" w:hAnsi="Verdana"/>
          <w:sz w:val="20"/>
          <w:szCs w:val="20"/>
        </w:rPr>
        <w:t>dostarczy Zamawiającemu przedmiot każdorazowego zamówienia na własny koszt.</w:t>
      </w:r>
    </w:p>
    <w:p w:rsidR="00FD279B" w:rsidRDefault="00FD279B" w:rsidP="00FD279B">
      <w:pPr>
        <w:pStyle w:val="Akapitzlist"/>
        <w:numPr>
          <w:ilvl w:val="0"/>
          <w:numId w:val="60"/>
        </w:numPr>
        <w:autoSpaceDE w:val="0"/>
        <w:autoSpaceDN w:val="0"/>
        <w:adjustRightInd w:val="0"/>
        <w:spacing w:line="360" w:lineRule="auto"/>
        <w:contextualSpacing/>
        <w:jc w:val="both"/>
        <w:rPr>
          <w:rFonts w:ascii="Verdana" w:hAnsi="Verdana"/>
          <w:sz w:val="20"/>
          <w:szCs w:val="20"/>
        </w:rPr>
      </w:pPr>
      <w:r w:rsidRPr="00FB3A4C">
        <w:rPr>
          <w:rFonts w:ascii="Verdana" w:hAnsi="Verdana"/>
          <w:sz w:val="20"/>
          <w:szCs w:val="20"/>
        </w:rPr>
        <w:t>Przyjęcie dostaw będzie następowało w miejscu wskazanym w danym zamówieniu, o którym mowa w ust. 1, zgodnym z lokalizacjami określonymi w załączniku nr 1 do Opisu przedmiotu zamówienia przez przedstawiciela Zamawiającego wymienionego w § 9.</w:t>
      </w:r>
    </w:p>
    <w:p w:rsidR="00FD279B" w:rsidRPr="00FB3A4C" w:rsidRDefault="00FD279B" w:rsidP="00FD279B">
      <w:pPr>
        <w:pStyle w:val="Akapitzlist"/>
        <w:numPr>
          <w:ilvl w:val="0"/>
          <w:numId w:val="60"/>
        </w:numPr>
        <w:autoSpaceDE w:val="0"/>
        <w:autoSpaceDN w:val="0"/>
        <w:adjustRightInd w:val="0"/>
        <w:spacing w:line="360" w:lineRule="auto"/>
        <w:contextualSpacing/>
        <w:jc w:val="both"/>
        <w:rPr>
          <w:rFonts w:ascii="Verdana" w:hAnsi="Verdana"/>
          <w:sz w:val="20"/>
          <w:szCs w:val="20"/>
        </w:rPr>
      </w:pPr>
      <w:r w:rsidRPr="00FB3A4C">
        <w:rPr>
          <w:rFonts w:ascii="Verdana" w:hAnsi="Verdana" w:cs="TTE1DADA58t00"/>
          <w:sz w:val="20"/>
          <w:szCs w:val="20"/>
        </w:rPr>
        <w:t xml:space="preserve">Ilości materiałów eksploatacyjnych oraz akcesoriów komputerowych zawarte </w:t>
      </w:r>
      <w:r w:rsidRPr="00FB3A4C">
        <w:rPr>
          <w:rFonts w:ascii="Verdana" w:hAnsi="Verdana" w:cs="TTE1DADA58t00"/>
          <w:sz w:val="20"/>
          <w:szCs w:val="20"/>
        </w:rPr>
        <w:br/>
        <w:t xml:space="preserve">w formularzach asortymentowo-cenowych określone są szacunkowo i mogą być przekroczone lub niewykorzystane, z zastrzeżeniem, że wynagrodzenie za wykonanie przedmiotu umowy określone w § 3 ust. 1 nie zostanie przekroczone. </w:t>
      </w:r>
      <w:r w:rsidRPr="00FB3A4C">
        <w:rPr>
          <w:rFonts w:ascii="Verdana" w:hAnsi="Verdana" w:cs="TTE1DADA58t00"/>
          <w:sz w:val="20"/>
          <w:szCs w:val="20"/>
        </w:rPr>
        <w:br/>
        <w:t xml:space="preserve">W przypadku zrealizowania dostaw w mniejszym zakresie, tj. niewyczerpującym kwoty określonej w § 3 ust. 1, Wykonawcy nie przysługują żadne roszczenia </w:t>
      </w:r>
      <w:r w:rsidRPr="00FB3A4C">
        <w:rPr>
          <w:rFonts w:ascii="Verdana" w:hAnsi="Verdana" w:cs="TTE1DADA58t00"/>
          <w:sz w:val="20"/>
          <w:szCs w:val="20"/>
        </w:rPr>
        <w:br/>
        <w:t>w stosunku do Zamawiającego.</w:t>
      </w:r>
    </w:p>
    <w:p w:rsidR="00FD279B" w:rsidRPr="00FB3A4C" w:rsidRDefault="00FD279B" w:rsidP="00FD279B">
      <w:pPr>
        <w:pStyle w:val="Akapitzlist"/>
        <w:numPr>
          <w:ilvl w:val="0"/>
          <w:numId w:val="60"/>
        </w:numPr>
        <w:autoSpaceDE w:val="0"/>
        <w:autoSpaceDN w:val="0"/>
        <w:adjustRightInd w:val="0"/>
        <w:spacing w:line="360" w:lineRule="auto"/>
        <w:contextualSpacing/>
        <w:jc w:val="both"/>
        <w:rPr>
          <w:rFonts w:ascii="Verdana" w:hAnsi="Verdana"/>
          <w:sz w:val="20"/>
          <w:szCs w:val="20"/>
        </w:rPr>
      </w:pPr>
      <w:r w:rsidRPr="00FB3A4C">
        <w:rPr>
          <w:rFonts w:ascii="Verdana" w:hAnsi="Verdana" w:cs="TTE1DADA58t00"/>
          <w:sz w:val="20"/>
          <w:szCs w:val="20"/>
        </w:rPr>
        <w:t>Zakup jest planowany do współfinansowania przez Unię Europejską ze środków Funduszu Spójności w ramach Pomocy Technicznej Programu Infrastruktura i Środowisko 2014-2020.</w:t>
      </w:r>
    </w:p>
    <w:p w:rsidR="00FD279B" w:rsidRPr="00850B03" w:rsidRDefault="00FD279B" w:rsidP="00FD279B">
      <w:pPr>
        <w:spacing w:line="360" w:lineRule="auto"/>
        <w:jc w:val="center"/>
        <w:rPr>
          <w:rFonts w:ascii="Verdana" w:hAnsi="Verdana"/>
          <w:b/>
          <w:sz w:val="20"/>
          <w:szCs w:val="20"/>
        </w:rPr>
      </w:pPr>
    </w:p>
    <w:p w:rsidR="00FD279B" w:rsidRPr="00850B03" w:rsidRDefault="00FD279B" w:rsidP="00FD279B">
      <w:pPr>
        <w:spacing w:line="360" w:lineRule="auto"/>
        <w:jc w:val="center"/>
        <w:rPr>
          <w:rFonts w:ascii="Verdana" w:hAnsi="Verdana"/>
          <w:b/>
          <w:sz w:val="20"/>
          <w:szCs w:val="20"/>
        </w:rPr>
      </w:pPr>
      <w:r w:rsidRPr="00850B03">
        <w:rPr>
          <w:rFonts w:ascii="Verdana" w:hAnsi="Verdana"/>
          <w:b/>
          <w:sz w:val="20"/>
          <w:szCs w:val="20"/>
        </w:rPr>
        <w:t>§ 3</w:t>
      </w:r>
    </w:p>
    <w:p w:rsidR="00FD279B" w:rsidRPr="00850B03" w:rsidRDefault="00FD279B" w:rsidP="00FD279B">
      <w:pPr>
        <w:numPr>
          <w:ilvl w:val="0"/>
          <w:numId w:val="41"/>
        </w:numPr>
        <w:tabs>
          <w:tab w:val="num" w:pos="360"/>
        </w:tabs>
        <w:spacing w:line="360" w:lineRule="auto"/>
        <w:ind w:left="360"/>
        <w:jc w:val="both"/>
        <w:rPr>
          <w:rFonts w:ascii="Verdana" w:hAnsi="Verdana"/>
          <w:sz w:val="20"/>
          <w:szCs w:val="20"/>
        </w:rPr>
      </w:pPr>
      <w:r w:rsidRPr="00F00AE6">
        <w:rPr>
          <w:rFonts w:ascii="Verdana" w:hAnsi="Verdana"/>
          <w:sz w:val="20"/>
          <w:szCs w:val="20"/>
        </w:rPr>
        <w:t xml:space="preserve">Maksymalne </w:t>
      </w:r>
      <w:r w:rsidRPr="00850B03">
        <w:rPr>
          <w:rFonts w:ascii="Verdana" w:hAnsi="Verdana"/>
          <w:sz w:val="20"/>
          <w:szCs w:val="20"/>
        </w:rPr>
        <w:t>Wynagro</w:t>
      </w:r>
      <w:r>
        <w:rPr>
          <w:rFonts w:ascii="Verdana" w:hAnsi="Verdana"/>
          <w:sz w:val="20"/>
          <w:szCs w:val="20"/>
        </w:rPr>
        <w:t>dzenie za wykonanie przedmiotu u</w:t>
      </w:r>
      <w:r w:rsidRPr="00850B03">
        <w:rPr>
          <w:rFonts w:ascii="Verdana" w:hAnsi="Verdana"/>
          <w:sz w:val="20"/>
          <w:szCs w:val="20"/>
        </w:rPr>
        <w:t xml:space="preserve">mowy określonego w § 1 strony ustalają zgodnie z ofertą Wykonawcy na kwotę </w:t>
      </w:r>
      <w:r w:rsidRPr="002340C4">
        <w:rPr>
          <w:rFonts w:ascii="Verdana" w:hAnsi="Verdana"/>
          <w:sz w:val="20"/>
          <w:szCs w:val="20"/>
        </w:rPr>
        <w:t>netto</w:t>
      </w:r>
      <w:r w:rsidRPr="00850B03">
        <w:rPr>
          <w:rFonts w:ascii="Verdana" w:hAnsi="Verdana"/>
          <w:sz w:val="20"/>
          <w:szCs w:val="20"/>
        </w:rPr>
        <w:t xml:space="preserve"> ………………………… PLN</w:t>
      </w:r>
    </w:p>
    <w:p w:rsidR="00FD279B" w:rsidRPr="00850B03" w:rsidRDefault="00FD279B" w:rsidP="00FD279B">
      <w:pPr>
        <w:spacing w:line="360" w:lineRule="auto"/>
        <w:ind w:left="360"/>
        <w:jc w:val="both"/>
        <w:rPr>
          <w:rFonts w:ascii="Verdana" w:hAnsi="Verdana"/>
          <w:sz w:val="20"/>
          <w:szCs w:val="20"/>
        </w:rPr>
      </w:pPr>
      <w:r w:rsidRPr="00850B03">
        <w:rPr>
          <w:rFonts w:ascii="Verdana" w:hAnsi="Verdana"/>
          <w:sz w:val="20"/>
          <w:szCs w:val="20"/>
        </w:rPr>
        <w:t xml:space="preserve">(słownie </w:t>
      </w:r>
      <w:r>
        <w:rPr>
          <w:rFonts w:ascii="Verdana" w:hAnsi="Verdana"/>
          <w:sz w:val="20"/>
          <w:szCs w:val="20"/>
        </w:rPr>
        <w:t>:……………………………………………………..…………………………………….……………..…PLN</w:t>
      </w:r>
      <w:r w:rsidRPr="00850B03">
        <w:rPr>
          <w:rFonts w:ascii="Verdana" w:hAnsi="Verdana"/>
          <w:sz w:val="20"/>
          <w:szCs w:val="20"/>
        </w:rPr>
        <w:t>)</w:t>
      </w:r>
      <w:r>
        <w:rPr>
          <w:rFonts w:ascii="Verdana" w:hAnsi="Verdana"/>
          <w:sz w:val="20"/>
          <w:szCs w:val="20"/>
        </w:rPr>
        <w:t xml:space="preserve"> </w:t>
      </w:r>
      <w:r w:rsidRPr="00850B03">
        <w:rPr>
          <w:rFonts w:ascii="Verdana" w:hAnsi="Verdana"/>
          <w:sz w:val="20"/>
          <w:szCs w:val="20"/>
        </w:rPr>
        <w:t xml:space="preserve">plus </w:t>
      </w:r>
      <w:r w:rsidRPr="002340C4">
        <w:rPr>
          <w:rFonts w:ascii="Verdana" w:hAnsi="Verdana"/>
          <w:sz w:val="20"/>
          <w:szCs w:val="20"/>
        </w:rPr>
        <w:t>podatek VAT</w:t>
      </w:r>
      <w:r>
        <w:rPr>
          <w:rFonts w:ascii="Verdana" w:hAnsi="Verdana"/>
          <w:sz w:val="20"/>
          <w:szCs w:val="20"/>
        </w:rPr>
        <w:t xml:space="preserve"> (23%) w wysokości ………….…………….PLN</w:t>
      </w:r>
      <w:r w:rsidRPr="00850B03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(słownie: ………………………………….………………………………………………………………………..…………………….) co daje łącznie kwotę brutto ………………………….…….. PLN (słownie:</w:t>
      </w:r>
      <w:r w:rsidRPr="00850B03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………………………………………………………………………………………………………….……………………).</w:t>
      </w:r>
    </w:p>
    <w:p w:rsidR="00FD279B" w:rsidRPr="00850B03" w:rsidRDefault="00FD279B" w:rsidP="00FD279B">
      <w:pPr>
        <w:spacing w:line="360" w:lineRule="auto"/>
        <w:ind w:left="36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g</w:t>
      </w:r>
      <w:r w:rsidRPr="00850B03">
        <w:rPr>
          <w:rFonts w:ascii="Verdana" w:hAnsi="Verdana"/>
          <w:sz w:val="20"/>
          <w:szCs w:val="20"/>
        </w:rPr>
        <w:t>dy wynagrodzenie osiągnie tę kwotę, umowa ulegnie rozwiązaniu z dat</w:t>
      </w:r>
      <w:r>
        <w:rPr>
          <w:rFonts w:ascii="Verdana" w:hAnsi="Verdana"/>
          <w:sz w:val="20"/>
          <w:szCs w:val="20"/>
        </w:rPr>
        <w:t>ą</w:t>
      </w:r>
      <w:r w:rsidRPr="00850B03">
        <w:rPr>
          <w:rFonts w:ascii="Verdana" w:hAnsi="Verdana"/>
          <w:sz w:val="20"/>
          <w:szCs w:val="20"/>
        </w:rPr>
        <w:t xml:space="preserve"> zapłaty ostatniej faktury wystawionej przez Wykonawcę</w:t>
      </w:r>
      <w:r>
        <w:rPr>
          <w:rFonts w:ascii="Verdana" w:hAnsi="Verdana"/>
          <w:sz w:val="20"/>
          <w:szCs w:val="20"/>
        </w:rPr>
        <w:t>.</w:t>
      </w:r>
    </w:p>
    <w:p w:rsidR="00FD279B" w:rsidRPr="0029194B" w:rsidRDefault="00FD279B" w:rsidP="00FD279B">
      <w:pPr>
        <w:pStyle w:val="Tekstpodstawowywcity2"/>
        <w:numPr>
          <w:ilvl w:val="0"/>
          <w:numId w:val="41"/>
        </w:numPr>
        <w:tabs>
          <w:tab w:val="clear" w:pos="720"/>
          <w:tab w:val="num" w:pos="-1596"/>
        </w:tabs>
        <w:spacing w:line="360" w:lineRule="auto"/>
        <w:ind w:left="399" w:hanging="456"/>
        <w:jc w:val="both"/>
        <w:rPr>
          <w:rFonts w:ascii="Verdana" w:hAnsi="Verdana"/>
          <w:sz w:val="20"/>
          <w:szCs w:val="20"/>
        </w:rPr>
      </w:pPr>
      <w:r w:rsidRPr="0029194B">
        <w:rPr>
          <w:rFonts w:ascii="Verdana" w:hAnsi="Verdana"/>
          <w:sz w:val="20"/>
          <w:szCs w:val="20"/>
        </w:rPr>
        <w:t>Za wykonane dostawy wynikające z niniejszej umowy i dokumentów stanowiących jej integralne części Zamawiający zapłaci Wykonawcy wynagrodzenie wynikające z ilości dostaw faktycznie wykonanych oraz cen jednostkowych podanych w Formularzach cenowych.</w:t>
      </w:r>
    </w:p>
    <w:p w:rsidR="00FD279B" w:rsidRDefault="00FD279B" w:rsidP="00FD279B">
      <w:pPr>
        <w:tabs>
          <w:tab w:val="left" w:pos="360"/>
        </w:tabs>
        <w:spacing w:line="360" w:lineRule="auto"/>
        <w:ind w:left="426" w:hanging="426"/>
        <w:jc w:val="both"/>
        <w:rPr>
          <w:rFonts w:ascii="Verdana" w:hAnsi="Verdana"/>
          <w:sz w:val="20"/>
          <w:szCs w:val="20"/>
        </w:rPr>
      </w:pPr>
    </w:p>
    <w:p w:rsidR="00FD279B" w:rsidRDefault="00FD279B" w:rsidP="00FD279B">
      <w:pPr>
        <w:spacing w:line="300" w:lineRule="exact"/>
        <w:jc w:val="center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§4</w:t>
      </w:r>
    </w:p>
    <w:p w:rsidR="00FD279B" w:rsidRPr="00850B03" w:rsidRDefault="00FD279B" w:rsidP="00FD279B">
      <w:pPr>
        <w:numPr>
          <w:ilvl w:val="4"/>
          <w:numId w:val="40"/>
        </w:numPr>
        <w:tabs>
          <w:tab w:val="num" w:pos="284"/>
        </w:tabs>
        <w:spacing w:after="120" w:line="360" w:lineRule="auto"/>
        <w:ind w:left="284"/>
        <w:jc w:val="both"/>
        <w:rPr>
          <w:rFonts w:ascii="Verdana" w:hAnsi="Verdana"/>
          <w:iCs/>
          <w:sz w:val="20"/>
          <w:szCs w:val="20"/>
        </w:rPr>
      </w:pPr>
      <w:r w:rsidRPr="00850B03">
        <w:rPr>
          <w:rFonts w:ascii="Verdana" w:hAnsi="Verdana"/>
          <w:iCs/>
          <w:sz w:val="20"/>
          <w:szCs w:val="20"/>
        </w:rPr>
        <w:t>Rozliczenie za wykonanie dostaw nastąpi na podstawie faktury VAT wystawionej przez Wykonawcę</w:t>
      </w:r>
      <w:r>
        <w:rPr>
          <w:rFonts w:ascii="Verdana" w:hAnsi="Verdana"/>
          <w:iCs/>
          <w:sz w:val="20"/>
          <w:szCs w:val="20"/>
        </w:rPr>
        <w:t>.</w:t>
      </w:r>
      <w:r w:rsidRPr="00850B03">
        <w:rPr>
          <w:rFonts w:ascii="Verdana" w:hAnsi="Verdana"/>
          <w:iCs/>
          <w:sz w:val="20"/>
          <w:szCs w:val="20"/>
        </w:rPr>
        <w:t xml:space="preserve"> </w:t>
      </w:r>
    </w:p>
    <w:p w:rsidR="00FD279B" w:rsidRPr="00850B03" w:rsidRDefault="00FD279B" w:rsidP="00FD279B">
      <w:pPr>
        <w:numPr>
          <w:ilvl w:val="4"/>
          <w:numId w:val="40"/>
        </w:numPr>
        <w:tabs>
          <w:tab w:val="num" w:pos="284"/>
        </w:tabs>
        <w:spacing w:after="120" w:line="360" w:lineRule="auto"/>
        <w:ind w:left="284"/>
        <w:jc w:val="both"/>
        <w:rPr>
          <w:rFonts w:ascii="Verdana" w:hAnsi="Verdana"/>
          <w:iCs/>
          <w:sz w:val="20"/>
          <w:szCs w:val="20"/>
        </w:rPr>
      </w:pPr>
      <w:r w:rsidRPr="00850B03">
        <w:rPr>
          <w:rFonts w:ascii="Verdana" w:hAnsi="Verdana"/>
          <w:iCs/>
          <w:sz w:val="20"/>
          <w:szCs w:val="20"/>
        </w:rPr>
        <w:lastRenderedPageBreak/>
        <w:t xml:space="preserve">Podstawą do wystawienia faktury przez Wykonawcę będzie prawidłowe i terminowe wykonanie dostawy potwierdzone </w:t>
      </w:r>
      <w:r>
        <w:rPr>
          <w:rFonts w:ascii="Verdana" w:hAnsi="Verdana"/>
          <w:iCs/>
          <w:sz w:val="20"/>
          <w:szCs w:val="20"/>
        </w:rPr>
        <w:t>protokołem odbioru jakościowo ilościowym  podpisanym przez przedstawicieli obu Stron</w:t>
      </w:r>
      <w:r w:rsidRPr="00850B03">
        <w:rPr>
          <w:rFonts w:ascii="Verdana" w:hAnsi="Verdana"/>
          <w:iCs/>
          <w:sz w:val="20"/>
          <w:szCs w:val="20"/>
        </w:rPr>
        <w:t>.</w:t>
      </w:r>
    </w:p>
    <w:p w:rsidR="00FD279B" w:rsidRDefault="00FD279B" w:rsidP="00FD279B">
      <w:pPr>
        <w:widowControl w:val="0"/>
        <w:numPr>
          <w:ilvl w:val="4"/>
          <w:numId w:val="40"/>
        </w:numPr>
        <w:tabs>
          <w:tab w:val="num" w:pos="284"/>
        </w:tabs>
        <w:autoSpaceDE w:val="0"/>
        <w:autoSpaceDN w:val="0"/>
        <w:adjustRightInd w:val="0"/>
        <w:spacing w:line="360" w:lineRule="auto"/>
        <w:ind w:left="284" w:right="-40"/>
        <w:jc w:val="both"/>
        <w:rPr>
          <w:rFonts w:ascii="Verdana" w:hAnsi="Verdana"/>
          <w:iCs/>
          <w:sz w:val="20"/>
          <w:szCs w:val="20"/>
        </w:rPr>
      </w:pPr>
      <w:r w:rsidRPr="00850B03">
        <w:rPr>
          <w:rFonts w:ascii="Verdana" w:hAnsi="Verdana"/>
          <w:iCs/>
          <w:sz w:val="20"/>
          <w:szCs w:val="20"/>
        </w:rPr>
        <w:t>Wykonawca wystawi faktur</w:t>
      </w:r>
      <w:r>
        <w:rPr>
          <w:rFonts w:ascii="Verdana" w:hAnsi="Verdana"/>
          <w:iCs/>
          <w:sz w:val="20"/>
          <w:szCs w:val="20"/>
        </w:rPr>
        <w:t>ę zbiorczą za realizowane dostawy</w:t>
      </w:r>
      <w:r w:rsidRPr="00850B03">
        <w:rPr>
          <w:rFonts w:ascii="Verdana" w:hAnsi="Verdana"/>
          <w:iCs/>
          <w:sz w:val="20"/>
          <w:szCs w:val="20"/>
        </w:rPr>
        <w:t xml:space="preserve"> </w:t>
      </w:r>
      <w:r>
        <w:rPr>
          <w:rFonts w:ascii="Verdana" w:hAnsi="Verdana"/>
          <w:iCs/>
          <w:sz w:val="20"/>
          <w:szCs w:val="20"/>
        </w:rPr>
        <w:t>nie częściej niż raz w miesiącu</w:t>
      </w:r>
      <w:r w:rsidRPr="00850B03">
        <w:rPr>
          <w:rFonts w:ascii="Verdana" w:hAnsi="Verdana"/>
          <w:iCs/>
          <w:sz w:val="20"/>
          <w:szCs w:val="20"/>
        </w:rPr>
        <w:t>.</w:t>
      </w:r>
      <w:r>
        <w:rPr>
          <w:rFonts w:ascii="Verdana" w:hAnsi="Verdana"/>
          <w:iCs/>
          <w:sz w:val="20"/>
          <w:szCs w:val="20"/>
        </w:rPr>
        <w:t xml:space="preserve"> Protokoły odbioru ilościowo – jakościowego dostarczone zostaną do lokalizacji dostawy, faktura VAT do siedziby Oddziału, wraz z protokołem realizowanych dostaw w Oddziale w Warszawie.</w:t>
      </w:r>
      <w:r w:rsidRPr="00850B03">
        <w:rPr>
          <w:rFonts w:ascii="Verdana" w:hAnsi="Verdana"/>
          <w:iCs/>
          <w:sz w:val="20"/>
          <w:szCs w:val="20"/>
        </w:rPr>
        <w:t xml:space="preserve"> Należność płatna będzie przelewem na konto Wykonawcy</w:t>
      </w:r>
      <w:r>
        <w:rPr>
          <w:rFonts w:ascii="Verdana" w:hAnsi="Verdana"/>
          <w:iCs/>
          <w:sz w:val="20"/>
          <w:szCs w:val="20"/>
        </w:rPr>
        <w:t xml:space="preserve"> Nr.……………………………………………………………………………..</w:t>
      </w:r>
      <w:r w:rsidRPr="00850B03">
        <w:rPr>
          <w:rFonts w:ascii="Verdana" w:hAnsi="Verdana"/>
          <w:iCs/>
          <w:sz w:val="20"/>
          <w:szCs w:val="20"/>
        </w:rPr>
        <w:t xml:space="preserve"> w termin</w:t>
      </w:r>
      <w:r>
        <w:rPr>
          <w:rFonts w:ascii="Verdana" w:hAnsi="Verdana"/>
          <w:iCs/>
          <w:sz w:val="20"/>
          <w:szCs w:val="20"/>
        </w:rPr>
        <w:t>ie</w:t>
      </w:r>
      <w:r w:rsidRPr="00850B03">
        <w:rPr>
          <w:rFonts w:ascii="Verdana" w:hAnsi="Verdana"/>
          <w:iCs/>
          <w:sz w:val="20"/>
          <w:szCs w:val="20"/>
        </w:rPr>
        <w:t xml:space="preserve"> </w:t>
      </w:r>
      <w:r w:rsidRPr="00850B03">
        <w:rPr>
          <w:rFonts w:ascii="Verdana" w:hAnsi="Verdana"/>
          <w:bCs/>
          <w:iCs/>
          <w:sz w:val="20"/>
          <w:szCs w:val="20"/>
        </w:rPr>
        <w:t>30 dni</w:t>
      </w:r>
      <w:r w:rsidRPr="00850B03">
        <w:rPr>
          <w:rFonts w:ascii="Verdana" w:hAnsi="Verdana"/>
          <w:iCs/>
          <w:sz w:val="20"/>
          <w:szCs w:val="20"/>
        </w:rPr>
        <w:t xml:space="preserve"> od daty otrzymania </w:t>
      </w:r>
      <w:r>
        <w:rPr>
          <w:rFonts w:ascii="Verdana" w:hAnsi="Verdana"/>
          <w:iCs/>
          <w:sz w:val="20"/>
          <w:szCs w:val="20"/>
        </w:rPr>
        <w:t>prawidłowo wystawionej faktury VAT.</w:t>
      </w:r>
      <w:r w:rsidRPr="00850B03">
        <w:rPr>
          <w:rFonts w:ascii="Verdana" w:hAnsi="Verdana"/>
          <w:iCs/>
          <w:sz w:val="20"/>
          <w:szCs w:val="20"/>
        </w:rPr>
        <w:t xml:space="preserve"> </w:t>
      </w:r>
    </w:p>
    <w:p w:rsidR="00FD279B" w:rsidRPr="00A45D16" w:rsidRDefault="00FD279B" w:rsidP="00FD279B">
      <w:pPr>
        <w:widowControl w:val="0"/>
        <w:numPr>
          <w:ilvl w:val="4"/>
          <w:numId w:val="40"/>
        </w:numPr>
        <w:tabs>
          <w:tab w:val="num" w:pos="284"/>
        </w:tabs>
        <w:autoSpaceDE w:val="0"/>
        <w:autoSpaceDN w:val="0"/>
        <w:adjustRightInd w:val="0"/>
        <w:spacing w:line="360" w:lineRule="auto"/>
        <w:ind w:left="284" w:right="-40"/>
        <w:jc w:val="both"/>
        <w:rPr>
          <w:rFonts w:ascii="Verdana" w:hAnsi="Verdana"/>
          <w:iCs/>
          <w:sz w:val="20"/>
          <w:szCs w:val="20"/>
        </w:rPr>
      </w:pPr>
      <w:r w:rsidRPr="00A45D16">
        <w:rPr>
          <w:rFonts w:ascii="Verdana" w:hAnsi="Verdana"/>
          <w:sz w:val="20"/>
          <w:szCs w:val="20"/>
        </w:rPr>
        <w:t>Za dzień zapłaty Strony uznają dzień obciążenia rachunku Zamawiającego.</w:t>
      </w:r>
    </w:p>
    <w:p w:rsidR="00FD279B" w:rsidRPr="00A45D16" w:rsidRDefault="00FD279B" w:rsidP="00FD279B">
      <w:pPr>
        <w:suppressAutoHyphens/>
        <w:spacing w:before="120"/>
        <w:ind w:left="2340"/>
        <w:jc w:val="both"/>
        <w:rPr>
          <w:rFonts w:ascii="Verdana" w:hAnsi="Verdana"/>
          <w:sz w:val="20"/>
          <w:szCs w:val="20"/>
        </w:rPr>
      </w:pPr>
    </w:p>
    <w:p w:rsidR="00FD279B" w:rsidRDefault="00FD279B" w:rsidP="00FD279B">
      <w:pPr>
        <w:tabs>
          <w:tab w:val="left" w:pos="2412"/>
          <w:tab w:val="center" w:pos="4622"/>
        </w:tabs>
        <w:spacing w:line="360" w:lineRule="auto"/>
        <w:jc w:val="center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§ 5</w:t>
      </w:r>
    </w:p>
    <w:p w:rsidR="00FD279B" w:rsidRPr="0029194B" w:rsidRDefault="00FD279B" w:rsidP="00FD279B">
      <w:pPr>
        <w:pStyle w:val="Tekstpodstawowywcity2"/>
        <w:numPr>
          <w:ilvl w:val="0"/>
          <w:numId w:val="39"/>
        </w:numPr>
        <w:tabs>
          <w:tab w:val="clear" w:pos="720"/>
          <w:tab w:val="num" w:pos="360"/>
          <w:tab w:val="left" w:pos="2412"/>
          <w:tab w:val="center" w:pos="4622"/>
        </w:tabs>
        <w:overflowPunct w:val="0"/>
        <w:autoSpaceDE w:val="0"/>
        <w:autoSpaceDN w:val="0"/>
        <w:adjustRightInd w:val="0"/>
        <w:spacing w:line="360" w:lineRule="auto"/>
        <w:ind w:left="360"/>
        <w:jc w:val="both"/>
        <w:textAlignment w:val="baseline"/>
        <w:rPr>
          <w:rFonts w:ascii="Verdana" w:hAnsi="Verdana"/>
          <w:sz w:val="20"/>
          <w:szCs w:val="20"/>
        </w:rPr>
      </w:pPr>
      <w:r w:rsidRPr="0029194B">
        <w:rPr>
          <w:rFonts w:ascii="Verdana" w:hAnsi="Verdana"/>
          <w:sz w:val="20"/>
          <w:szCs w:val="20"/>
        </w:rPr>
        <w:t>Zamawiający jest zobowiązany do dokonania odbioru j</w:t>
      </w:r>
      <w:r>
        <w:rPr>
          <w:rFonts w:ascii="Verdana" w:hAnsi="Verdana"/>
          <w:sz w:val="20"/>
          <w:szCs w:val="20"/>
        </w:rPr>
        <w:t>akościowego i ilościowego przedmiotu dostawy</w:t>
      </w:r>
      <w:r w:rsidRPr="0029194B">
        <w:rPr>
          <w:rFonts w:ascii="Verdana" w:hAnsi="Verdana"/>
          <w:sz w:val="20"/>
          <w:szCs w:val="20"/>
        </w:rPr>
        <w:t xml:space="preserve">  w dniu dostarczenia go przez Wykonawcę.</w:t>
      </w:r>
    </w:p>
    <w:p w:rsidR="00FD279B" w:rsidRPr="00850B03" w:rsidRDefault="00FD279B" w:rsidP="00FD279B">
      <w:pPr>
        <w:numPr>
          <w:ilvl w:val="0"/>
          <w:numId w:val="39"/>
        </w:numPr>
        <w:tabs>
          <w:tab w:val="clear" w:pos="720"/>
          <w:tab w:val="num" w:pos="360"/>
          <w:tab w:val="left" w:pos="2412"/>
          <w:tab w:val="center" w:pos="4622"/>
        </w:tabs>
        <w:spacing w:line="360" w:lineRule="auto"/>
        <w:ind w:left="360"/>
        <w:jc w:val="both"/>
        <w:rPr>
          <w:rFonts w:ascii="Verdana" w:hAnsi="Verdana"/>
          <w:sz w:val="20"/>
          <w:szCs w:val="20"/>
        </w:rPr>
      </w:pPr>
      <w:r w:rsidRPr="00850B03">
        <w:rPr>
          <w:rFonts w:ascii="Verdana" w:hAnsi="Verdana"/>
          <w:sz w:val="20"/>
          <w:szCs w:val="20"/>
        </w:rPr>
        <w:t>W odbiorze ma prawo uczestniczyć przedstawiciel Wykonawcy.</w:t>
      </w:r>
    </w:p>
    <w:p w:rsidR="00FD279B" w:rsidRPr="00850B03" w:rsidRDefault="00FD279B" w:rsidP="00FD279B">
      <w:pPr>
        <w:autoSpaceDE w:val="0"/>
        <w:autoSpaceDN w:val="0"/>
        <w:adjustRightInd w:val="0"/>
        <w:spacing w:line="360" w:lineRule="auto"/>
        <w:ind w:left="342" w:hanging="342"/>
        <w:jc w:val="both"/>
        <w:rPr>
          <w:rFonts w:ascii="Verdana" w:hAnsi="Verdana" w:cs="TTE1DADA58t00"/>
          <w:sz w:val="20"/>
          <w:szCs w:val="20"/>
        </w:rPr>
      </w:pPr>
      <w:r w:rsidRPr="00850B03">
        <w:rPr>
          <w:rFonts w:ascii="Verdana" w:hAnsi="Verdana" w:cs="TTE1DADA58t00"/>
          <w:sz w:val="20"/>
          <w:szCs w:val="20"/>
        </w:rPr>
        <w:t xml:space="preserve">3. </w:t>
      </w:r>
      <w:r w:rsidRPr="00850B03">
        <w:rPr>
          <w:rFonts w:ascii="Verdana" w:hAnsi="Verdana" w:cs="TTE1DADA58t00"/>
          <w:sz w:val="20"/>
          <w:szCs w:val="20"/>
        </w:rPr>
        <w:tab/>
        <w:t>Wykonawca oświadcza i gwarantuje, że przedmiot dostawy będzie zgodny z wymaganiami zawartymi w Specyfikacji Istotn</w:t>
      </w:r>
      <w:r>
        <w:rPr>
          <w:rFonts w:ascii="Verdana" w:hAnsi="Verdana" w:cs="TTE1DADA58t00"/>
          <w:sz w:val="20"/>
          <w:szCs w:val="20"/>
        </w:rPr>
        <w:t>ych Warunków Zamówienia i Ofercie</w:t>
      </w:r>
      <w:r w:rsidRPr="00850B03">
        <w:rPr>
          <w:rFonts w:ascii="Verdana" w:hAnsi="Verdana" w:cs="TTE1DADA58t00"/>
          <w:sz w:val="20"/>
          <w:szCs w:val="20"/>
        </w:rPr>
        <w:t xml:space="preserve"> Wykonawcy, w ilości i asor</w:t>
      </w:r>
      <w:r>
        <w:rPr>
          <w:rFonts w:ascii="Verdana" w:hAnsi="Verdana" w:cs="TTE1DADA58t00"/>
          <w:sz w:val="20"/>
          <w:szCs w:val="20"/>
        </w:rPr>
        <w:t xml:space="preserve">tymencie wskazanym w zamówieniu, o którym mowa w </w:t>
      </w:r>
      <w:r w:rsidRPr="004420E9">
        <w:rPr>
          <w:rFonts w:ascii="Verdana" w:hAnsi="Verdana"/>
          <w:sz w:val="20"/>
          <w:szCs w:val="20"/>
        </w:rPr>
        <w:t>§</w:t>
      </w:r>
      <w:r w:rsidRPr="00850B03">
        <w:rPr>
          <w:rFonts w:ascii="Verdana" w:hAnsi="Verdana"/>
          <w:b/>
          <w:sz w:val="20"/>
          <w:szCs w:val="20"/>
        </w:rPr>
        <w:t xml:space="preserve"> </w:t>
      </w:r>
      <w:r>
        <w:rPr>
          <w:rFonts w:ascii="Verdana" w:hAnsi="Verdana" w:cs="TTE1DADA58t00"/>
          <w:sz w:val="20"/>
          <w:szCs w:val="20"/>
        </w:rPr>
        <w:t xml:space="preserve"> 2 ust. 1.</w:t>
      </w:r>
    </w:p>
    <w:p w:rsidR="00FD279B" w:rsidRPr="00850B03" w:rsidRDefault="00FD279B" w:rsidP="00FD279B">
      <w:pPr>
        <w:autoSpaceDE w:val="0"/>
        <w:autoSpaceDN w:val="0"/>
        <w:adjustRightInd w:val="0"/>
        <w:spacing w:line="360" w:lineRule="auto"/>
        <w:ind w:left="342" w:hanging="342"/>
        <w:jc w:val="both"/>
        <w:rPr>
          <w:rFonts w:ascii="Verdana" w:hAnsi="Verdana" w:cs="TTE1DADA58t00"/>
          <w:sz w:val="20"/>
          <w:szCs w:val="20"/>
        </w:rPr>
      </w:pPr>
      <w:r w:rsidRPr="00850B03">
        <w:rPr>
          <w:rFonts w:ascii="Verdana" w:hAnsi="Verdana" w:cs="TTE1DADA58t00"/>
          <w:sz w:val="20"/>
          <w:szCs w:val="20"/>
        </w:rPr>
        <w:t>4.</w:t>
      </w:r>
      <w:r w:rsidRPr="00850B03">
        <w:rPr>
          <w:rFonts w:ascii="Verdana" w:hAnsi="Verdana" w:cs="TTE1DADA58t00"/>
          <w:sz w:val="20"/>
          <w:szCs w:val="20"/>
        </w:rPr>
        <w:tab/>
        <w:t>Przedmiot dostawy będzie  wolny od wad fizycznych i prawnych, będzie spełniał parametry, w tym jakościowe wskazane w Specyfikacji Istotnych Warunków Zamówienia i będzie mógł być użytkowany zgodnie z przeznaczeniem.</w:t>
      </w:r>
    </w:p>
    <w:p w:rsidR="00FD279B" w:rsidRPr="00850B03" w:rsidRDefault="00FD279B" w:rsidP="00FD279B">
      <w:pPr>
        <w:autoSpaceDE w:val="0"/>
        <w:autoSpaceDN w:val="0"/>
        <w:adjustRightInd w:val="0"/>
        <w:spacing w:line="360" w:lineRule="auto"/>
        <w:ind w:left="342" w:hanging="342"/>
        <w:jc w:val="both"/>
        <w:rPr>
          <w:rFonts w:ascii="Verdana" w:hAnsi="Verdana" w:cs="TTE1DADA58t00"/>
          <w:sz w:val="20"/>
          <w:szCs w:val="20"/>
        </w:rPr>
      </w:pPr>
      <w:r w:rsidRPr="00850B03">
        <w:rPr>
          <w:rFonts w:ascii="Verdana" w:hAnsi="Verdana" w:cs="TTE1DADA58t00"/>
          <w:sz w:val="20"/>
          <w:szCs w:val="20"/>
        </w:rPr>
        <w:t>5.</w:t>
      </w:r>
      <w:r w:rsidRPr="00850B03">
        <w:rPr>
          <w:rFonts w:ascii="Verdana" w:hAnsi="Verdana" w:cs="TTE1DADA58t00"/>
          <w:sz w:val="20"/>
          <w:szCs w:val="20"/>
        </w:rPr>
        <w:tab/>
        <w:t>Jeżeli przedmiot dostawy nie będzie spełniał parametrów określonych w Specyfikacji Istotnych Warunków Zamówienia lub będzie niezgodny z zamówieniem, Zamawiający będzie miał prawo odmówić przyjęcia dostarczonej partii asortymentu lub jej części.</w:t>
      </w:r>
    </w:p>
    <w:p w:rsidR="00FD279B" w:rsidRPr="00850B03" w:rsidRDefault="00FD279B" w:rsidP="00FD279B">
      <w:pPr>
        <w:autoSpaceDE w:val="0"/>
        <w:autoSpaceDN w:val="0"/>
        <w:adjustRightInd w:val="0"/>
        <w:spacing w:line="360" w:lineRule="auto"/>
        <w:ind w:left="342" w:hanging="342"/>
        <w:jc w:val="both"/>
        <w:rPr>
          <w:rFonts w:ascii="Verdana" w:hAnsi="Verdana" w:cs="TTE1DADA58t00"/>
          <w:sz w:val="20"/>
          <w:szCs w:val="20"/>
        </w:rPr>
      </w:pPr>
      <w:r w:rsidRPr="00850B03">
        <w:rPr>
          <w:rFonts w:ascii="Verdana" w:hAnsi="Verdana" w:cs="TTE1DADA58t00"/>
          <w:sz w:val="20"/>
          <w:szCs w:val="20"/>
        </w:rPr>
        <w:t>6.</w:t>
      </w:r>
      <w:r w:rsidRPr="00850B03">
        <w:rPr>
          <w:rFonts w:ascii="Verdana" w:hAnsi="Verdana" w:cs="TTE1DADA58t00"/>
          <w:sz w:val="20"/>
          <w:szCs w:val="20"/>
        </w:rPr>
        <w:tab/>
        <w:t>Jeżeli wady przedmiotu d</w:t>
      </w:r>
      <w:r>
        <w:rPr>
          <w:rFonts w:ascii="Verdana" w:hAnsi="Verdana" w:cs="TTE1DADA58t00"/>
          <w:sz w:val="20"/>
          <w:szCs w:val="20"/>
        </w:rPr>
        <w:t>ostawy, o których mowa w ust. 5</w:t>
      </w:r>
      <w:r w:rsidRPr="00850B03">
        <w:rPr>
          <w:rFonts w:ascii="Verdana" w:hAnsi="Verdana" w:cs="TTE1DADA58t00"/>
          <w:sz w:val="20"/>
          <w:szCs w:val="20"/>
        </w:rPr>
        <w:t xml:space="preserve"> </w:t>
      </w:r>
      <w:r>
        <w:rPr>
          <w:rFonts w:ascii="Verdana" w:hAnsi="Verdana" w:cs="TTE1DADA58t00"/>
          <w:sz w:val="20"/>
          <w:szCs w:val="20"/>
        </w:rPr>
        <w:t>zostaną stwierdzone w terminie 14</w:t>
      </w:r>
      <w:r w:rsidRPr="00850B03">
        <w:rPr>
          <w:rFonts w:ascii="Verdana" w:hAnsi="Verdana" w:cs="TTE1DADA58t00"/>
          <w:sz w:val="20"/>
          <w:szCs w:val="20"/>
        </w:rPr>
        <w:t xml:space="preserve"> dni po dokonaniu odbioru ilościowego, Zamawiający zawiadomi o tym fakcie Wykonawcę, przekazując mu za pośrednictwem faksu lub poczty elek</w:t>
      </w:r>
      <w:r>
        <w:rPr>
          <w:rFonts w:ascii="Verdana" w:hAnsi="Verdana" w:cs="TTE1DADA58t00"/>
          <w:sz w:val="20"/>
          <w:szCs w:val="20"/>
        </w:rPr>
        <w:t>tronicznej formularz reklamacyjny z opisem wad jakość produktu.</w:t>
      </w:r>
    </w:p>
    <w:p w:rsidR="00FD279B" w:rsidRPr="00485203" w:rsidRDefault="00FD279B" w:rsidP="00B956A4">
      <w:pPr>
        <w:autoSpaceDE w:val="0"/>
        <w:autoSpaceDN w:val="0"/>
        <w:adjustRightInd w:val="0"/>
        <w:spacing w:line="360" w:lineRule="auto"/>
        <w:jc w:val="both"/>
        <w:rPr>
          <w:rFonts w:ascii="Verdana" w:hAnsi="Verdana" w:cs="TTE1DADA58t00"/>
          <w:sz w:val="20"/>
          <w:szCs w:val="20"/>
        </w:rPr>
      </w:pPr>
      <w:r>
        <w:rPr>
          <w:rFonts w:ascii="Verdana" w:hAnsi="Verdana" w:cs="TTE1DADA58t00"/>
          <w:sz w:val="20"/>
          <w:szCs w:val="20"/>
        </w:rPr>
        <w:t xml:space="preserve"> </w:t>
      </w:r>
      <w:r w:rsidRPr="00F00AE6">
        <w:rPr>
          <w:rFonts w:ascii="Verdana" w:hAnsi="Verdana" w:cs="TTE1DADA58t00"/>
          <w:sz w:val="20"/>
          <w:szCs w:val="20"/>
        </w:rPr>
        <w:t>7.</w:t>
      </w:r>
      <w:r>
        <w:rPr>
          <w:rFonts w:ascii="Verdana" w:hAnsi="Verdana" w:cs="TTE1DADA58t00"/>
          <w:sz w:val="20"/>
          <w:szCs w:val="20"/>
        </w:rPr>
        <w:t xml:space="preserve"> </w:t>
      </w:r>
      <w:r w:rsidRPr="00F00AE6">
        <w:rPr>
          <w:rFonts w:ascii="Verdana" w:hAnsi="Verdana" w:cs="TTE1DADA58t00"/>
          <w:sz w:val="20"/>
          <w:szCs w:val="20"/>
        </w:rPr>
        <w:t>W przypadku określonym w ust. 6 Wykonawca jest zobowiązany odebrać wadliwy</w:t>
      </w:r>
      <w:r>
        <w:rPr>
          <w:rFonts w:ascii="Verdana" w:hAnsi="Verdana" w:cs="TTE1DADA58t00"/>
          <w:sz w:val="20"/>
          <w:szCs w:val="20"/>
        </w:rPr>
        <w:br/>
        <w:t xml:space="preserve">   </w:t>
      </w:r>
      <w:r w:rsidRPr="00F00AE6">
        <w:rPr>
          <w:rFonts w:ascii="Verdana" w:hAnsi="Verdana" w:cs="TTE1DADA58t00"/>
          <w:sz w:val="20"/>
          <w:szCs w:val="20"/>
        </w:rPr>
        <w:t xml:space="preserve"> </w:t>
      </w:r>
      <w:r>
        <w:rPr>
          <w:rFonts w:ascii="Verdana" w:hAnsi="Verdana" w:cs="TTE1DADA58t00"/>
          <w:sz w:val="20"/>
          <w:szCs w:val="20"/>
        </w:rPr>
        <w:t xml:space="preserve"> </w:t>
      </w:r>
      <w:r w:rsidRPr="00F00AE6">
        <w:rPr>
          <w:rFonts w:ascii="Verdana" w:hAnsi="Verdana" w:cs="TTE1DADA58t00"/>
          <w:sz w:val="20"/>
          <w:szCs w:val="20"/>
        </w:rPr>
        <w:t>przedmiot dostawy n</w:t>
      </w:r>
      <w:r>
        <w:rPr>
          <w:rFonts w:ascii="Verdana" w:hAnsi="Verdana" w:cs="TTE1DADA58t00"/>
          <w:sz w:val="20"/>
          <w:szCs w:val="20"/>
        </w:rPr>
        <w:t xml:space="preserve">a własny koszt </w:t>
      </w:r>
      <w:r w:rsidRPr="00F00AE6">
        <w:rPr>
          <w:rFonts w:ascii="Verdana" w:hAnsi="Verdana" w:cs="TTE1DADA58t00"/>
          <w:sz w:val="20"/>
          <w:szCs w:val="20"/>
        </w:rPr>
        <w:t xml:space="preserve">od dnia </w:t>
      </w:r>
      <w:r>
        <w:rPr>
          <w:rFonts w:ascii="Verdana" w:hAnsi="Verdana" w:cs="TTE1DADA58t00"/>
          <w:sz w:val="20"/>
          <w:szCs w:val="20"/>
        </w:rPr>
        <w:t xml:space="preserve">otrzymania od  </w:t>
      </w:r>
      <w:r>
        <w:rPr>
          <w:rFonts w:ascii="Verdana" w:hAnsi="Verdana" w:cs="TTE1DADA58t00"/>
          <w:sz w:val="20"/>
          <w:szCs w:val="20"/>
        </w:rPr>
        <w:br/>
        <w:t xml:space="preserve">    </w:t>
      </w:r>
      <w:r w:rsidRPr="00F00AE6">
        <w:rPr>
          <w:rFonts w:ascii="Verdana" w:hAnsi="Verdana" w:cs="TTE1DADA58t00"/>
          <w:sz w:val="20"/>
          <w:szCs w:val="20"/>
        </w:rPr>
        <w:t xml:space="preserve"> Zamawiającego </w:t>
      </w:r>
      <w:r>
        <w:rPr>
          <w:rFonts w:ascii="Verdana" w:hAnsi="Verdana" w:cs="TTE1DADA58t00"/>
          <w:sz w:val="20"/>
          <w:szCs w:val="20"/>
        </w:rPr>
        <w:t>formularza reklamacyjnego, i dokonać wymiany w czasie</w:t>
      </w:r>
      <w:r>
        <w:rPr>
          <w:rFonts w:ascii="Verdana" w:hAnsi="Verdana" w:cs="TTE1DADA58t00"/>
          <w:sz w:val="20"/>
          <w:szCs w:val="20"/>
        </w:rPr>
        <w:br/>
        <w:t xml:space="preserve">     zadeklarowanym przez siebie w ofercie </w:t>
      </w:r>
      <w:r w:rsidRPr="008504BF">
        <w:rPr>
          <w:rFonts w:ascii="Verdana" w:hAnsi="Verdana" w:cs="TTE1DADA58t00"/>
          <w:b/>
          <w:sz w:val="20"/>
          <w:szCs w:val="20"/>
        </w:rPr>
        <w:t>nie dłuższym niż ……  godz</w:t>
      </w:r>
      <w:r w:rsidR="008504BF">
        <w:rPr>
          <w:rFonts w:ascii="Verdana" w:hAnsi="Verdana" w:cs="TTE1DADA58t00"/>
          <w:b/>
          <w:sz w:val="20"/>
          <w:szCs w:val="20"/>
        </w:rPr>
        <w:t>in</w:t>
      </w:r>
      <w:r>
        <w:rPr>
          <w:rFonts w:ascii="Verdana" w:hAnsi="Verdana" w:cs="TTE1DADA58t00"/>
          <w:sz w:val="20"/>
          <w:szCs w:val="20"/>
        </w:rPr>
        <w:t xml:space="preserve"> przedmiot </w:t>
      </w:r>
      <w:r w:rsidRPr="00F00AE6">
        <w:rPr>
          <w:rFonts w:ascii="Verdana" w:hAnsi="Verdana" w:cs="TTE1DADA58t00"/>
          <w:sz w:val="20"/>
          <w:szCs w:val="20"/>
        </w:rPr>
        <w:t>wolny od</w:t>
      </w:r>
      <w:r>
        <w:rPr>
          <w:rFonts w:ascii="Verdana" w:hAnsi="Verdana" w:cs="TTE1DADA58t00"/>
          <w:sz w:val="20"/>
          <w:szCs w:val="20"/>
        </w:rPr>
        <w:br/>
        <w:t xml:space="preserve">    </w:t>
      </w:r>
      <w:r w:rsidRPr="00F00AE6">
        <w:rPr>
          <w:rFonts w:ascii="Verdana" w:hAnsi="Verdana" w:cs="TTE1DADA58t00"/>
          <w:sz w:val="20"/>
          <w:szCs w:val="20"/>
        </w:rPr>
        <w:t xml:space="preserve"> wad i spełniający wymogi określone w Specyfikacji Istotnych</w:t>
      </w:r>
      <w:r>
        <w:rPr>
          <w:rFonts w:ascii="Verdana" w:hAnsi="Verdana" w:cs="TTE1DADA58t00"/>
          <w:sz w:val="20"/>
          <w:szCs w:val="20"/>
        </w:rPr>
        <w:br/>
        <w:t xml:space="preserve">    </w:t>
      </w:r>
      <w:r w:rsidRPr="00F00AE6">
        <w:rPr>
          <w:rFonts w:ascii="Verdana" w:hAnsi="Verdana" w:cs="TTE1DADA58t00"/>
          <w:sz w:val="20"/>
          <w:szCs w:val="20"/>
        </w:rPr>
        <w:t xml:space="preserve"> Warunków Zamówienia bez prawa żądania dodatkowych opłat z tego tytułu.</w:t>
      </w:r>
      <w:r>
        <w:rPr>
          <w:rFonts w:ascii="Verdana" w:hAnsi="Verdana" w:cs="TTE1DADA58t00"/>
          <w:sz w:val="20"/>
          <w:szCs w:val="20"/>
        </w:rPr>
        <w:br/>
      </w:r>
      <w:r w:rsidRPr="00F00AE6">
        <w:rPr>
          <w:rFonts w:ascii="Verdana" w:hAnsi="Verdana" w:cs="TTE1DADA58t00"/>
          <w:sz w:val="20"/>
          <w:szCs w:val="20"/>
        </w:rPr>
        <w:t xml:space="preserve"> 8. Wykonawca udziela Zamawiającemu 12 miesięcznej gwarancji na dostarczone</w:t>
      </w:r>
      <w:r>
        <w:rPr>
          <w:rFonts w:ascii="Verdana" w:hAnsi="Verdana" w:cs="TTE1DADA58t00"/>
          <w:sz w:val="20"/>
          <w:szCs w:val="20"/>
        </w:rPr>
        <w:br/>
        <w:t xml:space="preserve">    </w:t>
      </w:r>
      <w:r w:rsidRPr="00F00AE6">
        <w:rPr>
          <w:rFonts w:ascii="Verdana" w:hAnsi="Verdana" w:cs="TTE1DADA58t00"/>
          <w:sz w:val="20"/>
          <w:szCs w:val="20"/>
        </w:rPr>
        <w:t xml:space="preserve"> materiały eksploatacyjne.</w:t>
      </w:r>
    </w:p>
    <w:p w:rsidR="00FD279B" w:rsidRPr="00910C51" w:rsidRDefault="00FD279B" w:rsidP="00B956A4">
      <w:pPr>
        <w:tabs>
          <w:tab w:val="left" w:pos="2412"/>
          <w:tab w:val="center" w:pos="4622"/>
        </w:tabs>
        <w:spacing w:line="360" w:lineRule="auto"/>
        <w:jc w:val="center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§ 6</w:t>
      </w:r>
    </w:p>
    <w:p w:rsidR="00FD279B" w:rsidRPr="00E07796" w:rsidRDefault="00FD279B" w:rsidP="00B956A4">
      <w:pPr>
        <w:tabs>
          <w:tab w:val="left" w:pos="284"/>
          <w:tab w:val="left" w:pos="426"/>
        </w:tabs>
        <w:spacing w:line="360" w:lineRule="auto"/>
        <w:ind w:left="284" w:hanging="284"/>
        <w:jc w:val="both"/>
        <w:rPr>
          <w:rFonts w:ascii="Verdana" w:hAnsi="Verdana"/>
          <w:sz w:val="20"/>
          <w:szCs w:val="20"/>
        </w:rPr>
      </w:pPr>
      <w:r w:rsidRPr="00E07796">
        <w:rPr>
          <w:rFonts w:ascii="Verdana" w:hAnsi="Verdana"/>
          <w:sz w:val="20"/>
          <w:szCs w:val="20"/>
        </w:rPr>
        <w:t>1</w:t>
      </w:r>
      <w:r w:rsidRPr="00E07796">
        <w:rPr>
          <w:rFonts w:ascii="Verdana" w:hAnsi="Verdana"/>
          <w:b/>
          <w:sz w:val="20"/>
          <w:szCs w:val="20"/>
        </w:rPr>
        <w:t>.</w:t>
      </w:r>
      <w:r w:rsidRPr="00E07796">
        <w:rPr>
          <w:rFonts w:ascii="Verdana" w:hAnsi="Verdana"/>
          <w:sz w:val="20"/>
          <w:szCs w:val="20"/>
        </w:rPr>
        <w:tab/>
        <w:t>Za niewykonanie lub nienależ</w:t>
      </w:r>
      <w:r>
        <w:rPr>
          <w:rFonts w:ascii="Verdana" w:hAnsi="Verdana"/>
          <w:sz w:val="20"/>
          <w:szCs w:val="20"/>
        </w:rPr>
        <w:t>yte wykonanie przedmiotu Umowy S</w:t>
      </w:r>
      <w:r w:rsidRPr="00E07796">
        <w:rPr>
          <w:rFonts w:ascii="Verdana" w:hAnsi="Verdana"/>
          <w:sz w:val="20"/>
          <w:szCs w:val="20"/>
        </w:rPr>
        <w:t>trony będą płacić następujące kary umowne:</w:t>
      </w:r>
    </w:p>
    <w:p w:rsidR="00FD279B" w:rsidRPr="00E07796" w:rsidRDefault="00FD279B" w:rsidP="00B956A4">
      <w:pPr>
        <w:tabs>
          <w:tab w:val="left" w:pos="284"/>
        </w:tabs>
        <w:spacing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lastRenderedPageBreak/>
        <w:t xml:space="preserve">  1)</w:t>
      </w:r>
      <w:r w:rsidRPr="00914456">
        <w:rPr>
          <w:rFonts w:ascii="Verdana" w:hAnsi="Verdana"/>
          <w:sz w:val="20"/>
          <w:szCs w:val="20"/>
        </w:rPr>
        <w:t xml:space="preserve"> </w:t>
      </w:r>
      <w:r w:rsidRPr="00E07796">
        <w:rPr>
          <w:rFonts w:ascii="Verdana" w:hAnsi="Verdana"/>
          <w:sz w:val="20"/>
          <w:szCs w:val="20"/>
        </w:rPr>
        <w:t>Wykonawca zobowiązany jest do zapłacenia kar umownych Zamawiającemu z tytułu:</w:t>
      </w:r>
    </w:p>
    <w:p w:rsidR="00FD279B" w:rsidRPr="00E07796" w:rsidRDefault="00FD279B" w:rsidP="00FD279B">
      <w:pPr>
        <w:tabs>
          <w:tab w:val="left" w:pos="540"/>
        </w:tabs>
        <w:spacing w:line="276" w:lineRule="auto"/>
        <w:ind w:left="540" w:hanging="36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a)  za przekroczenie terminu dostawy określonego w § 2 ust 2 w wysokości 0,2%</w:t>
      </w:r>
      <w:r w:rsidRPr="00200841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br/>
        <w:t xml:space="preserve">     wynagrodzenia brutto, o którym mowa w § 3 ust 1</w:t>
      </w:r>
      <w:r w:rsidRPr="00775EA6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za każdy rozpoczęty dzień</w:t>
      </w:r>
      <w:r>
        <w:rPr>
          <w:rFonts w:ascii="Verdana" w:hAnsi="Verdana"/>
          <w:sz w:val="20"/>
          <w:szCs w:val="20"/>
        </w:rPr>
        <w:br/>
        <w:t xml:space="preserve">     zwłoki,</w:t>
      </w:r>
    </w:p>
    <w:p w:rsidR="00FD279B" w:rsidRDefault="00FD279B" w:rsidP="00FD279B">
      <w:pPr>
        <w:tabs>
          <w:tab w:val="left" w:pos="720"/>
        </w:tabs>
        <w:spacing w:line="276" w:lineRule="auto"/>
        <w:ind w:left="567" w:hanging="567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 b)  za przekroczenie terminu, o którym</w:t>
      </w:r>
      <w:r w:rsidRPr="00E07796">
        <w:rPr>
          <w:rFonts w:ascii="Verdana" w:hAnsi="Verdana"/>
          <w:sz w:val="20"/>
          <w:szCs w:val="20"/>
        </w:rPr>
        <w:t xml:space="preserve"> mowa</w:t>
      </w:r>
      <w:r>
        <w:rPr>
          <w:rFonts w:ascii="Verdana" w:hAnsi="Verdana"/>
          <w:sz w:val="20"/>
          <w:szCs w:val="20"/>
        </w:rPr>
        <w:t xml:space="preserve"> w § 5 ust. 7, </w:t>
      </w:r>
      <w:r w:rsidRPr="00E07796">
        <w:rPr>
          <w:rFonts w:ascii="Verdana" w:hAnsi="Verdana"/>
          <w:sz w:val="20"/>
          <w:szCs w:val="20"/>
        </w:rPr>
        <w:t xml:space="preserve">w </w:t>
      </w:r>
      <w:r>
        <w:rPr>
          <w:rFonts w:ascii="Verdana" w:hAnsi="Verdana"/>
          <w:sz w:val="20"/>
          <w:szCs w:val="20"/>
        </w:rPr>
        <w:t>wysokości</w:t>
      </w:r>
      <w:r>
        <w:rPr>
          <w:rFonts w:ascii="Verdana" w:hAnsi="Verdana"/>
          <w:sz w:val="20"/>
          <w:szCs w:val="20"/>
        </w:rPr>
        <w:br/>
        <w:t xml:space="preserve">    0,1% wynagrodzenia brutto</w:t>
      </w:r>
      <w:r w:rsidRPr="00E07796">
        <w:rPr>
          <w:rFonts w:ascii="Verdana" w:hAnsi="Verdana"/>
          <w:sz w:val="20"/>
          <w:szCs w:val="20"/>
        </w:rPr>
        <w:t xml:space="preserve">, </w:t>
      </w:r>
      <w:r>
        <w:rPr>
          <w:rFonts w:ascii="Verdana" w:hAnsi="Verdana"/>
          <w:sz w:val="20"/>
          <w:szCs w:val="20"/>
        </w:rPr>
        <w:t>o którym mowa w § 3 ust 1 za każdy rozpoczęty  dzień zwłoki,</w:t>
      </w:r>
    </w:p>
    <w:p w:rsidR="00FD279B" w:rsidRPr="00E07796" w:rsidRDefault="00FD279B" w:rsidP="00FD279B">
      <w:pPr>
        <w:tabs>
          <w:tab w:val="left" w:pos="720"/>
        </w:tabs>
        <w:spacing w:line="276" w:lineRule="auto"/>
        <w:ind w:left="567" w:hanging="567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  c) rozwiązanie Umowy z przyczyn zależnych od Wykonawcy w wysokości 10 %</w:t>
      </w:r>
      <w:r>
        <w:rPr>
          <w:rFonts w:ascii="Verdana" w:hAnsi="Verdana"/>
          <w:sz w:val="20"/>
          <w:szCs w:val="20"/>
        </w:rPr>
        <w:br/>
        <w:t xml:space="preserve">    wynagrodzenia brutto określonego w § 3 ust 1.</w:t>
      </w:r>
    </w:p>
    <w:p w:rsidR="00FD279B" w:rsidRDefault="00FD279B" w:rsidP="00FD279B">
      <w:pPr>
        <w:tabs>
          <w:tab w:val="left" w:pos="540"/>
        </w:tabs>
        <w:spacing w:line="276" w:lineRule="auto"/>
        <w:ind w:left="540" w:hanging="36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</w:t>
      </w:r>
    </w:p>
    <w:p w:rsidR="00FD279B" w:rsidRPr="00E07796" w:rsidRDefault="00FD279B" w:rsidP="00FD279B">
      <w:pPr>
        <w:tabs>
          <w:tab w:val="left" w:pos="540"/>
        </w:tabs>
        <w:spacing w:line="276" w:lineRule="auto"/>
        <w:ind w:left="540" w:hanging="36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2)  </w:t>
      </w:r>
      <w:r w:rsidRPr="00E07796">
        <w:rPr>
          <w:rFonts w:ascii="Verdana" w:hAnsi="Verdana"/>
          <w:sz w:val="20"/>
          <w:szCs w:val="20"/>
        </w:rPr>
        <w:t>Zamawiający zobowiązany jest do płacenia kary umownej Wyk</w:t>
      </w:r>
      <w:r>
        <w:rPr>
          <w:rFonts w:ascii="Verdana" w:hAnsi="Verdana"/>
          <w:sz w:val="20"/>
          <w:szCs w:val="20"/>
        </w:rPr>
        <w:t>onawcy z tytułu</w:t>
      </w:r>
      <w:r>
        <w:rPr>
          <w:rFonts w:ascii="Verdana" w:hAnsi="Verdana"/>
          <w:sz w:val="20"/>
          <w:szCs w:val="20"/>
        </w:rPr>
        <w:br/>
        <w:t xml:space="preserve">  rozwiązania   od  U</w:t>
      </w:r>
      <w:r w:rsidRPr="00E07796">
        <w:rPr>
          <w:rFonts w:ascii="Verdana" w:hAnsi="Verdana"/>
          <w:sz w:val="20"/>
          <w:szCs w:val="20"/>
        </w:rPr>
        <w:t>mowy z przyczyn zależnych od Zamawiającego - w wysokości</w:t>
      </w:r>
      <w:r>
        <w:rPr>
          <w:rFonts w:ascii="Verdana" w:hAnsi="Verdana"/>
          <w:sz w:val="20"/>
          <w:szCs w:val="20"/>
        </w:rPr>
        <w:br/>
      </w:r>
      <w:r w:rsidRPr="00E07796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 xml:space="preserve"> </w:t>
      </w:r>
      <w:r w:rsidRPr="00E07796">
        <w:rPr>
          <w:rFonts w:ascii="Verdana" w:hAnsi="Verdana"/>
          <w:sz w:val="20"/>
          <w:szCs w:val="20"/>
        </w:rPr>
        <w:t>10% wynagrodzenia umownego</w:t>
      </w:r>
      <w:r>
        <w:rPr>
          <w:rFonts w:ascii="Verdana" w:hAnsi="Verdana"/>
          <w:sz w:val="20"/>
          <w:szCs w:val="20"/>
        </w:rPr>
        <w:t xml:space="preserve"> brutto określonego w § 3 ust 1,    </w:t>
      </w:r>
    </w:p>
    <w:p w:rsidR="00FD279B" w:rsidRPr="00E07796" w:rsidRDefault="00FD279B" w:rsidP="00FD279B">
      <w:pPr>
        <w:tabs>
          <w:tab w:val="left" w:pos="426"/>
        </w:tabs>
        <w:spacing w:before="120" w:after="120" w:line="276" w:lineRule="auto"/>
        <w:ind w:left="425" w:hanging="425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2</w:t>
      </w:r>
      <w:r>
        <w:rPr>
          <w:rFonts w:ascii="Verdana" w:hAnsi="Verdana"/>
          <w:b/>
          <w:sz w:val="20"/>
          <w:szCs w:val="20"/>
        </w:rPr>
        <w:t xml:space="preserve">. </w:t>
      </w:r>
      <w:r w:rsidRPr="00E07796">
        <w:rPr>
          <w:rFonts w:ascii="Verdana" w:hAnsi="Verdana"/>
          <w:sz w:val="20"/>
          <w:szCs w:val="20"/>
        </w:rPr>
        <w:t>Zamawiający zastrzega sobie prawo dochodzenia odszkodowania uzupełniającego do wysokości poniesionej szkody.</w:t>
      </w:r>
    </w:p>
    <w:p w:rsidR="00FD279B" w:rsidRDefault="00FD279B" w:rsidP="00FD279B">
      <w:pPr>
        <w:spacing w:before="120" w:after="120" w:line="276" w:lineRule="auto"/>
        <w:ind w:left="425" w:hanging="425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 w:cs="Arial"/>
          <w:bCs/>
          <w:iCs/>
          <w:sz w:val="20"/>
          <w:szCs w:val="20"/>
        </w:rPr>
        <w:t xml:space="preserve"> 3. </w:t>
      </w:r>
      <w:r w:rsidRPr="00E07796">
        <w:rPr>
          <w:rFonts w:ascii="Verdana" w:hAnsi="Verdana" w:cs="Arial"/>
          <w:bCs/>
          <w:iCs/>
          <w:sz w:val="20"/>
          <w:szCs w:val="20"/>
        </w:rPr>
        <w:t>Wykonawca wyraża zgodę na potrącenie kar umownych z przysługującego mu wynagrodzenia.</w:t>
      </w:r>
      <w:r w:rsidRPr="00E07796">
        <w:rPr>
          <w:rFonts w:ascii="Verdana" w:hAnsi="Verdana" w:cs="Arial"/>
          <w:b/>
          <w:bCs/>
          <w:iCs/>
          <w:sz w:val="20"/>
          <w:szCs w:val="20"/>
        </w:rPr>
        <w:t xml:space="preserve"> </w:t>
      </w:r>
      <w:r w:rsidRPr="00E07796">
        <w:rPr>
          <w:rFonts w:ascii="Verdana" w:hAnsi="Verdana" w:cs="Arial"/>
          <w:b/>
          <w:bCs/>
          <w:iCs/>
          <w:sz w:val="20"/>
          <w:szCs w:val="20"/>
        </w:rPr>
        <w:tab/>
      </w:r>
      <w:r w:rsidRPr="00E07796">
        <w:rPr>
          <w:rFonts w:ascii="Verdana" w:hAnsi="Verdana"/>
          <w:b/>
          <w:bCs/>
          <w:spacing w:val="25"/>
          <w:sz w:val="20"/>
          <w:szCs w:val="20"/>
        </w:rPr>
        <w:t xml:space="preserve">                             </w:t>
      </w:r>
    </w:p>
    <w:p w:rsidR="00FD279B" w:rsidRDefault="00FD279B" w:rsidP="00FD279B">
      <w:pPr>
        <w:spacing w:line="360" w:lineRule="auto"/>
        <w:ind w:left="57"/>
        <w:jc w:val="center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§ 7</w:t>
      </w:r>
    </w:p>
    <w:p w:rsidR="00FD279B" w:rsidRDefault="00FD279B" w:rsidP="00B956A4">
      <w:pPr>
        <w:pStyle w:val="Tekstpodstawowy"/>
        <w:numPr>
          <w:ilvl w:val="3"/>
          <w:numId w:val="44"/>
        </w:numPr>
        <w:spacing w:line="360" w:lineRule="auto"/>
        <w:ind w:left="426" w:hanging="426"/>
        <w:jc w:val="both"/>
        <w:rPr>
          <w:rFonts w:ascii="Verdana" w:hAnsi="Verdana"/>
          <w:sz w:val="20"/>
          <w:szCs w:val="20"/>
        </w:rPr>
      </w:pPr>
      <w:r w:rsidRPr="00BF6D29">
        <w:rPr>
          <w:rFonts w:ascii="Verdana" w:hAnsi="Verdana"/>
          <w:sz w:val="20"/>
          <w:szCs w:val="20"/>
        </w:rPr>
        <w:t>Wykonawca nie może przenieść zobowiązań wynikających z umowy na jakikolwiek inny podmiot.</w:t>
      </w:r>
    </w:p>
    <w:p w:rsidR="00FD279B" w:rsidRDefault="00FD279B" w:rsidP="00B956A4">
      <w:pPr>
        <w:pStyle w:val="Tekstpodstawowy"/>
        <w:numPr>
          <w:ilvl w:val="3"/>
          <w:numId w:val="44"/>
        </w:numPr>
        <w:spacing w:line="360" w:lineRule="auto"/>
        <w:ind w:left="426" w:hanging="426"/>
        <w:jc w:val="both"/>
        <w:rPr>
          <w:rFonts w:ascii="Verdana" w:hAnsi="Verdana"/>
          <w:sz w:val="20"/>
          <w:szCs w:val="20"/>
        </w:rPr>
      </w:pPr>
      <w:r w:rsidRPr="00BF6D29">
        <w:rPr>
          <w:rFonts w:ascii="Verdana" w:hAnsi="Verdana"/>
          <w:sz w:val="20"/>
          <w:szCs w:val="20"/>
        </w:rPr>
        <w:t xml:space="preserve">Wykonawca nie może bez zgody Zamawiającego przelać jakiejkolwiek wierzytelności wynikającej z Umowy lub jakiejkolwiek jej części, korzyści z niego lub udziału w nim, na osoby trzecie. Zgoda Zamawiającego na przelew jakiejkolwiek wierzytelności wynikającej z Umowy wymaga formy pisemnej pod rygorem nieważności. </w:t>
      </w:r>
    </w:p>
    <w:p w:rsidR="00FD279B" w:rsidRPr="00BF6D29" w:rsidRDefault="00FD279B" w:rsidP="00B956A4">
      <w:pPr>
        <w:pStyle w:val="Tekstpodstawowy"/>
        <w:numPr>
          <w:ilvl w:val="3"/>
          <w:numId w:val="44"/>
        </w:numPr>
        <w:spacing w:line="360" w:lineRule="auto"/>
        <w:ind w:left="426" w:hanging="426"/>
        <w:jc w:val="both"/>
        <w:rPr>
          <w:rFonts w:ascii="Verdana" w:hAnsi="Verdana"/>
          <w:sz w:val="20"/>
          <w:szCs w:val="20"/>
        </w:rPr>
      </w:pPr>
      <w:r w:rsidRPr="00BF6D29">
        <w:rPr>
          <w:rFonts w:ascii="Verdana" w:hAnsi="Verdana"/>
          <w:sz w:val="20"/>
          <w:szCs w:val="20"/>
        </w:rPr>
        <w:t>W przypadku, gdy Wykonawca występuje jako Konsorcjum, wniosek o wyrażenie zgody na przelew jakiejkolwiek wierzytelności wynikającej z Umowy muszą podpisać łącznie wszyscy członkowie Konsorcjum.</w:t>
      </w:r>
    </w:p>
    <w:p w:rsidR="00FD279B" w:rsidRPr="00485203" w:rsidRDefault="00FD279B" w:rsidP="00FD279B">
      <w:pPr>
        <w:pStyle w:val="Tekstpodstawowy"/>
        <w:spacing w:line="276" w:lineRule="auto"/>
        <w:ind w:left="426"/>
        <w:jc w:val="both"/>
        <w:rPr>
          <w:rFonts w:ascii="Verdana" w:hAnsi="Verdana"/>
          <w:sz w:val="20"/>
          <w:szCs w:val="20"/>
        </w:rPr>
      </w:pPr>
    </w:p>
    <w:p w:rsidR="00FD279B" w:rsidRPr="00850B03" w:rsidRDefault="00FD279B" w:rsidP="00FD279B">
      <w:pPr>
        <w:spacing w:line="360" w:lineRule="auto"/>
        <w:jc w:val="center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§ 8</w:t>
      </w:r>
    </w:p>
    <w:p w:rsidR="00FD279B" w:rsidRPr="00850B03" w:rsidRDefault="00FD279B" w:rsidP="00FD279B">
      <w:pPr>
        <w:autoSpaceDE w:val="0"/>
        <w:autoSpaceDN w:val="0"/>
        <w:adjustRightInd w:val="0"/>
        <w:spacing w:line="360" w:lineRule="auto"/>
        <w:rPr>
          <w:rFonts w:ascii="Verdana" w:hAnsi="Verdana" w:cs="TTE1DADA58t00"/>
          <w:sz w:val="20"/>
          <w:szCs w:val="20"/>
        </w:rPr>
      </w:pPr>
      <w:r>
        <w:rPr>
          <w:rFonts w:ascii="Verdana" w:hAnsi="Verdana" w:cs="TTE1DADA58t00"/>
          <w:sz w:val="20"/>
          <w:szCs w:val="20"/>
        </w:rPr>
        <w:t xml:space="preserve">1. </w:t>
      </w:r>
      <w:r w:rsidRPr="00850B03">
        <w:rPr>
          <w:rFonts w:ascii="Verdana" w:hAnsi="Verdana" w:cs="TTE1DADA58t00"/>
          <w:sz w:val="20"/>
          <w:szCs w:val="20"/>
        </w:rPr>
        <w:t>Osobami uprawnionymi do uzgodnień i koordynacji realizacji niniejszej umowy są:</w:t>
      </w:r>
    </w:p>
    <w:p w:rsidR="00FD279B" w:rsidRDefault="00FD279B" w:rsidP="00FD279B">
      <w:pPr>
        <w:pStyle w:val="Akapitzlist"/>
        <w:numPr>
          <w:ilvl w:val="0"/>
          <w:numId w:val="59"/>
        </w:numPr>
        <w:autoSpaceDE w:val="0"/>
        <w:autoSpaceDN w:val="0"/>
        <w:adjustRightInd w:val="0"/>
        <w:spacing w:after="160" w:line="360" w:lineRule="auto"/>
        <w:contextualSpacing/>
        <w:rPr>
          <w:rFonts w:ascii="Verdana" w:hAnsi="Verdana" w:cs="TTE1DADA58t00"/>
          <w:sz w:val="20"/>
          <w:szCs w:val="20"/>
        </w:rPr>
      </w:pPr>
      <w:r w:rsidRPr="00A45D16">
        <w:rPr>
          <w:rFonts w:ascii="Verdana" w:hAnsi="Verdana" w:cs="TTE1DADA58t00"/>
          <w:sz w:val="20"/>
          <w:szCs w:val="20"/>
        </w:rPr>
        <w:t xml:space="preserve">ze strony Zamawiającego - </w:t>
      </w:r>
      <w:r>
        <w:rPr>
          <w:rFonts w:ascii="Verdana" w:hAnsi="Verdana" w:cs="TTE1DADA58t00"/>
          <w:sz w:val="20"/>
          <w:szCs w:val="20"/>
        </w:rPr>
        <w:t>……………………………</w:t>
      </w:r>
      <w:r w:rsidRPr="00A45D16">
        <w:rPr>
          <w:rFonts w:ascii="Verdana" w:hAnsi="Verdana" w:cs="TTE1DADA58t00"/>
          <w:sz w:val="20"/>
          <w:szCs w:val="20"/>
        </w:rPr>
        <w:t>…………..…………………………………………</w:t>
      </w:r>
    </w:p>
    <w:p w:rsidR="00FD279B" w:rsidRPr="00A45D16" w:rsidRDefault="00FD279B" w:rsidP="00FD279B">
      <w:pPr>
        <w:pStyle w:val="Akapitzlist"/>
        <w:numPr>
          <w:ilvl w:val="0"/>
          <w:numId w:val="59"/>
        </w:numPr>
        <w:autoSpaceDE w:val="0"/>
        <w:autoSpaceDN w:val="0"/>
        <w:adjustRightInd w:val="0"/>
        <w:spacing w:after="160" w:line="360" w:lineRule="auto"/>
        <w:contextualSpacing/>
        <w:rPr>
          <w:rFonts w:ascii="Verdana" w:hAnsi="Verdana" w:cs="TTE1DADA58t00"/>
          <w:sz w:val="20"/>
          <w:szCs w:val="20"/>
        </w:rPr>
      </w:pPr>
      <w:r w:rsidRPr="00A45D16">
        <w:rPr>
          <w:rFonts w:ascii="Verdana" w:hAnsi="Verdana" w:cs="TTE1DADA58t00"/>
          <w:sz w:val="20"/>
          <w:szCs w:val="20"/>
        </w:rPr>
        <w:t xml:space="preserve">ze strony Wykonawcy - </w:t>
      </w:r>
      <w:r>
        <w:rPr>
          <w:rFonts w:ascii="Verdana" w:hAnsi="Verdana" w:cs="TTE1DADA58t00"/>
          <w:sz w:val="20"/>
          <w:szCs w:val="20"/>
        </w:rPr>
        <w:t>……….</w:t>
      </w:r>
      <w:r w:rsidRPr="00A45D16">
        <w:rPr>
          <w:rFonts w:ascii="Verdana" w:hAnsi="Verdana" w:cs="TTE1DADA58t00"/>
          <w:sz w:val="20"/>
          <w:szCs w:val="20"/>
        </w:rPr>
        <w:t>.…………………………………………………………………………</w:t>
      </w:r>
      <w:r>
        <w:rPr>
          <w:rFonts w:ascii="Verdana" w:hAnsi="Verdana" w:cs="TTE1DADA58t00"/>
          <w:sz w:val="20"/>
          <w:szCs w:val="20"/>
        </w:rPr>
        <w:t>..….</w:t>
      </w:r>
    </w:p>
    <w:p w:rsidR="00FD279B" w:rsidRPr="00A45D16" w:rsidRDefault="00FD279B" w:rsidP="00FD279B">
      <w:pPr>
        <w:autoSpaceDE w:val="0"/>
        <w:autoSpaceDN w:val="0"/>
        <w:adjustRightInd w:val="0"/>
        <w:spacing w:line="360" w:lineRule="auto"/>
        <w:rPr>
          <w:rFonts w:ascii="Verdana" w:hAnsi="Verdana" w:cs="TTE1DADA58t00"/>
          <w:sz w:val="20"/>
          <w:szCs w:val="20"/>
        </w:rPr>
      </w:pPr>
      <w:r>
        <w:rPr>
          <w:rFonts w:ascii="Verdana" w:hAnsi="Verdana" w:cs="TTE1DADA58t00"/>
          <w:sz w:val="20"/>
          <w:szCs w:val="20"/>
        </w:rPr>
        <w:t>2. Zmiana osób, o których mowa w ust. 1 nie wymaga zmiany umowy i następuje poprzez pisemne poinformowanie drugiej strony.</w:t>
      </w:r>
    </w:p>
    <w:p w:rsidR="00FD279B" w:rsidRPr="00910C51" w:rsidRDefault="00FD279B" w:rsidP="00FD279B">
      <w:pPr>
        <w:spacing w:line="360" w:lineRule="auto"/>
        <w:jc w:val="center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§ 9</w:t>
      </w:r>
    </w:p>
    <w:p w:rsidR="00FD279B" w:rsidRPr="003B17F9" w:rsidRDefault="00FD279B" w:rsidP="00B956A4">
      <w:pPr>
        <w:numPr>
          <w:ilvl w:val="0"/>
          <w:numId w:val="31"/>
        </w:numPr>
        <w:spacing w:line="360" w:lineRule="auto"/>
        <w:ind w:right="34"/>
        <w:jc w:val="both"/>
        <w:rPr>
          <w:rFonts w:ascii="Verdana" w:hAnsi="Verdana"/>
          <w:spacing w:val="-2"/>
          <w:sz w:val="20"/>
          <w:szCs w:val="20"/>
        </w:rPr>
      </w:pPr>
      <w:r w:rsidRPr="003B17F9">
        <w:rPr>
          <w:rFonts w:ascii="Verdana" w:hAnsi="Verdana"/>
          <w:spacing w:val="-2"/>
          <w:sz w:val="20"/>
          <w:szCs w:val="20"/>
        </w:rPr>
        <w:t xml:space="preserve">Zamawiającemu przysługuje prawo do </w:t>
      </w:r>
      <w:r>
        <w:rPr>
          <w:rFonts w:ascii="Verdana" w:hAnsi="Verdana"/>
          <w:spacing w:val="-2"/>
          <w:sz w:val="20"/>
          <w:szCs w:val="20"/>
        </w:rPr>
        <w:t>rozwiązania</w:t>
      </w:r>
      <w:r w:rsidRPr="003B17F9">
        <w:rPr>
          <w:rFonts w:ascii="Verdana" w:hAnsi="Verdana"/>
          <w:spacing w:val="-2"/>
          <w:sz w:val="20"/>
          <w:szCs w:val="20"/>
        </w:rPr>
        <w:t xml:space="preserve"> Umowy, </w:t>
      </w:r>
      <w:r>
        <w:rPr>
          <w:rFonts w:ascii="Verdana" w:hAnsi="Verdana"/>
          <w:spacing w:val="-2"/>
          <w:sz w:val="20"/>
          <w:szCs w:val="20"/>
        </w:rPr>
        <w:t>za 30-dniowym okresem wypowiedzenia, jeżeli</w:t>
      </w:r>
      <w:r w:rsidRPr="003B17F9">
        <w:rPr>
          <w:rFonts w:ascii="Verdana" w:hAnsi="Verdana"/>
          <w:spacing w:val="-2"/>
          <w:sz w:val="20"/>
          <w:szCs w:val="20"/>
        </w:rPr>
        <w:t>:</w:t>
      </w:r>
    </w:p>
    <w:p w:rsidR="00FD279B" w:rsidRPr="003B17F9" w:rsidRDefault="00FD279B" w:rsidP="00B956A4">
      <w:pPr>
        <w:numPr>
          <w:ilvl w:val="0"/>
          <w:numId w:val="32"/>
        </w:numPr>
        <w:spacing w:line="360" w:lineRule="auto"/>
        <w:ind w:right="34"/>
        <w:jc w:val="both"/>
        <w:rPr>
          <w:rFonts w:ascii="Verdana" w:hAnsi="Verdana"/>
          <w:spacing w:val="-2"/>
          <w:sz w:val="20"/>
          <w:szCs w:val="20"/>
        </w:rPr>
      </w:pPr>
      <w:r w:rsidRPr="003B17F9">
        <w:rPr>
          <w:rFonts w:ascii="Verdana" w:hAnsi="Verdana"/>
          <w:spacing w:val="-2"/>
          <w:sz w:val="20"/>
          <w:szCs w:val="20"/>
        </w:rPr>
        <w:t>Wykonawca ujawni informacje niejawne, poufne, w których posiadanie wejdzie w trakcie realizacji przedmiotu Umowy,</w:t>
      </w:r>
    </w:p>
    <w:p w:rsidR="00FD279B" w:rsidRPr="003B17F9" w:rsidRDefault="00FD279B" w:rsidP="00B956A4">
      <w:pPr>
        <w:numPr>
          <w:ilvl w:val="0"/>
          <w:numId w:val="32"/>
        </w:numPr>
        <w:spacing w:line="360" w:lineRule="auto"/>
        <w:ind w:right="34"/>
        <w:jc w:val="both"/>
        <w:rPr>
          <w:rFonts w:ascii="Verdana" w:hAnsi="Verdana"/>
          <w:spacing w:val="-2"/>
          <w:sz w:val="20"/>
          <w:szCs w:val="20"/>
        </w:rPr>
      </w:pPr>
      <w:r w:rsidRPr="003B17F9">
        <w:rPr>
          <w:rFonts w:ascii="Verdana" w:hAnsi="Verdana"/>
          <w:spacing w:val="-2"/>
          <w:sz w:val="20"/>
          <w:szCs w:val="20"/>
        </w:rPr>
        <w:t xml:space="preserve">Wykonawca </w:t>
      </w:r>
      <w:r w:rsidRPr="003B17F9">
        <w:rPr>
          <w:rFonts w:ascii="Verdana" w:hAnsi="Verdana"/>
          <w:sz w:val="20"/>
          <w:szCs w:val="20"/>
        </w:rPr>
        <w:t>nie wywiązuje się z obowiązków stanowiących przedmiot niniejszej Umowy</w:t>
      </w:r>
      <w:r w:rsidRPr="003B17F9">
        <w:rPr>
          <w:rFonts w:ascii="Verdana" w:hAnsi="Verdana"/>
          <w:spacing w:val="-2"/>
          <w:sz w:val="20"/>
          <w:szCs w:val="20"/>
        </w:rPr>
        <w:t>,</w:t>
      </w:r>
    </w:p>
    <w:p w:rsidR="00FD279B" w:rsidRPr="003B17F9" w:rsidRDefault="00FD279B" w:rsidP="00B956A4">
      <w:pPr>
        <w:numPr>
          <w:ilvl w:val="0"/>
          <w:numId w:val="32"/>
        </w:numPr>
        <w:spacing w:line="360" w:lineRule="auto"/>
        <w:ind w:right="34"/>
        <w:jc w:val="both"/>
        <w:rPr>
          <w:rFonts w:ascii="Verdana" w:hAnsi="Verdana"/>
          <w:spacing w:val="-2"/>
          <w:sz w:val="20"/>
          <w:szCs w:val="20"/>
        </w:rPr>
      </w:pPr>
      <w:r w:rsidRPr="003B17F9">
        <w:rPr>
          <w:rFonts w:ascii="Verdana" w:hAnsi="Verdana"/>
          <w:sz w:val="20"/>
          <w:szCs w:val="20"/>
        </w:rPr>
        <w:t>Wykonawca utraci uprawnienia niezbędne do realizacji przedmiotu Umowy (Koncesja)</w:t>
      </w:r>
      <w:r w:rsidRPr="003B17F9">
        <w:rPr>
          <w:rFonts w:ascii="Verdana" w:hAnsi="Verdana"/>
          <w:spacing w:val="-2"/>
          <w:sz w:val="20"/>
          <w:szCs w:val="20"/>
        </w:rPr>
        <w:t>,</w:t>
      </w:r>
    </w:p>
    <w:p w:rsidR="00FD279B" w:rsidRPr="003B17F9" w:rsidRDefault="00FD279B" w:rsidP="00B956A4">
      <w:pPr>
        <w:numPr>
          <w:ilvl w:val="0"/>
          <w:numId w:val="32"/>
        </w:numPr>
        <w:spacing w:line="360" w:lineRule="auto"/>
        <w:ind w:right="34"/>
        <w:jc w:val="both"/>
        <w:rPr>
          <w:rFonts w:ascii="Verdana" w:hAnsi="Verdana"/>
          <w:spacing w:val="-2"/>
          <w:sz w:val="20"/>
          <w:szCs w:val="20"/>
        </w:rPr>
      </w:pPr>
      <w:r w:rsidRPr="003B17F9">
        <w:rPr>
          <w:rFonts w:ascii="Verdana" w:hAnsi="Verdana"/>
          <w:spacing w:val="-2"/>
          <w:sz w:val="20"/>
          <w:szCs w:val="20"/>
        </w:rPr>
        <w:t>Wykonawca w inny sposób rażąco naruszy postanowienia Umowy.</w:t>
      </w:r>
    </w:p>
    <w:p w:rsidR="00FD279B" w:rsidRPr="003B17F9" w:rsidRDefault="00FD279B" w:rsidP="00B956A4">
      <w:pPr>
        <w:numPr>
          <w:ilvl w:val="0"/>
          <w:numId w:val="31"/>
        </w:numPr>
        <w:spacing w:line="360" w:lineRule="auto"/>
        <w:ind w:right="34"/>
        <w:jc w:val="both"/>
        <w:rPr>
          <w:rFonts w:ascii="Verdana" w:hAnsi="Verdana"/>
          <w:spacing w:val="-2"/>
          <w:sz w:val="20"/>
          <w:szCs w:val="20"/>
        </w:rPr>
      </w:pPr>
      <w:r w:rsidRPr="003B17F9">
        <w:rPr>
          <w:rFonts w:ascii="Verdana" w:hAnsi="Verdana"/>
          <w:spacing w:val="-2"/>
          <w:sz w:val="20"/>
          <w:szCs w:val="20"/>
        </w:rPr>
        <w:lastRenderedPageBreak/>
        <w:t xml:space="preserve">Odstąpienia od Umowy przez </w:t>
      </w:r>
      <w:r w:rsidRPr="003B17F9">
        <w:rPr>
          <w:rFonts w:ascii="Verdana" w:hAnsi="Verdana"/>
          <w:bCs/>
          <w:spacing w:val="-2"/>
          <w:sz w:val="20"/>
          <w:szCs w:val="20"/>
        </w:rPr>
        <w:t>Zamawiającego</w:t>
      </w:r>
      <w:r w:rsidRPr="003B17F9">
        <w:rPr>
          <w:rFonts w:ascii="Verdana" w:hAnsi="Verdana"/>
          <w:spacing w:val="-2"/>
          <w:sz w:val="20"/>
          <w:szCs w:val="20"/>
        </w:rPr>
        <w:t xml:space="preserve"> powinno nastąpić w formie pisemnej w terminie 30 dni od daty powzięcia wiadomości o zaistnieniu okoliczności określonych w ust. </w:t>
      </w:r>
      <w:r w:rsidRPr="003B17F9">
        <w:rPr>
          <w:rFonts w:ascii="Verdana" w:hAnsi="Verdana"/>
          <w:bCs/>
          <w:spacing w:val="-2"/>
          <w:sz w:val="20"/>
          <w:szCs w:val="20"/>
        </w:rPr>
        <w:t>1</w:t>
      </w:r>
      <w:r w:rsidRPr="003B17F9">
        <w:rPr>
          <w:rFonts w:ascii="Verdana" w:hAnsi="Verdana"/>
          <w:spacing w:val="-2"/>
          <w:sz w:val="20"/>
          <w:szCs w:val="20"/>
        </w:rPr>
        <w:t xml:space="preserve"> i powinno zawierać uzasadnienie.</w:t>
      </w:r>
    </w:p>
    <w:p w:rsidR="00FD279B" w:rsidRPr="003B17F9" w:rsidRDefault="00FD279B" w:rsidP="00B956A4">
      <w:pPr>
        <w:numPr>
          <w:ilvl w:val="0"/>
          <w:numId w:val="31"/>
        </w:numPr>
        <w:spacing w:line="360" w:lineRule="auto"/>
        <w:jc w:val="both"/>
        <w:rPr>
          <w:rFonts w:ascii="Verdana" w:hAnsi="Verdana"/>
          <w:spacing w:val="-2"/>
          <w:sz w:val="20"/>
          <w:szCs w:val="20"/>
        </w:rPr>
      </w:pPr>
      <w:r w:rsidRPr="003B17F9">
        <w:rPr>
          <w:rFonts w:ascii="Verdana" w:hAnsi="Verdana"/>
          <w:spacing w:val="-2"/>
          <w:sz w:val="20"/>
          <w:szCs w:val="20"/>
        </w:rPr>
        <w:t>Zamawiający w razie odstąpienia od Umowy z przyczyn, za które Wykonawca nie odpowiada, zobowiązany jest do zapłaty wynagrodzenia za usługę, która została wykonana do dnia odstąpienia, w terminie określonym w § 3 ust 4 niniejszej Umowy.</w:t>
      </w:r>
    </w:p>
    <w:p w:rsidR="00FD279B" w:rsidRPr="009553CE" w:rsidRDefault="00FD279B" w:rsidP="00B956A4">
      <w:pPr>
        <w:numPr>
          <w:ilvl w:val="0"/>
          <w:numId w:val="31"/>
        </w:numPr>
        <w:shd w:val="clear" w:color="auto" w:fill="FFFFFF"/>
        <w:spacing w:line="360" w:lineRule="auto"/>
        <w:jc w:val="both"/>
        <w:rPr>
          <w:rFonts w:ascii="Verdana" w:hAnsi="Verdana"/>
          <w:b/>
          <w:bCs/>
          <w:spacing w:val="25"/>
          <w:sz w:val="20"/>
          <w:szCs w:val="20"/>
        </w:rPr>
      </w:pPr>
      <w:r w:rsidRPr="003B17F9">
        <w:rPr>
          <w:rFonts w:ascii="Verdana" w:hAnsi="Verdana"/>
          <w:spacing w:val="-2"/>
          <w:sz w:val="20"/>
          <w:szCs w:val="20"/>
        </w:rPr>
        <w:t xml:space="preserve">Zamawiający zastrzega sobie prawo dochodzenia roszczeń z tytułu poniesionych strat </w:t>
      </w:r>
      <w:r w:rsidRPr="003B17F9">
        <w:rPr>
          <w:rFonts w:ascii="Verdana" w:hAnsi="Verdana"/>
          <w:spacing w:val="-2"/>
          <w:sz w:val="20"/>
          <w:szCs w:val="20"/>
        </w:rPr>
        <w:br/>
        <w:t>w wypadku odstąpienia od Umowy z przyczyn leżących po stronie Wykonawcy</w:t>
      </w:r>
      <w:r>
        <w:rPr>
          <w:rFonts w:ascii="Verdana" w:hAnsi="Verdana"/>
          <w:spacing w:val="-2"/>
          <w:sz w:val="20"/>
          <w:szCs w:val="20"/>
        </w:rPr>
        <w:t>.</w:t>
      </w:r>
    </w:p>
    <w:p w:rsidR="00FD279B" w:rsidRDefault="00FD279B" w:rsidP="00FD279B">
      <w:pPr>
        <w:spacing w:line="360" w:lineRule="auto"/>
        <w:jc w:val="center"/>
        <w:rPr>
          <w:rFonts w:ascii="Verdana" w:hAnsi="Verdana"/>
          <w:b/>
          <w:sz w:val="20"/>
          <w:szCs w:val="20"/>
        </w:rPr>
      </w:pPr>
    </w:p>
    <w:p w:rsidR="00FD279B" w:rsidRDefault="00FD279B" w:rsidP="00FD279B">
      <w:pPr>
        <w:spacing w:line="360" w:lineRule="auto"/>
        <w:jc w:val="center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§ 10</w:t>
      </w:r>
    </w:p>
    <w:p w:rsidR="00FD279B" w:rsidRPr="00AD207B" w:rsidRDefault="00FD279B" w:rsidP="00FD279B">
      <w:pPr>
        <w:widowControl w:val="0"/>
        <w:autoSpaceDE w:val="0"/>
        <w:autoSpaceDN w:val="0"/>
        <w:adjustRightInd w:val="0"/>
        <w:spacing w:line="276" w:lineRule="auto"/>
        <w:ind w:left="426" w:hanging="426"/>
        <w:jc w:val="both"/>
        <w:rPr>
          <w:rFonts w:ascii="Verdana" w:hAnsi="Verdana"/>
          <w:sz w:val="20"/>
          <w:szCs w:val="20"/>
          <w:lang w:bidi="he-IL"/>
        </w:rPr>
      </w:pPr>
      <w:r w:rsidRPr="00AD207B">
        <w:rPr>
          <w:rFonts w:ascii="Verdana" w:hAnsi="Verdana"/>
          <w:sz w:val="20"/>
          <w:szCs w:val="20"/>
        </w:rPr>
        <w:t>1.  W sprawach nie uregulowanych niniejszą Umową stosuje się przepisy Kodeksu cywilnego oraz ustawy z dnia 29 stycznia 2004 r. Prawo zamówień publicznych</w:t>
      </w:r>
      <w:r>
        <w:rPr>
          <w:rFonts w:ascii="Verdana" w:hAnsi="Verdana"/>
          <w:sz w:val="20"/>
          <w:szCs w:val="20"/>
        </w:rPr>
        <w:t>.</w:t>
      </w:r>
      <w:r w:rsidRPr="00AD207B">
        <w:rPr>
          <w:rFonts w:ascii="Verdana" w:hAnsi="Verdana"/>
          <w:sz w:val="20"/>
          <w:szCs w:val="20"/>
        </w:rPr>
        <w:t xml:space="preserve"> </w:t>
      </w:r>
    </w:p>
    <w:p w:rsidR="00FD279B" w:rsidRDefault="00FD279B" w:rsidP="00FD279B">
      <w:pPr>
        <w:spacing w:line="276" w:lineRule="auto"/>
        <w:ind w:left="426" w:hanging="426"/>
        <w:contextualSpacing/>
        <w:jc w:val="both"/>
        <w:rPr>
          <w:rFonts w:ascii="Verdana" w:hAnsi="Verdana" w:cs="Arial"/>
          <w:sz w:val="20"/>
          <w:szCs w:val="20"/>
        </w:rPr>
      </w:pPr>
      <w:r w:rsidRPr="00AD207B">
        <w:rPr>
          <w:rFonts w:ascii="Verdana" w:hAnsi="Verdana"/>
          <w:sz w:val="20"/>
          <w:szCs w:val="20"/>
        </w:rPr>
        <w:t>2.</w:t>
      </w:r>
      <w:r w:rsidRPr="00AD207B">
        <w:rPr>
          <w:rFonts w:ascii="Verdana" w:hAnsi="Verdana"/>
          <w:sz w:val="20"/>
          <w:szCs w:val="20"/>
        </w:rPr>
        <w:tab/>
      </w:r>
      <w:r w:rsidRPr="00AD207B">
        <w:rPr>
          <w:rFonts w:ascii="Verdana" w:hAnsi="Verdana" w:cs="Arial"/>
          <w:sz w:val="20"/>
          <w:szCs w:val="20"/>
        </w:rPr>
        <w:t xml:space="preserve">Wszelkie zmiany niniejszej Umowy wymagają zgody obu Stron w formie pisemnej pod </w:t>
      </w:r>
      <w:r w:rsidRPr="00BE5D1A">
        <w:rPr>
          <w:rFonts w:ascii="Verdana" w:hAnsi="Verdana" w:cs="Arial"/>
          <w:sz w:val="20"/>
          <w:szCs w:val="20"/>
        </w:rPr>
        <w:t>rygorem nieważności.</w:t>
      </w:r>
    </w:p>
    <w:p w:rsidR="00FD279B" w:rsidRDefault="00FD279B" w:rsidP="00FD279B">
      <w:pPr>
        <w:spacing w:line="276" w:lineRule="auto"/>
        <w:ind w:left="426" w:hanging="426"/>
        <w:contextualSpacing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 xml:space="preserve">3.   </w:t>
      </w:r>
      <w:r w:rsidRPr="00BE5D1A">
        <w:rPr>
          <w:rFonts w:ascii="Verdana" w:hAnsi="Verdana" w:cs="Verdana"/>
          <w:sz w:val="20"/>
          <w:szCs w:val="20"/>
        </w:rPr>
        <w:t>Zamawiający dopuszcza możliwość dokonania zmian do Umowy w zakresie terminu lub wynagrodzenia</w:t>
      </w:r>
      <w:r w:rsidRPr="00BE5D1A">
        <w:rPr>
          <w:rFonts w:ascii="Verdana" w:hAnsi="Verdana" w:cs="Arial"/>
          <w:sz w:val="20"/>
          <w:szCs w:val="20"/>
        </w:rPr>
        <w:t>.</w:t>
      </w:r>
    </w:p>
    <w:p w:rsidR="00FD279B" w:rsidRPr="00BE5D1A" w:rsidRDefault="00FD279B" w:rsidP="00FD279B">
      <w:pPr>
        <w:spacing w:line="276" w:lineRule="auto"/>
        <w:ind w:left="426" w:hanging="426"/>
        <w:contextualSpacing/>
        <w:jc w:val="both"/>
        <w:rPr>
          <w:rFonts w:ascii="Verdana" w:hAnsi="Verdana" w:cs="Verdana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 xml:space="preserve">4. </w:t>
      </w:r>
      <w:r w:rsidRPr="00BE5D1A">
        <w:rPr>
          <w:rFonts w:ascii="Verdana" w:hAnsi="Verdana" w:cs="Arial"/>
          <w:sz w:val="20"/>
          <w:szCs w:val="20"/>
        </w:rPr>
        <w:t xml:space="preserve">Poza przypadkami określonymi w Umowie, zmiany Umowy będą mogły nastąpić </w:t>
      </w:r>
      <w:r w:rsidRPr="00BE5D1A">
        <w:rPr>
          <w:rFonts w:ascii="Verdana" w:hAnsi="Verdana" w:cs="Arial"/>
          <w:sz w:val="20"/>
          <w:szCs w:val="20"/>
        </w:rPr>
        <w:br/>
        <w:t>w następujących przypadkach:</w:t>
      </w:r>
      <w:r w:rsidRPr="00BE5D1A">
        <w:rPr>
          <w:rFonts w:ascii="Verdana" w:hAnsi="Verdana" w:cs="Verdana"/>
          <w:sz w:val="20"/>
          <w:szCs w:val="20"/>
        </w:rPr>
        <w:t xml:space="preserve"> </w:t>
      </w:r>
    </w:p>
    <w:p w:rsidR="00FD279B" w:rsidRPr="00BE5D1A" w:rsidRDefault="00FD279B" w:rsidP="00FD279B">
      <w:pPr>
        <w:numPr>
          <w:ilvl w:val="3"/>
          <w:numId w:val="12"/>
        </w:numPr>
        <w:tabs>
          <w:tab w:val="clear" w:pos="2880"/>
          <w:tab w:val="num" w:pos="851"/>
        </w:tabs>
        <w:spacing w:line="276" w:lineRule="auto"/>
        <w:ind w:left="851" w:hanging="425"/>
        <w:contextualSpacing/>
        <w:jc w:val="both"/>
        <w:rPr>
          <w:rFonts w:ascii="Verdana" w:hAnsi="Verdana" w:cs="Verdana"/>
          <w:sz w:val="20"/>
          <w:szCs w:val="20"/>
        </w:rPr>
      </w:pPr>
      <w:r w:rsidRPr="00BE5D1A">
        <w:rPr>
          <w:rFonts w:ascii="Verdana" w:hAnsi="Verdana" w:cs="Verdana"/>
          <w:sz w:val="20"/>
          <w:szCs w:val="20"/>
        </w:rPr>
        <w:t>z powodu uzasadnionych zmian w zakresie sposobu wykonania przedmiotu zamówienia proponowanych przez Zamawiającego lub Wykonawcę, które zaakceptuje   na piśmie Zamawiający;</w:t>
      </w:r>
    </w:p>
    <w:p w:rsidR="00FD279B" w:rsidRPr="00BE5D1A" w:rsidRDefault="00FD279B" w:rsidP="00FD279B">
      <w:pPr>
        <w:numPr>
          <w:ilvl w:val="3"/>
          <w:numId w:val="12"/>
        </w:numPr>
        <w:tabs>
          <w:tab w:val="clear" w:pos="2880"/>
        </w:tabs>
        <w:spacing w:line="276" w:lineRule="auto"/>
        <w:ind w:left="851" w:hanging="425"/>
        <w:contextualSpacing/>
        <w:jc w:val="both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 xml:space="preserve">  </w:t>
      </w:r>
      <w:r w:rsidRPr="00BE5D1A">
        <w:rPr>
          <w:rFonts w:ascii="Verdana" w:hAnsi="Verdana" w:cs="Verdana"/>
          <w:sz w:val="20"/>
          <w:szCs w:val="20"/>
        </w:rPr>
        <w:t>jeżeli nastąpi zmiana powszechnie obowiązujących przepisów prawa w zakresie mającym wpływ na realizację przedmiotu zamówienia lub świadczenia jednej lub obu Stron;</w:t>
      </w:r>
    </w:p>
    <w:p w:rsidR="00FD279B" w:rsidRPr="00BE5D1A" w:rsidRDefault="00FD279B" w:rsidP="00FD279B">
      <w:pPr>
        <w:numPr>
          <w:ilvl w:val="3"/>
          <w:numId w:val="12"/>
        </w:numPr>
        <w:tabs>
          <w:tab w:val="clear" w:pos="2880"/>
          <w:tab w:val="num" w:pos="851"/>
        </w:tabs>
        <w:autoSpaceDE w:val="0"/>
        <w:autoSpaceDN w:val="0"/>
        <w:adjustRightInd w:val="0"/>
        <w:spacing w:line="300" w:lineRule="exact"/>
        <w:ind w:left="851" w:hanging="425"/>
        <w:contextualSpacing/>
        <w:jc w:val="both"/>
        <w:rPr>
          <w:rFonts w:ascii="Verdana" w:hAnsi="Verdana" w:cs="Verdana"/>
          <w:sz w:val="20"/>
          <w:szCs w:val="20"/>
        </w:rPr>
      </w:pPr>
      <w:r w:rsidRPr="00BE5D1A">
        <w:rPr>
          <w:rFonts w:ascii="Verdana" w:hAnsi="Verdana" w:cs="Verdana"/>
          <w:sz w:val="20"/>
          <w:szCs w:val="20"/>
        </w:rPr>
        <w:t>powstania rozbieżności lub niejasności w rozumieniu pojęć lub sformułowań użytych w Umowie, których nie będzie można usunąć w inny sposób, a zmiana treści Umowy będzie umożliwiać usunięcie rozbieżności lub niejasności i doprecyzowanie umowy w celu jednoznacznej interpretacji jej zapisów przez Strony;</w:t>
      </w:r>
    </w:p>
    <w:p w:rsidR="00FD279B" w:rsidRPr="00BE5D1A" w:rsidRDefault="00FD279B" w:rsidP="00FD279B">
      <w:pPr>
        <w:numPr>
          <w:ilvl w:val="3"/>
          <w:numId w:val="12"/>
        </w:numPr>
        <w:tabs>
          <w:tab w:val="clear" w:pos="2880"/>
          <w:tab w:val="num" w:pos="851"/>
        </w:tabs>
        <w:suppressAutoHyphens/>
        <w:autoSpaceDE w:val="0"/>
        <w:autoSpaceDN w:val="0"/>
        <w:adjustRightInd w:val="0"/>
        <w:spacing w:line="300" w:lineRule="exact"/>
        <w:ind w:left="851" w:hanging="425"/>
        <w:jc w:val="both"/>
        <w:rPr>
          <w:rFonts w:ascii="Verdana" w:hAnsi="Verdana" w:cs="Verdana"/>
          <w:sz w:val="20"/>
          <w:szCs w:val="20"/>
        </w:rPr>
      </w:pPr>
      <w:r w:rsidRPr="00BE5D1A">
        <w:rPr>
          <w:rFonts w:ascii="Verdana" w:hAnsi="Verdana" w:cs="Verdana"/>
          <w:sz w:val="20"/>
          <w:szCs w:val="20"/>
        </w:rPr>
        <w:t>wydłużenia terminu zakończenia realizacji Umowy z istotnych powodów wskazanych przez Wykonawcę, zaakceptowanych w formie pisemnej przez Zamawiającego;</w:t>
      </w:r>
    </w:p>
    <w:p w:rsidR="00FD279B" w:rsidRDefault="00FD279B" w:rsidP="00FD279B">
      <w:pPr>
        <w:numPr>
          <w:ilvl w:val="3"/>
          <w:numId w:val="12"/>
        </w:numPr>
        <w:tabs>
          <w:tab w:val="clear" w:pos="2880"/>
          <w:tab w:val="num" w:pos="851"/>
        </w:tabs>
        <w:suppressAutoHyphens/>
        <w:autoSpaceDE w:val="0"/>
        <w:autoSpaceDN w:val="0"/>
        <w:adjustRightInd w:val="0"/>
        <w:spacing w:line="300" w:lineRule="exact"/>
        <w:ind w:left="851" w:hanging="425"/>
        <w:jc w:val="both"/>
        <w:rPr>
          <w:rFonts w:ascii="Verdana" w:hAnsi="Verdana" w:cs="Verdana"/>
          <w:sz w:val="20"/>
          <w:szCs w:val="20"/>
        </w:rPr>
      </w:pPr>
      <w:r w:rsidRPr="00BE5D1A">
        <w:rPr>
          <w:rFonts w:ascii="Verdana" w:hAnsi="Verdana" w:cs="Verdana"/>
          <w:sz w:val="20"/>
          <w:szCs w:val="20"/>
        </w:rPr>
        <w:t>wydłużenia terminu zakończenia realizacji Umowy z powodu zaistnienia po zawarciu umowy przypadku „siły wyższej”, przez którą rozumieć się będzie zdarzenie zewnętrzne wobec łączącej Strony więzi prawnej o charakterze niezależnym od Stron, którego Strony nie mogły przewidzieć, i któremu nie mogły zapobiec przy zachowaniu należytej staranności i zaistnienia konieczności wydłużenia terminu zakończenia realizacji Umowy na skutek zaistnienia „siły wyższej”. Za „siłę wyższą”, warunkującą zmianę Umowy uważać się będzie w szczególności: powódź, pożar i inne klęski żywiołowe, zamieszki, strajki, ataki terrorystyczne. O ewentualnym uznaniu przedłużenia terminu realizacji umowy z powodu „siły wyższej”, będzie decydował Zamawiający w trakcie realizacji umowy, po złożeniu pisemnego wniosku Wykonawcy;</w:t>
      </w:r>
    </w:p>
    <w:p w:rsidR="00FD279B" w:rsidRPr="00BE5D1A" w:rsidRDefault="00FD279B" w:rsidP="00FD279B">
      <w:pPr>
        <w:numPr>
          <w:ilvl w:val="3"/>
          <w:numId w:val="12"/>
        </w:numPr>
        <w:tabs>
          <w:tab w:val="clear" w:pos="2880"/>
          <w:tab w:val="num" w:pos="851"/>
        </w:tabs>
        <w:suppressAutoHyphens/>
        <w:autoSpaceDE w:val="0"/>
        <w:autoSpaceDN w:val="0"/>
        <w:adjustRightInd w:val="0"/>
        <w:spacing w:line="300" w:lineRule="exact"/>
        <w:ind w:left="851" w:hanging="425"/>
        <w:jc w:val="both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w przypadku opisanym w ust. 5</w:t>
      </w:r>
    </w:p>
    <w:p w:rsidR="00FD279B" w:rsidRPr="00BE5D1A" w:rsidRDefault="00FD279B" w:rsidP="00FD279B">
      <w:pPr>
        <w:spacing w:line="276" w:lineRule="auto"/>
        <w:ind w:left="284" w:hanging="284"/>
        <w:contextualSpacing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 xml:space="preserve">5. </w:t>
      </w:r>
      <w:r w:rsidRPr="00BE5D1A">
        <w:rPr>
          <w:rFonts w:ascii="Verdana" w:hAnsi="Verdana" w:cs="Arial"/>
          <w:sz w:val="20"/>
          <w:szCs w:val="20"/>
        </w:rPr>
        <w:t>Jeśli nastąpiło ogłoszenie upadłości lub otwarcie postępowania restrukturyzacyjnego</w:t>
      </w:r>
      <w:r>
        <w:rPr>
          <w:rFonts w:ascii="Verdana" w:hAnsi="Verdana" w:cs="Arial"/>
          <w:sz w:val="20"/>
          <w:szCs w:val="20"/>
        </w:rPr>
        <w:t xml:space="preserve"> </w:t>
      </w:r>
      <w:r w:rsidRPr="00BE5D1A">
        <w:rPr>
          <w:rFonts w:ascii="Verdana" w:hAnsi="Verdana" w:cs="Arial"/>
          <w:sz w:val="20"/>
          <w:szCs w:val="20"/>
        </w:rPr>
        <w:t xml:space="preserve">Wykonawcy, to strony mogą zmienić Umowę w ten sposób, iż: </w:t>
      </w:r>
    </w:p>
    <w:p w:rsidR="00FD279B" w:rsidRDefault="00FD279B" w:rsidP="00FD279B">
      <w:pPr>
        <w:numPr>
          <w:ilvl w:val="0"/>
          <w:numId w:val="45"/>
        </w:numPr>
        <w:spacing w:line="276" w:lineRule="auto"/>
        <w:ind w:left="851" w:hanging="425"/>
        <w:contextualSpacing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 xml:space="preserve"> </w:t>
      </w:r>
      <w:r w:rsidRPr="00BE5D1A">
        <w:rPr>
          <w:rFonts w:ascii="Verdana" w:hAnsi="Verdana" w:cs="Arial"/>
          <w:sz w:val="20"/>
          <w:szCs w:val="20"/>
        </w:rPr>
        <w:t>wszystkie zobowiązania i wierzytelności Wykonawcy wobec Zamawiającego przejmie podmiot trzeci, wskazany przez Wykonawcę, na warunkach określonych w Umowie;</w:t>
      </w:r>
    </w:p>
    <w:p w:rsidR="00FD279B" w:rsidRDefault="00FD279B" w:rsidP="00FD279B">
      <w:pPr>
        <w:spacing w:line="276" w:lineRule="auto"/>
        <w:ind w:left="426"/>
        <w:contextualSpacing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 xml:space="preserve"> 2) </w:t>
      </w:r>
      <w:r w:rsidRPr="00BE5D1A">
        <w:rPr>
          <w:rFonts w:ascii="Verdana" w:hAnsi="Verdana" w:cs="Arial"/>
          <w:sz w:val="20"/>
          <w:szCs w:val="20"/>
        </w:rPr>
        <w:t>wskazany podmiot trzeci przejmie wierzytelności i zobowiązania Wykonawcy,</w:t>
      </w:r>
      <w:r>
        <w:rPr>
          <w:rFonts w:ascii="Verdana" w:hAnsi="Verdana" w:cs="Arial"/>
          <w:sz w:val="20"/>
          <w:szCs w:val="20"/>
        </w:rPr>
        <w:br/>
        <w:t xml:space="preserve">      </w:t>
      </w:r>
      <w:r w:rsidRPr="00BE5D1A">
        <w:rPr>
          <w:rFonts w:ascii="Verdana" w:hAnsi="Verdana" w:cs="Arial"/>
          <w:sz w:val="20"/>
          <w:szCs w:val="20"/>
        </w:rPr>
        <w:t>w stosunku do podwykonawców (usługodawców i dostawców), których umowy</w:t>
      </w:r>
      <w:r>
        <w:rPr>
          <w:rFonts w:ascii="Verdana" w:hAnsi="Verdana" w:cs="Arial"/>
          <w:sz w:val="20"/>
          <w:szCs w:val="20"/>
        </w:rPr>
        <w:br/>
      </w:r>
      <w:r>
        <w:rPr>
          <w:rFonts w:ascii="Verdana" w:hAnsi="Verdana" w:cs="Arial"/>
          <w:sz w:val="20"/>
          <w:szCs w:val="20"/>
        </w:rPr>
        <w:lastRenderedPageBreak/>
        <w:t xml:space="preserve">  </w:t>
      </w:r>
      <w:r w:rsidRPr="00BE5D1A">
        <w:rPr>
          <w:rFonts w:ascii="Verdana" w:hAnsi="Verdana" w:cs="Arial"/>
          <w:sz w:val="20"/>
          <w:szCs w:val="20"/>
        </w:rPr>
        <w:t xml:space="preserve"> </w:t>
      </w:r>
      <w:r>
        <w:rPr>
          <w:rFonts w:ascii="Verdana" w:hAnsi="Verdana" w:cs="Arial"/>
          <w:sz w:val="20"/>
          <w:szCs w:val="20"/>
        </w:rPr>
        <w:t xml:space="preserve">   </w:t>
      </w:r>
      <w:r w:rsidRPr="00BE5D1A">
        <w:rPr>
          <w:rFonts w:ascii="Verdana" w:hAnsi="Verdana" w:cs="Arial"/>
          <w:sz w:val="20"/>
          <w:szCs w:val="20"/>
        </w:rPr>
        <w:t>zostały zatwierdzone przez Zamawiającego do dnia zmiany Umowy, na warunkach</w:t>
      </w:r>
      <w:r>
        <w:rPr>
          <w:rFonts w:ascii="Verdana" w:hAnsi="Verdana" w:cs="Arial"/>
          <w:sz w:val="20"/>
          <w:szCs w:val="20"/>
        </w:rPr>
        <w:br/>
        <w:t xml:space="preserve">     </w:t>
      </w:r>
      <w:r w:rsidRPr="00BE5D1A">
        <w:rPr>
          <w:rFonts w:ascii="Verdana" w:hAnsi="Verdana" w:cs="Arial"/>
          <w:sz w:val="20"/>
          <w:szCs w:val="20"/>
        </w:rPr>
        <w:t xml:space="preserve"> określonych w Umowie;</w:t>
      </w:r>
    </w:p>
    <w:p w:rsidR="00FD279B" w:rsidRDefault="00FD279B" w:rsidP="00FD279B">
      <w:pPr>
        <w:spacing w:line="276" w:lineRule="auto"/>
        <w:contextualSpacing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 xml:space="preserve">6.   </w:t>
      </w:r>
      <w:r w:rsidRPr="00E54DE8">
        <w:rPr>
          <w:rFonts w:ascii="Verdana" w:hAnsi="Verdana" w:cs="Arial"/>
          <w:sz w:val="20"/>
          <w:szCs w:val="20"/>
        </w:rPr>
        <w:t>W p</w:t>
      </w:r>
      <w:r>
        <w:rPr>
          <w:rFonts w:ascii="Verdana" w:hAnsi="Verdana" w:cs="Arial"/>
          <w:sz w:val="20"/>
          <w:szCs w:val="20"/>
        </w:rPr>
        <w:t>rzypadku, o którym mowa w ust. 5</w:t>
      </w:r>
      <w:r w:rsidRPr="00E54DE8">
        <w:rPr>
          <w:rFonts w:ascii="Verdana" w:hAnsi="Verdana" w:cs="Arial"/>
          <w:sz w:val="20"/>
          <w:szCs w:val="20"/>
        </w:rPr>
        <w:t xml:space="preserve"> podmiot trzeci wskazany przez Wykonawcę </w:t>
      </w:r>
      <w:r>
        <w:rPr>
          <w:rFonts w:ascii="Verdana" w:hAnsi="Verdana" w:cs="Arial"/>
          <w:sz w:val="20"/>
          <w:szCs w:val="20"/>
        </w:rPr>
        <w:br/>
        <w:t xml:space="preserve">       </w:t>
      </w:r>
      <w:r w:rsidRPr="00E54DE8">
        <w:rPr>
          <w:rFonts w:ascii="Verdana" w:hAnsi="Verdana" w:cs="Arial"/>
          <w:sz w:val="20"/>
          <w:szCs w:val="20"/>
        </w:rPr>
        <w:t>jest zobowiązany spełniać warunki udziału w postępowaniu przetargowym, w stopniu</w:t>
      </w:r>
      <w:r>
        <w:rPr>
          <w:rFonts w:ascii="Verdana" w:hAnsi="Verdana" w:cs="Arial"/>
          <w:sz w:val="20"/>
          <w:szCs w:val="20"/>
        </w:rPr>
        <w:br/>
        <w:t xml:space="preserve">      </w:t>
      </w:r>
      <w:r w:rsidRPr="00E54DE8">
        <w:rPr>
          <w:rFonts w:ascii="Verdana" w:hAnsi="Verdana" w:cs="Arial"/>
          <w:sz w:val="20"/>
          <w:szCs w:val="20"/>
        </w:rPr>
        <w:t xml:space="preserve"> nie mniejszym niż Wykonawca.</w:t>
      </w:r>
    </w:p>
    <w:p w:rsidR="00FD279B" w:rsidRPr="00670147" w:rsidRDefault="00FD279B" w:rsidP="00FD279B">
      <w:pPr>
        <w:pStyle w:val="Akapitzlist"/>
        <w:numPr>
          <w:ilvl w:val="0"/>
          <w:numId w:val="60"/>
        </w:numPr>
        <w:contextualSpacing/>
        <w:jc w:val="both"/>
        <w:rPr>
          <w:rFonts w:ascii="Verdana" w:hAnsi="Verdana"/>
          <w:sz w:val="20"/>
          <w:szCs w:val="20"/>
        </w:rPr>
      </w:pPr>
      <w:r w:rsidRPr="00670147">
        <w:rPr>
          <w:rFonts w:ascii="Verdana" w:hAnsi="Verdana"/>
          <w:sz w:val="20"/>
          <w:szCs w:val="20"/>
        </w:rPr>
        <w:t>W przypadku, o którym mowa w ust. 5 Strony mogą rozwiązać Umowę za porozumieniem stron wskazując jednocześnie sposób rozliczenia prac (dostaw, usług) wykonanych przez Wykonawcę do dnia rozwiązania Umowy, w tym rozliczenia podwykonawców (dostawców, usługodawców).</w:t>
      </w:r>
    </w:p>
    <w:p w:rsidR="00FD279B" w:rsidRPr="00670147" w:rsidRDefault="00FD279B" w:rsidP="00FD279B">
      <w:pPr>
        <w:pStyle w:val="Akapitzlist"/>
        <w:numPr>
          <w:ilvl w:val="0"/>
          <w:numId w:val="60"/>
        </w:numPr>
        <w:contextualSpacing/>
        <w:jc w:val="both"/>
        <w:rPr>
          <w:rFonts w:ascii="Verdana" w:hAnsi="Verdana"/>
          <w:sz w:val="20"/>
          <w:szCs w:val="20"/>
        </w:rPr>
      </w:pPr>
      <w:r w:rsidRPr="00670147">
        <w:rPr>
          <w:rFonts w:ascii="Verdana" w:hAnsi="Verdana"/>
          <w:sz w:val="20"/>
          <w:szCs w:val="20"/>
        </w:rPr>
        <w:t>W przypadku, o którym mowa w ust. 7 Strony nie są uprawnione do żądania kar umownych z tytułu rozwiązania Umowy (odstąpienia od Umowy), a Wykonawcy przysługuje wynagrodzenie jedynie za usługi wykonanie do dnia rozwiązania Umowy.</w:t>
      </w:r>
    </w:p>
    <w:p w:rsidR="00FD279B" w:rsidRPr="00BE5D1A" w:rsidRDefault="00FD279B" w:rsidP="00FD279B">
      <w:pPr>
        <w:numPr>
          <w:ilvl w:val="0"/>
          <w:numId w:val="60"/>
        </w:numPr>
        <w:spacing w:line="276" w:lineRule="auto"/>
        <w:ind w:left="426" w:hanging="426"/>
        <w:contextualSpacing/>
        <w:jc w:val="both"/>
        <w:rPr>
          <w:rFonts w:ascii="Verdana" w:hAnsi="Verdana" w:cs="Arial"/>
          <w:sz w:val="20"/>
          <w:szCs w:val="20"/>
        </w:rPr>
      </w:pPr>
      <w:r w:rsidRPr="00BE5D1A">
        <w:rPr>
          <w:rFonts w:ascii="Verdana" w:hAnsi="Verdana" w:cs="Arial"/>
          <w:sz w:val="20"/>
          <w:szCs w:val="20"/>
        </w:rPr>
        <w:t xml:space="preserve">Jeśli nastąpiło ogłoszenie upadłości lub otwarcie postępowania restrukturyzacyjnego Wykonawcy lub Wykonawców wspólnie realizujących Umowę stosuje się postanowienia ust. 1-4, z tym zastrzeżeniem, iż podmiot trzeci przejmuje wszystkie zobowiązania i wierzytelności wszystkich Wykonawców wspólnie realizujących Umowę wobec Zamawiającego lub zobowiązania i wierzytelności Wykonawcy, w stosunku do którego nastąpiło ogłoszenie upadłości lub otwarcie postępowania restrukturyzacyjnego. </w:t>
      </w:r>
    </w:p>
    <w:p w:rsidR="00FD279B" w:rsidRDefault="00FD279B" w:rsidP="00FD279B">
      <w:pPr>
        <w:numPr>
          <w:ilvl w:val="0"/>
          <w:numId w:val="60"/>
        </w:numPr>
        <w:spacing w:line="276" w:lineRule="auto"/>
        <w:ind w:left="426" w:hanging="426"/>
        <w:contextualSpacing/>
        <w:jc w:val="both"/>
        <w:rPr>
          <w:rFonts w:ascii="Verdana" w:hAnsi="Verdana" w:cs="Arial"/>
          <w:sz w:val="20"/>
          <w:szCs w:val="20"/>
        </w:rPr>
      </w:pPr>
      <w:r w:rsidRPr="00BE5D1A">
        <w:rPr>
          <w:rFonts w:ascii="Verdana" w:hAnsi="Verdana" w:cs="Arial"/>
          <w:sz w:val="20"/>
          <w:szCs w:val="20"/>
        </w:rPr>
        <w:t>Wszelkie spory mogące wyniknąć w związku z realizacją Umowy będą rozstrzygane przez sąd właściwy dla siedziby Zamawiającego.</w:t>
      </w:r>
    </w:p>
    <w:p w:rsidR="00FD279B" w:rsidRPr="0055098D" w:rsidRDefault="00FD279B" w:rsidP="00FD279B">
      <w:pPr>
        <w:numPr>
          <w:ilvl w:val="0"/>
          <w:numId w:val="60"/>
        </w:numPr>
        <w:spacing w:line="276" w:lineRule="auto"/>
        <w:ind w:left="426" w:hanging="426"/>
        <w:contextualSpacing/>
        <w:jc w:val="both"/>
        <w:rPr>
          <w:rFonts w:ascii="Verdana" w:hAnsi="Verdana" w:cs="Arial"/>
          <w:sz w:val="20"/>
          <w:szCs w:val="20"/>
        </w:rPr>
      </w:pPr>
      <w:r w:rsidRPr="0055098D">
        <w:rPr>
          <w:rFonts w:ascii="Verdana" w:hAnsi="Verdana" w:cs="Arial"/>
          <w:sz w:val="20"/>
          <w:szCs w:val="20"/>
        </w:rPr>
        <w:t>Umowę niniejszą sporządzono w trzech jednobrzmiących egzemplarzach, z czego dwa</w:t>
      </w:r>
    </w:p>
    <w:p w:rsidR="00FD279B" w:rsidRDefault="00FD279B" w:rsidP="00FD279B">
      <w:pPr>
        <w:tabs>
          <w:tab w:val="left" w:pos="0"/>
          <w:tab w:val="left" w:pos="426"/>
        </w:tabs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egzemplarze dla Zamawiającego i jeden egzemplarz dla Wykonawcy.</w:t>
      </w:r>
    </w:p>
    <w:p w:rsidR="00FD279B" w:rsidRPr="00D70F72" w:rsidRDefault="00FD279B" w:rsidP="00FD279B">
      <w:pPr>
        <w:numPr>
          <w:ilvl w:val="0"/>
          <w:numId w:val="60"/>
        </w:numPr>
        <w:spacing w:line="276" w:lineRule="auto"/>
        <w:ind w:left="426" w:hanging="426"/>
        <w:contextualSpacing/>
        <w:jc w:val="both"/>
        <w:rPr>
          <w:rFonts w:ascii="Verdana" w:hAnsi="Verdana"/>
          <w:sz w:val="20"/>
          <w:szCs w:val="20"/>
        </w:rPr>
      </w:pPr>
      <w:r w:rsidRPr="00D70F72">
        <w:rPr>
          <w:rFonts w:ascii="Verdana" w:hAnsi="Verdana" w:cs="Arial"/>
          <w:sz w:val="20"/>
          <w:szCs w:val="20"/>
        </w:rPr>
        <w:t xml:space="preserve">Umowa </w:t>
      </w:r>
      <w:r>
        <w:rPr>
          <w:rFonts w:ascii="Verdana" w:hAnsi="Verdana" w:cs="Arial"/>
          <w:sz w:val="20"/>
          <w:szCs w:val="20"/>
        </w:rPr>
        <w:t>wchodzi w życie w dniu zawarcia</w:t>
      </w:r>
      <w:r w:rsidRPr="00D70F72">
        <w:rPr>
          <w:rFonts w:ascii="Verdana" w:hAnsi="Verdana"/>
          <w:sz w:val="20"/>
          <w:szCs w:val="20"/>
        </w:rPr>
        <w:t>.</w:t>
      </w:r>
    </w:p>
    <w:p w:rsidR="00FD279B" w:rsidRPr="00D70F72" w:rsidRDefault="00FD279B" w:rsidP="00FD279B">
      <w:pPr>
        <w:pStyle w:val="Bezodstpw"/>
      </w:pPr>
    </w:p>
    <w:p w:rsidR="00FD279B" w:rsidRPr="00D70F72" w:rsidRDefault="00FD279B" w:rsidP="00FD279B">
      <w:pPr>
        <w:numPr>
          <w:ilvl w:val="0"/>
          <w:numId w:val="60"/>
        </w:numPr>
        <w:spacing w:line="276" w:lineRule="auto"/>
        <w:ind w:left="426" w:hanging="426"/>
        <w:contextualSpacing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Integralnymi składnikami umowy są:</w:t>
      </w:r>
    </w:p>
    <w:p w:rsidR="00FD279B" w:rsidRPr="00850B03" w:rsidRDefault="00FD279B" w:rsidP="00FD279B">
      <w:pPr>
        <w:spacing w:line="360" w:lineRule="auto"/>
        <w:ind w:left="102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1)</w:t>
      </w:r>
      <w:r w:rsidR="00B956A4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Specyfikacja Istotnych Warunków Z</w:t>
      </w:r>
      <w:r w:rsidRPr="00850B03">
        <w:rPr>
          <w:rFonts w:ascii="Verdana" w:hAnsi="Verdana"/>
          <w:sz w:val="20"/>
          <w:szCs w:val="20"/>
        </w:rPr>
        <w:t>amówienia,</w:t>
      </w:r>
    </w:p>
    <w:p w:rsidR="00FD279B" w:rsidRDefault="00FD279B" w:rsidP="00FD279B">
      <w:pPr>
        <w:spacing w:line="360" w:lineRule="auto"/>
        <w:ind w:left="102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2)</w:t>
      </w:r>
      <w:r w:rsidR="00B956A4">
        <w:rPr>
          <w:rFonts w:ascii="Verdana" w:hAnsi="Verdana"/>
          <w:sz w:val="20"/>
          <w:szCs w:val="20"/>
        </w:rPr>
        <w:t xml:space="preserve">  O</w:t>
      </w:r>
      <w:r w:rsidRPr="00850B03">
        <w:rPr>
          <w:rFonts w:ascii="Verdana" w:hAnsi="Verdana"/>
          <w:sz w:val="20"/>
          <w:szCs w:val="20"/>
        </w:rPr>
        <w:t xml:space="preserve">ferta Wykonawcy, </w:t>
      </w:r>
    </w:p>
    <w:p w:rsidR="00FD279B" w:rsidRDefault="00FD279B" w:rsidP="00FD279B">
      <w:pPr>
        <w:spacing w:line="360" w:lineRule="auto"/>
        <w:ind w:left="102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3)</w:t>
      </w:r>
      <w:r w:rsidR="00B956A4">
        <w:rPr>
          <w:rFonts w:ascii="Verdana" w:hAnsi="Verdana"/>
          <w:sz w:val="20"/>
          <w:szCs w:val="20"/>
        </w:rPr>
        <w:t xml:space="preserve">  P</w:t>
      </w:r>
      <w:r>
        <w:rPr>
          <w:rFonts w:ascii="Verdana" w:hAnsi="Verdana"/>
          <w:sz w:val="20"/>
          <w:szCs w:val="20"/>
        </w:rPr>
        <w:t>rotokół odbioru jakościowo ilościowego,</w:t>
      </w:r>
    </w:p>
    <w:p w:rsidR="00FD279B" w:rsidRDefault="00FD279B" w:rsidP="00FD279B">
      <w:pPr>
        <w:spacing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         4)</w:t>
      </w:r>
      <w:r w:rsidR="00B956A4">
        <w:rPr>
          <w:rFonts w:ascii="Verdana" w:hAnsi="Verdana"/>
          <w:sz w:val="20"/>
          <w:szCs w:val="20"/>
        </w:rPr>
        <w:t xml:space="preserve"> F</w:t>
      </w:r>
      <w:r>
        <w:rPr>
          <w:rFonts w:ascii="Verdana" w:hAnsi="Verdana"/>
          <w:sz w:val="20"/>
          <w:szCs w:val="20"/>
        </w:rPr>
        <w:t>ormularz reklamacyjny.</w:t>
      </w:r>
    </w:p>
    <w:p w:rsidR="00FD279B" w:rsidRPr="00850B03" w:rsidRDefault="00FD279B" w:rsidP="00FD279B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FD279B" w:rsidRPr="00850B03" w:rsidRDefault="00FD279B" w:rsidP="00FD279B">
      <w:pPr>
        <w:spacing w:line="360" w:lineRule="auto"/>
        <w:jc w:val="center"/>
        <w:rPr>
          <w:rFonts w:ascii="Verdana" w:hAnsi="Verdana"/>
          <w:b/>
          <w:iCs/>
          <w:sz w:val="20"/>
          <w:szCs w:val="20"/>
        </w:rPr>
      </w:pPr>
    </w:p>
    <w:p w:rsidR="00FD279B" w:rsidRPr="00290023" w:rsidRDefault="00FD279B" w:rsidP="00FD279B">
      <w:pPr>
        <w:spacing w:line="360" w:lineRule="auto"/>
        <w:jc w:val="center"/>
        <w:rPr>
          <w:rFonts w:ascii="Verdana" w:hAnsi="Verdana"/>
          <w:b/>
          <w:iCs/>
          <w:sz w:val="20"/>
          <w:szCs w:val="20"/>
        </w:rPr>
      </w:pPr>
      <w:r w:rsidRPr="00850B03">
        <w:rPr>
          <w:rFonts w:ascii="Verdana" w:hAnsi="Verdana"/>
          <w:b/>
          <w:iCs/>
          <w:sz w:val="20"/>
          <w:szCs w:val="20"/>
        </w:rPr>
        <w:t>ZAMAWIAJĄCY                                                               WYKONAWCA</w:t>
      </w: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956A4">
      <w:pPr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CB7E60" w:rsidRDefault="00CB7E60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B84FAC" w:rsidRPr="00C42ED6" w:rsidRDefault="00B84FAC" w:rsidP="00B84FAC">
      <w:pPr>
        <w:jc w:val="center"/>
        <w:rPr>
          <w:rFonts w:ascii="Verdana" w:hAnsi="Verdana"/>
          <w:b/>
          <w:bCs/>
          <w:sz w:val="20"/>
          <w:szCs w:val="20"/>
        </w:rPr>
      </w:pPr>
    </w:p>
    <w:p w:rsidR="00445FD5" w:rsidRDefault="00445FD5" w:rsidP="00B84FAC">
      <w:pPr>
        <w:jc w:val="center"/>
        <w:rPr>
          <w:rFonts w:ascii="Verdana" w:hAnsi="Verdana"/>
          <w:b/>
          <w:bCs/>
          <w:sz w:val="20"/>
          <w:szCs w:val="20"/>
        </w:rPr>
        <w:sectPr w:rsidR="00445FD5" w:rsidSect="00A75246">
          <w:footerReference w:type="first" r:id="rId14"/>
          <w:pgSz w:w="11909" w:h="16834" w:code="9"/>
          <w:pgMar w:top="1134" w:right="1134" w:bottom="1134" w:left="1134" w:header="709" w:footer="709" w:gutter="0"/>
          <w:cols w:space="60"/>
          <w:noEndnote/>
          <w:titlePg/>
          <w:docGrid w:linePitch="326"/>
        </w:sectPr>
      </w:pPr>
    </w:p>
    <w:p w:rsidR="00543085" w:rsidRDefault="00543085" w:rsidP="00543085">
      <w:pPr>
        <w:shd w:val="clear" w:color="auto" w:fill="FFFFFF"/>
        <w:spacing w:before="641"/>
        <w:rPr>
          <w:b/>
          <w:bCs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167A4B6F" wp14:editId="6CAC97DF">
            <wp:extent cx="8743854" cy="1038225"/>
            <wp:effectExtent l="0" t="0" r="635" b="0"/>
            <wp:docPr id="2" name="Obraz 2" descr="stopki_unia_210x25_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topki_unia_210x25_30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1744" cy="119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18"/>
          <w:szCs w:val="18"/>
        </w:rPr>
        <w:t xml:space="preserve">   </w:t>
      </w:r>
    </w:p>
    <w:p w:rsidR="00543085" w:rsidRDefault="00543085" w:rsidP="00861EC5">
      <w:pPr>
        <w:shd w:val="clear" w:color="auto" w:fill="FFFFFF"/>
        <w:ind w:left="7788" w:hanging="8355"/>
        <w:jc w:val="right"/>
        <w:rPr>
          <w:rFonts w:ascii="Verdana" w:hAnsi="Verdana"/>
          <w:b/>
          <w:bCs/>
        </w:rPr>
      </w:pPr>
      <w:r>
        <w:rPr>
          <w:b/>
          <w:bCs/>
          <w:sz w:val="18"/>
          <w:szCs w:val="18"/>
        </w:rPr>
        <w:t>Warszawa, dn. ………………..r.</w:t>
      </w:r>
      <w:r w:rsidRPr="007042B9">
        <w:rPr>
          <w:rFonts w:ascii="Verdana" w:hAnsi="Verdana"/>
          <w:b/>
          <w:bCs/>
        </w:rPr>
        <w:t xml:space="preserve">                                                       </w:t>
      </w:r>
      <w:r>
        <w:rPr>
          <w:rFonts w:ascii="Verdana" w:hAnsi="Verdana"/>
          <w:b/>
          <w:bCs/>
        </w:rPr>
        <w:t xml:space="preserve"> </w:t>
      </w:r>
    </w:p>
    <w:p w:rsidR="00543085" w:rsidRPr="00543085" w:rsidRDefault="00543085" w:rsidP="00543085">
      <w:pPr>
        <w:shd w:val="clear" w:color="auto" w:fill="FFFFFF"/>
        <w:ind w:left="7788" w:hanging="8355"/>
        <w:jc w:val="center"/>
        <w:rPr>
          <w:b/>
          <w:bCs/>
          <w:sz w:val="18"/>
          <w:szCs w:val="18"/>
        </w:rPr>
      </w:pPr>
      <w:r w:rsidRPr="00543085">
        <w:rPr>
          <w:rFonts w:ascii="Verdana" w:hAnsi="Verdana"/>
          <w:b/>
          <w:bCs/>
          <w:sz w:val="18"/>
          <w:szCs w:val="18"/>
        </w:rPr>
        <w:t>PROTOKÓŁ ODBIORU JAKOŚCIOWO / ILOŚCIOWEGO</w:t>
      </w:r>
    </w:p>
    <w:p w:rsidR="00543085" w:rsidRPr="00543085" w:rsidRDefault="00543085" w:rsidP="00543085">
      <w:pPr>
        <w:shd w:val="clear" w:color="auto" w:fill="FFFFFF"/>
        <w:ind w:left="58"/>
        <w:jc w:val="both"/>
        <w:rPr>
          <w:rFonts w:ascii="Verdana" w:hAnsi="Verdana"/>
          <w:sz w:val="18"/>
          <w:szCs w:val="18"/>
        </w:rPr>
      </w:pPr>
      <w:r w:rsidRPr="00543085">
        <w:rPr>
          <w:rFonts w:ascii="Verdana" w:hAnsi="Verdana"/>
          <w:sz w:val="18"/>
          <w:szCs w:val="18"/>
        </w:rPr>
        <w:t>Dotyczy umowy nr. ………………………z dnia ……………………. r. na dostawy fabrycznie nowych materiałów eksploatacyjnych do urządzeń drukujących dla Generalnej Dyrekcji Dróg Krajowych i Autostrad Oddział w Warszawie.</w:t>
      </w:r>
    </w:p>
    <w:p w:rsidR="00861EC5" w:rsidRDefault="00861EC5" w:rsidP="00543085">
      <w:pPr>
        <w:shd w:val="clear" w:color="auto" w:fill="FFFFFF"/>
        <w:ind w:left="65" w:right="432"/>
        <w:rPr>
          <w:rFonts w:ascii="Verdana" w:hAnsi="Verdana"/>
          <w:b/>
          <w:bCs/>
          <w:sz w:val="18"/>
          <w:szCs w:val="18"/>
        </w:rPr>
      </w:pPr>
    </w:p>
    <w:p w:rsidR="00543085" w:rsidRPr="00543085" w:rsidRDefault="00543085" w:rsidP="00543085">
      <w:pPr>
        <w:shd w:val="clear" w:color="auto" w:fill="FFFFFF"/>
        <w:ind w:left="65" w:right="432"/>
        <w:rPr>
          <w:rFonts w:ascii="Verdana" w:hAnsi="Verdana"/>
          <w:b/>
          <w:bCs/>
          <w:sz w:val="18"/>
          <w:szCs w:val="18"/>
        </w:rPr>
      </w:pPr>
      <w:r w:rsidRPr="00543085">
        <w:rPr>
          <w:rFonts w:ascii="Verdana" w:hAnsi="Verdana"/>
          <w:b/>
          <w:bCs/>
          <w:sz w:val="18"/>
          <w:szCs w:val="18"/>
        </w:rPr>
        <w:t xml:space="preserve">Zamawiający: Generalna Dyrekcja Dróg Krajowych i Autostrad Odział w Warszawie, ul. Mińska 25, 03-808 Warszawa </w:t>
      </w:r>
    </w:p>
    <w:p w:rsidR="00543085" w:rsidRPr="00543085" w:rsidRDefault="00543085" w:rsidP="00543085">
      <w:pPr>
        <w:shd w:val="clear" w:color="auto" w:fill="FFFFFF"/>
        <w:ind w:left="65" w:right="432"/>
        <w:rPr>
          <w:rFonts w:ascii="Verdana" w:hAnsi="Verdana"/>
          <w:sz w:val="18"/>
          <w:szCs w:val="18"/>
        </w:rPr>
      </w:pPr>
      <w:r w:rsidRPr="00543085">
        <w:rPr>
          <w:rFonts w:ascii="Verdana" w:hAnsi="Verdana"/>
          <w:b/>
          <w:bCs/>
          <w:sz w:val="18"/>
          <w:szCs w:val="18"/>
        </w:rPr>
        <w:t>Wykonawca: …………………………………………………………………………………………………………………………………………………</w:t>
      </w:r>
      <w:r w:rsidRPr="00543085">
        <w:rPr>
          <w:rFonts w:ascii="Verdana" w:hAnsi="Verdana"/>
          <w:sz w:val="18"/>
          <w:szCs w:val="18"/>
        </w:rPr>
        <w:br/>
      </w:r>
      <w:r w:rsidRPr="00543085">
        <w:rPr>
          <w:rFonts w:ascii="Verdana" w:hAnsi="Verdana"/>
          <w:b/>
          <w:bCs/>
          <w:sz w:val="18"/>
          <w:szCs w:val="18"/>
        </w:rPr>
        <w:t>1.   Miejsce dostawy Oddział/ Rejon : ………………………………………………………………………………………………………………</w:t>
      </w:r>
    </w:p>
    <w:p w:rsidR="00543085" w:rsidRPr="00543085" w:rsidRDefault="00543085" w:rsidP="00543085">
      <w:pPr>
        <w:rPr>
          <w:rFonts w:ascii="Verdana" w:hAnsi="Verdana"/>
          <w:sz w:val="18"/>
          <w:szCs w:val="18"/>
        </w:rPr>
      </w:pPr>
    </w:p>
    <w:tbl>
      <w:tblPr>
        <w:tblpPr w:leftFromText="141" w:rightFromText="141" w:vertAnchor="text" w:horzAnchor="margin" w:tblpY="-26"/>
        <w:tblW w:w="13210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871"/>
        <w:gridCol w:w="6669"/>
        <w:gridCol w:w="850"/>
        <w:gridCol w:w="851"/>
        <w:gridCol w:w="3969"/>
      </w:tblGrid>
      <w:tr w:rsidR="00861EC5" w:rsidRPr="00543085" w:rsidTr="00861EC5">
        <w:trPr>
          <w:trHeight w:hRule="exact" w:val="334"/>
        </w:trPr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61EC5" w:rsidRPr="00543085" w:rsidRDefault="00861EC5" w:rsidP="00861EC5">
            <w:pPr>
              <w:shd w:val="clear" w:color="auto" w:fill="FFFFFF"/>
              <w:ind w:left="36" w:right="14" w:firstLine="101"/>
              <w:jc w:val="center"/>
              <w:rPr>
                <w:rFonts w:ascii="Verdana" w:hAnsi="Verdana"/>
                <w:sz w:val="18"/>
                <w:szCs w:val="18"/>
              </w:rPr>
            </w:pPr>
            <w:r w:rsidRPr="00543085">
              <w:rPr>
                <w:rFonts w:ascii="Verdana" w:hAnsi="Verdana"/>
                <w:sz w:val="18"/>
                <w:szCs w:val="18"/>
              </w:rPr>
              <w:t>Lp.</w:t>
            </w:r>
          </w:p>
        </w:tc>
        <w:tc>
          <w:tcPr>
            <w:tcW w:w="6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61EC5" w:rsidRPr="00543085" w:rsidRDefault="00861EC5" w:rsidP="00861EC5">
            <w:pPr>
              <w:shd w:val="clear" w:color="auto" w:fill="FFFFFF"/>
              <w:jc w:val="center"/>
              <w:rPr>
                <w:rFonts w:ascii="Verdana" w:hAnsi="Verdana"/>
                <w:sz w:val="18"/>
                <w:szCs w:val="18"/>
              </w:rPr>
            </w:pPr>
            <w:r w:rsidRPr="00543085">
              <w:rPr>
                <w:rFonts w:ascii="Verdana" w:hAnsi="Verdana"/>
                <w:sz w:val="18"/>
                <w:szCs w:val="18"/>
              </w:rPr>
              <w:t>Nazwa artykułu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61EC5" w:rsidRPr="00543085" w:rsidRDefault="00861EC5" w:rsidP="00861EC5">
            <w:pPr>
              <w:shd w:val="clear" w:color="auto" w:fill="FFFFFF"/>
              <w:jc w:val="center"/>
              <w:rPr>
                <w:rFonts w:ascii="Verdana" w:hAnsi="Verdana"/>
                <w:sz w:val="18"/>
                <w:szCs w:val="18"/>
              </w:rPr>
            </w:pPr>
            <w:r w:rsidRPr="00543085">
              <w:rPr>
                <w:rFonts w:ascii="Verdana" w:hAnsi="Verdana"/>
                <w:spacing w:val="-11"/>
                <w:sz w:val="18"/>
                <w:szCs w:val="18"/>
              </w:rPr>
              <w:t>j.m.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61EC5" w:rsidRPr="00543085" w:rsidRDefault="00861EC5" w:rsidP="00861EC5">
            <w:pPr>
              <w:shd w:val="clear" w:color="auto" w:fill="FFFFFF"/>
              <w:jc w:val="center"/>
              <w:rPr>
                <w:rFonts w:ascii="Verdana" w:hAnsi="Verdana"/>
                <w:sz w:val="18"/>
                <w:szCs w:val="18"/>
              </w:rPr>
            </w:pPr>
            <w:r w:rsidRPr="00543085">
              <w:rPr>
                <w:rFonts w:ascii="Verdana" w:hAnsi="Verdana"/>
                <w:spacing w:val="-10"/>
                <w:sz w:val="18"/>
                <w:szCs w:val="18"/>
              </w:rPr>
              <w:t>Ilość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61EC5" w:rsidRPr="00543085" w:rsidRDefault="00861EC5" w:rsidP="00861EC5">
            <w:pPr>
              <w:shd w:val="clear" w:color="auto" w:fill="FFFFFF"/>
              <w:jc w:val="center"/>
              <w:rPr>
                <w:rFonts w:ascii="Verdana" w:hAnsi="Verdana"/>
                <w:sz w:val="18"/>
                <w:szCs w:val="18"/>
              </w:rPr>
            </w:pPr>
            <w:r w:rsidRPr="00543085">
              <w:rPr>
                <w:rFonts w:ascii="Verdana" w:hAnsi="Verdana"/>
                <w:spacing w:val="-15"/>
                <w:sz w:val="18"/>
                <w:szCs w:val="18"/>
              </w:rPr>
              <w:t>UWAGI</w:t>
            </w:r>
          </w:p>
        </w:tc>
      </w:tr>
      <w:tr w:rsidR="00861EC5" w:rsidRPr="00543085" w:rsidTr="00861EC5">
        <w:trPr>
          <w:trHeight w:hRule="exact" w:val="288"/>
        </w:trPr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61EC5" w:rsidRPr="00543085" w:rsidRDefault="00861EC5" w:rsidP="00861EC5">
            <w:pPr>
              <w:shd w:val="clear" w:color="auto" w:fill="FFFFFF"/>
              <w:ind w:left="295"/>
              <w:rPr>
                <w:rFonts w:ascii="Verdana" w:hAnsi="Verdana"/>
                <w:sz w:val="18"/>
                <w:szCs w:val="18"/>
              </w:rPr>
            </w:pPr>
            <w:r w:rsidRPr="00543085"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EC5" w:rsidRPr="00543085" w:rsidRDefault="00861EC5" w:rsidP="00861EC5">
            <w:pPr>
              <w:shd w:val="clear" w:color="auto" w:fill="FFFFFF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EC5" w:rsidRPr="00543085" w:rsidRDefault="00861EC5" w:rsidP="00861EC5">
            <w:pPr>
              <w:shd w:val="clear" w:color="auto" w:fill="FFFFFF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EC5" w:rsidRPr="00543085" w:rsidRDefault="00861EC5" w:rsidP="00861EC5">
            <w:pPr>
              <w:shd w:val="clear" w:color="auto" w:fill="FFFFFF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EC5" w:rsidRPr="00543085" w:rsidRDefault="00861EC5" w:rsidP="00861EC5">
            <w:pPr>
              <w:shd w:val="clear" w:color="auto" w:fill="FFFFFF"/>
              <w:rPr>
                <w:rFonts w:ascii="Verdana" w:hAnsi="Verdana"/>
                <w:sz w:val="18"/>
                <w:szCs w:val="18"/>
              </w:rPr>
            </w:pPr>
          </w:p>
        </w:tc>
      </w:tr>
      <w:tr w:rsidR="00861EC5" w:rsidRPr="00543085" w:rsidTr="00861EC5">
        <w:trPr>
          <w:trHeight w:hRule="exact" w:val="310"/>
        </w:trPr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61EC5" w:rsidRPr="00543085" w:rsidRDefault="00861EC5" w:rsidP="00861EC5">
            <w:pPr>
              <w:shd w:val="clear" w:color="auto" w:fill="FFFFFF"/>
              <w:ind w:left="281"/>
              <w:rPr>
                <w:rFonts w:ascii="Verdana" w:hAnsi="Verdana"/>
                <w:sz w:val="18"/>
                <w:szCs w:val="18"/>
              </w:rPr>
            </w:pPr>
            <w:r w:rsidRPr="00543085"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EC5" w:rsidRPr="00543085" w:rsidRDefault="00861EC5" w:rsidP="00861EC5">
            <w:pPr>
              <w:shd w:val="clear" w:color="auto" w:fill="FFFFFF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EC5" w:rsidRPr="00543085" w:rsidRDefault="00861EC5" w:rsidP="00861EC5">
            <w:pPr>
              <w:shd w:val="clear" w:color="auto" w:fill="FFFFFF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EC5" w:rsidRPr="00543085" w:rsidRDefault="00861EC5" w:rsidP="00861EC5">
            <w:pPr>
              <w:shd w:val="clear" w:color="auto" w:fill="FFFFFF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EC5" w:rsidRPr="00543085" w:rsidRDefault="00861EC5" w:rsidP="00861EC5">
            <w:pPr>
              <w:shd w:val="clear" w:color="auto" w:fill="FFFFFF"/>
              <w:rPr>
                <w:rFonts w:ascii="Verdana" w:hAnsi="Verdana"/>
                <w:sz w:val="18"/>
                <w:szCs w:val="18"/>
              </w:rPr>
            </w:pPr>
          </w:p>
        </w:tc>
      </w:tr>
      <w:tr w:rsidR="00861EC5" w:rsidRPr="00543085" w:rsidTr="00861EC5">
        <w:trPr>
          <w:trHeight w:hRule="exact" w:val="310"/>
        </w:trPr>
        <w:tc>
          <w:tcPr>
            <w:tcW w:w="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EC5" w:rsidRPr="00543085" w:rsidRDefault="00861EC5" w:rsidP="00861EC5">
            <w:pPr>
              <w:shd w:val="clear" w:color="auto" w:fill="FFFFFF"/>
              <w:ind w:left="281"/>
              <w:rPr>
                <w:rFonts w:ascii="Verdana" w:hAnsi="Verdana"/>
                <w:sz w:val="18"/>
                <w:szCs w:val="18"/>
              </w:rPr>
            </w:pPr>
            <w:r w:rsidRPr="00543085"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EC5" w:rsidRPr="00543085" w:rsidRDefault="00861EC5" w:rsidP="00861EC5">
            <w:pPr>
              <w:shd w:val="clear" w:color="auto" w:fill="FFFFFF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EC5" w:rsidRPr="00543085" w:rsidRDefault="00861EC5" w:rsidP="00861EC5">
            <w:pPr>
              <w:shd w:val="clear" w:color="auto" w:fill="FFFFFF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EC5" w:rsidRPr="00543085" w:rsidRDefault="00861EC5" w:rsidP="00861EC5">
            <w:pPr>
              <w:shd w:val="clear" w:color="auto" w:fill="FFFFFF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EC5" w:rsidRPr="00543085" w:rsidRDefault="00861EC5" w:rsidP="00861EC5">
            <w:pPr>
              <w:shd w:val="clear" w:color="auto" w:fill="FFFFFF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61EC5" w:rsidRDefault="00543085" w:rsidP="00543085">
      <w:pPr>
        <w:pStyle w:val="Akapitzlist"/>
        <w:shd w:val="clear" w:color="auto" w:fill="FFFFFF"/>
        <w:tabs>
          <w:tab w:val="left" w:pos="727"/>
        </w:tabs>
        <w:spacing w:line="240" w:lineRule="auto"/>
        <w:ind w:left="0" w:right="2160"/>
        <w:jc w:val="both"/>
        <w:rPr>
          <w:rFonts w:ascii="Verdana" w:hAnsi="Verdana"/>
          <w:sz w:val="18"/>
          <w:szCs w:val="18"/>
        </w:rPr>
      </w:pPr>
      <w:r w:rsidRPr="00543085">
        <w:rPr>
          <w:rFonts w:ascii="Verdana" w:hAnsi="Verdana"/>
          <w:sz w:val="18"/>
          <w:szCs w:val="18"/>
        </w:rPr>
        <w:t xml:space="preserve">    </w:t>
      </w:r>
      <w:r w:rsidRPr="00543085">
        <w:rPr>
          <w:rFonts w:ascii="Verdana" w:hAnsi="Verdana"/>
          <w:sz w:val="18"/>
          <w:szCs w:val="18"/>
        </w:rPr>
        <w:br/>
        <w:t xml:space="preserve">       </w:t>
      </w:r>
    </w:p>
    <w:p w:rsidR="00543085" w:rsidRPr="00543085" w:rsidRDefault="00861EC5" w:rsidP="00543085">
      <w:pPr>
        <w:pStyle w:val="Akapitzlist"/>
        <w:shd w:val="clear" w:color="auto" w:fill="FFFFFF"/>
        <w:tabs>
          <w:tab w:val="left" w:pos="727"/>
        </w:tabs>
        <w:spacing w:line="240" w:lineRule="auto"/>
        <w:ind w:left="0" w:right="2160"/>
        <w:jc w:val="both"/>
        <w:rPr>
          <w:rFonts w:ascii="Verdana" w:hAnsi="Verdana"/>
          <w:spacing w:val="-8"/>
          <w:sz w:val="18"/>
          <w:szCs w:val="18"/>
        </w:rPr>
      </w:pPr>
      <w:r>
        <w:rPr>
          <w:rFonts w:ascii="Verdana" w:hAnsi="Verdana"/>
          <w:sz w:val="18"/>
          <w:szCs w:val="18"/>
        </w:rPr>
        <w:t>2.</w:t>
      </w:r>
      <w:r w:rsidR="00543085" w:rsidRPr="00543085">
        <w:rPr>
          <w:rFonts w:ascii="Verdana" w:hAnsi="Verdana"/>
          <w:sz w:val="18"/>
          <w:szCs w:val="18"/>
        </w:rPr>
        <w:t>Termin wa</w:t>
      </w:r>
      <w:r w:rsidR="00543085" w:rsidRPr="00543085">
        <w:rPr>
          <w:rFonts w:ascii="Verdana" w:hAnsi="Verdana" w:cs="Times New Roman"/>
          <w:sz w:val="18"/>
          <w:szCs w:val="18"/>
        </w:rPr>
        <w:t>ż</w:t>
      </w:r>
      <w:r w:rsidR="00543085" w:rsidRPr="00543085">
        <w:rPr>
          <w:rFonts w:ascii="Verdana" w:hAnsi="Verdana"/>
          <w:sz w:val="18"/>
          <w:szCs w:val="18"/>
        </w:rPr>
        <w:t>no</w:t>
      </w:r>
      <w:r w:rsidR="00543085" w:rsidRPr="00543085">
        <w:rPr>
          <w:rFonts w:ascii="Verdana" w:hAnsi="Verdana" w:cs="Times New Roman"/>
          <w:sz w:val="18"/>
          <w:szCs w:val="18"/>
        </w:rPr>
        <w:t>ś</w:t>
      </w:r>
      <w:r w:rsidR="00543085" w:rsidRPr="00543085">
        <w:rPr>
          <w:rFonts w:ascii="Verdana" w:hAnsi="Verdana"/>
          <w:sz w:val="18"/>
          <w:szCs w:val="18"/>
        </w:rPr>
        <w:t>ci towaru podany na opakowaniu jest zgodny z wymaganiami Zamawiaj</w:t>
      </w:r>
      <w:r w:rsidR="00543085" w:rsidRPr="00543085">
        <w:rPr>
          <w:rFonts w:ascii="Verdana" w:hAnsi="Verdana" w:cs="Times New Roman"/>
          <w:sz w:val="18"/>
          <w:szCs w:val="18"/>
        </w:rPr>
        <w:t>ą</w:t>
      </w:r>
      <w:r w:rsidR="00543085" w:rsidRPr="00543085">
        <w:rPr>
          <w:rFonts w:ascii="Verdana" w:hAnsi="Verdana"/>
          <w:sz w:val="18"/>
          <w:szCs w:val="18"/>
        </w:rPr>
        <w:t>cego *zgodny/niezgodny</w:t>
      </w:r>
    </w:p>
    <w:p w:rsidR="00543085" w:rsidRPr="00861EC5" w:rsidRDefault="00861EC5" w:rsidP="00861EC5">
      <w:pPr>
        <w:widowControl w:val="0"/>
        <w:shd w:val="clear" w:color="auto" w:fill="FFFFFF"/>
        <w:tabs>
          <w:tab w:val="left" w:pos="727"/>
        </w:tabs>
        <w:autoSpaceDE w:val="0"/>
        <w:autoSpaceDN w:val="0"/>
        <w:adjustRightInd w:val="0"/>
        <w:contextualSpacing/>
        <w:jc w:val="both"/>
        <w:rPr>
          <w:rFonts w:ascii="Verdana" w:hAnsi="Verdana"/>
          <w:spacing w:val="-4"/>
          <w:sz w:val="18"/>
          <w:szCs w:val="18"/>
        </w:rPr>
      </w:pPr>
      <w:r>
        <w:rPr>
          <w:rFonts w:ascii="Verdana" w:hAnsi="Verdana"/>
          <w:sz w:val="18"/>
          <w:szCs w:val="18"/>
        </w:rPr>
        <w:t>3.</w:t>
      </w:r>
      <w:r w:rsidR="00543085" w:rsidRPr="00861EC5">
        <w:rPr>
          <w:rFonts w:ascii="Verdana" w:hAnsi="Verdana"/>
          <w:sz w:val="18"/>
          <w:szCs w:val="18"/>
        </w:rPr>
        <w:t>Wykonawca oświadcza, iż dostarczone materiały eksploatacyjne spełniają wymogi określone przez Zamawiającego w postępowaniu *zgodny/niezgodny.</w:t>
      </w:r>
    </w:p>
    <w:p w:rsidR="00543085" w:rsidRPr="00861EC5" w:rsidRDefault="00861EC5" w:rsidP="00861EC5">
      <w:pPr>
        <w:widowControl w:val="0"/>
        <w:shd w:val="clear" w:color="auto" w:fill="FFFFFF"/>
        <w:tabs>
          <w:tab w:val="left" w:pos="727"/>
        </w:tabs>
        <w:autoSpaceDE w:val="0"/>
        <w:autoSpaceDN w:val="0"/>
        <w:adjustRightInd w:val="0"/>
        <w:contextualSpacing/>
        <w:jc w:val="both"/>
        <w:rPr>
          <w:rFonts w:ascii="Verdana" w:hAnsi="Verdana"/>
          <w:spacing w:val="-4"/>
          <w:sz w:val="18"/>
          <w:szCs w:val="18"/>
        </w:rPr>
      </w:pPr>
      <w:r>
        <w:rPr>
          <w:rFonts w:ascii="Verdana" w:hAnsi="Verdana"/>
          <w:sz w:val="18"/>
          <w:szCs w:val="18"/>
        </w:rPr>
        <w:t>4.</w:t>
      </w:r>
      <w:r w:rsidR="00543085" w:rsidRPr="00861EC5">
        <w:rPr>
          <w:rFonts w:ascii="Verdana" w:hAnsi="Verdana"/>
          <w:sz w:val="18"/>
          <w:szCs w:val="18"/>
        </w:rPr>
        <w:t>Dostarczony towar znajduje się w nowych, bezzwrotnych, nienaruszonych opakowaniach fabrycznych producenta bez śladów zewnętrznych uszkodzeń *zgodny/niezgodny.</w:t>
      </w:r>
    </w:p>
    <w:p w:rsidR="00543085" w:rsidRPr="00543085" w:rsidRDefault="00543085" w:rsidP="00543085">
      <w:pPr>
        <w:shd w:val="clear" w:color="auto" w:fill="FFFFFF"/>
        <w:tabs>
          <w:tab w:val="left" w:pos="727"/>
        </w:tabs>
        <w:ind w:left="727"/>
        <w:jc w:val="both"/>
        <w:rPr>
          <w:rFonts w:ascii="Verdana" w:hAnsi="Verdana"/>
          <w:spacing w:val="-4"/>
          <w:sz w:val="18"/>
          <w:szCs w:val="18"/>
        </w:rPr>
      </w:pPr>
    </w:p>
    <w:p w:rsidR="00861EC5" w:rsidRDefault="00543085" w:rsidP="00543085">
      <w:pPr>
        <w:shd w:val="clear" w:color="auto" w:fill="FFFFFF"/>
        <w:tabs>
          <w:tab w:val="left" w:pos="8741"/>
        </w:tabs>
        <w:rPr>
          <w:rFonts w:ascii="Verdana" w:hAnsi="Verdana"/>
          <w:sz w:val="18"/>
          <w:szCs w:val="18"/>
        </w:rPr>
      </w:pPr>
      <w:r w:rsidRPr="00543085">
        <w:rPr>
          <w:rFonts w:ascii="Verdana" w:hAnsi="Verdana"/>
          <w:sz w:val="18"/>
          <w:szCs w:val="18"/>
        </w:rPr>
        <w:t>Potwierdzam, że dostawa z dnia</w:t>
      </w:r>
      <w:r w:rsidR="00861EC5">
        <w:rPr>
          <w:rFonts w:ascii="Verdana" w:hAnsi="Verdana"/>
          <w:sz w:val="18"/>
          <w:szCs w:val="18"/>
        </w:rPr>
        <w:t xml:space="preserve"> </w:t>
      </w:r>
      <w:r w:rsidRPr="00543085">
        <w:rPr>
          <w:rFonts w:ascii="Verdana" w:hAnsi="Verdana"/>
          <w:sz w:val="18"/>
          <w:szCs w:val="18"/>
        </w:rPr>
        <w:t>………</w:t>
      </w:r>
      <w:r w:rsidR="00861EC5">
        <w:rPr>
          <w:rFonts w:ascii="Verdana" w:hAnsi="Verdana"/>
          <w:sz w:val="18"/>
          <w:szCs w:val="18"/>
        </w:rPr>
        <w:t>…….</w:t>
      </w:r>
      <w:r w:rsidRPr="00543085">
        <w:rPr>
          <w:rFonts w:ascii="Verdana" w:hAnsi="Verdana"/>
          <w:sz w:val="18"/>
          <w:szCs w:val="18"/>
        </w:rPr>
        <w:t>…… została wykonana zgodnie z Umową, a Ilość dostarczonych artykułów jest zgodna zamówieniem.</w:t>
      </w:r>
    </w:p>
    <w:p w:rsidR="004E49D7" w:rsidRPr="000927E9" w:rsidRDefault="00543085" w:rsidP="00543085">
      <w:pPr>
        <w:shd w:val="clear" w:color="auto" w:fill="FFFFFF"/>
        <w:tabs>
          <w:tab w:val="left" w:pos="8741"/>
        </w:tabs>
        <w:rPr>
          <w:sz w:val="18"/>
          <w:szCs w:val="18"/>
        </w:rPr>
      </w:pPr>
      <w:r w:rsidRPr="00543085">
        <w:rPr>
          <w:rFonts w:ascii="Verdana" w:hAnsi="Verdana"/>
          <w:sz w:val="18"/>
          <w:szCs w:val="18"/>
        </w:rPr>
        <w:br/>
      </w:r>
      <w:r w:rsidR="004E49D7">
        <w:rPr>
          <w:spacing w:val="-1"/>
          <w:sz w:val="16"/>
          <w:szCs w:val="16"/>
        </w:rPr>
        <w:t>* niepotrzebne skreślić.</w:t>
      </w:r>
    </w:p>
    <w:p w:rsidR="00861EC5" w:rsidRDefault="00861EC5" w:rsidP="00543085">
      <w:pPr>
        <w:shd w:val="clear" w:color="auto" w:fill="FFFFFF"/>
        <w:tabs>
          <w:tab w:val="left" w:pos="727"/>
        </w:tabs>
        <w:ind w:left="727" w:hanging="301"/>
        <w:jc w:val="both"/>
        <w:rPr>
          <w:sz w:val="18"/>
          <w:szCs w:val="18"/>
        </w:rPr>
      </w:pPr>
    </w:p>
    <w:p w:rsidR="00861EC5" w:rsidRDefault="00861EC5" w:rsidP="00543085">
      <w:pPr>
        <w:shd w:val="clear" w:color="auto" w:fill="FFFFFF"/>
        <w:tabs>
          <w:tab w:val="left" w:pos="727"/>
        </w:tabs>
        <w:ind w:left="727" w:hanging="301"/>
        <w:jc w:val="both"/>
        <w:rPr>
          <w:sz w:val="18"/>
          <w:szCs w:val="18"/>
        </w:rPr>
      </w:pPr>
    </w:p>
    <w:p w:rsidR="00543085" w:rsidRDefault="00543085" w:rsidP="00543085">
      <w:pPr>
        <w:shd w:val="clear" w:color="auto" w:fill="FFFFFF"/>
        <w:tabs>
          <w:tab w:val="left" w:pos="727"/>
        </w:tabs>
        <w:ind w:left="727" w:hanging="301"/>
        <w:jc w:val="both"/>
        <w:rPr>
          <w:sz w:val="18"/>
          <w:szCs w:val="18"/>
        </w:rPr>
      </w:pPr>
      <w:r>
        <w:rPr>
          <w:sz w:val="18"/>
          <w:szCs w:val="18"/>
        </w:rPr>
        <w:t>Przedstawiciel Wykonawcy                                                                                                                                                                 Przedstawiciel Zamawiającego</w:t>
      </w:r>
    </w:p>
    <w:p w:rsidR="00861EC5" w:rsidRDefault="00861EC5" w:rsidP="00543085">
      <w:pPr>
        <w:shd w:val="clear" w:color="auto" w:fill="FFFFFF"/>
        <w:tabs>
          <w:tab w:val="left" w:pos="727"/>
        </w:tabs>
        <w:ind w:left="727" w:hanging="301"/>
        <w:jc w:val="both"/>
        <w:rPr>
          <w:spacing w:val="-1"/>
          <w:sz w:val="16"/>
          <w:szCs w:val="16"/>
        </w:rPr>
      </w:pPr>
    </w:p>
    <w:p w:rsidR="00861EC5" w:rsidRDefault="00861EC5" w:rsidP="00543085">
      <w:pPr>
        <w:shd w:val="clear" w:color="auto" w:fill="FFFFFF"/>
        <w:tabs>
          <w:tab w:val="left" w:pos="727"/>
        </w:tabs>
        <w:ind w:left="727" w:hanging="301"/>
        <w:jc w:val="both"/>
        <w:rPr>
          <w:spacing w:val="-1"/>
          <w:sz w:val="16"/>
          <w:szCs w:val="16"/>
        </w:rPr>
      </w:pPr>
    </w:p>
    <w:p w:rsidR="00543085" w:rsidRPr="000927E9" w:rsidRDefault="00543085" w:rsidP="00543085">
      <w:pPr>
        <w:shd w:val="clear" w:color="auto" w:fill="FFFFFF"/>
        <w:tabs>
          <w:tab w:val="left" w:pos="727"/>
        </w:tabs>
        <w:ind w:left="727" w:hanging="301"/>
        <w:jc w:val="both"/>
        <w:rPr>
          <w:sz w:val="18"/>
          <w:szCs w:val="18"/>
        </w:rPr>
      </w:pPr>
      <w:r>
        <w:rPr>
          <w:spacing w:val="-1"/>
          <w:sz w:val="16"/>
          <w:szCs w:val="16"/>
        </w:rPr>
        <w:t>* niepotrzebne skreślić.</w:t>
      </w:r>
    </w:p>
    <w:p w:rsidR="004E49D7" w:rsidRDefault="004E49D7" w:rsidP="00543085">
      <w:pPr>
        <w:shd w:val="clear" w:color="auto" w:fill="FFFFFF"/>
        <w:tabs>
          <w:tab w:val="left" w:pos="727"/>
        </w:tabs>
        <w:ind w:left="727" w:hanging="301"/>
        <w:rPr>
          <w:sz w:val="18"/>
          <w:szCs w:val="18"/>
        </w:rPr>
      </w:pPr>
    </w:p>
    <w:p w:rsidR="00E7639A" w:rsidRDefault="00E7639A" w:rsidP="00543085">
      <w:pPr>
        <w:shd w:val="clear" w:color="auto" w:fill="FFFFFF"/>
        <w:jc w:val="center"/>
        <w:rPr>
          <w:rFonts w:ascii="Verdana" w:hAnsi="Verdana"/>
          <w:b/>
          <w:bCs/>
          <w:sz w:val="20"/>
          <w:szCs w:val="20"/>
        </w:rPr>
        <w:sectPr w:rsidR="00E7639A" w:rsidSect="00445FD5">
          <w:pgSz w:w="16834" w:h="11909" w:orient="landscape" w:code="9"/>
          <w:pgMar w:top="1134" w:right="1134" w:bottom="1134" w:left="1134" w:header="709" w:footer="709" w:gutter="0"/>
          <w:cols w:space="60"/>
          <w:noEndnote/>
          <w:titlePg/>
          <w:docGrid w:linePitch="326"/>
        </w:sectPr>
      </w:pPr>
    </w:p>
    <w:p w:rsidR="00244F32" w:rsidRPr="00CC762C" w:rsidRDefault="00CC762C" w:rsidP="00A16C80">
      <w:pPr>
        <w:jc w:val="center"/>
        <w:rPr>
          <w:rFonts w:ascii="Verdana" w:eastAsia="Calibri" w:hAnsi="Verdana" w:cs="Calibri"/>
          <w:sz w:val="28"/>
          <w:szCs w:val="22"/>
          <w:lang w:eastAsia="en-US"/>
        </w:rPr>
        <w:sectPr w:rsidR="00244F32" w:rsidRPr="00CC762C" w:rsidSect="00CC762C">
          <w:pgSz w:w="16834" w:h="11909" w:orient="landscape" w:code="9"/>
          <w:pgMar w:top="851" w:right="510" w:bottom="851" w:left="510" w:header="709" w:footer="709" w:gutter="0"/>
          <w:cols w:space="60"/>
          <w:noEndnote/>
          <w:titlePg/>
          <w:docGrid w:linePitch="326"/>
        </w:sectPr>
      </w:pPr>
      <w:r w:rsidRPr="00CC762C">
        <w:rPr>
          <w:rFonts w:eastAsia="Calibri"/>
          <w:noProof/>
        </w:rPr>
        <w:lastRenderedPageBreak/>
        <w:drawing>
          <wp:inline distT="0" distB="0" distL="0" distR="0">
            <wp:extent cx="8334375" cy="6629400"/>
            <wp:effectExtent l="0" t="0" r="952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4375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eastAsia="Calibri" w:hAnsi="Verdana" w:cs="Calibri"/>
          <w:sz w:val="28"/>
          <w:szCs w:val="22"/>
          <w:lang w:eastAsia="en-US"/>
        </w:rPr>
        <w:tab/>
      </w:r>
    </w:p>
    <w:p w:rsidR="00BA37AB" w:rsidRDefault="00BA37AB" w:rsidP="00D176B0">
      <w:pPr>
        <w:spacing w:line="276" w:lineRule="auto"/>
        <w:jc w:val="both"/>
        <w:rPr>
          <w:rFonts w:ascii="Verdana" w:eastAsia="Calibri" w:hAnsi="Verdana" w:cs="Calibri"/>
          <w:b/>
          <w:w w:val="90"/>
          <w:sz w:val="28"/>
          <w:szCs w:val="22"/>
          <w:lang w:eastAsia="en-US"/>
        </w:rPr>
      </w:pPr>
    </w:p>
    <w:p w:rsidR="00BA37AB" w:rsidRDefault="00BA37AB" w:rsidP="00D176B0">
      <w:pPr>
        <w:spacing w:line="276" w:lineRule="auto"/>
        <w:jc w:val="both"/>
        <w:rPr>
          <w:rFonts w:ascii="Verdana" w:eastAsia="Calibri" w:hAnsi="Verdana" w:cs="Calibri"/>
          <w:b/>
          <w:w w:val="90"/>
          <w:sz w:val="28"/>
          <w:szCs w:val="22"/>
          <w:lang w:eastAsia="en-US"/>
        </w:rPr>
      </w:pPr>
    </w:p>
    <w:p w:rsidR="00BA37AB" w:rsidRDefault="00BA37AB" w:rsidP="00D176B0">
      <w:pPr>
        <w:spacing w:line="276" w:lineRule="auto"/>
        <w:jc w:val="both"/>
        <w:rPr>
          <w:rFonts w:ascii="Verdana" w:eastAsia="Calibri" w:hAnsi="Verdana" w:cs="Calibri"/>
          <w:b/>
          <w:w w:val="90"/>
          <w:sz w:val="28"/>
          <w:szCs w:val="22"/>
          <w:lang w:eastAsia="en-US"/>
        </w:rPr>
      </w:pPr>
    </w:p>
    <w:p w:rsidR="001839E7" w:rsidRDefault="001839E7" w:rsidP="00D176B0">
      <w:pPr>
        <w:spacing w:line="276" w:lineRule="auto"/>
        <w:jc w:val="both"/>
        <w:rPr>
          <w:rFonts w:ascii="Verdana" w:eastAsia="Calibri" w:hAnsi="Verdana" w:cs="Calibri"/>
          <w:b/>
          <w:w w:val="90"/>
          <w:sz w:val="28"/>
          <w:szCs w:val="22"/>
          <w:lang w:eastAsia="en-US"/>
        </w:rPr>
      </w:pPr>
    </w:p>
    <w:p w:rsidR="001839E7" w:rsidRDefault="001839E7" w:rsidP="00D176B0">
      <w:pPr>
        <w:spacing w:line="276" w:lineRule="auto"/>
        <w:jc w:val="both"/>
        <w:rPr>
          <w:rFonts w:ascii="Verdana" w:eastAsia="Calibri" w:hAnsi="Verdana" w:cs="Calibri"/>
          <w:b/>
          <w:w w:val="90"/>
          <w:sz w:val="28"/>
          <w:szCs w:val="22"/>
          <w:lang w:eastAsia="en-US"/>
        </w:rPr>
      </w:pPr>
    </w:p>
    <w:p w:rsidR="001839E7" w:rsidRDefault="001839E7" w:rsidP="00D176B0">
      <w:pPr>
        <w:spacing w:line="276" w:lineRule="auto"/>
        <w:jc w:val="both"/>
        <w:rPr>
          <w:rFonts w:ascii="Verdana" w:eastAsia="Calibri" w:hAnsi="Verdana" w:cs="Calibri"/>
          <w:b/>
          <w:w w:val="90"/>
          <w:sz w:val="28"/>
          <w:szCs w:val="22"/>
          <w:lang w:eastAsia="en-US"/>
        </w:rPr>
      </w:pPr>
    </w:p>
    <w:p w:rsidR="001839E7" w:rsidRDefault="001839E7" w:rsidP="00D176B0">
      <w:pPr>
        <w:spacing w:line="276" w:lineRule="auto"/>
        <w:jc w:val="both"/>
        <w:rPr>
          <w:rFonts w:ascii="Verdana" w:eastAsia="Calibri" w:hAnsi="Verdana" w:cs="Calibri"/>
          <w:b/>
          <w:w w:val="90"/>
          <w:sz w:val="28"/>
          <w:szCs w:val="22"/>
          <w:lang w:eastAsia="en-US"/>
        </w:rPr>
      </w:pPr>
    </w:p>
    <w:p w:rsidR="001839E7" w:rsidRDefault="001839E7" w:rsidP="00D176B0">
      <w:pPr>
        <w:spacing w:line="276" w:lineRule="auto"/>
        <w:jc w:val="both"/>
        <w:rPr>
          <w:rFonts w:ascii="Verdana" w:eastAsia="Calibri" w:hAnsi="Verdana" w:cs="Calibri"/>
          <w:b/>
          <w:w w:val="90"/>
          <w:sz w:val="28"/>
          <w:szCs w:val="22"/>
          <w:lang w:eastAsia="en-US"/>
        </w:rPr>
      </w:pPr>
    </w:p>
    <w:p w:rsidR="00BA37AB" w:rsidRDefault="00BA37AB" w:rsidP="00D176B0">
      <w:pPr>
        <w:spacing w:line="276" w:lineRule="auto"/>
        <w:jc w:val="both"/>
        <w:rPr>
          <w:rFonts w:ascii="Verdana" w:eastAsia="Calibri" w:hAnsi="Verdana" w:cs="Calibri"/>
          <w:b/>
          <w:w w:val="90"/>
          <w:sz w:val="28"/>
          <w:szCs w:val="22"/>
          <w:lang w:eastAsia="en-US"/>
        </w:rPr>
      </w:pPr>
    </w:p>
    <w:p w:rsidR="00D176B0" w:rsidRPr="00CC762C" w:rsidRDefault="00FC088F" w:rsidP="00FC088F">
      <w:pPr>
        <w:spacing w:line="276" w:lineRule="auto"/>
        <w:jc w:val="center"/>
        <w:rPr>
          <w:rFonts w:ascii="Verdana" w:eastAsia="Calibri" w:hAnsi="Verdana" w:cs="Calibri"/>
          <w:b/>
          <w:w w:val="90"/>
          <w:sz w:val="22"/>
          <w:szCs w:val="22"/>
          <w:lang w:eastAsia="en-US"/>
        </w:rPr>
      </w:pPr>
      <w:r w:rsidRPr="00CC762C">
        <w:rPr>
          <w:rFonts w:ascii="Verdana" w:eastAsia="Calibri" w:hAnsi="Verdana" w:cs="Calibri"/>
          <w:b/>
          <w:w w:val="90"/>
          <w:sz w:val="22"/>
          <w:szCs w:val="22"/>
          <w:lang w:eastAsia="en-US"/>
        </w:rPr>
        <w:t xml:space="preserve">TOM III </w:t>
      </w:r>
    </w:p>
    <w:p w:rsidR="00D176B0" w:rsidRPr="00CC762C" w:rsidRDefault="00D176B0" w:rsidP="0077180F">
      <w:pPr>
        <w:spacing w:line="276" w:lineRule="auto"/>
        <w:rPr>
          <w:rFonts w:ascii="Verdana" w:eastAsia="Calibri" w:hAnsi="Verdana" w:cs="Calibri"/>
          <w:b/>
          <w:w w:val="90"/>
          <w:sz w:val="22"/>
          <w:szCs w:val="22"/>
          <w:lang w:eastAsia="en-US"/>
        </w:rPr>
      </w:pPr>
    </w:p>
    <w:p w:rsidR="00D176B0" w:rsidRPr="00CC762C" w:rsidRDefault="00D176B0" w:rsidP="00D176B0">
      <w:pPr>
        <w:spacing w:line="276" w:lineRule="auto"/>
        <w:jc w:val="center"/>
        <w:rPr>
          <w:rFonts w:ascii="Verdana" w:eastAsia="Calibri" w:hAnsi="Verdana" w:cs="Calibri"/>
          <w:b/>
          <w:w w:val="90"/>
          <w:sz w:val="22"/>
          <w:szCs w:val="22"/>
          <w:lang w:eastAsia="en-US"/>
        </w:rPr>
      </w:pPr>
      <w:r w:rsidRPr="00CC762C">
        <w:rPr>
          <w:rFonts w:ascii="Verdana" w:eastAsia="Calibri" w:hAnsi="Verdana" w:cs="Calibri"/>
          <w:b/>
          <w:w w:val="90"/>
          <w:sz w:val="22"/>
          <w:szCs w:val="22"/>
          <w:lang w:eastAsia="en-US"/>
        </w:rPr>
        <w:t>Opis przedmiotu zamówienia</w:t>
      </w:r>
      <w:r w:rsidR="00494215" w:rsidRPr="00CC762C">
        <w:rPr>
          <w:rFonts w:ascii="Verdana" w:eastAsia="Calibri" w:hAnsi="Verdana" w:cs="Calibri"/>
          <w:b/>
          <w:w w:val="90"/>
          <w:sz w:val="22"/>
          <w:szCs w:val="22"/>
          <w:lang w:eastAsia="en-US"/>
        </w:rPr>
        <w:t xml:space="preserve"> </w:t>
      </w: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 w:cs="Calibri"/>
          <w:w w:val="90"/>
          <w:sz w:val="20"/>
          <w:szCs w:val="22"/>
          <w:lang w:eastAsia="en-US"/>
        </w:rPr>
      </w:pPr>
    </w:p>
    <w:p w:rsidR="00D176B0" w:rsidRPr="00D176B0" w:rsidRDefault="00D176B0" w:rsidP="00D176B0">
      <w:pPr>
        <w:spacing w:line="276" w:lineRule="auto"/>
        <w:jc w:val="both"/>
        <w:rPr>
          <w:rFonts w:ascii="Verdana" w:eastAsia="Calibri" w:hAnsi="Verdana"/>
          <w:b/>
          <w:w w:val="90"/>
          <w:sz w:val="22"/>
          <w:szCs w:val="22"/>
          <w:lang w:eastAsia="en-US"/>
        </w:rPr>
      </w:pPr>
    </w:p>
    <w:p w:rsidR="00D176B0" w:rsidRPr="00D176B0" w:rsidRDefault="00D176B0" w:rsidP="00D176B0">
      <w:pPr>
        <w:keepNext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jc w:val="both"/>
        <w:textAlignment w:val="baseline"/>
        <w:outlineLvl w:val="1"/>
        <w:rPr>
          <w:rFonts w:ascii="Verdana" w:hAnsi="Verdana" w:cs="Arial"/>
          <w:b/>
          <w:color w:val="365F91"/>
          <w:w w:val="90"/>
          <w:sz w:val="20"/>
          <w:szCs w:val="20"/>
          <w:lang w:eastAsia="en-US"/>
        </w:rPr>
      </w:pPr>
      <w:bookmarkStart w:id="1" w:name="_Toc455662563"/>
      <w:bookmarkStart w:id="2" w:name="_Toc455662640"/>
      <w:bookmarkStart w:id="3" w:name="_Toc455662564"/>
      <w:bookmarkStart w:id="4" w:name="_Toc455662641"/>
      <w:bookmarkStart w:id="5" w:name="_Toc455662565"/>
      <w:bookmarkStart w:id="6" w:name="_Toc455662642"/>
      <w:bookmarkStart w:id="7" w:name="_Toc455577989"/>
      <w:bookmarkStart w:id="8" w:name="_Toc455578038"/>
      <w:bookmarkStart w:id="9" w:name="_Toc455578087"/>
      <w:bookmarkStart w:id="10" w:name="_Toc455646574"/>
      <w:bookmarkStart w:id="11" w:name="_Toc455646685"/>
      <w:bookmarkStart w:id="12" w:name="_Toc455649593"/>
      <w:bookmarkStart w:id="13" w:name="_Toc455650175"/>
      <w:bookmarkStart w:id="14" w:name="_Toc455650216"/>
      <w:bookmarkStart w:id="15" w:name="_Toc455650280"/>
      <w:bookmarkStart w:id="16" w:name="_Toc455662567"/>
      <w:bookmarkStart w:id="17" w:name="_Toc455662644"/>
      <w:bookmarkStart w:id="18" w:name="_Toc455649607"/>
      <w:bookmarkStart w:id="19" w:name="_Toc455650189"/>
      <w:bookmarkStart w:id="20" w:name="_Toc455650230"/>
      <w:bookmarkStart w:id="21" w:name="_Toc455650298"/>
      <w:bookmarkStart w:id="22" w:name="_Toc455662585"/>
      <w:bookmarkStart w:id="23" w:name="_Toc455662662"/>
      <w:bookmarkStart w:id="24" w:name="_Toc456014593"/>
      <w:bookmarkStart w:id="25" w:name="_Toc458607174"/>
      <w:bookmarkStart w:id="26" w:name="_Toc458607283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:rsidR="00E23A34" w:rsidRDefault="00E23A34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E23A34" w:rsidRDefault="00E23A34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E23A34" w:rsidRDefault="00E23A34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244F32" w:rsidRDefault="00244F3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244F32" w:rsidRDefault="00244F3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244F32" w:rsidRDefault="00244F3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244F32" w:rsidRDefault="00244F3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244F32" w:rsidRDefault="00244F3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244F32" w:rsidRDefault="00244F3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244F32" w:rsidRDefault="00244F3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244F32" w:rsidRDefault="00244F3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244F32" w:rsidRDefault="00244F3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244F32" w:rsidRDefault="00244F3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244F32" w:rsidRDefault="00244F3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E23A34" w:rsidRDefault="00E23A34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D40959" w:rsidRDefault="00D40959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D40959" w:rsidRDefault="00D40959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D40959" w:rsidRDefault="00D40959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E23A34" w:rsidRDefault="00E23A34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AA3705" w:rsidRDefault="00AA3705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AA3705" w:rsidRDefault="00AA3705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B6E4F" w:rsidRDefault="00BB6E4F" w:rsidP="00BB6E4F">
      <w:pPr>
        <w:pStyle w:val="Nagwek2"/>
        <w:keepNext w:val="0"/>
        <w:numPr>
          <w:ilvl w:val="1"/>
          <w:numId w:val="0"/>
        </w:numPr>
        <w:tabs>
          <w:tab w:val="num" w:pos="1440"/>
        </w:tabs>
        <w:spacing w:before="120"/>
        <w:jc w:val="center"/>
        <w:rPr>
          <w:rFonts w:ascii="Verdana" w:hAnsi="Verdana"/>
          <w:sz w:val="20"/>
        </w:rPr>
      </w:pPr>
      <w:r w:rsidRPr="00F15892">
        <w:rPr>
          <w:rFonts w:ascii="Verdana" w:hAnsi="Verdana"/>
          <w:sz w:val="20"/>
        </w:rPr>
        <w:t>OPIS PRZEDMIOTU ZAMÓWIENIA</w:t>
      </w:r>
    </w:p>
    <w:p w:rsidR="00BB6E4F" w:rsidRPr="00C9240A" w:rsidRDefault="00BB6E4F" w:rsidP="00BB6E4F">
      <w:pPr>
        <w:spacing w:line="276" w:lineRule="auto"/>
        <w:jc w:val="both"/>
      </w:pPr>
    </w:p>
    <w:p w:rsidR="00BB6E4F" w:rsidRPr="00F77177" w:rsidRDefault="00BB6E4F" w:rsidP="00BB6E4F">
      <w:pPr>
        <w:autoSpaceDE w:val="0"/>
        <w:autoSpaceDN w:val="0"/>
        <w:adjustRightInd w:val="0"/>
        <w:spacing w:line="276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Cs/>
          <w:sz w:val="20"/>
          <w:szCs w:val="20"/>
        </w:rPr>
        <w:tab/>
      </w:r>
      <w:r w:rsidRPr="00F77177">
        <w:rPr>
          <w:rFonts w:ascii="Verdana" w:hAnsi="Verdana"/>
          <w:bCs/>
          <w:sz w:val="20"/>
          <w:szCs w:val="20"/>
        </w:rPr>
        <w:t xml:space="preserve">Przedmiotem zamówienia są </w:t>
      </w:r>
      <w:r w:rsidRPr="00F77177">
        <w:rPr>
          <w:rFonts w:ascii="Verdana" w:hAnsi="Verdana"/>
          <w:sz w:val="20"/>
          <w:szCs w:val="20"/>
        </w:rPr>
        <w:t xml:space="preserve">Sukcesywne  </w:t>
      </w:r>
      <w:r w:rsidRPr="00F77177">
        <w:rPr>
          <w:rFonts w:ascii="Verdana" w:hAnsi="Verdana"/>
          <w:bCs/>
          <w:sz w:val="20"/>
          <w:szCs w:val="20"/>
        </w:rPr>
        <w:t xml:space="preserve">dostawy fabrycznie nowych materiałów eksploatacyjnych  </w:t>
      </w:r>
      <w:r w:rsidRPr="00F77177">
        <w:rPr>
          <w:rFonts w:ascii="Verdana" w:hAnsi="Verdana"/>
          <w:sz w:val="20"/>
          <w:szCs w:val="20"/>
        </w:rPr>
        <w:t>do urz</w:t>
      </w:r>
      <w:r w:rsidRPr="00F77177">
        <w:rPr>
          <w:rFonts w:ascii="Verdana" w:hAnsi="Verdana" w:cs="TTE1C4BDE8t00"/>
          <w:sz w:val="20"/>
          <w:szCs w:val="20"/>
        </w:rPr>
        <w:t>ą</w:t>
      </w:r>
      <w:r w:rsidRPr="00F77177">
        <w:rPr>
          <w:rFonts w:ascii="Verdana" w:hAnsi="Verdana"/>
          <w:sz w:val="20"/>
          <w:szCs w:val="20"/>
        </w:rPr>
        <w:t>dze</w:t>
      </w:r>
      <w:r w:rsidRPr="00F77177">
        <w:rPr>
          <w:rFonts w:ascii="Verdana" w:hAnsi="Verdana" w:cs="TTE1C4BDE8t00"/>
          <w:sz w:val="20"/>
          <w:szCs w:val="20"/>
        </w:rPr>
        <w:t xml:space="preserve">ń drukujących i kopiujących </w:t>
      </w:r>
      <w:r>
        <w:rPr>
          <w:rFonts w:ascii="Verdana" w:hAnsi="Verdana" w:cs="TTE1C4BDE8t00"/>
          <w:sz w:val="20"/>
          <w:szCs w:val="20"/>
        </w:rPr>
        <w:t xml:space="preserve"> oraz podzespołów komputerowych </w:t>
      </w:r>
      <w:r w:rsidRPr="00F77177">
        <w:rPr>
          <w:rFonts w:ascii="Verdana" w:hAnsi="Verdana"/>
          <w:sz w:val="20"/>
          <w:szCs w:val="20"/>
        </w:rPr>
        <w:t>dla potrzeb Generalnej Dyrekcji Dróg Krajowych i Autostrad Oddział w Warszawie Rejonów i jednostek podległych.</w:t>
      </w:r>
    </w:p>
    <w:p w:rsidR="00BB6E4F" w:rsidRPr="00F15892" w:rsidRDefault="00BB6E4F" w:rsidP="00BB6E4F">
      <w:pPr>
        <w:numPr>
          <w:ilvl w:val="1"/>
          <w:numId w:val="0"/>
        </w:numPr>
        <w:tabs>
          <w:tab w:val="num" w:pos="0"/>
        </w:tabs>
        <w:spacing w:line="276" w:lineRule="auto"/>
        <w:jc w:val="both"/>
        <w:rPr>
          <w:rFonts w:ascii="Verdana" w:hAnsi="Verdana"/>
          <w:sz w:val="20"/>
          <w:szCs w:val="20"/>
        </w:rPr>
      </w:pPr>
    </w:p>
    <w:p w:rsidR="00BB6E4F" w:rsidRDefault="00BB6E4F" w:rsidP="00BB6E4F">
      <w:pPr>
        <w:spacing w:line="276" w:lineRule="auto"/>
        <w:ind w:left="709" w:hanging="319"/>
        <w:jc w:val="both"/>
        <w:rPr>
          <w:rFonts w:ascii="Verdana" w:hAnsi="Verdana"/>
          <w:color w:val="FFFFFF" w:themeColor="background1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1. </w:t>
      </w:r>
      <w:r w:rsidRPr="0062199E">
        <w:rPr>
          <w:rFonts w:ascii="Verdana" w:hAnsi="Verdana"/>
          <w:sz w:val="20"/>
          <w:szCs w:val="20"/>
        </w:rPr>
        <w:t>Szczegółowy opis oraz ilośc</w:t>
      </w:r>
      <w:r>
        <w:rPr>
          <w:rFonts w:ascii="Verdana" w:hAnsi="Verdana"/>
          <w:sz w:val="20"/>
          <w:szCs w:val="20"/>
        </w:rPr>
        <w:t>i zostały podane w  Formularzu</w:t>
      </w:r>
      <w:r w:rsidRPr="0062199E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asortymentowo -</w:t>
      </w:r>
      <w:r w:rsidR="00D47BBD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cenowym</w:t>
      </w:r>
      <w:r w:rsidRPr="0062199E">
        <w:rPr>
          <w:rFonts w:ascii="Verdana" w:hAnsi="Verdana"/>
          <w:sz w:val="20"/>
          <w:szCs w:val="20"/>
        </w:rPr>
        <w:t xml:space="preserve">. </w:t>
      </w:r>
      <w:r>
        <w:rPr>
          <w:rFonts w:ascii="Verdana" w:hAnsi="Verdana"/>
          <w:sz w:val="20"/>
          <w:szCs w:val="20"/>
        </w:rPr>
        <w:br/>
      </w:r>
      <w:r w:rsidRPr="00DC4F96">
        <w:rPr>
          <w:rFonts w:ascii="Verdana" w:hAnsi="Verdana"/>
          <w:sz w:val="20"/>
          <w:szCs w:val="20"/>
        </w:rPr>
        <w:t>Ilości materiałów eksploatacy</w:t>
      </w:r>
      <w:r>
        <w:rPr>
          <w:rFonts w:ascii="Verdana" w:hAnsi="Verdana"/>
          <w:sz w:val="20"/>
          <w:szCs w:val="20"/>
        </w:rPr>
        <w:t xml:space="preserve">jnych </w:t>
      </w:r>
      <w:r w:rsidRPr="00DC4F96">
        <w:rPr>
          <w:rFonts w:ascii="Verdana" w:hAnsi="Verdana"/>
          <w:sz w:val="20"/>
          <w:szCs w:val="20"/>
        </w:rPr>
        <w:t>zawartych</w:t>
      </w:r>
      <w:r>
        <w:rPr>
          <w:rFonts w:ascii="Verdana" w:hAnsi="Verdana"/>
          <w:sz w:val="20"/>
          <w:szCs w:val="20"/>
        </w:rPr>
        <w:t xml:space="preserve"> w Formularzu </w:t>
      </w:r>
      <w:r w:rsidR="00D47BBD">
        <w:rPr>
          <w:rFonts w:ascii="Verdana" w:hAnsi="Verdana"/>
          <w:sz w:val="20"/>
          <w:szCs w:val="20"/>
        </w:rPr>
        <w:t xml:space="preserve">asortymentowo - </w:t>
      </w:r>
      <w:r>
        <w:rPr>
          <w:rFonts w:ascii="Verdana" w:hAnsi="Verdana"/>
          <w:sz w:val="20"/>
          <w:szCs w:val="20"/>
        </w:rPr>
        <w:t>cenowym</w:t>
      </w:r>
      <w:r w:rsidRPr="00DC4F96">
        <w:rPr>
          <w:rFonts w:ascii="Verdana" w:hAnsi="Verdana"/>
          <w:sz w:val="20"/>
          <w:szCs w:val="20"/>
        </w:rPr>
        <w:t xml:space="preserve"> zostały podane szacunkowo w celu określenia wartości zamówienia. Zamawiający zastrzega sobie możliwość zmniejszenia lub zwiększenia ilości zamawianych materiałów eksploatacyjnych z zachowaniem cen jednostkowych. Wartość umowy wynikająca z wartości brut</w:t>
      </w:r>
      <w:r>
        <w:rPr>
          <w:rFonts w:ascii="Verdana" w:hAnsi="Verdana"/>
          <w:sz w:val="20"/>
          <w:szCs w:val="20"/>
        </w:rPr>
        <w:t>to wybranej oferty nie może być przekroczona.</w:t>
      </w:r>
      <w:r w:rsidRPr="002A2C76">
        <w:rPr>
          <w:rFonts w:ascii="Verdana" w:hAnsi="Verdana"/>
          <w:color w:val="FFFFFF" w:themeColor="background1"/>
          <w:sz w:val="20"/>
          <w:szCs w:val="20"/>
        </w:rPr>
        <w:t>.</w:t>
      </w:r>
    </w:p>
    <w:p w:rsidR="00BB6E4F" w:rsidRPr="004E734E" w:rsidRDefault="00BB6E4F" w:rsidP="00BB6E4F">
      <w:pPr>
        <w:spacing w:line="276" w:lineRule="auto"/>
        <w:ind w:left="709" w:hanging="319"/>
        <w:jc w:val="both"/>
        <w:rPr>
          <w:rFonts w:ascii="Verdana" w:hAnsi="Verdana"/>
          <w:b/>
          <w:sz w:val="20"/>
          <w:szCs w:val="20"/>
        </w:rPr>
      </w:pPr>
    </w:p>
    <w:p w:rsidR="00BB6E4F" w:rsidRPr="004E734E" w:rsidRDefault="00BB6E4F" w:rsidP="00BB6E4F">
      <w:pPr>
        <w:pStyle w:val="Akapitzlist"/>
        <w:numPr>
          <w:ilvl w:val="0"/>
          <w:numId w:val="54"/>
        </w:numPr>
        <w:ind w:left="702"/>
        <w:contextualSpacing/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color w:val="000000" w:themeColor="text1"/>
          <w:sz w:val="20"/>
          <w:szCs w:val="20"/>
        </w:rPr>
        <w:t xml:space="preserve">Nie wyczerpanie całej kwoty przewidzianej na realizację umowy nie stanowi dla wykonawcy podstawy roszczenia do wypłaty pozostałych środków finansowych.  </w:t>
      </w:r>
      <w:r w:rsidRPr="004E734E">
        <w:rPr>
          <w:rFonts w:ascii="Verdana" w:hAnsi="Verdana"/>
          <w:color w:val="FFFFFF" w:themeColor="background1"/>
          <w:sz w:val="20"/>
          <w:szCs w:val="20"/>
        </w:rPr>
        <w:t>.</w:t>
      </w:r>
      <w:r w:rsidRPr="004E734E">
        <w:rPr>
          <w:rFonts w:ascii="Verdana" w:hAnsi="Verdana"/>
          <w:sz w:val="20"/>
          <w:szCs w:val="20"/>
        </w:rPr>
        <w:t xml:space="preserve">                                                       </w:t>
      </w:r>
      <w:r w:rsidRPr="004E734E">
        <w:rPr>
          <w:rFonts w:ascii="Verdana" w:hAnsi="Verdana"/>
          <w:sz w:val="20"/>
          <w:szCs w:val="20"/>
        </w:rPr>
        <w:br/>
      </w:r>
      <w:r w:rsidRPr="004E734E">
        <w:rPr>
          <w:rFonts w:ascii="Verdana" w:hAnsi="Verdana"/>
          <w:b/>
          <w:sz w:val="20"/>
          <w:szCs w:val="20"/>
        </w:rPr>
        <w:t>Okres przydatności dostarczanych materiałów eksploatacyjnych nie może być krótszy niż 12 miesięcy licząc od dnia dostawy do Zamawiającego.</w:t>
      </w:r>
      <w:r w:rsidRPr="004E734E">
        <w:rPr>
          <w:rFonts w:ascii="Verdana" w:hAnsi="Verdana"/>
          <w:b/>
          <w:sz w:val="20"/>
          <w:szCs w:val="20"/>
        </w:rPr>
        <w:br/>
      </w:r>
    </w:p>
    <w:p w:rsidR="00BB6E4F" w:rsidRPr="00C06F87" w:rsidRDefault="00BB6E4F" w:rsidP="00BB6E4F">
      <w:pPr>
        <w:pStyle w:val="Akapitzlist"/>
        <w:numPr>
          <w:ilvl w:val="0"/>
          <w:numId w:val="54"/>
        </w:numPr>
        <w:contextualSpacing/>
        <w:jc w:val="both"/>
        <w:rPr>
          <w:rFonts w:ascii="Verdana" w:hAnsi="Verdana"/>
          <w:sz w:val="20"/>
          <w:szCs w:val="20"/>
        </w:rPr>
      </w:pPr>
      <w:r w:rsidRPr="00C06F87">
        <w:rPr>
          <w:rFonts w:ascii="Verdana" w:hAnsi="Verdana"/>
          <w:sz w:val="20"/>
          <w:szCs w:val="20"/>
        </w:rPr>
        <w:t xml:space="preserve">Materiały eksploatacyjne będące przedmiotem zamówienia muszą być: fabrycznie nowe, nieregenerowane tzn. wykonane z nowych elementów – nowa obudowa, nowy toner </w:t>
      </w:r>
      <w:r>
        <w:rPr>
          <w:rFonts w:ascii="Verdana" w:hAnsi="Verdana"/>
          <w:sz w:val="20"/>
          <w:szCs w:val="20"/>
        </w:rPr>
        <w:br/>
      </w:r>
      <w:r w:rsidRPr="00C06F87">
        <w:rPr>
          <w:rFonts w:ascii="Verdana" w:hAnsi="Verdana"/>
          <w:sz w:val="20"/>
          <w:szCs w:val="20"/>
        </w:rPr>
        <w:t>w przypadku drukarek laserowych i kserokopiarek, nowy tusz wraz z nowym pojemnikiem w przypadku wkładów do drukarek atramentowych, muszą mieć nowe oryginalne opakowanie nienoszące znamion otwierania, zaopatrzone w zabezpieczenia stosowane przez producenta (np. hologramy).</w:t>
      </w:r>
    </w:p>
    <w:p w:rsidR="00BB6E4F" w:rsidRPr="0062199E" w:rsidRDefault="00BB6E4F" w:rsidP="00BB6E4F">
      <w:pPr>
        <w:tabs>
          <w:tab w:val="num" w:pos="-546"/>
        </w:tabs>
        <w:spacing w:line="276" w:lineRule="auto"/>
        <w:ind w:left="702" w:hanging="312"/>
        <w:jc w:val="both"/>
        <w:rPr>
          <w:rFonts w:ascii="Verdana" w:hAnsi="Verdana"/>
          <w:sz w:val="20"/>
          <w:szCs w:val="20"/>
        </w:rPr>
      </w:pPr>
    </w:p>
    <w:p w:rsidR="00BB6E4F" w:rsidRPr="00C06F87" w:rsidRDefault="00BB6E4F" w:rsidP="00BB6E4F">
      <w:pPr>
        <w:pStyle w:val="Akapitzlist"/>
        <w:numPr>
          <w:ilvl w:val="0"/>
          <w:numId w:val="54"/>
        </w:numPr>
        <w:contextualSpacing/>
        <w:jc w:val="both"/>
        <w:rPr>
          <w:rFonts w:ascii="Verdana" w:hAnsi="Verdana"/>
          <w:sz w:val="20"/>
          <w:szCs w:val="20"/>
        </w:rPr>
      </w:pPr>
      <w:r w:rsidRPr="00C06F87">
        <w:rPr>
          <w:rFonts w:ascii="Verdana" w:hAnsi="Verdana"/>
          <w:sz w:val="20"/>
          <w:szCs w:val="20"/>
        </w:rPr>
        <w:t xml:space="preserve">Za fabrycznie nowy nie uznaje się wyrobu gdzie pojemnik został jedynie wyczyszczony </w:t>
      </w:r>
      <w:r>
        <w:rPr>
          <w:rFonts w:ascii="Verdana" w:hAnsi="Verdana"/>
          <w:sz w:val="20"/>
          <w:szCs w:val="20"/>
        </w:rPr>
        <w:br/>
      </w:r>
      <w:r w:rsidRPr="00C06F87">
        <w:rPr>
          <w:rFonts w:ascii="Verdana" w:hAnsi="Verdana"/>
          <w:sz w:val="20"/>
          <w:szCs w:val="20"/>
        </w:rPr>
        <w:t>i ponownie napełniony tonerem lub tuszem.</w:t>
      </w:r>
    </w:p>
    <w:p w:rsidR="00BB6E4F" w:rsidRPr="0062199E" w:rsidRDefault="00BB6E4F" w:rsidP="00BB6E4F">
      <w:pPr>
        <w:tabs>
          <w:tab w:val="num" w:pos="-546"/>
        </w:tabs>
        <w:spacing w:line="276" w:lineRule="auto"/>
        <w:ind w:left="702" w:hanging="312"/>
        <w:jc w:val="both"/>
        <w:rPr>
          <w:rFonts w:ascii="Verdana" w:hAnsi="Verdana"/>
          <w:sz w:val="20"/>
          <w:szCs w:val="20"/>
        </w:rPr>
      </w:pPr>
    </w:p>
    <w:p w:rsidR="00BB6E4F" w:rsidRDefault="00BB6E4F" w:rsidP="00BB6E4F">
      <w:pPr>
        <w:pStyle w:val="Akapitzlist"/>
        <w:numPr>
          <w:ilvl w:val="0"/>
          <w:numId w:val="54"/>
        </w:numPr>
        <w:contextualSpacing/>
        <w:jc w:val="both"/>
        <w:rPr>
          <w:rFonts w:ascii="Verdana" w:hAnsi="Verdana"/>
          <w:sz w:val="20"/>
          <w:szCs w:val="20"/>
        </w:rPr>
      </w:pPr>
      <w:r w:rsidRPr="00C06F87">
        <w:rPr>
          <w:rFonts w:ascii="Verdana" w:hAnsi="Verdana"/>
          <w:sz w:val="20"/>
          <w:szCs w:val="20"/>
        </w:rPr>
        <w:t xml:space="preserve">Jakość wydruku (kopii), wydajność, szybkość schnięcia (utrwalania), </w:t>
      </w:r>
      <w:r w:rsidRPr="00C06F87">
        <w:rPr>
          <w:rFonts w:ascii="Verdana" w:hAnsi="Verdana"/>
          <w:sz w:val="20"/>
          <w:szCs w:val="20"/>
        </w:rPr>
        <w:br/>
        <w:t>nie zamazywania się druku (kopii) powinna odpowiadać wyrobowi producenta urządzenia, w tym również w zakresie bezawaryjnej pracy tego urządzenia, w którym będzie zainstalowany.</w:t>
      </w:r>
    </w:p>
    <w:p w:rsidR="00BB6E4F" w:rsidRPr="00C06F87" w:rsidRDefault="00BB6E4F" w:rsidP="00BB6E4F">
      <w:pPr>
        <w:pStyle w:val="Akapitzlist"/>
        <w:jc w:val="both"/>
        <w:rPr>
          <w:rFonts w:ascii="Verdana" w:hAnsi="Verdana"/>
          <w:sz w:val="20"/>
          <w:szCs w:val="20"/>
        </w:rPr>
      </w:pPr>
    </w:p>
    <w:p w:rsidR="00BB6E4F" w:rsidRPr="00C06F87" w:rsidRDefault="00BB6E4F" w:rsidP="00BB6E4F">
      <w:pPr>
        <w:pStyle w:val="Akapitzlist"/>
        <w:numPr>
          <w:ilvl w:val="0"/>
          <w:numId w:val="54"/>
        </w:numPr>
        <w:contextualSpacing/>
        <w:jc w:val="both"/>
        <w:rPr>
          <w:rFonts w:ascii="Verdana" w:hAnsi="Verdana"/>
          <w:sz w:val="20"/>
          <w:szCs w:val="20"/>
        </w:rPr>
      </w:pPr>
      <w:r w:rsidRPr="00C06F87">
        <w:rPr>
          <w:rFonts w:ascii="Verdana" w:hAnsi="Verdana"/>
          <w:sz w:val="20"/>
          <w:szCs w:val="20"/>
        </w:rPr>
        <w:t>Tonery i tusze muszą być opakowane w typowe opakowania dla danego produktu, zaopatrzone w etykiety identyfikujące dany produkt i termin jego ważności. Muszą posiadać znak firmowy i określenie pochodzenia (producenta tonerów i tuszy).</w:t>
      </w:r>
    </w:p>
    <w:p w:rsidR="00BB6E4F" w:rsidRPr="0062199E" w:rsidRDefault="00BB6E4F" w:rsidP="00BB6E4F">
      <w:pPr>
        <w:tabs>
          <w:tab w:val="num" w:pos="-546"/>
        </w:tabs>
        <w:spacing w:line="276" w:lineRule="auto"/>
        <w:ind w:left="702" w:hanging="312"/>
        <w:jc w:val="both"/>
        <w:rPr>
          <w:rFonts w:ascii="Verdana" w:hAnsi="Verdana"/>
          <w:sz w:val="20"/>
          <w:szCs w:val="20"/>
        </w:rPr>
      </w:pPr>
    </w:p>
    <w:p w:rsidR="00BB6E4F" w:rsidRDefault="00BB6E4F" w:rsidP="00BB6E4F">
      <w:pPr>
        <w:spacing w:line="276" w:lineRule="auto"/>
        <w:ind w:left="39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7. </w:t>
      </w:r>
      <w:r w:rsidRPr="0062199E">
        <w:rPr>
          <w:rFonts w:ascii="Verdana" w:hAnsi="Verdana"/>
          <w:sz w:val="20"/>
          <w:szCs w:val="20"/>
        </w:rPr>
        <w:t>Zamawiający nie dopuszcza oferowania produktów regenerowanych, poddawanych</w:t>
      </w:r>
      <w:r>
        <w:rPr>
          <w:rFonts w:ascii="Verdana" w:hAnsi="Verdana"/>
          <w:sz w:val="20"/>
          <w:szCs w:val="20"/>
        </w:rPr>
        <w:br/>
        <w:t xml:space="preserve">     </w:t>
      </w:r>
      <w:r w:rsidRPr="0062199E">
        <w:rPr>
          <w:rFonts w:ascii="Verdana" w:hAnsi="Verdana"/>
          <w:sz w:val="20"/>
          <w:szCs w:val="20"/>
        </w:rPr>
        <w:t xml:space="preserve"> procesom ponownego napełniania bądź wymiany jakichkolwiek elementów.</w:t>
      </w:r>
    </w:p>
    <w:p w:rsidR="00BE2742" w:rsidRPr="0062199E" w:rsidRDefault="00BE2742" w:rsidP="00BB6E4F">
      <w:pPr>
        <w:spacing w:line="276" w:lineRule="auto"/>
        <w:ind w:left="390"/>
        <w:jc w:val="both"/>
        <w:rPr>
          <w:rFonts w:ascii="Verdana" w:hAnsi="Verdana"/>
          <w:sz w:val="20"/>
          <w:szCs w:val="20"/>
        </w:rPr>
      </w:pPr>
    </w:p>
    <w:p w:rsidR="00BB6E4F" w:rsidRDefault="00BB6E4F" w:rsidP="00BB6E4F">
      <w:pPr>
        <w:tabs>
          <w:tab w:val="num" w:pos="-546"/>
        </w:tabs>
        <w:spacing w:line="276" w:lineRule="auto"/>
        <w:ind w:left="702" w:hanging="312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8. Zamawiający wymaga, aby urządzenia w Formularzu Asortymentowo – </w:t>
      </w:r>
      <w:r w:rsidR="00BE2742">
        <w:rPr>
          <w:rFonts w:ascii="Verdana" w:hAnsi="Verdana"/>
          <w:sz w:val="20"/>
          <w:szCs w:val="20"/>
        </w:rPr>
        <w:t>c</w:t>
      </w:r>
      <w:r>
        <w:rPr>
          <w:rFonts w:ascii="Verdana" w:hAnsi="Verdana"/>
          <w:sz w:val="20"/>
          <w:szCs w:val="20"/>
        </w:rPr>
        <w:t>enowym były oryginalne i pochodziły od producenta tych urządzeń.</w:t>
      </w:r>
    </w:p>
    <w:p w:rsidR="00BE2742" w:rsidRPr="0062199E" w:rsidRDefault="00BE2742" w:rsidP="00BB6E4F">
      <w:pPr>
        <w:tabs>
          <w:tab w:val="num" w:pos="-546"/>
        </w:tabs>
        <w:spacing w:line="276" w:lineRule="auto"/>
        <w:ind w:left="702" w:hanging="312"/>
        <w:jc w:val="both"/>
        <w:rPr>
          <w:rFonts w:ascii="Verdana" w:hAnsi="Verdana"/>
          <w:sz w:val="20"/>
          <w:szCs w:val="20"/>
        </w:rPr>
      </w:pPr>
    </w:p>
    <w:p w:rsidR="00BB6E4F" w:rsidRPr="0062199E" w:rsidRDefault="00BB6E4F" w:rsidP="00BB6E4F">
      <w:pPr>
        <w:numPr>
          <w:ilvl w:val="1"/>
          <w:numId w:val="0"/>
        </w:numPr>
        <w:tabs>
          <w:tab w:val="num" w:pos="-546"/>
          <w:tab w:val="num" w:pos="0"/>
        </w:tabs>
        <w:spacing w:line="276" w:lineRule="auto"/>
        <w:ind w:left="702" w:hanging="312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9. </w:t>
      </w:r>
      <w:r w:rsidRPr="0062199E">
        <w:rPr>
          <w:rFonts w:ascii="Verdana" w:hAnsi="Verdana"/>
          <w:sz w:val="20"/>
          <w:szCs w:val="20"/>
        </w:rPr>
        <w:t>Dostarczone przedmioty muszą być wolne od wad technicznych, kompletne,       zapakowane w oryginalne opakowania z nazwą producenta, wskazaniem, do  jakich urządzeń są przeznaczone oraz wskazywać termin przydatności.</w:t>
      </w:r>
      <w:r>
        <w:rPr>
          <w:rFonts w:ascii="Verdana" w:hAnsi="Verdana"/>
          <w:sz w:val="20"/>
          <w:szCs w:val="20"/>
        </w:rPr>
        <w:t xml:space="preserve">        </w:t>
      </w:r>
      <w:r w:rsidRPr="00722A73">
        <w:rPr>
          <w:rFonts w:ascii="Verdana" w:hAnsi="Verdana"/>
          <w:color w:val="FFFFFF" w:themeColor="background1"/>
          <w:sz w:val="20"/>
          <w:szCs w:val="20"/>
        </w:rPr>
        <w:t>.</w:t>
      </w:r>
      <w:r>
        <w:rPr>
          <w:rFonts w:ascii="Verdana" w:hAnsi="Verdana"/>
          <w:sz w:val="20"/>
          <w:szCs w:val="20"/>
        </w:rPr>
        <w:br/>
      </w:r>
    </w:p>
    <w:p w:rsidR="00BB6E4F" w:rsidRPr="0062199E" w:rsidRDefault="00BB6E4F" w:rsidP="00BB6E4F">
      <w:pPr>
        <w:spacing w:line="276" w:lineRule="auto"/>
        <w:ind w:left="702" w:hanging="312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10. </w:t>
      </w:r>
      <w:r w:rsidRPr="0062199E">
        <w:rPr>
          <w:rFonts w:ascii="Verdana" w:hAnsi="Verdana"/>
          <w:sz w:val="20"/>
          <w:szCs w:val="20"/>
        </w:rPr>
        <w:t>Zamawiający dopuszcza złożenie oferty na materiały eksploatacyjne równoważne pod warunkiem, że produkty te posiadają identyczne lub lepsze parametry w odniesieniu do produktów oryginalnych – wykonanych przez producenta urządzeń i nie powodują negatywnych objawów i wyświetlania ostrzegawczych komunikatów.</w:t>
      </w:r>
    </w:p>
    <w:p w:rsidR="00BB6E4F" w:rsidRPr="0062199E" w:rsidRDefault="00BB6E4F" w:rsidP="00BB6E4F">
      <w:pPr>
        <w:spacing w:line="276" w:lineRule="auto"/>
        <w:ind w:left="702" w:hanging="312"/>
        <w:jc w:val="both"/>
        <w:rPr>
          <w:rFonts w:ascii="Verdana" w:hAnsi="Verdana"/>
          <w:sz w:val="20"/>
          <w:szCs w:val="20"/>
        </w:rPr>
      </w:pPr>
    </w:p>
    <w:p w:rsidR="00BE2742" w:rsidRDefault="00BB6E4F" w:rsidP="00BB6E4F">
      <w:pPr>
        <w:spacing w:line="276" w:lineRule="auto"/>
        <w:ind w:left="709" w:hanging="283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11.</w:t>
      </w:r>
      <w:r w:rsidRPr="0062199E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bCs/>
          <w:sz w:val="20"/>
          <w:szCs w:val="20"/>
        </w:rPr>
        <w:t>Wykonawca</w:t>
      </w:r>
      <w:r w:rsidRPr="001267FE">
        <w:rPr>
          <w:rFonts w:ascii="Verdana" w:hAnsi="Verdana"/>
          <w:sz w:val="20"/>
          <w:szCs w:val="20"/>
        </w:rPr>
        <w:t xml:space="preserve">, </w:t>
      </w:r>
      <w:r>
        <w:rPr>
          <w:rFonts w:ascii="Verdana" w:hAnsi="Verdana"/>
          <w:sz w:val="20"/>
          <w:szCs w:val="20"/>
        </w:rPr>
        <w:t xml:space="preserve">który powołuje się na rozwiązania równoważne do opisywanych przez Zamawiającego formularzy, jest zobowiązany przedłożyć oświadczenie, </w:t>
      </w:r>
      <w:r w:rsidRPr="001267FE">
        <w:rPr>
          <w:rFonts w:ascii="Verdana" w:hAnsi="Verdana"/>
          <w:sz w:val="20"/>
          <w:szCs w:val="20"/>
        </w:rPr>
        <w:t xml:space="preserve">że </w:t>
      </w:r>
      <w:r>
        <w:rPr>
          <w:rFonts w:ascii="Verdana" w:hAnsi="Verdana"/>
          <w:bCs/>
          <w:sz w:val="20"/>
          <w:szCs w:val="20"/>
        </w:rPr>
        <w:t>oferowany przez niego przedmiot dostawy spełnia wymagania określone przez Zamawiającego tj.:</w:t>
      </w:r>
      <w:r w:rsidRPr="001267FE">
        <w:rPr>
          <w:rFonts w:ascii="Verdana" w:hAnsi="Verdana"/>
          <w:b/>
          <w:bCs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br/>
      </w:r>
    </w:p>
    <w:p w:rsidR="00BB6E4F" w:rsidRPr="001267FE" w:rsidRDefault="00BB6E4F" w:rsidP="00BB6E4F">
      <w:pPr>
        <w:spacing w:line="276" w:lineRule="auto"/>
        <w:ind w:left="709" w:hanging="283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1) </w:t>
      </w:r>
      <w:r w:rsidRPr="001267FE">
        <w:rPr>
          <w:rFonts w:ascii="Verdana" w:hAnsi="Verdana"/>
          <w:sz w:val="20"/>
          <w:szCs w:val="20"/>
        </w:rPr>
        <w:t xml:space="preserve">Oświadczenie producenta materiału eksploatacyjnego równoważnego, że oferowane </w:t>
      </w:r>
      <w:r>
        <w:rPr>
          <w:rFonts w:ascii="Verdana" w:hAnsi="Verdana"/>
          <w:sz w:val="20"/>
          <w:szCs w:val="20"/>
        </w:rPr>
        <w:br/>
        <w:t xml:space="preserve">     </w:t>
      </w:r>
      <w:r w:rsidRPr="001267FE">
        <w:rPr>
          <w:rFonts w:ascii="Verdana" w:hAnsi="Verdana"/>
          <w:sz w:val="20"/>
          <w:szCs w:val="20"/>
        </w:rPr>
        <w:t>kasety z tonerem i/lub tusze są materiałami fabrycznie nowymi, wolnymi od wad,</w:t>
      </w:r>
      <w:r>
        <w:rPr>
          <w:rFonts w:ascii="Verdana" w:hAnsi="Verdana"/>
          <w:sz w:val="20"/>
          <w:szCs w:val="20"/>
        </w:rPr>
        <w:br/>
        <w:t xml:space="preserve">    </w:t>
      </w:r>
      <w:r w:rsidRPr="001267FE">
        <w:rPr>
          <w:rFonts w:ascii="Verdana" w:hAnsi="Verdana"/>
          <w:sz w:val="20"/>
          <w:szCs w:val="20"/>
        </w:rPr>
        <w:t xml:space="preserve"> kompletnymi a żaden z elementów kasety z tonerem i/lub tuszu nie jest wtórnie</w:t>
      </w:r>
      <w:r>
        <w:rPr>
          <w:rFonts w:ascii="Verdana" w:hAnsi="Verdana"/>
          <w:sz w:val="20"/>
          <w:szCs w:val="20"/>
        </w:rPr>
        <w:br/>
        <w:t xml:space="preserve">    </w:t>
      </w:r>
      <w:r w:rsidRPr="001267FE">
        <w:rPr>
          <w:rFonts w:ascii="Verdana" w:hAnsi="Verdana"/>
          <w:sz w:val="20"/>
          <w:szCs w:val="20"/>
        </w:rPr>
        <w:t xml:space="preserve"> wykorzystany ani nie pochodzi z procesu recyklingu;</w:t>
      </w:r>
    </w:p>
    <w:p w:rsidR="00BB6E4F" w:rsidRPr="001267FE" w:rsidRDefault="00BB6E4F" w:rsidP="00BB6E4F">
      <w:pPr>
        <w:spacing w:line="276" w:lineRule="auto"/>
        <w:ind w:left="709" w:hanging="283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2) </w:t>
      </w:r>
      <w:r w:rsidRPr="001267FE">
        <w:rPr>
          <w:rFonts w:ascii="Verdana" w:hAnsi="Verdana"/>
          <w:sz w:val="20"/>
          <w:szCs w:val="20"/>
        </w:rPr>
        <w:t>„Karty z testów (raporty z badań) produktów równoważnych wykonanych zgodnie z</w:t>
      </w:r>
      <w:r>
        <w:rPr>
          <w:rFonts w:ascii="Verdana" w:hAnsi="Verdana"/>
          <w:sz w:val="20"/>
          <w:szCs w:val="20"/>
        </w:rPr>
        <w:br/>
        <w:t xml:space="preserve">      </w:t>
      </w:r>
      <w:r w:rsidRPr="001267FE">
        <w:rPr>
          <w:rFonts w:ascii="Verdana" w:hAnsi="Verdana"/>
          <w:sz w:val="20"/>
          <w:szCs w:val="20"/>
        </w:rPr>
        <w:t>poszczególnymi normami: ISO/IEC 19752 dla tonerów monochromatycznych;</w:t>
      </w:r>
      <w:r>
        <w:rPr>
          <w:rFonts w:ascii="Verdana" w:hAnsi="Verdana"/>
          <w:sz w:val="20"/>
          <w:szCs w:val="20"/>
        </w:rPr>
        <w:br/>
        <w:t xml:space="preserve">      </w:t>
      </w:r>
      <w:r w:rsidRPr="001267FE">
        <w:rPr>
          <w:rFonts w:ascii="Verdana" w:hAnsi="Verdana"/>
          <w:sz w:val="20"/>
          <w:szCs w:val="20"/>
        </w:rPr>
        <w:t>ISO/IEC 19798 dla wkładów drukarek kolorowych; ISO/IEC/24711 dla nabojów do</w:t>
      </w:r>
      <w:r>
        <w:rPr>
          <w:rFonts w:ascii="Verdana" w:hAnsi="Verdana"/>
          <w:sz w:val="20"/>
          <w:szCs w:val="20"/>
        </w:rPr>
        <w:br/>
        <w:t xml:space="preserve">     </w:t>
      </w:r>
      <w:r w:rsidRPr="001267FE">
        <w:rPr>
          <w:rFonts w:ascii="Verdana" w:hAnsi="Verdana"/>
          <w:sz w:val="20"/>
          <w:szCs w:val="20"/>
        </w:rPr>
        <w:t xml:space="preserve"> drukarek atramentowych.</w:t>
      </w:r>
    </w:p>
    <w:p w:rsidR="00BB6E4F" w:rsidRDefault="00BB6E4F" w:rsidP="00BB6E4F">
      <w:pPr>
        <w:spacing w:line="276" w:lineRule="auto"/>
        <w:ind w:left="709" w:hanging="283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3) </w:t>
      </w:r>
      <w:r w:rsidRPr="001267FE">
        <w:rPr>
          <w:rFonts w:ascii="Verdana" w:hAnsi="Verdana"/>
          <w:sz w:val="20"/>
          <w:szCs w:val="20"/>
        </w:rPr>
        <w:t>Certyfikat ISO 14001 lub równoważny na proces pro</w:t>
      </w:r>
      <w:r>
        <w:rPr>
          <w:rFonts w:ascii="Verdana" w:hAnsi="Verdana"/>
          <w:sz w:val="20"/>
          <w:szCs w:val="20"/>
        </w:rPr>
        <w:t>dukcji materiałów</w:t>
      </w:r>
      <w:r w:rsidRPr="001267FE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br/>
        <w:t xml:space="preserve">        </w:t>
      </w:r>
      <w:r w:rsidRPr="001267FE">
        <w:rPr>
          <w:rFonts w:ascii="Verdana" w:hAnsi="Verdana"/>
          <w:sz w:val="20"/>
          <w:szCs w:val="20"/>
        </w:rPr>
        <w:t>eksploatacyjnych    równoważnych , pozwalający zweryfikować czy producent spełnia</w:t>
      </w:r>
      <w:r>
        <w:rPr>
          <w:rFonts w:ascii="Verdana" w:hAnsi="Verdana"/>
          <w:sz w:val="20"/>
          <w:szCs w:val="20"/>
        </w:rPr>
        <w:br/>
        <w:t xml:space="preserve">       </w:t>
      </w:r>
      <w:r w:rsidRPr="001267FE">
        <w:rPr>
          <w:rFonts w:ascii="Verdana" w:hAnsi="Verdana"/>
          <w:sz w:val="20"/>
          <w:szCs w:val="20"/>
        </w:rPr>
        <w:t xml:space="preserve"> przepisy związane z ochroną środowiska oraz potwierdzający, że materiały są </w:t>
      </w:r>
      <w:r>
        <w:rPr>
          <w:rFonts w:ascii="Verdana" w:hAnsi="Verdana"/>
          <w:sz w:val="20"/>
          <w:szCs w:val="20"/>
        </w:rPr>
        <w:br/>
        <w:t xml:space="preserve">        </w:t>
      </w:r>
      <w:r w:rsidRPr="001267FE">
        <w:rPr>
          <w:rFonts w:ascii="Verdana" w:hAnsi="Verdana"/>
          <w:sz w:val="20"/>
          <w:szCs w:val="20"/>
        </w:rPr>
        <w:t>produkowane w sposób bezpieczny i nie wpływający negatywnie na środowisko.</w:t>
      </w:r>
    </w:p>
    <w:p w:rsidR="00BB6E4F" w:rsidRPr="001267FE" w:rsidRDefault="00BB6E4F" w:rsidP="00BB6E4F">
      <w:pPr>
        <w:spacing w:line="276" w:lineRule="auto"/>
        <w:ind w:left="709" w:hanging="283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4) C</w:t>
      </w:r>
      <w:r w:rsidRPr="005A7104">
        <w:rPr>
          <w:rFonts w:ascii="Verdana" w:hAnsi="Verdana"/>
          <w:sz w:val="20"/>
          <w:szCs w:val="20"/>
        </w:rPr>
        <w:t>ertyfikaty potwierdzające, że proces produkcji materiałów eksploatacyjnych</w:t>
      </w:r>
      <w:r>
        <w:rPr>
          <w:rFonts w:ascii="Verdana" w:hAnsi="Verdana"/>
          <w:sz w:val="20"/>
          <w:szCs w:val="20"/>
        </w:rPr>
        <w:br/>
        <w:t xml:space="preserve">       </w:t>
      </w:r>
      <w:r w:rsidRPr="005A7104">
        <w:rPr>
          <w:rFonts w:ascii="Verdana" w:hAnsi="Verdana"/>
          <w:sz w:val="20"/>
          <w:szCs w:val="20"/>
        </w:rPr>
        <w:t xml:space="preserve"> przebiega zgodnie z normami ISO 9001 lub równoważnymi</w:t>
      </w:r>
      <w:r>
        <w:rPr>
          <w:rFonts w:ascii="Verdana" w:hAnsi="Verdana"/>
          <w:sz w:val="20"/>
          <w:szCs w:val="20"/>
        </w:rPr>
        <w:t>.</w:t>
      </w:r>
      <w:r>
        <w:rPr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 xml:space="preserve">  </w:t>
      </w:r>
    </w:p>
    <w:p w:rsidR="00BB6E4F" w:rsidRPr="001267FE" w:rsidRDefault="00BB6E4F" w:rsidP="00BB6E4F">
      <w:pPr>
        <w:spacing w:line="276" w:lineRule="auto"/>
        <w:ind w:left="709" w:hanging="283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5) </w:t>
      </w:r>
      <w:r w:rsidRPr="001267FE">
        <w:rPr>
          <w:rFonts w:ascii="Verdana" w:hAnsi="Verdana"/>
          <w:sz w:val="20"/>
          <w:szCs w:val="20"/>
        </w:rPr>
        <w:t>Oświadczenie - producenta materiału równoważnego, że proces produkcji i stosowanie</w:t>
      </w:r>
      <w:r>
        <w:rPr>
          <w:rFonts w:ascii="Verdana" w:hAnsi="Verdana"/>
          <w:sz w:val="20"/>
          <w:szCs w:val="20"/>
        </w:rPr>
        <w:br/>
        <w:t xml:space="preserve">     </w:t>
      </w:r>
      <w:r w:rsidRPr="001267FE">
        <w:rPr>
          <w:rFonts w:ascii="Verdana" w:hAnsi="Verdana"/>
          <w:sz w:val="20"/>
          <w:szCs w:val="20"/>
        </w:rPr>
        <w:t xml:space="preserve"> wyprodukowanych przez niego materiałów eksploatacyjnych nie narusza praw</w:t>
      </w:r>
      <w:r>
        <w:rPr>
          <w:rFonts w:ascii="Verdana" w:hAnsi="Verdana"/>
          <w:sz w:val="20"/>
          <w:szCs w:val="20"/>
        </w:rPr>
        <w:br/>
        <w:t xml:space="preserve">     </w:t>
      </w:r>
      <w:r w:rsidRPr="001267FE">
        <w:rPr>
          <w:rFonts w:ascii="Verdana" w:hAnsi="Verdana"/>
          <w:sz w:val="20"/>
          <w:szCs w:val="20"/>
        </w:rPr>
        <w:t xml:space="preserve"> patentowych producentów oryginalnych tonerów, tuszy i kaset.</w:t>
      </w:r>
    </w:p>
    <w:p w:rsidR="00BB6E4F" w:rsidRPr="001267FE" w:rsidRDefault="00BB6E4F" w:rsidP="00BB6E4F">
      <w:pPr>
        <w:spacing w:line="276" w:lineRule="auto"/>
        <w:ind w:left="709" w:hanging="283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6) </w:t>
      </w:r>
      <w:r w:rsidRPr="001267FE">
        <w:rPr>
          <w:rFonts w:ascii="Verdana" w:hAnsi="Verdana"/>
          <w:sz w:val="20"/>
          <w:szCs w:val="20"/>
        </w:rPr>
        <w:t xml:space="preserve">Oświadczenie, że oferowane równoważne materiały eksploatacyjne nie powodują </w:t>
      </w:r>
    </w:p>
    <w:p w:rsidR="00BB6E4F" w:rsidRPr="001267FE" w:rsidRDefault="00BB6E4F" w:rsidP="00BB6E4F">
      <w:pPr>
        <w:spacing w:line="276" w:lineRule="auto"/>
        <w:ind w:left="709" w:hanging="283"/>
        <w:jc w:val="both"/>
        <w:rPr>
          <w:rFonts w:ascii="Verdana" w:hAnsi="Verdana"/>
          <w:sz w:val="20"/>
          <w:szCs w:val="20"/>
        </w:rPr>
      </w:pPr>
      <w:r w:rsidRPr="001267FE">
        <w:rPr>
          <w:rFonts w:ascii="Verdana" w:hAnsi="Verdana"/>
          <w:sz w:val="20"/>
          <w:szCs w:val="20"/>
        </w:rPr>
        <w:t xml:space="preserve">   </w:t>
      </w:r>
      <w:r>
        <w:rPr>
          <w:rFonts w:ascii="Verdana" w:hAnsi="Verdana"/>
          <w:sz w:val="20"/>
          <w:szCs w:val="20"/>
        </w:rPr>
        <w:t xml:space="preserve">      </w:t>
      </w:r>
      <w:r w:rsidRPr="001267FE">
        <w:rPr>
          <w:rFonts w:ascii="Verdana" w:hAnsi="Verdana"/>
          <w:sz w:val="20"/>
          <w:szCs w:val="20"/>
        </w:rPr>
        <w:t xml:space="preserve"> ograniczeń funkcji i możliwości sprzętu oraz jakości wydruku opisanych w warunkach</w:t>
      </w:r>
      <w:r>
        <w:rPr>
          <w:rFonts w:ascii="Verdana" w:hAnsi="Verdana"/>
          <w:sz w:val="20"/>
          <w:szCs w:val="20"/>
        </w:rPr>
        <w:br/>
        <w:t xml:space="preserve">   </w:t>
      </w:r>
      <w:r w:rsidRPr="001267FE">
        <w:rPr>
          <w:rFonts w:ascii="Verdana" w:hAnsi="Verdana"/>
          <w:sz w:val="20"/>
          <w:szCs w:val="20"/>
        </w:rPr>
        <w:t xml:space="preserve">   technicznych producenta sprzętu (pełna kompatybilność z oprogramowaniem sprzętu: </w:t>
      </w:r>
    </w:p>
    <w:p w:rsidR="00BB6E4F" w:rsidRDefault="00BB6E4F" w:rsidP="00BB6E4F">
      <w:pPr>
        <w:spacing w:line="276" w:lineRule="auto"/>
        <w:ind w:left="709" w:hanging="283"/>
        <w:jc w:val="both"/>
        <w:rPr>
          <w:rFonts w:ascii="Verdana" w:hAnsi="Verdana"/>
          <w:sz w:val="20"/>
          <w:szCs w:val="20"/>
        </w:rPr>
      </w:pPr>
      <w:r w:rsidRPr="001267FE">
        <w:rPr>
          <w:rFonts w:ascii="Verdana" w:hAnsi="Verdana"/>
          <w:sz w:val="20"/>
          <w:szCs w:val="20"/>
        </w:rPr>
        <w:t xml:space="preserve">  </w:t>
      </w:r>
      <w:r>
        <w:rPr>
          <w:rFonts w:ascii="Verdana" w:hAnsi="Verdana"/>
          <w:sz w:val="20"/>
          <w:szCs w:val="20"/>
        </w:rPr>
        <w:t xml:space="preserve">       </w:t>
      </w:r>
      <w:r w:rsidRPr="001267FE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(</w:t>
      </w:r>
      <w:r w:rsidRPr="001267FE">
        <w:rPr>
          <w:rFonts w:ascii="Verdana" w:hAnsi="Verdana"/>
          <w:sz w:val="20"/>
          <w:szCs w:val="20"/>
        </w:rPr>
        <w:t>drukarki, faksu lub</w:t>
      </w:r>
      <w:r>
        <w:rPr>
          <w:rFonts w:ascii="Verdana" w:hAnsi="Verdana"/>
          <w:sz w:val="20"/>
          <w:szCs w:val="20"/>
        </w:rPr>
        <w:t xml:space="preserve"> ksero).</w:t>
      </w:r>
    </w:p>
    <w:p w:rsidR="00BB6E4F" w:rsidRPr="003D115A" w:rsidRDefault="00BB6E4F" w:rsidP="00BB6E4F">
      <w:pPr>
        <w:spacing w:line="276" w:lineRule="auto"/>
        <w:ind w:left="709" w:hanging="283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</w:t>
      </w:r>
      <w:r>
        <w:rPr>
          <w:rFonts w:ascii="Verdana" w:hAnsi="Verdana" w:cs="Arial"/>
          <w:sz w:val="20"/>
          <w:szCs w:val="20"/>
        </w:rPr>
        <w:t xml:space="preserve">   7) </w:t>
      </w:r>
      <w:r w:rsidRPr="003D115A">
        <w:rPr>
          <w:rFonts w:ascii="Verdana" w:hAnsi="Verdana"/>
          <w:sz w:val="20"/>
          <w:szCs w:val="20"/>
        </w:rPr>
        <w:t xml:space="preserve">oferowany materiał równoważny ma zagwarantować równą lub wyższą oraz </w:t>
      </w:r>
      <w:r w:rsidRPr="003D115A">
        <w:rPr>
          <w:rFonts w:ascii="Verdana" w:hAnsi="Verdana"/>
          <w:sz w:val="20"/>
          <w:szCs w:val="20"/>
        </w:rPr>
        <w:br/>
        <w:t xml:space="preserve">    </w:t>
      </w:r>
      <w:r>
        <w:rPr>
          <w:rFonts w:ascii="Verdana" w:hAnsi="Verdana"/>
          <w:sz w:val="20"/>
          <w:szCs w:val="20"/>
        </w:rPr>
        <w:t xml:space="preserve">   </w:t>
      </w:r>
      <w:r w:rsidRPr="003D115A">
        <w:rPr>
          <w:rFonts w:ascii="Verdana" w:hAnsi="Verdana"/>
          <w:sz w:val="20"/>
          <w:szCs w:val="20"/>
        </w:rPr>
        <w:t xml:space="preserve"> powtarzalną   jakość   wydruków  i  wydajność  co  materiał  zalecany  przez</w:t>
      </w:r>
      <w:r>
        <w:rPr>
          <w:rFonts w:ascii="Verdana" w:hAnsi="Verdana"/>
          <w:sz w:val="20"/>
          <w:szCs w:val="20"/>
        </w:rPr>
        <w:br/>
      </w:r>
      <w:r w:rsidRPr="003D115A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 xml:space="preserve">        </w:t>
      </w:r>
      <w:r w:rsidRPr="003D115A">
        <w:rPr>
          <w:rFonts w:ascii="Verdana" w:hAnsi="Verdana"/>
          <w:sz w:val="20"/>
          <w:szCs w:val="20"/>
        </w:rPr>
        <w:t xml:space="preserve">producenta urządzenia,                                  </w:t>
      </w:r>
      <w:r w:rsidRPr="003D115A">
        <w:rPr>
          <w:rFonts w:ascii="Verdana" w:hAnsi="Verdana"/>
          <w:color w:val="FFFFFF" w:themeColor="background1"/>
          <w:sz w:val="20"/>
          <w:szCs w:val="20"/>
        </w:rPr>
        <w:t>.</w:t>
      </w:r>
      <w:r w:rsidRPr="003D115A">
        <w:rPr>
          <w:rFonts w:ascii="Verdana" w:hAnsi="Verdana"/>
          <w:sz w:val="20"/>
          <w:szCs w:val="20"/>
        </w:rPr>
        <w:br/>
      </w:r>
      <w:r>
        <w:rPr>
          <w:rFonts w:ascii="Verdana" w:hAnsi="Verdana"/>
          <w:sz w:val="20"/>
          <w:szCs w:val="20"/>
        </w:rPr>
        <w:t xml:space="preserve">    8) </w:t>
      </w:r>
      <w:r w:rsidRPr="003D115A">
        <w:rPr>
          <w:rFonts w:ascii="Verdana" w:hAnsi="Verdana"/>
          <w:sz w:val="20"/>
          <w:szCs w:val="20"/>
        </w:rPr>
        <w:t xml:space="preserve">oferowane materiały eksploatacyjne muszą być: dopuszczone do obrotu </w:t>
      </w:r>
      <w:r>
        <w:rPr>
          <w:rFonts w:ascii="Verdana" w:hAnsi="Verdana"/>
          <w:sz w:val="20"/>
          <w:szCs w:val="20"/>
        </w:rPr>
        <w:br/>
        <w:t xml:space="preserve">       </w:t>
      </w:r>
      <w:r w:rsidRPr="003D115A">
        <w:rPr>
          <w:rFonts w:ascii="Verdana" w:hAnsi="Verdana"/>
          <w:sz w:val="20"/>
          <w:szCs w:val="20"/>
        </w:rPr>
        <w:t xml:space="preserve">na terenie RP, wolne od wad technicznych i prawnych, cała partia danego  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br/>
        <w:t xml:space="preserve">     </w:t>
      </w:r>
      <w:r w:rsidRPr="003D115A">
        <w:rPr>
          <w:rFonts w:ascii="Verdana" w:hAnsi="Verdana"/>
          <w:sz w:val="20"/>
          <w:szCs w:val="20"/>
        </w:rPr>
        <w:t xml:space="preserve"> produktu musi posiadać identyczne oznaczenia oraz oryginalne fabryczne </w:t>
      </w:r>
      <w:r>
        <w:rPr>
          <w:rFonts w:ascii="Verdana" w:hAnsi="Verdana"/>
          <w:sz w:val="20"/>
          <w:szCs w:val="20"/>
        </w:rPr>
        <w:t xml:space="preserve">  </w:t>
      </w:r>
      <w:r>
        <w:rPr>
          <w:rFonts w:ascii="Verdana" w:hAnsi="Verdana"/>
          <w:sz w:val="20"/>
          <w:szCs w:val="20"/>
        </w:rPr>
        <w:br/>
        <w:t xml:space="preserve">      </w:t>
      </w:r>
      <w:r w:rsidRPr="003D115A">
        <w:rPr>
          <w:rFonts w:ascii="Verdana" w:hAnsi="Verdana"/>
          <w:sz w:val="20"/>
          <w:szCs w:val="20"/>
        </w:rPr>
        <w:t>opakowania.</w:t>
      </w:r>
    </w:p>
    <w:p w:rsidR="00BB6E4F" w:rsidRPr="0062199E" w:rsidRDefault="00BB6E4F" w:rsidP="00BB6E4F">
      <w:pPr>
        <w:spacing w:line="276" w:lineRule="auto"/>
        <w:ind w:left="1080" w:hanging="1050"/>
        <w:jc w:val="both"/>
        <w:rPr>
          <w:rFonts w:ascii="Verdana" w:hAnsi="Verdana"/>
          <w:sz w:val="20"/>
          <w:szCs w:val="20"/>
        </w:rPr>
      </w:pPr>
    </w:p>
    <w:p w:rsidR="00BB6E4F" w:rsidRPr="0062199E" w:rsidRDefault="00BB6E4F" w:rsidP="00BB6E4F">
      <w:pPr>
        <w:spacing w:line="276" w:lineRule="auto"/>
        <w:ind w:left="858" w:hanging="468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12. </w:t>
      </w:r>
      <w:r w:rsidRPr="0062199E">
        <w:rPr>
          <w:rFonts w:ascii="Verdana" w:hAnsi="Verdana"/>
          <w:sz w:val="20"/>
          <w:szCs w:val="20"/>
        </w:rPr>
        <w:t>W sytuacji gdy wykonawca dostarczy towar niezgodny z opisem</w:t>
      </w:r>
      <w:r>
        <w:rPr>
          <w:rFonts w:ascii="Verdana" w:hAnsi="Verdana"/>
          <w:sz w:val="20"/>
          <w:szCs w:val="20"/>
        </w:rPr>
        <w:t xml:space="preserve"> przedmiotu zamówienia</w:t>
      </w:r>
      <w:r w:rsidRPr="0062199E">
        <w:rPr>
          <w:rFonts w:ascii="Verdana" w:hAnsi="Verdana"/>
          <w:sz w:val="20"/>
          <w:szCs w:val="20"/>
        </w:rPr>
        <w:t xml:space="preserve"> Zamawiający może odmówić przyjęcia towaru z wszelkimi konsekwencjami zawartymi w umowie</w:t>
      </w:r>
      <w:r>
        <w:rPr>
          <w:rFonts w:ascii="Verdana" w:hAnsi="Verdana"/>
          <w:sz w:val="20"/>
          <w:szCs w:val="20"/>
        </w:rPr>
        <w:t>. M</w:t>
      </w:r>
      <w:r w:rsidRPr="0062199E">
        <w:rPr>
          <w:rFonts w:ascii="Verdana" w:hAnsi="Verdana"/>
          <w:sz w:val="20"/>
          <w:szCs w:val="20"/>
        </w:rPr>
        <w:t>ateriały równoważne mają gwarantować wykorzystanie wszystkich funkcji i możliwości drukowania w urządzeniach Zamawiającego oraz jakości wydruku wyspecyfikowanych w warunkach technicznych producenta urządzeń.</w:t>
      </w:r>
    </w:p>
    <w:p w:rsidR="00BB6E4F" w:rsidRPr="0062199E" w:rsidRDefault="00BB6E4F" w:rsidP="00BB6E4F">
      <w:pPr>
        <w:spacing w:line="276" w:lineRule="auto"/>
        <w:ind w:left="858" w:hanging="468"/>
        <w:jc w:val="both"/>
        <w:rPr>
          <w:rFonts w:ascii="Verdana" w:hAnsi="Verdana"/>
          <w:sz w:val="20"/>
          <w:szCs w:val="20"/>
        </w:rPr>
      </w:pPr>
    </w:p>
    <w:p w:rsidR="00BB6E4F" w:rsidRDefault="00BB6E4F" w:rsidP="00BB6E4F">
      <w:pPr>
        <w:spacing w:line="276" w:lineRule="auto"/>
        <w:ind w:left="858" w:hanging="468"/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13. </w:t>
      </w:r>
      <w:r w:rsidRPr="0062199E">
        <w:rPr>
          <w:rFonts w:ascii="Verdana" w:hAnsi="Verdana"/>
          <w:sz w:val="20"/>
          <w:szCs w:val="20"/>
        </w:rPr>
        <w:t>Wykonawca</w:t>
      </w:r>
      <w:r>
        <w:rPr>
          <w:rFonts w:ascii="Verdana" w:hAnsi="Verdana"/>
          <w:sz w:val="20"/>
          <w:szCs w:val="20"/>
        </w:rPr>
        <w:t>,</w:t>
      </w:r>
      <w:r w:rsidRPr="0062199E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który oferuje materiały eksploatacyjne równoważne,</w:t>
      </w:r>
      <w:r w:rsidRPr="0062199E">
        <w:rPr>
          <w:rFonts w:ascii="Verdana" w:hAnsi="Verdana"/>
          <w:sz w:val="20"/>
          <w:szCs w:val="20"/>
        </w:rPr>
        <w:t xml:space="preserve"> bierze na siebie odpowiedzialność za wadliwe funkcjonowanie urządzenia lub uszkodzenia sprzętu spowodowane oferowanymi materiałami.</w:t>
      </w:r>
      <w:r>
        <w:rPr>
          <w:rFonts w:ascii="Verdana" w:hAnsi="Verdana"/>
          <w:sz w:val="20"/>
          <w:szCs w:val="20"/>
        </w:rPr>
        <w:t xml:space="preserve">                           </w:t>
      </w:r>
      <w:r w:rsidRPr="00722A73">
        <w:rPr>
          <w:rFonts w:ascii="Verdana" w:hAnsi="Verdana"/>
          <w:color w:val="FFFFFF" w:themeColor="background1"/>
          <w:sz w:val="20"/>
          <w:szCs w:val="20"/>
        </w:rPr>
        <w:t>.</w:t>
      </w:r>
      <w:r>
        <w:rPr>
          <w:rFonts w:ascii="Verdana" w:hAnsi="Verdana"/>
          <w:sz w:val="20"/>
          <w:szCs w:val="20"/>
        </w:rPr>
        <w:t xml:space="preserve">                              </w:t>
      </w:r>
      <w:r>
        <w:rPr>
          <w:rFonts w:ascii="Verdana" w:hAnsi="Verdana"/>
          <w:sz w:val="20"/>
          <w:szCs w:val="20"/>
        </w:rPr>
        <w:br/>
      </w:r>
    </w:p>
    <w:p w:rsidR="00BB6E4F" w:rsidRPr="0062199E" w:rsidRDefault="00BB6E4F" w:rsidP="00BB6E4F">
      <w:pPr>
        <w:spacing w:line="276" w:lineRule="auto"/>
        <w:ind w:left="858" w:hanging="468"/>
        <w:jc w:val="both"/>
        <w:rPr>
          <w:rFonts w:ascii="Verdana" w:hAnsi="Verdana"/>
          <w:sz w:val="20"/>
          <w:szCs w:val="20"/>
        </w:rPr>
      </w:pPr>
      <w:r w:rsidRPr="00310FA8">
        <w:rPr>
          <w:rFonts w:ascii="Verdana" w:hAnsi="Verdana"/>
          <w:sz w:val="20"/>
          <w:szCs w:val="20"/>
        </w:rPr>
        <w:t>1</w:t>
      </w:r>
      <w:r>
        <w:rPr>
          <w:rFonts w:ascii="Verdana" w:hAnsi="Verdana"/>
          <w:sz w:val="20"/>
          <w:szCs w:val="20"/>
        </w:rPr>
        <w:t xml:space="preserve">4. </w:t>
      </w:r>
      <w:r w:rsidRPr="0062199E">
        <w:rPr>
          <w:rFonts w:ascii="Verdana" w:hAnsi="Verdana"/>
          <w:sz w:val="20"/>
          <w:szCs w:val="20"/>
        </w:rPr>
        <w:t>W przypadku, gdy z powodu dostarczenia nieodpowiednich materiałów eksploatacyjnych nastąpi uszkodzenie urządzenia</w:t>
      </w:r>
      <w:r>
        <w:rPr>
          <w:rFonts w:ascii="Verdana" w:hAnsi="Verdana"/>
          <w:sz w:val="20"/>
          <w:szCs w:val="20"/>
        </w:rPr>
        <w:t xml:space="preserve"> drukującego</w:t>
      </w:r>
      <w:r w:rsidRPr="0062199E">
        <w:rPr>
          <w:rFonts w:ascii="Verdana" w:hAnsi="Verdana"/>
          <w:sz w:val="20"/>
          <w:szCs w:val="20"/>
        </w:rPr>
        <w:t xml:space="preserve">, kosztami naprawy Zamawiający obciąży </w:t>
      </w:r>
      <w:r>
        <w:rPr>
          <w:rFonts w:ascii="Verdana" w:hAnsi="Verdana"/>
          <w:sz w:val="20"/>
          <w:szCs w:val="20"/>
        </w:rPr>
        <w:t>W</w:t>
      </w:r>
      <w:r w:rsidRPr="0062199E">
        <w:rPr>
          <w:rFonts w:ascii="Verdana" w:hAnsi="Verdana"/>
          <w:sz w:val="20"/>
          <w:szCs w:val="20"/>
        </w:rPr>
        <w:t>ykonawcę.</w:t>
      </w:r>
    </w:p>
    <w:p w:rsidR="00BB6E4F" w:rsidRPr="0062199E" w:rsidRDefault="00BB6E4F" w:rsidP="00BB6E4F">
      <w:pPr>
        <w:numPr>
          <w:ilvl w:val="1"/>
          <w:numId w:val="0"/>
        </w:numPr>
        <w:tabs>
          <w:tab w:val="num" w:pos="-546"/>
        </w:tabs>
        <w:spacing w:line="276" w:lineRule="auto"/>
        <w:ind w:left="858" w:hanging="468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15. Wymiana wadliwego produktu</w:t>
      </w:r>
      <w:r w:rsidRPr="0062199E">
        <w:rPr>
          <w:rFonts w:ascii="Verdana" w:hAnsi="Verdana"/>
          <w:sz w:val="20"/>
          <w:szCs w:val="20"/>
        </w:rPr>
        <w:t xml:space="preserve"> na</w:t>
      </w:r>
      <w:r>
        <w:rPr>
          <w:rFonts w:ascii="Verdana" w:hAnsi="Verdana"/>
          <w:sz w:val="20"/>
          <w:szCs w:val="20"/>
        </w:rPr>
        <w:t xml:space="preserve"> nowy nastąpi w czasie zadeklarowanym przez Dostawcę w ofercie nie dłuższym niż 48 godz. o</w:t>
      </w:r>
      <w:r w:rsidRPr="0062199E">
        <w:rPr>
          <w:rFonts w:ascii="Verdana" w:hAnsi="Verdana"/>
          <w:sz w:val="20"/>
          <w:szCs w:val="20"/>
        </w:rPr>
        <w:t xml:space="preserve">d daty pisemnego zgłoszenia </w:t>
      </w:r>
      <w:r>
        <w:rPr>
          <w:rFonts w:ascii="Verdana" w:hAnsi="Verdana"/>
          <w:sz w:val="20"/>
          <w:szCs w:val="20"/>
        </w:rPr>
        <w:t>przez Zamawiającego na formularzu reklamacyjnym</w:t>
      </w:r>
      <w:r w:rsidRPr="0062199E">
        <w:rPr>
          <w:rFonts w:ascii="Verdana" w:hAnsi="Verdana"/>
          <w:sz w:val="20"/>
          <w:szCs w:val="20"/>
        </w:rPr>
        <w:t>.</w:t>
      </w:r>
      <w:r>
        <w:rPr>
          <w:rFonts w:ascii="Verdana" w:hAnsi="Verdana"/>
          <w:sz w:val="20"/>
          <w:szCs w:val="20"/>
        </w:rPr>
        <w:t xml:space="preserve">                        </w:t>
      </w:r>
      <w:r w:rsidRPr="00722A73">
        <w:rPr>
          <w:rFonts w:ascii="Verdana" w:hAnsi="Verdana"/>
          <w:color w:val="FFFFFF" w:themeColor="background1"/>
          <w:sz w:val="20"/>
          <w:szCs w:val="20"/>
        </w:rPr>
        <w:t>.</w:t>
      </w:r>
      <w:r>
        <w:rPr>
          <w:rFonts w:ascii="Verdana" w:hAnsi="Verdana"/>
          <w:sz w:val="20"/>
          <w:szCs w:val="20"/>
        </w:rPr>
        <w:br/>
      </w:r>
    </w:p>
    <w:p w:rsidR="00BB6E4F" w:rsidRPr="0062199E" w:rsidRDefault="00BB6E4F" w:rsidP="00BB6E4F">
      <w:pPr>
        <w:autoSpaceDE w:val="0"/>
        <w:autoSpaceDN w:val="0"/>
        <w:adjustRightInd w:val="0"/>
        <w:spacing w:line="276" w:lineRule="auto"/>
        <w:ind w:left="858" w:hanging="39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 w:cs="TTE1DADA58t00"/>
          <w:sz w:val="20"/>
          <w:szCs w:val="20"/>
        </w:rPr>
        <w:t xml:space="preserve">16. </w:t>
      </w:r>
      <w:r w:rsidRPr="0062199E">
        <w:rPr>
          <w:rFonts w:ascii="Verdana" w:hAnsi="Verdana" w:cs="TTE1DADA58t00"/>
          <w:sz w:val="20"/>
          <w:szCs w:val="20"/>
        </w:rPr>
        <w:t>Dostawy będą realizowane sukcesywnie. Zamówienie będzie składane przez Zamawiającego pisemnie - przesyłane faksem lub e–mailem zgodnie z asortymentem wymienionym w formularzach</w:t>
      </w:r>
      <w:r>
        <w:rPr>
          <w:rFonts w:ascii="Verdana" w:hAnsi="Verdana" w:cs="TTE1DADA58t00"/>
          <w:sz w:val="20"/>
          <w:szCs w:val="20"/>
        </w:rPr>
        <w:t xml:space="preserve"> asortymentowo</w:t>
      </w:r>
      <w:r w:rsidRPr="0062199E">
        <w:rPr>
          <w:rFonts w:ascii="Verdana" w:hAnsi="Verdana" w:cs="TTE1DADA58t00"/>
          <w:sz w:val="20"/>
          <w:szCs w:val="20"/>
        </w:rPr>
        <w:t xml:space="preserve"> cenowych. Zamówienie będzie </w:t>
      </w:r>
      <w:r w:rsidRPr="0062199E">
        <w:rPr>
          <w:rFonts w:ascii="Verdana" w:hAnsi="Verdana"/>
          <w:sz w:val="20"/>
          <w:szCs w:val="20"/>
        </w:rPr>
        <w:t>określało d</w:t>
      </w:r>
      <w:r>
        <w:rPr>
          <w:rFonts w:ascii="Verdana" w:hAnsi="Verdana"/>
          <w:sz w:val="20"/>
          <w:szCs w:val="20"/>
        </w:rPr>
        <w:t xml:space="preserve">okładnie asortyment </w:t>
      </w:r>
      <w:r>
        <w:rPr>
          <w:rFonts w:ascii="Verdana" w:hAnsi="Verdana"/>
          <w:sz w:val="20"/>
          <w:szCs w:val="20"/>
        </w:rPr>
        <w:lastRenderedPageBreak/>
        <w:t xml:space="preserve">oraz jego </w:t>
      </w:r>
      <w:r w:rsidRPr="0062199E">
        <w:rPr>
          <w:rFonts w:ascii="Verdana" w:hAnsi="Verdana"/>
          <w:sz w:val="20"/>
          <w:szCs w:val="20"/>
        </w:rPr>
        <w:t>ilość.</w:t>
      </w:r>
      <w:r>
        <w:rPr>
          <w:rFonts w:ascii="Verdana" w:hAnsi="Verdana"/>
          <w:sz w:val="20"/>
          <w:szCs w:val="20"/>
        </w:rPr>
        <w:t xml:space="preserve">                                              </w:t>
      </w:r>
      <w:r w:rsidRPr="00722A73">
        <w:rPr>
          <w:rFonts w:ascii="Verdana" w:hAnsi="Verdana"/>
          <w:color w:val="FFFFFF" w:themeColor="background1"/>
          <w:sz w:val="20"/>
          <w:szCs w:val="20"/>
        </w:rPr>
        <w:t>.</w:t>
      </w:r>
      <w:r>
        <w:rPr>
          <w:rFonts w:ascii="Verdana" w:hAnsi="Verdana"/>
          <w:sz w:val="20"/>
          <w:szCs w:val="20"/>
        </w:rPr>
        <w:br/>
      </w:r>
    </w:p>
    <w:p w:rsidR="00BB6E4F" w:rsidRPr="0062199E" w:rsidRDefault="00BB6E4F" w:rsidP="00BB6E4F">
      <w:pPr>
        <w:tabs>
          <w:tab w:val="left" w:pos="-702"/>
        </w:tabs>
        <w:spacing w:line="276" w:lineRule="auto"/>
        <w:ind w:left="858" w:hanging="468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17. Wykonawca zrealizuje poszczególne dostawy w czasie nie dłuższym niż 48 godz. od czasu złożenia zamówienia pocztą elektroniczną lub faxem, przez Zamawiającego.                                    </w:t>
      </w:r>
      <w:r w:rsidRPr="00722A73">
        <w:rPr>
          <w:rFonts w:ascii="Verdana" w:hAnsi="Verdana"/>
          <w:color w:val="FFFFFF" w:themeColor="background1"/>
          <w:sz w:val="20"/>
          <w:szCs w:val="20"/>
        </w:rPr>
        <w:t>.</w:t>
      </w:r>
    </w:p>
    <w:p w:rsidR="00BB6E4F" w:rsidRPr="0062199E" w:rsidRDefault="00BB6E4F" w:rsidP="00BB6E4F">
      <w:pPr>
        <w:spacing w:line="276" w:lineRule="auto"/>
        <w:ind w:left="858" w:hanging="468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18. </w:t>
      </w:r>
      <w:r w:rsidRPr="0062199E">
        <w:rPr>
          <w:rFonts w:ascii="Verdana" w:hAnsi="Verdana"/>
          <w:sz w:val="20"/>
          <w:szCs w:val="20"/>
        </w:rPr>
        <w:t>Przyjęcie dostaw będzie następowało w siedzibie Zamawiającego, w miejscu wskazanym przez przedstawiciela Zamawiającego</w:t>
      </w:r>
      <w:r>
        <w:rPr>
          <w:rFonts w:ascii="Verdana" w:hAnsi="Verdana"/>
          <w:sz w:val="20"/>
          <w:szCs w:val="20"/>
        </w:rPr>
        <w:t xml:space="preserve"> (lokalizacja zgodnie z załącznikiem nr 1 do Opisu przedmiotu zamówienia).</w:t>
      </w:r>
      <w:r w:rsidRPr="0062199E">
        <w:rPr>
          <w:rFonts w:ascii="Verdana" w:hAnsi="Verdana"/>
          <w:sz w:val="20"/>
          <w:szCs w:val="20"/>
        </w:rPr>
        <w:t xml:space="preserve">  Podpisany protokół odbioru </w:t>
      </w:r>
      <w:r>
        <w:rPr>
          <w:rFonts w:ascii="Verdana" w:hAnsi="Verdana"/>
          <w:sz w:val="20"/>
          <w:szCs w:val="20"/>
        </w:rPr>
        <w:t xml:space="preserve">jakościowo / </w:t>
      </w:r>
      <w:r w:rsidRPr="0062199E">
        <w:rPr>
          <w:rFonts w:ascii="Verdana" w:hAnsi="Verdana"/>
          <w:sz w:val="20"/>
          <w:szCs w:val="20"/>
        </w:rPr>
        <w:t>ilościowego stanowić będzie podstawę do  wystawienia faktury VAT i dokonania płatności.</w:t>
      </w:r>
      <w:r>
        <w:rPr>
          <w:rFonts w:ascii="Verdana" w:hAnsi="Verdana"/>
          <w:sz w:val="20"/>
          <w:szCs w:val="20"/>
        </w:rPr>
        <w:t xml:space="preserve">                              </w:t>
      </w:r>
      <w:r w:rsidRPr="00722A73">
        <w:rPr>
          <w:rFonts w:ascii="Verdana" w:hAnsi="Verdana"/>
          <w:color w:val="FFFFFF" w:themeColor="background1"/>
          <w:sz w:val="20"/>
          <w:szCs w:val="20"/>
        </w:rPr>
        <w:t>.</w:t>
      </w:r>
      <w:r>
        <w:rPr>
          <w:rFonts w:ascii="Verdana" w:hAnsi="Verdana"/>
          <w:sz w:val="20"/>
          <w:szCs w:val="20"/>
        </w:rPr>
        <w:br/>
      </w:r>
    </w:p>
    <w:p w:rsidR="00BB6E4F" w:rsidRPr="0062199E" w:rsidRDefault="00BB6E4F" w:rsidP="00BB6E4F">
      <w:pPr>
        <w:spacing w:line="276" w:lineRule="auto"/>
        <w:ind w:left="858" w:hanging="468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20. </w:t>
      </w:r>
      <w:r w:rsidRPr="0062199E">
        <w:rPr>
          <w:rFonts w:ascii="Verdana" w:hAnsi="Verdana"/>
          <w:sz w:val="20"/>
          <w:szCs w:val="20"/>
        </w:rPr>
        <w:t>Wykonawca</w:t>
      </w:r>
      <w:r>
        <w:rPr>
          <w:rFonts w:ascii="Verdana" w:hAnsi="Verdana"/>
          <w:sz w:val="20"/>
          <w:szCs w:val="20"/>
        </w:rPr>
        <w:t xml:space="preserve"> </w:t>
      </w:r>
      <w:r w:rsidRPr="0062199E">
        <w:rPr>
          <w:rFonts w:ascii="Verdana" w:hAnsi="Verdana"/>
          <w:sz w:val="20"/>
          <w:szCs w:val="20"/>
        </w:rPr>
        <w:t xml:space="preserve">zobowiązany </w:t>
      </w:r>
      <w:r>
        <w:rPr>
          <w:rFonts w:ascii="Verdana" w:hAnsi="Verdana"/>
          <w:sz w:val="20"/>
          <w:szCs w:val="20"/>
        </w:rPr>
        <w:t xml:space="preserve"> </w:t>
      </w:r>
      <w:r w:rsidRPr="0062199E">
        <w:rPr>
          <w:rFonts w:ascii="Verdana" w:hAnsi="Verdana"/>
          <w:sz w:val="20"/>
          <w:szCs w:val="20"/>
        </w:rPr>
        <w:t xml:space="preserve">jest </w:t>
      </w:r>
      <w:r>
        <w:rPr>
          <w:rFonts w:ascii="Verdana" w:hAnsi="Verdana"/>
          <w:sz w:val="20"/>
          <w:szCs w:val="20"/>
        </w:rPr>
        <w:t xml:space="preserve"> </w:t>
      </w:r>
      <w:r w:rsidRPr="0062199E">
        <w:rPr>
          <w:rFonts w:ascii="Verdana" w:hAnsi="Verdana"/>
          <w:sz w:val="20"/>
          <w:szCs w:val="20"/>
        </w:rPr>
        <w:t xml:space="preserve">do </w:t>
      </w:r>
      <w:r>
        <w:rPr>
          <w:rFonts w:ascii="Verdana" w:hAnsi="Verdana"/>
          <w:sz w:val="20"/>
          <w:szCs w:val="20"/>
        </w:rPr>
        <w:t xml:space="preserve"> </w:t>
      </w:r>
      <w:r w:rsidRPr="0062199E">
        <w:rPr>
          <w:rFonts w:ascii="Verdana" w:hAnsi="Verdana"/>
          <w:sz w:val="20"/>
          <w:szCs w:val="20"/>
        </w:rPr>
        <w:t>odb</w:t>
      </w:r>
      <w:r>
        <w:rPr>
          <w:rFonts w:ascii="Verdana" w:hAnsi="Verdana"/>
          <w:sz w:val="20"/>
          <w:szCs w:val="20"/>
        </w:rPr>
        <w:t>ioru  zużytych  wkładów a</w:t>
      </w:r>
      <w:r w:rsidRPr="0062199E">
        <w:rPr>
          <w:rFonts w:ascii="Verdana" w:hAnsi="Verdana"/>
          <w:sz w:val="20"/>
          <w:szCs w:val="20"/>
        </w:rPr>
        <w:t>tramentowych wraz z tonerami z siedziby Zamawiającego.</w:t>
      </w:r>
      <w:r>
        <w:rPr>
          <w:rFonts w:ascii="Verdana" w:hAnsi="Verdana"/>
          <w:sz w:val="20"/>
          <w:szCs w:val="20"/>
        </w:rPr>
        <w:t xml:space="preserve">                                 </w:t>
      </w:r>
      <w:r w:rsidRPr="00722A73">
        <w:rPr>
          <w:rFonts w:ascii="Verdana" w:hAnsi="Verdana"/>
          <w:color w:val="FFFFFF" w:themeColor="background1"/>
          <w:sz w:val="20"/>
          <w:szCs w:val="20"/>
        </w:rPr>
        <w:t>.</w:t>
      </w:r>
      <w:r>
        <w:rPr>
          <w:rFonts w:ascii="Verdana" w:hAnsi="Verdana"/>
          <w:sz w:val="20"/>
          <w:szCs w:val="20"/>
        </w:rPr>
        <w:br/>
      </w:r>
    </w:p>
    <w:p w:rsidR="00BB6E4F" w:rsidRDefault="00BB6E4F" w:rsidP="00BB6E4F">
      <w:pPr>
        <w:spacing w:line="276" w:lineRule="auto"/>
        <w:ind w:left="858" w:hanging="468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</w:t>
      </w:r>
      <w:r w:rsidRPr="0062199E">
        <w:rPr>
          <w:rFonts w:ascii="Verdana" w:hAnsi="Verdana"/>
          <w:sz w:val="20"/>
          <w:szCs w:val="20"/>
        </w:rPr>
        <w:t>2</w:t>
      </w:r>
      <w:r>
        <w:rPr>
          <w:rFonts w:ascii="Verdana" w:hAnsi="Verdana"/>
          <w:sz w:val="20"/>
          <w:szCs w:val="20"/>
        </w:rPr>
        <w:t xml:space="preserve">1. </w:t>
      </w:r>
      <w:r w:rsidRPr="0062199E">
        <w:rPr>
          <w:rFonts w:ascii="Verdana" w:hAnsi="Verdana"/>
          <w:sz w:val="20"/>
          <w:szCs w:val="20"/>
        </w:rPr>
        <w:t>Fakturowanie za wykon</w:t>
      </w:r>
      <w:r>
        <w:rPr>
          <w:rFonts w:ascii="Verdana" w:hAnsi="Verdana"/>
          <w:sz w:val="20"/>
          <w:szCs w:val="20"/>
        </w:rPr>
        <w:t>aną dostawę – na adres Oddziału GDDKiA w Warszawie, ul. Mińska 25, 03-808 Warszawa.</w:t>
      </w:r>
    </w:p>
    <w:p w:rsidR="00BB6E4F" w:rsidRPr="00BE2742" w:rsidRDefault="00BB6E4F" w:rsidP="00BE2742">
      <w:pPr>
        <w:spacing w:line="360" w:lineRule="auto"/>
        <w:jc w:val="right"/>
        <w:rPr>
          <w:rFonts w:ascii="Verdana" w:hAnsi="Verdana"/>
          <w:b/>
          <w:sz w:val="20"/>
          <w:szCs w:val="20"/>
        </w:rPr>
      </w:pPr>
      <w:r w:rsidRPr="0062199E">
        <w:rPr>
          <w:rFonts w:ascii="Verdana" w:hAnsi="Verdana"/>
          <w:b/>
          <w:sz w:val="20"/>
          <w:szCs w:val="20"/>
        </w:rPr>
        <w:br w:type="page"/>
      </w:r>
      <w:r w:rsidRPr="00BE2742">
        <w:rPr>
          <w:rFonts w:ascii="Verdana" w:hAnsi="Verdana"/>
          <w:b/>
          <w:sz w:val="20"/>
          <w:szCs w:val="20"/>
        </w:rPr>
        <w:lastRenderedPageBreak/>
        <w:t>Załącznik numer 1 do Opisu przedmiotu zamówienia</w:t>
      </w:r>
    </w:p>
    <w:tbl>
      <w:tblPr>
        <w:tblpPr w:leftFromText="142" w:rightFromText="142" w:vertAnchor="page" w:horzAnchor="margin" w:tblpXSpec="center" w:tblpY="1441"/>
        <w:tblW w:w="8622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7"/>
        <w:gridCol w:w="3673"/>
        <w:gridCol w:w="2509"/>
        <w:gridCol w:w="1973"/>
      </w:tblGrid>
      <w:tr w:rsidR="00BB6E4F" w:rsidRPr="00BE2742" w:rsidTr="00BE2742">
        <w:trPr>
          <w:trHeight w:val="901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Lp.</w:t>
            </w:r>
          </w:p>
        </w:tc>
        <w:tc>
          <w:tcPr>
            <w:tcW w:w="3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Nazwa i adres Oddziału i  Rejonów</w:t>
            </w:r>
          </w:p>
        </w:tc>
        <w:tc>
          <w:tcPr>
            <w:tcW w:w="2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Koordynator dostaw w zakresie realizacji obowiązków umownych</w:t>
            </w:r>
          </w:p>
        </w:tc>
        <w:tc>
          <w:tcPr>
            <w:tcW w:w="1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Telefon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GDDKiA Oddział w Warszawie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 </w:t>
            </w:r>
          </w:p>
        </w:tc>
      </w:tr>
      <w:tr w:rsidR="00BB6E4F" w:rsidRPr="00BE2742" w:rsidTr="00BE2742">
        <w:trPr>
          <w:trHeight w:val="6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ul. Mińska 25, 03-808 Warszawa 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Marcin Rostkowski</w:t>
            </w:r>
          </w:p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Łukasz </w:t>
            </w:r>
            <w:proofErr w:type="spellStart"/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Klawinowski</w:t>
            </w:r>
            <w:proofErr w:type="spellEnd"/>
          </w:p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Mariusz Gertych                                            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(22) 209 23-86</w:t>
            </w:r>
          </w:p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(22) 209-23-89    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2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Wydział Technologii Laboratorium Drogowe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Cs/>
                <w:sz w:val="20"/>
                <w:szCs w:val="20"/>
              </w:rPr>
              <w:t>05-816 Opacz Kolonia, ul. Środkowa 35c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Rafał </w:t>
            </w:r>
            <w:proofErr w:type="spellStart"/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Kałasz</w:t>
            </w:r>
            <w:proofErr w:type="spellEnd"/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(22)701-50-20  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3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Rejon Boża Wola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</w:tr>
      <w:tr w:rsidR="00BB6E4F" w:rsidRPr="00BE2742" w:rsidTr="00BE2742">
        <w:trPr>
          <w:trHeight w:val="6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Boża Wola 18a, 05-100 Nowy Dwór  Mazowiecki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Nina </w:t>
            </w:r>
            <w:proofErr w:type="spellStart"/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Kawałowska</w:t>
            </w:r>
            <w:proofErr w:type="spellEnd"/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(22) 775 27 64 (22) 775 73 76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4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Rejon Garwolin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</w:tr>
      <w:tr w:rsidR="00BB6E4F" w:rsidRPr="00BE2742" w:rsidTr="00BE2742">
        <w:trPr>
          <w:trHeight w:val="6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ul. Legionów 9, 08-410 Garwolin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Magdalena Lacek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(25) 682 41 59 (25) 682 05 69 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5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Rejon Grójec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ul. Niepodległości 22, 05-600 Grójec 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Anna  Grzeszczuk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(48) 664 20 71/72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6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Rejon Mińsk Mazowiecki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</w:tr>
      <w:tr w:rsidR="00BB6E4F" w:rsidRPr="00BE2742" w:rsidTr="00BE2742">
        <w:trPr>
          <w:trHeight w:val="6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ul. Polowa 2, 05-300 Mińsk Mazowiecki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     Mariola Łobodzińska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(25) 758 39 16 (25) 758 84 77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7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Rejon Mława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ul. Graniczna 1a, 06-500 Mława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Wiesława Wiśniewska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(23) 654 49 20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8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Rejon Ostrołęka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ul. Stacha </w:t>
            </w:r>
            <w:proofErr w:type="spellStart"/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Konwy</w:t>
            </w:r>
            <w:proofErr w:type="spellEnd"/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 24, 07-412 Ostrołęka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Joanna Tabaka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(29) 760 36 43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9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Rejon Ożarów Mazowiecki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</w:tr>
      <w:tr w:rsidR="00BB6E4F" w:rsidRPr="00BE2742" w:rsidTr="00BE2742">
        <w:trPr>
          <w:trHeight w:val="6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ul. Poznańska 300, 05-850 Ożarów Mazowiecki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Anna </w:t>
            </w:r>
            <w:proofErr w:type="spellStart"/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Pankrac</w:t>
            </w:r>
            <w:proofErr w:type="spellEnd"/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(22) 722 32 79 (22) 722 30 96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10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Rejon Ostrów Mazowiecka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</w:tr>
      <w:tr w:rsidR="00BB6E4F" w:rsidRPr="00BE2742" w:rsidTr="00BE2742">
        <w:trPr>
          <w:trHeight w:val="6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Stawek, 07-300 Ostrów Mazowiecka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       Kamil Bocian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(29) 644 12 66 (29) 644 12 67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11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Rejon Płock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</w:tr>
      <w:tr w:rsidR="00BB6E4F" w:rsidRPr="00BE2742" w:rsidTr="00BE2742">
        <w:trPr>
          <w:trHeight w:val="6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Ślepkowo Szlacheckie 22, 09-451 Radzanowo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Karolina Woźniak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(24) 268 86 65 (24) 262 84 40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12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Rejon Płońsk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</w:tr>
      <w:tr w:rsidR="00BB6E4F" w:rsidRPr="00BE2742" w:rsidTr="00BE2742">
        <w:trPr>
          <w:trHeight w:val="6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ul. Płocka 101, 09-100 Płońsk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Artur Śpiewak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(23) 662 20 13 (23) 662 25 87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13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Rejon Przasnysz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</w:tr>
      <w:tr w:rsidR="00BB6E4F" w:rsidRPr="00BE2742" w:rsidTr="00BE2742">
        <w:trPr>
          <w:trHeight w:val="6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ul. Piłsudskiego 195, 06-300 Przasnysz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Ryszard </w:t>
            </w:r>
            <w:proofErr w:type="spellStart"/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Sobieraj</w:t>
            </w:r>
            <w:proofErr w:type="spellEnd"/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(29) 752 24 70                                752 24 70 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14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Rejon Radom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Wsola / 26-660 Jedlińsk ul. Spacerowa 10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     Mieczysław Wójcik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(48) 321 38 74/75</w:t>
            </w:r>
          </w:p>
        </w:tc>
      </w:tr>
      <w:tr w:rsidR="00BB6E4F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15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Rejon Siedlce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</w:tr>
      <w:tr w:rsidR="00BB6E4F" w:rsidRPr="00BE2742" w:rsidTr="00BE2742">
        <w:trPr>
          <w:trHeight w:val="6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 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ul. Brzeska 22, 08-110 Siedlce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       Szczepan </w:t>
            </w:r>
            <w:proofErr w:type="spellStart"/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Miroński</w:t>
            </w:r>
            <w:proofErr w:type="spellEnd"/>
          </w:p>
          <w:p w:rsidR="00BB6E4F" w:rsidRPr="00BE2742" w:rsidRDefault="00BB6E4F" w:rsidP="00BE274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 xml:space="preserve">           Anna Lech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6E4F" w:rsidRPr="00BE2742" w:rsidRDefault="00BB6E4F" w:rsidP="00BE2742">
            <w:pPr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  <w:r w:rsidRPr="00BE2742">
              <w:rPr>
                <w:rFonts w:asciiTheme="minorHAnsi" w:hAnsiTheme="minorHAnsi" w:cstheme="minorHAnsi"/>
                <w:sz w:val="20"/>
                <w:szCs w:val="20"/>
              </w:rPr>
              <w:t>(25) 644 64 71       632 43 21</w:t>
            </w:r>
          </w:p>
        </w:tc>
      </w:tr>
    </w:tbl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BB6E4F" w:rsidRDefault="00BB6E4F" w:rsidP="00BB6E4F"/>
    <w:p w:rsidR="00AA3705" w:rsidRDefault="00AA3705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tbl>
      <w:tblPr>
        <w:tblpPr w:leftFromText="142" w:rightFromText="142" w:vertAnchor="page" w:horzAnchor="margin" w:tblpXSpec="center" w:tblpY="1441"/>
        <w:tblW w:w="8622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7"/>
        <w:gridCol w:w="3673"/>
        <w:gridCol w:w="2509"/>
        <w:gridCol w:w="1973"/>
      </w:tblGrid>
      <w:tr w:rsidR="00BE2742" w:rsidRPr="00BE2742" w:rsidTr="00BE2742">
        <w:trPr>
          <w:trHeight w:val="3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2742" w:rsidRPr="00BE2742" w:rsidRDefault="00BE2742" w:rsidP="00BE274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BE2742">
              <w:rPr>
                <w:rFonts w:ascii="Verdana" w:hAnsi="Verdana"/>
                <w:sz w:val="18"/>
                <w:szCs w:val="18"/>
              </w:rPr>
              <w:lastRenderedPageBreak/>
              <w:t>16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2742" w:rsidRPr="00BE2742" w:rsidRDefault="00BE2742" w:rsidP="00BE2742">
            <w:pPr>
              <w:jc w:val="center"/>
              <w:rPr>
                <w:rFonts w:ascii="Verdana" w:hAnsi="Verdana"/>
                <w:b/>
                <w:bCs/>
                <w:sz w:val="18"/>
                <w:szCs w:val="18"/>
              </w:rPr>
            </w:pPr>
            <w:r w:rsidRPr="00BE2742">
              <w:rPr>
                <w:rFonts w:ascii="Verdana" w:hAnsi="Verdana"/>
                <w:b/>
                <w:bCs/>
                <w:sz w:val="18"/>
                <w:szCs w:val="18"/>
              </w:rPr>
              <w:t>Rejon Zwoleń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2742" w:rsidRPr="00BE2742" w:rsidRDefault="00BE2742" w:rsidP="00BE274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BE2742">
              <w:rPr>
                <w:rFonts w:ascii="Verdana" w:hAnsi="Verdana"/>
                <w:sz w:val="18"/>
                <w:szCs w:val="18"/>
              </w:rPr>
              <w:t> </w:t>
            </w:r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2742" w:rsidRPr="00BE2742" w:rsidRDefault="00BE2742" w:rsidP="00BE2742">
            <w:pPr>
              <w:jc w:val="right"/>
              <w:rPr>
                <w:rFonts w:ascii="Verdana" w:hAnsi="Verdana"/>
                <w:sz w:val="18"/>
                <w:szCs w:val="18"/>
              </w:rPr>
            </w:pPr>
            <w:r w:rsidRPr="00BE2742">
              <w:rPr>
                <w:rFonts w:ascii="Verdana" w:hAnsi="Verdana"/>
                <w:sz w:val="18"/>
                <w:szCs w:val="18"/>
              </w:rPr>
              <w:t> </w:t>
            </w:r>
          </w:p>
        </w:tc>
      </w:tr>
      <w:tr w:rsidR="00BE2742" w:rsidRPr="00BE2742" w:rsidTr="00BE2742">
        <w:trPr>
          <w:trHeight w:val="600"/>
        </w:trPr>
        <w:tc>
          <w:tcPr>
            <w:tcW w:w="4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2742" w:rsidRPr="00BE2742" w:rsidRDefault="00BE2742" w:rsidP="00BE274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BE2742">
              <w:rPr>
                <w:rFonts w:ascii="Verdana" w:hAnsi="Verdana"/>
                <w:sz w:val="18"/>
                <w:szCs w:val="18"/>
              </w:rPr>
              <w:t> </w:t>
            </w:r>
          </w:p>
        </w:tc>
        <w:tc>
          <w:tcPr>
            <w:tcW w:w="3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2742" w:rsidRPr="00BE2742" w:rsidRDefault="00BE2742" w:rsidP="00BE2742">
            <w:pPr>
              <w:rPr>
                <w:rFonts w:ascii="Verdana" w:hAnsi="Verdana"/>
                <w:sz w:val="18"/>
                <w:szCs w:val="18"/>
              </w:rPr>
            </w:pPr>
            <w:r w:rsidRPr="00BE2742">
              <w:rPr>
                <w:rFonts w:ascii="Verdana" w:hAnsi="Verdana"/>
                <w:sz w:val="18"/>
                <w:szCs w:val="18"/>
              </w:rPr>
              <w:t>ul. Dr. Perzyny 108, 26-700 Zwoleń</w:t>
            </w:r>
          </w:p>
        </w:tc>
        <w:tc>
          <w:tcPr>
            <w:tcW w:w="25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2742" w:rsidRPr="00BE2742" w:rsidRDefault="00BE2742" w:rsidP="00BE274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BE2742">
              <w:rPr>
                <w:rFonts w:ascii="Verdana" w:hAnsi="Verdana"/>
                <w:sz w:val="18"/>
                <w:szCs w:val="18"/>
              </w:rPr>
              <w:t xml:space="preserve">Teresa </w:t>
            </w:r>
            <w:proofErr w:type="spellStart"/>
            <w:r w:rsidRPr="00BE2742">
              <w:rPr>
                <w:rFonts w:ascii="Verdana" w:hAnsi="Verdana"/>
                <w:sz w:val="18"/>
                <w:szCs w:val="18"/>
              </w:rPr>
              <w:t>Materek</w:t>
            </w:r>
            <w:proofErr w:type="spellEnd"/>
          </w:p>
        </w:tc>
        <w:tc>
          <w:tcPr>
            <w:tcW w:w="1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2742" w:rsidRPr="00BE2742" w:rsidRDefault="00BE2742" w:rsidP="00BE2742">
            <w:pPr>
              <w:jc w:val="right"/>
              <w:rPr>
                <w:rFonts w:ascii="Verdana" w:hAnsi="Verdana"/>
                <w:sz w:val="18"/>
                <w:szCs w:val="18"/>
              </w:rPr>
            </w:pPr>
            <w:r w:rsidRPr="00BE2742">
              <w:rPr>
                <w:rFonts w:ascii="Verdana" w:hAnsi="Verdana"/>
                <w:sz w:val="18"/>
                <w:szCs w:val="18"/>
              </w:rPr>
              <w:t>(48) 676 38 62 (48) 676 24 69</w:t>
            </w:r>
          </w:p>
        </w:tc>
      </w:tr>
    </w:tbl>
    <w:p w:rsidR="00BE2742" w:rsidRDefault="00BE2742" w:rsidP="00FC088F">
      <w:pPr>
        <w:tabs>
          <w:tab w:val="left" w:pos="284"/>
        </w:tabs>
        <w:suppressAutoHyphens/>
        <w:jc w:val="center"/>
        <w:rPr>
          <w:rFonts w:ascii="Verdana" w:hAnsi="Verdana"/>
          <w:b/>
          <w:bCs/>
          <w:sz w:val="20"/>
          <w:szCs w:val="20"/>
        </w:rPr>
      </w:pPr>
    </w:p>
    <w:sectPr w:rsidR="00BE2742" w:rsidSect="00244F32">
      <w:pgSz w:w="11909" w:h="16834" w:code="9"/>
      <w:pgMar w:top="510" w:right="851" w:bottom="510" w:left="851" w:header="709" w:footer="709" w:gutter="0"/>
      <w:cols w:space="60"/>
      <w:noEndnote/>
      <w:titlePg/>
      <w:docGrid w:linePitch="326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D27C7F2" w16cid:durableId="1F8337E5"/>
  <w16cid:commentId w16cid:paraId="1B60B76B" w16cid:durableId="1F83386D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86789" w:rsidRDefault="00886789" w:rsidP="00BE245A">
      <w:r>
        <w:separator/>
      </w:r>
    </w:p>
  </w:endnote>
  <w:endnote w:type="continuationSeparator" w:id="0">
    <w:p w:rsidR="00886789" w:rsidRDefault="00886789" w:rsidP="00BE24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altName w:val="Cambria"/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DejaVu Sans">
    <w:altName w:val="MS Gothic"/>
    <w:charset w:val="EE"/>
    <w:family w:val="swiss"/>
    <w:pitch w:val="variable"/>
    <w:sig w:usb0="00000000" w:usb1="5200FDFF" w:usb2="0A242021" w:usb3="00000000" w:csb0="0000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NewRoman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Verdana,Italic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Verdana,BoldItalic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TE1C4BDE8t0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TE1DADA58t00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Theme="minorHAnsi" w:eastAsiaTheme="majorEastAsia" w:hAnsiTheme="minorHAnsi" w:cstheme="minorHAnsi"/>
        <w:sz w:val="16"/>
        <w:szCs w:val="16"/>
      </w:rPr>
      <w:id w:val="-1348860255"/>
      <w:docPartObj>
        <w:docPartGallery w:val="Page Numbers (Bottom of Page)"/>
        <w:docPartUnique/>
      </w:docPartObj>
    </w:sdtPr>
    <w:sdtEndPr>
      <w:rPr>
        <w:rFonts w:asciiTheme="majorHAnsi" w:hAnsiTheme="majorHAnsi" w:cstheme="majorBidi"/>
        <w:sz w:val="28"/>
        <w:szCs w:val="28"/>
      </w:rPr>
    </w:sdtEndPr>
    <w:sdtContent>
      <w:p w:rsidR="00112C7A" w:rsidRDefault="00112C7A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112C7A">
          <w:rPr>
            <w:rFonts w:asciiTheme="minorHAnsi" w:eastAsiaTheme="majorEastAsia" w:hAnsiTheme="minorHAnsi" w:cstheme="minorHAnsi"/>
            <w:sz w:val="16"/>
            <w:szCs w:val="16"/>
          </w:rPr>
          <w:t xml:space="preserve">str. </w:t>
        </w:r>
        <w:r w:rsidRPr="00112C7A">
          <w:rPr>
            <w:rFonts w:asciiTheme="minorHAnsi" w:eastAsiaTheme="minorEastAsia" w:hAnsiTheme="minorHAnsi" w:cstheme="minorHAnsi"/>
            <w:sz w:val="16"/>
            <w:szCs w:val="16"/>
          </w:rPr>
          <w:fldChar w:fldCharType="begin"/>
        </w:r>
        <w:r w:rsidRPr="00112C7A">
          <w:rPr>
            <w:rFonts w:asciiTheme="minorHAnsi" w:hAnsiTheme="minorHAnsi" w:cstheme="minorHAnsi"/>
            <w:sz w:val="16"/>
            <w:szCs w:val="16"/>
          </w:rPr>
          <w:instrText>PAGE    \* MERGEFORMAT</w:instrText>
        </w:r>
        <w:r w:rsidRPr="00112C7A">
          <w:rPr>
            <w:rFonts w:asciiTheme="minorHAnsi" w:eastAsiaTheme="minorEastAsia" w:hAnsiTheme="minorHAnsi" w:cstheme="minorHAnsi"/>
            <w:sz w:val="16"/>
            <w:szCs w:val="16"/>
          </w:rPr>
          <w:fldChar w:fldCharType="separate"/>
        </w:r>
        <w:r w:rsidR="0032672D" w:rsidRPr="0032672D">
          <w:rPr>
            <w:rFonts w:asciiTheme="minorHAnsi" w:eastAsiaTheme="majorEastAsia" w:hAnsiTheme="minorHAnsi" w:cstheme="minorHAnsi"/>
            <w:noProof/>
            <w:sz w:val="16"/>
            <w:szCs w:val="16"/>
          </w:rPr>
          <w:t>21</w:t>
        </w:r>
        <w:r w:rsidRPr="00112C7A">
          <w:rPr>
            <w:rFonts w:asciiTheme="minorHAnsi" w:eastAsiaTheme="majorEastAsia" w:hAnsiTheme="minorHAnsi" w:cstheme="minorHAnsi"/>
            <w:sz w:val="16"/>
            <w:szCs w:val="16"/>
          </w:rPr>
          <w:fldChar w:fldCharType="end"/>
        </w:r>
      </w:p>
    </w:sdtContent>
  </w:sdt>
  <w:p w:rsidR="00BE2742" w:rsidRDefault="00BE2742" w:rsidP="00FE0519">
    <w:pPr>
      <w:pStyle w:val="Stopka"/>
      <w:ind w:right="360"/>
      <w:jc w:val="center"/>
      <w:rPr>
        <w:rFonts w:ascii="Verdana" w:hAnsi="Verdana" w:cs="Verdana"/>
        <w:b/>
        <w:bCs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2742" w:rsidRDefault="00BE274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86789" w:rsidRDefault="00886789" w:rsidP="00BE245A">
      <w:r>
        <w:separator/>
      </w:r>
    </w:p>
  </w:footnote>
  <w:footnote w:type="continuationSeparator" w:id="0">
    <w:p w:rsidR="00886789" w:rsidRDefault="00886789" w:rsidP="00BE245A">
      <w:r>
        <w:continuationSeparator/>
      </w:r>
    </w:p>
  </w:footnote>
  <w:footnote w:id="1">
    <w:p w:rsidR="00BE2742" w:rsidRDefault="00BE2742" w:rsidP="00D965F9">
      <w:pPr>
        <w:ind w:left="142" w:hanging="142"/>
        <w:jc w:val="both"/>
        <w:rPr>
          <w:rFonts w:ascii="Verdana" w:hAnsi="Verdana"/>
          <w:i/>
          <w:iCs/>
          <w:sz w:val="14"/>
          <w:szCs w:val="14"/>
        </w:rPr>
      </w:pPr>
      <w:r>
        <w:rPr>
          <w:rStyle w:val="Odwoanieprzypisudolnego"/>
          <w:sz w:val="16"/>
          <w:szCs w:val="16"/>
        </w:rPr>
        <w:footnoteRef/>
      </w:r>
      <w:r>
        <w:t xml:space="preserve"> </w:t>
      </w:r>
      <w:r>
        <w:rPr>
          <w:rFonts w:ascii="Verdana" w:hAnsi="Verdana"/>
          <w:i/>
          <w:iCs/>
          <w:color w:val="000000"/>
          <w:sz w:val="14"/>
          <w:szCs w:val="14"/>
        </w:rPr>
        <w:t>dotyczy Wykonawców</w:t>
      </w:r>
      <w:r>
        <w:rPr>
          <w:rFonts w:ascii="Verdana" w:hAnsi="Verdana"/>
          <w:sz w:val="14"/>
          <w:szCs w:val="14"/>
        </w:rPr>
        <w:t xml:space="preserve">, </w:t>
      </w:r>
      <w:r>
        <w:rPr>
          <w:rFonts w:ascii="Verdana" w:hAnsi="Verdana"/>
          <w:i/>
          <w:iCs/>
          <w:sz w:val="14"/>
          <w:szCs w:val="14"/>
        </w:rPr>
        <w:t>których oferty będą generować obowiązek doliczania wartości podatku VAT do wartości netto</w:t>
      </w:r>
      <w:r>
        <w:rPr>
          <w:rFonts w:ascii="Verdana" w:hAnsi="Verdana"/>
          <w:i/>
          <w:iCs/>
          <w:color w:val="1F497D"/>
          <w:sz w:val="14"/>
          <w:szCs w:val="14"/>
        </w:rPr>
        <w:t xml:space="preserve"> </w:t>
      </w:r>
      <w:r>
        <w:rPr>
          <w:rFonts w:ascii="Verdana" w:hAnsi="Verdana"/>
          <w:i/>
          <w:iCs/>
          <w:sz w:val="14"/>
          <w:szCs w:val="14"/>
        </w:rPr>
        <w:t>oferty, tj. w przypadku:</w:t>
      </w:r>
    </w:p>
    <w:p w:rsidR="00BE2742" w:rsidRDefault="00BE2742" w:rsidP="00D06C0E">
      <w:pPr>
        <w:pStyle w:val="Akapitzlist"/>
        <w:numPr>
          <w:ilvl w:val="0"/>
          <w:numId w:val="13"/>
        </w:numPr>
        <w:spacing w:line="240" w:lineRule="auto"/>
        <w:jc w:val="both"/>
        <w:rPr>
          <w:rFonts w:ascii="Verdana" w:hAnsi="Verdana"/>
          <w:i/>
          <w:iCs/>
          <w:sz w:val="14"/>
          <w:szCs w:val="14"/>
        </w:rPr>
      </w:pPr>
      <w:r>
        <w:rPr>
          <w:rFonts w:ascii="Verdana" w:hAnsi="Verdana"/>
          <w:i/>
          <w:iCs/>
          <w:sz w:val="14"/>
          <w:szCs w:val="14"/>
        </w:rPr>
        <w:t>wewnątrzwspólnotowego nabycia towarów,</w:t>
      </w:r>
    </w:p>
    <w:p w:rsidR="00BE2742" w:rsidRDefault="00BE2742" w:rsidP="00D06C0E">
      <w:pPr>
        <w:pStyle w:val="Akapitzlist"/>
        <w:numPr>
          <w:ilvl w:val="0"/>
          <w:numId w:val="13"/>
        </w:numPr>
        <w:spacing w:line="240" w:lineRule="auto"/>
        <w:jc w:val="both"/>
        <w:rPr>
          <w:rFonts w:ascii="Verdana" w:hAnsi="Verdana"/>
          <w:i/>
          <w:iCs/>
          <w:sz w:val="14"/>
          <w:szCs w:val="14"/>
        </w:rPr>
      </w:pPr>
      <w:r>
        <w:rPr>
          <w:rFonts w:ascii="Verdana" w:hAnsi="Verdana"/>
          <w:i/>
          <w:iCs/>
          <w:sz w:val="14"/>
          <w:szCs w:val="14"/>
        </w:rPr>
        <w:t>mechanizmu odwróconego obciążenia, o którym mowa w art. 17 ust. 1 pkt 7 ustawy o podatku od towarów i usług,</w:t>
      </w:r>
    </w:p>
    <w:p w:rsidR="00BE2742" w:rsidRDefault="00BE2742" w:rsidP="00D06C0E">
      <w:pPr>
        <w:pStyle w:val="Akapitzlist"/>
        <w:numPr>
          <w:ilvl w:val="0"/>
          <w:numId w:val="13"/>
        </w:numPr>
        <w:spacing w:line="240" w:lineRule="auto"/>
        <w:jc w:val="both"/>
        <w:rPr>
          <w:rFonts w:ascii="Verdana" w:hAnsi="Verdana"/>
          <w:i/>
          <w:iCs/>
          <w:sz w:val="14"/>
          <w:szCs w:val="14"/>
        </w:rPr>
      </w:pPr>
      <w:r>
        <w:rPr>
          <w:rFonts w:ascii="Verdana" w:hAnsi="Verdana"/>
          <w:i/>
          <w:iCs/>
          <w:sz w:val="14"/>
          <w:szCs w:val="14"/>
        </w:rPr>
        <w:t>importu usług lub importu towarów, z którymi wiąże się obowiązek doliczenia przez zamawiającego przy porównywaniu cen ofertowych podatku VAT.</w:t>
      </w:r>
    </w:p>
    <w:p w:rsidR="00BE2742" w:rsidRDefault="00BE2742" w:rsidP="00D965F9">
      <w:pPr>
        <w:pStyle w:val="Tekstprzypisudolneg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9212500C"/>
    <w:lvl w:ilvl="0">
      <w:start w:val="1"/>
      <w:numFmt w:val="decimal"/>
      <w:pStyle w:val="Listanumerowana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1" w15:restartNumberingAfterBreak="0">
    <w:nsid w:val="FFFFFF7F"/>
    <w:multiLevelType w:val="singleLevel"/>
    <w:tmpl w:val="03C85250"/>
    <w:lvl w:ilvl="0">
      <w:start w:val="1"/>
      <w:numFmt w:val="decimal"/>
      <w:pStyle w:val="Listanumerowana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2" w15:restartNumberingAfterBreak="0">
    <w:nsid w:val="FFFFFF88"/>
    <w:multiLevelType w:val="singleLevel"/>
    <w:tmpl w:val="ED52E156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00000002"/>
    <w:multiLevelType w:val="multilevel"/>
    <w:tmpl w:val="4FA62350"/>
    <w:lvl w:ilvl="0">
      <w:start w:val="1"/>
      <w:numFmt w:val="decimal"/>
      <w:lvlText w:val="%1."/>
      <w:lvlJc w:val="left"/>
      <w:pPr>
        <w:tabs>
          <w:tab w:val="num" w:pos="0"/>
        </w:tabs>
        <w:ind w:left="283" w:hanging="283"/>
      </w:pPr>
      <w:rPr>
        <w:b/>
        <w:bCs w:val="0"/>
      </w:r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00000003"/>
    <w:multiLevelType w:val="multilevel"/>
    <w:tmpl w:val="DA00AE8C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i w:val="0"/>
        <w:sz w:val="20"/>
        <w:szCs w:val="20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720"/>
      </w:pPr>
      <w:rPr>
        <w:rFonts w:cs="Times New Roman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  <w:rPr>
        <w:rFonts w:cs="Times New Roman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/>
        <w:color w:val="auto"/>
      </w:rPr>
    </w:lvl>
  </w:abstractNum>
  <w:abstractNum w:abstractNumId="5" w15:restartNumberingAfterBreak="0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ascii="Verdana" w:hAnsi="Verdana" w:cs="Times New Roman"/>
        <w:i w:val="0"/>
        <w:sz w:val="20"/>
        <w:szCs w:val="20"/>
      </w:rPr>
    </w:lvl>
    <w:lvl w:ilvl="1">
      <w:start w:val="1"/>
      <w:numFmt w:val="decimal"/>
      <w:lvlText w:val="%2)"/>
      <w:lvlJc w:val="left"/>
      <w:pPr>
        <w:tabs>
          <w:tab w:val="num" w:pos="1866"/>
        </w:tabs>
        <w:ind w:left="1866" w:hanging="360"/>
      </w:pPr>
      <w:rPr>
        <w:rFonts w:ascii="Verdana" w:hAnsi="Verdana" w:cs="Times New Roman"/>
        <w:i w:val="0"/>
        <w:sz w:val="20"/>
        <w:szCs w:val="20"/>
      </w:rPr>
    </w:lvl>
    <w:lvl w:ilvl="2">
      <w:start w:val="1"/>
      <w:numFmt w:val="lowerRoman"/>
      <w:lvlText w:val="%3."/>
      <w:lvlJc w:val="left"/>
      <w:pPr>
        <w:tabs>
          <w:tab w:val="num" w:pos="2586"/>
        </w:tabs>
        <w:ind w:left="2586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306"/>
        </w:tabs>
        <w:ind w:left="3306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4026"/>
        </w:tabs>
        <w:ind w:left="4026" w:hanging="360"/>
      </w:pPr>
      <w:rPr>
        <w:rFonts w:cs="Times New Roman"/>
      </w:rPr>
    </w:lvl>
    <w:lvl w:ilvl="5">
      <w:start w:val="1"/>
      <w:numFmt w:val="lowerRoman"/>
      <w:lvlText w:val="%6."/>
      <w:lvlJc w:val="left"/>
      <w:pPr>
        <w:tabs>
          <w:tab w:val="num" w:pos="4746"/>
        </w:tabs>
        <w:ind w:left="4746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466"/>
        </w:tabs>
        <w:ind w:left="5466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6186"/>
        </w:tabs>
        <w:ind w:left="6186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6906"/>
        </w:tabs>
        <w:ind w:left="6906" w:hanging="180"/>
      </w:pPr>
      <w:rPr>
        <w:rFonts w:cs="Times New Roman"/>
      </w:rPr>
    </w:lvl>
  </w:abstractNum>
  <w:abstractNum w:abstractNumId="6" w15:restartNumberingAfterBreak="0">
    <w:nsid w:val="0000000E"/>
    <w:multiLevelType w:val="singleLevel"/>
    <w:tmpl w:val="B85E9254"/>
    <w:name w:val="WW8Num1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b w:val="0"/>
        <w:i w:val="0"/>
      </w:rPr>
    </w:lvl>
  </w:abstractNum>
  <w:abstractNum w:abstractNumId="7" w15:restartNumberingAfterBreak="0">
    <w:nsid w:val="00000012"/>
    <w:multiLevelType w:val="multilevel"/>
    <w:tmpl w:val="CD92D39A"/>
    <w:name w:val="WW8Num23"/>
    <w:lvl w:ilvl="0">
      <w:start w:val="1"/>
      <w:numFmt w:val="lowerLetter"/>
      <w:lvlText w:val="%1."/>
      <w:lvlJc w:val="left"/>
      <w:pPr>
        <w:tabs>
          <w:tab w:val="num" w:pos="1200"/>
        </w:tabs>
        <w:ind w:left="1200" w:hanging="360"/>
      </w:pPr>
    </w:lvl>
    <w:lvl w:ilvl="1">
      <w:start w:val="1"/>
      <w:numFmt w:val="decimal"/>
      <w:lvlText w:val="%2)"/>
      <w:lvlJc w:val="left"/>
      <w:pPr>
        <w:tabs>
          <w:tab w:val="num" w:pos="2250"/>
        </w:tabs>
        <w:ind w:left="2250" w:hanging="690"/>
      </w:pPr>
    </w:lvl>
    <w:lvl w:ilvl="2">
      <w:start w:val="1"/>
      <w:numFmt w:val="lowerLetter"/>
      <w:lvlText w:val="%3)"/>
      <w:lvlJc w:val="left"/>
      <w:pPr>
        <w:tabs>
          <w:tab w:val="num" w:pos="2820"/>
        </w:tabs>
        <w:ind w:left="2820" w:hanging="36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  <w:rPr>
        <w:b/>
        <w:i w:val="0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b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0000014"/>
    <w:multiLevelType w:val="multilevel"/>
    <w:tmpl w:val="00000014"/>
    <w:name w:val="WW8Num25"/>
    <w:lvl w:ilvl="0">
      <w:start w:val="18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4"/>
      <w:numFmt w:val="decimal"/>
      <w:lvlText w:val="18.%2."/>
      <w:lvlJc w:val="left"/>
      <w:pPr>
        <w:tabs>
          <w:tab w:val="num" w:pos="792"/>
        </w:tabs>
        <w:ind w:left="792" w:hanging="432"/>
      </w:pPr>
      <w:rPr>
        <w:i w:val="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 w15:restartNumberingAfterBreak="0">
    <w:nsid w:val="00000015"/>
    <w:multiLevelType w:val="multilevel"/>
    <w:tmpl w:val="00000015"/>
    <w:name w:val="WW8Num26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720"/>
      </w:p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1800"/>
      </w:pPr>
    </w:lvl>
  </w:abstractNum>
  <w:abstractNum w:abstractNumId="10" w15:restartNumberingAfterBreak="0">
    <w:nsid w:val="01401C4E"/>
    <w:multiLevelType w:val="hybridMultilevel"/>
    <w:tmpl w:val="09207874"/>
    <w:lvl w:ilvl="0" w:tplc="04150011">
      <w:start w:val="1"/>
      <w:numFmt w:val="decimal"/>
      <w:lvlText w:val="%1)"/>
      <w:lvlJc w:val="left"/>
      <w:pPr>
        <w:tabs>
          <w:tab w:val="num" w:pos="737"/>
        </w:tabs>
        <w:ind w:left="737" w:hanging="397"/>
      </w:pPr>
      <w:rPr>
        <w:rFonts w:hint="default"/>
        <w:b w:val="0"/>
        <w:i w:val="0"/>
        <w:strike w:val="0"/>
        <w:dstrike w:val="0"/>
        <w:color w:val="000000"/>
        <w:sz w:val="20"/>
        <w:szCs w:val="18"/>
        <w:u w:val="none"/>
        <w:effect w:val="none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01AA7F20"/>
    <w:multiLevelType w:val="multilevel"/>
    <w:tmpl w:val="89C6FD22"/>
    <w:lvl w:ilvl="0">
      <w:start w:val="13"/>
      <w:numFmt w:val="decimal"/>
      <w:lvlText w:val="%1."/>
      <w:lvlJc w:val="left"/>
      <w:pPr>
        <w:ind w:left="630" w:hanging="630"/>
      </w:pPr>
      <w:rPr>
        <w:rFonts w:hint="default"/>
        <w:b/>
      </w:rPr>
    </w:lvl>
    <w:lvl w:ilvl="1">
      <w:start w:val="10"/>
      <w:numFmt w:val="decimal"/>
      <w:lvlText w:val="%1.%2."/>
      <w:lvlJc w:val="left"/>
      <w:pPr>
        <w:ind w:left="14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1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16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2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600" w:hanging="2160"/>
      </w:pPr>
      <w:rPr>
        <w:rFonts w:hint="default"/>
      </w:rPr>
    </w:lvl>
  </w:abstractNum>
  <w:abstractNum w:abstractNumId="12" w15:restartNumberingAfterBreak="0">
    <w:nsid w:val="03DD7747"/>
    <w:multiLevelType w:val="hybridMultilevel"/>
    <w:tmpl w:val="6C32400A"/>
    <w:lvl w:ilvl="0" w:tplc="D02E057A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6447E32"/>
    <w:multiLevelType w:val="hybridMultilevel"/>
    <w:tmpl w:val="C56A276A"/>
    <w:lvl w:ilvl="0" w:tplc="C458FD9A">
      <w:start w:val="1"/>
      <w:numFmt w:val="lowerLetter"/>
      <w:lvlText w:val="%1)"/>
      <w:lvlJc w:val="left"/>
      <w:pPr>
        <w:ind w:left="1129" w:hanging="4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08294B0F"/>
    <w:multiLevelType w:val="hybridMultilevel"/>
    <w:tmpl w:val="5710940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086C401E"/>
    <w:multiLevelType w:val="hybridMultilevel"/>
    <w:tmpl w:val="96AA6884"/>
    <w:lvl w:ilvl="0" w:tplc="FD5C62F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878268D"/>
    <w:multiLevelType w:val="multilevel"/>
    <w:tmpl w:val="0878268D"/>
    <w:lvl w:ilvl="0" w:tentative="1">
      <w:start w:val="1"/>
      <w:numFmt w:val="bullet"/>
      <w:pStyle w:val="Wyliczenie1"/>
      <w:lvlText w:val=""/>
      <w:lvlJc w:val="left"/>
      <w:pPr>
        <w:ind w:left="1429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09A121C9"/>
    <w:multiLevelType w:val="hybridMultilevel"/>
    <w:tmpl w:val="8D6008C2"/>
    <w:lvl w:ilvl="0" w:tplc="398AC5D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09DE3A64"/>
    <w:multiLevelType w:val="hybridMultilevel"/>
    <w:tmpl w:val="2F400B8A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C0A7AA7"/>
    <w:multiLevelType w:val="hybridMultilevel"/>
    <w:tmpl w:val="765663A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9034A6C"/>
    <w:multiLevelType w:val="multilevel"/>
    <w:tmpl w:val="99F24A02"/>
    <w:lvl w:ilvl="0">
      <w:start w:val="1"/>
      <w:numFmt w:val="decimal"/>
      <w:pStyle w:val="Nagwek8"/>
      <w:lvlText w:val="%1"/>
      <w:lvlJc w:val="left"/>
      <w:pPr>
        <w:tabs>
          <w:tab w:val="num" w:pos="555"/>
        </w:tabs>
        <w:ind w:left="555" w:hanging="555"/>
      </w:pPr>
    </w:lvl>
    <w:lvl w:ilvl="1">
      <w:start w:val="3"/>
      <w:numFmt w:val="decimal"/>
      <w:lvlText w:val="%1.%2"/>
      <w:lvlJc w:val="left"/>
      <w:pPr>
        <w:tabs>
          <w:tab w:val="num" w:pos="555"/>
        </w:tabs>
        <w:ind w:left="555" w:hanging="555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22" w15:restartNumberingAfterBreak="0">
    <w:nsid w:val="1CE413AD"/>
    <w:multiLevelType w:val="hybridMultilevel"/>
    <w:tmpl w:val="245C6250"/>
    <w:lvl w:ilvl="0" w:tplc="C4962444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06F6E8B"/>
    <w:multiLevelType w:val="hybridMultilevel"/>
    <w:tmpl w:val="799A82C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300626C"/>
    <w:multiLevelType w:val="singleLevel"/>
    <w:tmpl w:val="BF243B30"/>
    <w:lvl w:ilvl="0">
      <w:start w:val="2"/>
      <w:numFmt w:val="decimal"/>
      <w:lvlText w:val="%1."/>
      <w:legacy w:legacy="1" w:legacySpace="0" w:legacyIndent="302"/>
      <w:lvlJc w:val="left"/>
      <w:pPr>
        <w:ind w:left="0" w:firstLine="0"/>
      </w:pPr>
      <w:rPr>
        <w:rFonts w:ascii="Arial" w:hAnsi="Arial" w:cs="Arial" w:hint="default"/>
      </w:rPr>
    </w:lvl>
  </w:abstractNum>
  <w:abstractNum w:abstractNumId="25" w15:restartNumberingAfterBreak="0">
    <w:nsid w:val="243A0BCE"/>
    <w:multiLevelType w:val="hybridMultilevel"/>
    <w:tmpl w:val="06A40698"/>
    <w:lvl w:ilvl="0" w:tplc="A2807C7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26652163"/>
    <w:multiLevelType w:val="hybridMultilevel"/>
    <w:tmpl w:val="9B24364A"/>
    <w:lvl w:ilvl="0" w:tplc="554E1284">
      <w:start w:val="1"/>
      <w:numFmt w:val="decimal"/>
      <w:lvlText w:val="%1)"/>
      <w:lvlJc w:val="left"/>
      <w:pPr>
        <w:ind w:left="380" w:hanging="37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90" w:hanging="360"/>
      </w:pPr>
    </w:lvl>
    <w:lvl w:ilvl="2" w:tplc="0415001B" w:tentative="1">
      <w:start w:val="1"/>
      <w:numFmt w:val="lowerRoman"/>
      <w:lvlText w:val="%3."/>
      <w:lvlJc w:val="right"/>
      <w:pPr>
        <w:ind w:left="1810" w:hanging="180"/>
      </w:pPr>
    </w:lvl>
    <w:lvl w:ilvl="3" w:tplc="0415000F" w:tentative="1">
      <w:start w:val="1"/>
      <w:numFmt w:val="decimal"/>
      <w:lvlText w:val="%4."/>
      <w:lvlJc w:val="left"/>
      <w:pPr>
        <w:ind w:left="2530" w:hanging="360"/>
      </w:pPr>
    </w:lvl>
    <w:lvl w:ilvl="4" w:tplc="04150019" w:tentative="1">
      <w:start w:val="1"/>
      <w:numFmt w:val="lowerLetter"/>
      <w:lvlText w:val="%5."/>
      <w:lvlJc w:val="left"/>
      <w:pPr>
        <w:ind w:left="3250" w:hanging="360"/>
      </w:pPr>
    </w:lvl>
    <w:lvl w:ilvl="5" w:tplc="0415001B" w:tentative="1">
      <w:start w:val="1"/>
      <w:numFmt w:val="lowerRoman"/>
      <w:lvlText w:val="%6."/>
      <w:lvlJc w:val="right"/>
      <w:pPr>
        <w:ind w:left="3970" w:hanging="180"/>
      </w:pPr>
    </w:lvl>
    <w:lvl w:ilvl="6" w:tplc="0415000F" w:tentative="1">
      <w:start w:val="1"/>
      <w:numFmt w:val="decimal"/>
      <w:lvlText w:val="%7."/>
      <w:lvlJc w:val="left"/>
      <w:pPr>
        <w:ind w:left="4690" w:hanging="360"/>
      </w:pPr>
    </w:lvl>
    <w:lvl w:ilvl="7" w:tplc="04150019" w:tentative="1">
      <w:start w:val="1"/>
      <w:numFmt w:val="lowerLetter"/>
      <w:lvlText w:val="%8."/>
      <w:lvlJc w:val="left"/>
      <w:pPr>
        <w:ind w:left="5410" w:hanging="360"/>
      </w:pPr>
    </w:lvl>
    <w:lvl w:ilvl="8" w:tplc="0415001B" w:tentative="1">
      <w:start w:val="1"/>
      <w:numFmt w:val="lowerRoman"/>
      <w:lvlText w:val="%9."/>
      <w:lvlJc w:val="right"/>
      <w:pPr>
        <w:ind w:left="6130" w:hanging="180"/>
      </w:pPr>
    </w:lvl>
  </w:abstractNum>
  <w:abstractNum w:abstractNumId="27" w15:restartNumberingAfterBreak="0">
    <w:nsid w:val="28894D21"/>
    <w:multiLevelType w:val="multilevel"/>
    <w:tmpl w:val="71D6BC18"/>
    <w:lvl w:ilvl="0">
      <w:start w:val="1"/>
      <w:numFmt w:val="decimal"/>
      <w:pStyle w:val="Lista1wypunktowana"/>
      <w:suff w:val="space"/>
      <w:lvlText w:val="%1)"/>
      <w:lvlJc w:val="left"/>
      <w:pPr>
        <w:ind w:left="284" w:hanging="114"/>
      </w:pPr>
      <w:rPr>
        <w:b/>
        <w:i w:val="0"/>
        <w:sz w:val="24"/>
      </w:rPr>
    </w:lvl>
    <w:lvl w:ilvl="1">
      <w:start w:val="1"/>
      <w:numFmt w:val="decimal"/>
      <w:pStyle w:val="Lista2wypunktowana2"/>
      <w:suff w:val="space"/>
      <w:lvlText w:val="%1.%2.)"/>
      <w:lvlJc w:val="left"/>
      <w:pPr>
        <w:ind w:left="284" w:hanging="114"/>
      </w:pPr>
      <w:rPr>
        <w:b/>
        <w:i w:val="0"/>
      </w:rPr>
    </w:lvl>
    <w:lvl w:ilvl="2">
      <w:start w:val="1"/>
      <w:numFmt w:val="decimal"/>
      <w:pStyle w:val="Lista3wypunktowana3"/>
      <w:suff w:val="space"/>
      <w:lvlText w:val=" %1.%2.%3)"/>
      <w:lvlJc w:val="left"/>
      <w:pPr>
        <w:ind w:left="454" w:hanging="114"/>
      </w:pPr>
      <w:rPr>
        <w:b/>
        <w:i w:val="0"/>
      </w:rPr>
    </w:lvl>
    <w:lvl w:ilvl="3">
      <w:start w:val="1"/>
      <w:numFmt w:val="decimal"/>
      <w:pStyle w:val="Lista4wypunktowana4"/>
      <w:suff w:val="space"/>
      <w:lvlText w:val="(%4)"/>
      <w:lvlJc w:val="left"/>
      <w:pPr>
        <w:ind w:left="624" w:hanging="114"/>
      </w:pPr>
      <w:rPr>
        <w:b/>
        <w:i w:val="0"/>
      </w:rPr>
    </w:lvl>
    <w:lvl w:ilvl="4">
      <w:start w:val="1"/>
      <w:numFmt w:val="lowerLetter"/>
      <w:pStyle w:val="Lista5wypunktowana5"/>
      <w:suff w:val="space"/>
      <w:lvlText w:val="(%5)"/>
      <w:lvlJc w:val="left"/>
      <w:pPr>
        <w:ind w:left="737" w:hanging="57"/>
      </w:pPr>
      <w:rPr>
        <w:b/>
        <w:i w:val="0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isLgl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2AAD5AAA"/>
    <w:multiLevelType w:val="hybridMultilevel"/>
    <w:tmpl w:val="EE828DD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2B871FDB"/>
    <w:multiLevelType w:val="hybridMultilevel"/>
    <w:tmpl w:val="B582B68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2BD83B7C"/>
    <w:multiLevelType w:val="hybridMultilevel"/>
    <w:tmpl w:val="08E80D4A"/>
    <w:lvl w:ilvl="0" w:tplc="2EC81D9A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1" w15:restartNumberingAfterBreak="0">
    <w:nsid w:val="2D85097D"/>
    <w:multiLevelType w:val="multilevel"/>
    <w:tmpl w:val="2D85097D"/>
    <w:lvl w:ilvl="0">
      <w:start w:val="12"/>
      <w:numFmt w:val="decimal"/>
      <w:lvlText w:val="%1."/>
      <w:lvlJc w:val="left"/>
      <w:pPr>
        <w:tabs>
          <w:tab w:val="left" w:pos="495"/>
        </w:tabs>
        <w:ind w:left="495" w:hanging="495"/>
      </w:pPr>
      <w:rPr>
        <w:rFonts w:hint="default"/>
      </w:rPr>
    </w:lvl>
    <w:lvl w:ilvl="1" w:tentative="1">
      <w:start w:val="2"/>
      <w:numFmt w:val="decimal"/>
      <w:lvlText w:val="%1.%2."/>
      <w:lvlJc w:val="left"/>
      <w:pPr>
        <w:tabs>
          <w:tab w:val="left" w:pos="495"/>
        </w:tabs>
        <w:ind w:left="495" w:hanging="495"/>
      </w:pPr>
      <w:rPr>
        <w:rFonts w:hint="default"/>
        <w:color w:val="auto"/>
      </w:rPr>
    </w:lvl>
    <w:lvl w:ilvl="2" w:tentative="1">
      <w:start w:val="1"/>
      <w:numFmt w:val="decimal"/>
      <w:lvlText w:val="%1.%2.%3.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3" w:tentative="1">
      <w:start w:val="1"/>
      <w:numFmt w:val="decimal"/>
      <w:lvlText w:val="%1.%2.%3.%4.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4" w:tentative="1">
      <w:start w:val="1"/>
      <w:numFmt w:val="decimal"/>
      <w:pStyle w:val="Poziom5"/>
      <w:lvlText w:val="%1.%2.%3.%4.%5."/>
      <w:lvlJc w:val="left"/>
      <w:pPr>
        <w:tabs>
          <w:tab w:val="left" w:pos="1080"/>
        </w:tabs>
        <w:ind w:left="1080" w:hanging="1080"/>
      </w:pPr>
      <w:rPr>
        <w:rFonts w:hint="default"/>
      </w:rPr>
    </w:lvl>
    <w:lvl w:ilvl="5" w:tentative="1">
      <w:start w:val="1"/>
      <w:numFmt w:val="decimal"/>
      <w:lvlText w:val="%1.%2.%3.%4.%5.%6."/>
      <w:lvlJc w:val="left"/>
      <w:pPr>
        <w:tabs>
          <w:tab w:val="left" w:pos="1080"/>
        </w:tabs>
        <w:ind w:left="1080" w:hanging="1080"/>
      </w:pPr>
      <w:rPr>
        <w:rFonts w:hint="default"/>
      </w:rPr>
    </w:lvl>
    <w:lvl w:ilvl="6" w:tentative="1">
      <w:start w:val="1"/>
      <w:numFmt w:val="decimal"/>
      <w:lvlText w:val="%1.%2.%3.%4.%5.%6.%7.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7" w:tentative="1">
      <w:start w:val="1"/>
      <w:numFmt w:val="decimal"/>
      <w:lvlText w:val="%1.%2.%3.%4.%5.%6.%7.%8.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 w:tentative="1">
      <w:start w:val="1"/>
      <w:numFmt w:val="decimal"/>
      <w:lvlText w:val="%1.%2.%3.%4.%5.%6.%7.%8.%9."/>
      <w:lvlJc w:val="left"/>
      <w:pPr>
        <w:tabs>
          <w:tab w:val="left" w:pos="1800"/>
        </w:tabs>
        <w:ind w:left="1800" w:hanging="1800"/>
      </w:pPr>
      <w:rPr>
        <w:rFonts w:hint="default"/>
      </w:rPr>
    </w:lvl>
  </w:abstractNum>
  <w:abstractNum w:abstractNumId="32" w15:restartNumberingAfterBreak="0">
    <w:nsid w:val="33E63BA5"/>
    <w:multiLevelType w:val="hybridMultilevel"/>
    <w:tmpl w:val="4880C27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3" w15:restartNumberingAfterBreak="0">
    <w:nsid w:val="355372C8"/>
    <w:multiLevelType w:val="hybridMultilevel"/>
    <w:tmpl w:val="C8945700"/>
    <w:lvl w:ilvl="0" w:tplc="0094659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37AC79AA"/>
    <w:multiLevelType w:val="hybridMultilevel"/>
    <w:tmpl w:val="0D0854D2"/>
    <w:lvl w:ilvl="0" w:tplc="BC545F36">
      <w:start w:val="1"/>
      <w:numFmt w:val="decimal"/>
      <w:lvlText w:val="%1)"/>
      <w:lvlJc w:val="left"/>
      <w:pPr>
        <w:ind w:left="1144" w:hanging="43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 w15:restartNumberingAfterBreak="0">
    <w:nsid w:val="3A8B1BD2"/>
    <w:multiLevelType w:val="hybridMultilevel"/>
    <w:tmpl w:val="9D900ED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DD30FF9"/>
    <w:multiLevelType w:val="hybridMultilevel"/>
    <w:tmpl w:val="39FE23C2"/>
    <w:lvl w:ilvl="0" w:tplc="3202CC8A">
      <w:start w:val="1"/>
      <w:numFmt w:val="decimal"/>
      <w:lvlText w:val="%1. "/>
      <w:lvlJc w:val="left"/>
      <w:pPr>
        <w:tabs>
          <w:tab w:val="num" w:pos="2520"/>
        </w:tabs>
        <w:ind w:left="2444" w:hanging="284"/>
      </w:pPr>
      <w:rPr>
        <w:rFonts w:ascii="Times New Roman" w:hAnsi="Times New Roman"/>
        <w:b w:val="0"/>
        <w:i w:val="0"/>
        <w:sz w:val="24"/>
        <w:u w:val="none"/>
      </w:rPr>
    </w:lvl>
    <w:lvl w:ilvl="1" w:tplc="F7681262">
      <w:start w:val="1"/>
      <w:numFmt w:val="lowerLetter"/>
      <w:lvlText w:val="%2)"/>
      <w:lvlJc w:val="left"/>
      <w:pPr>
        <w:tabs>
          <w:tab w:val="num" w:pos="1440"/>
        </w:tabs>
        <w:ind w:left="1363" w:hanging="283"/>
      </w:pPr>
      <w:rPr>
        <w:rFonts w:ascii="Times New Roman" w:hAnsi="Times New Roman" w:hint="default"/>
        <w:b w:val="0"/>
        <w:i w:val="0"/>
        <w:sz w:val="24"/>
      </w:rPr>
    </w:lvl>
    <w:lvl w:ilvl="2" w:tplc="88382DB6">
      <w:start w:val="2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599625C8">
      <w:start w:val="1"/>
      <w:numFmt w:val="decimal"/>
      <w:lvlText w:val="%4. "/>
      <w:lvlJc w:val="left"/>
      <w:pPr>
        <w:tabs>
          <w:tab w:val="num" w:pos="2880"/>
        </w:tabs>
        <w:ind w:left="2804" w:hanging="284"/>
      </w:pPr>
      <w:rPr>
        <w:rFonts w:ascii="Times New Roman" w:hAnsi="Times New Roman" w:hint="default"/>
        <w:b w:val="0"/>
        <w:i w:val="0"/>
        <w:sz w:val="24"/>
        <w:u w:val="none"/>
      </w:rPr>
    </w:lvl>
    <w:lvl w:ilvl="4" w:tplc="F1F255F6">
      <w:start w:val="1"/>
      <w:numFmt w:val="decimal"/>
      <w:lvlText w:val="%5."/>
      <w:lvlJc w:val="left"/>
      <w:pPr>
        <w:tabs>
          <w:tab w:val="num" w:pos="3600"/>
        </w:tabs>
        <w:ind w:left="3524" w:hanging="284"/>
      </w:pPr>
      <w:rPr>
        <w:rFonts w:hint="default"/>
        <w:b w:val="0"/>
        <w:i w:val="0"/>
      </w:rPr>
    </w:lvl>
    <w:lvl w:ilvl="5" w:tplc="F1F255F6">
      <w:start w:val="1"/>
      <w:numFmt w:val="decimal"/>
      <w:lvlText w:val="%6."/>
      <w:lvlJc w:val="left"/>
      <w:pPr>
        <w:tabs>
          <w:tab w:val="num" w:pos="3600"/>
        </w:tabs>
        <w:ind w:left="3524" w:hanging="284"/>
      </w:pPr>
      <w:rPr>
        <w:rFonts w:hint="default"/>
        <w:b w:val="0"/>
        <w:i w:val="0"/>
      </w:rPr>
    </w:lvl>
    <w:lvl w:ilvl="6" w:tplc="4156F6AE">
      <w:start w:val="1"/>
      <w:numFmt w:val="decimal"/>
      <w:lvlText w:val="%7)"/>
      <w:lvlJc w:val="left"/>
      <w:pPr>
        <w:tabs>
          <w:tab w:val="num" w:pos="5040"/>
        </w:tabs>
        <w:ind w:left="4964" w:hanging="284"/>
      </w:pPr>
      <w:rPr>
        <w:rFonts w:ascii="Times New Roman" w:hAnsi="Times New Roman"/>
        <w:b w:val="0"/>
        <w:i w:val="0"/>
        <w:sz w:val="24"/>
      </w:rPr>
    </w:lvl>
    <w:lvl w:ilvl="7" w:tplc="DCFA0D66">
      <w:start w:val="2"/>
      <w:numFmt w:val="decimal"/>
      <w:lvlText w:val="%8. "/>
      <w:lvlJc w:val="left"/>
      <w:pPr>
        <w:tabs>
          <w:tab w:val="num" w:pos="5760"/>
        </w:tabs>
        <w:ind w:left="5684" w:hanging="284"/>
      </w:pPr>
      <w:rPr>
        <w:rFonts w:ascii="Times New Roman" w:hAnsi="Times New Roman" w:hint="default"/>
        <w:b w:val="0"/>
        <w:i w:val="0"/>
        <w:sz w:val="24"/>
        <w:u w:val="none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3F94605B"/>
    <w:multiLevelType w:val="hybridMultilevel"/>
    <w:tmpl w:val="9C3074DC"/>
    <w:lvl w:ilvl="0" w:tplc="81C87A3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6E16BA6"/>
    <w:multiLevelType w:val="hybridMultilevel"/>
    <w:tmpl w:val="158876F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D0A420D"/>
    <w:multiLevelType w:val="hybridMultilevel"/>
    <w:tmpl w:val="4CFA7F2A"/>
    <w:lvl w:ilvl="0" w:tplc="D3CA7F56">
      <w:start w:val="2"/>
      <w:numFmt w:val="decimal"/>
      <w:lvlText w:val="%1."/>
      <w:lvlJc w:val="left"/>
      <w:pPr>
        <w:ind w:left="786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0" w15:restartNumberingAfterBreak="0">
    <w:nsid w:val="5350585B"/>
    <w:multiLevelType w:val="hybridMultilevel"/>
    <w:tmpl w:val="BDBC59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37614E2"/>
    <w:multiLevelType w:val="hybridMultilevel"/>
    <w:tmpl w:val="69E27448"/>
    <w:name w:val="WW8Num2042"/>
    <w:lvl w:ilvl="0" w:tplc="5BC2B872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sz w:val="20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53C60AA1"/>
    <w:multiLevelType w:val="multilevel"/>
    <w:tmpl w:val="A06C0122"/>
    <w:lvl w:ilvl="0">
      <w:start w:val="3"/>
      <w:numFmt w:val="decimal"/>
      <w:lvlText w:val="%1."/>
      <w:lvlJc w:val="left"/>
      <w:pPr>
        <w:ind w:left="630" w:hanging="630"/>
      </w:pPr>
      <w:rPr>
        <w:rFonts w:hint="default"/>
        <w:b/>
        <w:i w:val="0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43" w15:restartNumberingAfterBreak="0">
    <w:nsid w:val="55F43B65"/>
    <w:multiLevelType w:val="hybridMultilevel"/>
    <w:tmpl w:val="93B4FA74"/>
    <w:lvl w:ilvl="0" w:tplc="398AC5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6345F0D"/>
    <w:multiLevelType w:val="hybridMultilevel"/>
    <w:tmpl w:val="9A400CF2"/>
    <w:name w:val="WW8Num204222"/>
    <w:lvl w:ilvl="0" w:tplc="02FE2CF6">
      <w:start w:val="1"/>
      <w:numFmt w:val="bullet"/>
      <w:lvlText w:val=""/>
      <w:lvlJc w:val="left"/>
      <w:pPr>
        <w:tabs>
          <w:tab w:val="num" w:pos="964"/>
        </w:tabs>
        <w:ind w:left="964" w:hanging="397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C434B82"/>
    <w:multiLevelType w:val="hybridMultilevel"/>
    <w:tmpl w:val="178E01E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6" w15:restartNumberingAfterBreak="0">
    <w:nsid w:val="5CC94ED1"/>
    <w:multiLevelType w:val="hybridMultilevel"/>
    <w:tmpl w:val="F24875C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61302A39"/>
    <w:multiLevelType w:val="hybridMultilevel"/>
    <w:tmpl w:val="FDF09AD4"/>
    <w:lvl w:ilvl="0" w:tplc="013CB9C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8" w15:restartNumberingAfterBreak="0">
    <w:nsid w:val="64112C2B"/>
    <w:multiLevelType w:val="singleLevel"/>
    <w:tmpl w:val="991EBBA8"/>
    <w:lvl w:ilvl="0">
      <w:numFmt w:val="bullet"/>
      <w:pStyle w:val="Standard1"/>
      <w:lvlText w:val="-"/>
      <w:lvlJc w:val="left"/>
      <w:pPr>
        <w:tabs>
          <w:tab w:val="num" w:pos="1776"/>
        </w:tabs>
        <w:ind w:left="1776" w:hanging="360"/>
      </w:pPr>
      <w:rPr>
        <w:rFonts w:ascii="Times New Roman" w:hAnsi="Times New Roman" w:hint="default"/>
      </w:rPr>
    </w:lvl>
  </w:abstractNum>
  <w:abstractNum w:abstractNumId="49" w15:restartNumberingAfterBreak="0">
    <w:nsid w:val="64862A06"/>
    <w:multiLevelType w:val="hybridMultilevel"/>
    <w:tmpl w:val="7E109244"/>
    <w:name w:val="WW8Num204223"/>
    <w:lvl w:ilvl="0" w:tplc="C1B6EE32">
      <w:start w:val="2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5B63B3B"/>
    <w:multiLevelType w:val="hybridMultilevel"/>
    <w:tmpl w:val="F7AADE38"/>
    <w:name w:val="WW8Num20422"/>
    <w:lvl w:ilvl="0" w:tplc="9CB67DD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sz w:val="20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 w15:restartNumberingAfterBreak="0">
    <w:nsid w:val="66FB0156"/>
    <w:multiLevelType w:val="hybridMultilevel"/>
    <w:tmpl w:val="33EEAB7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 w15:restartNumberingAfterBreak="0">
    <w:nsid w:val="6C926479"/>
    <w:multiLevelType w:val="hybridMultilevel"/>
    <w:tmpl w:val="6326066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D373786"/>
    <w:multiLevelType w:val="hybridMultilevel"/>
    <w:tmpl w:val="E30CFD72"/>
    <w:name w:val="WW8Num74222222222222"/>
    <w:lvl w:ilvl="0" w:tplc="1DC0D636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F2D508A"/>
    <w:multiLevelType w:val="multilevel"/>
    <w:tmpl w:val="35320C2C"/>
    <w:lvl w:ilvl="0">
      <w:start w:val="1"/>
      <w:numFmt w:val="decimal"/>
      <w:suff w:val="space"/>
      <w:lvlText w:val="%1)"/>
      <w:lvlJc w:val="left"/>
      <w:pPr>
        <w:ind w:left="284" w:hanging="114"/>
      </w:pPr>
      <w:rPr>
        <w:b/>
        <w:i w:val="0"/>
        <w:sz w:val="24"/>
      </w:rPr>
    </w:lvl>
    <w:lvl w:ilvl="1">
      <w:start w:val="1"/>
      <w:numFmt w:val="decimal"/>
      <w:suff w:val="space"/>
      <w:lvlText w:val="%1.%2.)"/>
      <w:lvlJc w:val="left"/>
      <w:pPr>
        <w:ind w:left="284" w:hanging="114"/>
      </w:pPr>
      <w:rPr>
        <w:b/>
        <w:i w:val="0"/>
      </w:rPr>
    </w:lvl>
    <w:lvl w:ilvl="2">
      <w:start w:val="1"/>
      <w:numFmt w:val="decimal"/>
      <w:suff w:val="space"/>
      <w:lvlText w:val=" %1.%2.%3)"/>
      <w:lvlJc w:val="left"/>
      <w:pPr>
        <w:ind w:left="454" w:hanging="114"/>
      </w:pPr>
      <w:rPr>
        <w:b/>
        <w:i w:val="0"/>
      </w:rPr>
    </w:lvl>
    <w:lvl w:ilvl="3">
      <w:start w:val="1"/>
      <w:numFmt w:val="decimal"/>
      <w:pStyle w:val="wskazwka"/>
      <w:suff w:val="space"/>
      <w:lvlText w:val="(%4)"/>
      <w:lvlJc w:val="left"/>
      <w:pPr>
        <w:ind w:left="624" w:hanging="114"/>
      </w:pPr>
      <w:rPr>
        <w:b/>
        <w:i w:val="0"/>
      </w:rPr>
    </w:lvl>
    <w:lvl w:ilvl="4">
      <w:start w:val="1"/>
      <w:numFmt w:val="lowerLetter"/>
      <w:suff w:val="space"/>
      <w:lvlText w:val="(%5)"/>
      <w:lvlJc w:val="left"/>
      <w:pPr>
        <w:ind w:left="737" w:hanging="57"/>
      </w:pPr>
      <w:rPr>
        <w:b/>
        <w:i w:val="0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isLgl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5" w15:restartNumberingAfterBreak="0">
    <w:nsid w:val="6F611E26"/>
    <w:multiLevelType w:val="hybridMultilevel"/>
    <w:tmpl w:val="1910D1B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33A47DEC">
      <w:start w:val="1"/>
      <w:numFmt w:val="decimal"/>
      <w:lvlText w:val="%2)"/>
      <w:lvlJc w:val="left"/>
      <w:pPr>
        <w:ind w:left="1440" w:hanging="360"/>
      </w:pPr>
      <w:rPr>
        <w:rFonts w:ascii="Verdana" w:eastAsia="Calibri" w:hAnsi="Verdana" w:cstheme="minorHAnsi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03A3F89"/>
    <w:multiLevelType w:val="hybridMultilevel"/>
    <w:tmpl w:val="002CF2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1093001"/>
    <w:multiLevelType w:val="hybridMultilevel"/>
    <w:tmpl w:val="80A0FE9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 w15:restartNumberingAfterBreak="0">
    <w:nsid w:val="721D203A"/>
    <w:multiLevelType w:val="hybridMultilevel"/>
    <w:tmpl w:val="4B5EE9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748E350D"/>
    <w:multiLevelType w:val="hybridMultilevel"/>
    <w:tmpl w:val="F36E5DAA"/>
    <w:lvl w:ilvl="0" w:tplc="172EA110">
      <w:start w:val="1"/>
      <w:numFmt w:val="bullet"/>
      <w:lvlText w:val="*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0A66974">
      <w:start w:val="1"/>
      <w:numFmt w:val="bullet"/>
      <w:lvlText w:val="o"/>
      <w:lvlJc w:val="left"/>
      <w:pPr>
        <w:ind w:left="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B92E5AA">
      <w:start w:val="1"/>
      <w:numFmt w:val="bullet"/>
      <w:lvlText w:val="▪"/>
      <w:lvlJc w:val="left"/>
      <w:pPr>
        <w:ind w:left="1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03C75C0">
      <w:start w:val="1"/>
      <w:numFmt w:val="bullet"/>
      <w:lvlText w:val="•"/>
      <w:lvlJc w:val="left"/>
      <w:pPr>
        <w:ind w:left="1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2BC7202">
      <w:start w:val="1"/>
      <w:numFmt w:val="bullet"/>
      <w:lvlText w:val="o"/>
      <w:lvlJc w:val="left"/>
      <w:pPr>
        <w:ind w:left="2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4DAC1372">
      <w:start w:val="1"/>
      <w:numFmt w:val="bullet"/>
      <w:lvlText w:val="▪"/>
      <w:lvlJc w:val="left"/>
      <w:pPr>
        <w:ind w:left="32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4F865A50">
      <w:start w:val="1"/>
      <w:numFmt w:val="bullet"/>
      <w:lvlText w:val="•"/>
      <w:lvlJc w:val="left"/>
      <w:pPr>
        <w:ind w:left="39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0E42699A">
      <w:start w:val="1"/>
      <w:numFmt w:val="bullet"/>
      <w:lvlText w:val="o"/>
      <w:lvlJc w:val="left"/>
      <w:pPr>
        <w:ind w:left="46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892386E">
      <w:start w:val="1"/>
      <w:numFmt w:val="bullet"/>
      <w:lvlText w:val="▪"/>
      <w:lvlJc w:val="left"/>
      <w:pPr>
        <w:ind w:left="54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0" w15:restartNumberingAfterBreak="0">
    <w:nsid w:val="78547205"/>
    <w:multiLevelType w:val="hybridMultilevel"/>
    <w:tmpl w:val="7AF80256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AE45130"/>
    <w:multiLevelType w:val="hybridMultilevel"/>
    <w:tmpl w:val="9E06F1F4"/>
    <w:lvl w:ilvl="0" w:tplc="7E4EF808">
      <w:start w:val="1"/>
      <w:numFmt w:val="decimal"/>
      <w:lvlText w:val="%1."/>
      <w:lvlJc w:val="left"/>
      <w:pPr>
        <w:ind w:left="340" w:hanging="340"/>
      </w:pPr>
      <w:rPr>
        <w:rFonts w:hint="default"/>
      </w:rPr>
    </w:lvl>
    <w:lvl w:ilvl="1" w:tplc="D7F2E2A2">
      <w:start w:val="1"/>
      <w:numFmt w:val="decimal"/>
      <w:lvlText w:val="%2)"/>
      <w:lvlJc w:val="left"/>
      <w:pPr>
        <w:ind w:left="1500" w:hanging="4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C3D7570"/>
    <w:multiLevelType w:val="hybridMultilevel"/>
    <w:tmpl w:val="D75A13FE"/>
    <w:lvl w:ilvl="0" w:tplc="9DDC7512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Verdana" w:hAnsi="Verdana" w:hint="default"/>
        <w:b w:val="0"/>
        <w:i w:val="0"/>
        <w:color w:val="000000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 w15:restartNumberingAfterBreak="0">
    <w:nsid w:val="7DFA3066"/>
    <w:multiLevelType w:val="multilevel"/>
    <w:tmpl w:val="7DFA3066"/>
    <w:lvl w:ilvl="0" w:tentative="1">
      <w:start w:val="1"/>
      <w:numFmt w:val="bullet"/>
      <w:pStyle w:val="Punktowanie1"/>
      <w:lvlText w:val=""/>
      <w:lvlJc w:val="left"/>
      <w:pPr>
        <w:tabs>
          <w:tab w:val="left" w:pos="1531"/>
        </w:tabs>
        <w:ind w:left="1531" w:hanging="113"/>
      </w:pPr>
      <w:rPr>
        <w:rFonts w:ascii="Wingdings" w:hAnsi="Wingdings" w:hint="default"/>
      </w:rPr>
    </w:lvl>
    <w:lvl w:ilvl="1" w:tentative="1">
      <w:start w:val="1"/>
      <w:numFmt w:val="lowerLetter"/>
      <w:lvlText w:val="%2."/>
      <w:lvlJc w:val="left"/>
      <w:pPr>
        <w:tabs>
          <w:tab w:val="left" w:pos="1980"/>
        </w:tabs>
        <w:ind w:left="1980" w:hanging="360"/>
      </w:pPr>
    </w:lvl>
    <w:lvl w:ilvl="2" w:tentative="1">
      <w:start w:val="1"/>
      <w:numFmt w:val="bullet"/>
      <w:lvlText w:val=""/>
      <w:lvlJc w:val="left"/>
      <w:pPr>
        <w:tabs>
          <w:tab w:val="left" w:pos="2520"/>
        </w:tabs>
        <w:ind w:left="2520" w:hanging="360"/>
      </w:pPr>
      <w:rPr>
        <w:rFonts w:ascii="Wingdings" w:hAnsi="Wingdings" w:hint="default"/>
      </w:r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64" w15:restartNumberingAfterBreak="0">
    <w:nsid w:val="7E0B35EC"/>
    <w:multiLevelType w:val="multilevel"/>
    <w:tmpl w:val="C10EE23E"/>
    <w:lvl w:ilvl="0">
      <w:start w:val="13"/>
      <w:numFmt w:val="decimal"/>
      <w:lvlText w:val="%1."/>
      <w:lvlJc w:val="left"/>
      <w:pPr>
        <w:ind w:left="510" w:hanging="510"/>
      </w:pPr>
      <w:rPr>
        <w:rFonts w:hint="default"/>
        <w:b/>
      </w:rPr>
    </w:lvl>
    <w:lvl w:ilvl="1">
      <w:start w:val="3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20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65" w15:restartNumberingAfterBreak="0">
    <w:nsid w:val="7E6072E4"/>
    <w:multiLevelType w:val="singleLevel"/>
    <w:tmpl w:val="DC2C3A68"/>
    <w:lvl w:ilvl="0">
      <w:start w:val="1"/>
      <w:numFmt w:val="decimal"/>
      <w:lvlText w:val="%1."/>
      <w:legacy w:legacy="1" w:legacySpace="0" w:legacyIndent="324"/>
      <w:lvlJc w:val="left"/>
      <w:rPr>
        <w:rFonts w:ascii="Arial" w:hAnsi="Arial" w:cs="Arial" w:hint="default"/>
      </w:rPr>
    </w:lvl>
  </w:abstractNum>
  <w:abstractNum w:abstractNumId="66" w15:restartNumberingAfterBreak="0">
    <w:nsid w:val="7F35695D"/>
    <w:multiLevelType w:val="hybridMultilevel"/>
    <w:tmpl w:val="125E27A2"/>
    <w:lvl w:ilvl="0" w:tplc="9F2AB67A">
      <w:start w:val="1"/>
      <w:numFmt w:val="lowerLetter"/>
      <w:lvlText w:val="%1)"/>
      <w:lvlJc w:val="left"/>
      <w:pPr>
        <w:ind w:left="1069" w:hanging="360"/>
      </w:pPr>
      <w:rPr>
        <w:rFonts w:eastAsia="Times New Roman" w:cs="Verdana"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7" w15:restartNumberingAfterBreak="0">
    <w:nsid w:val="7F3E363D"/>
    <w:multiLevelType w:val="hybridMultilevel"/>
    <w:tmpl w:val="4C26BDE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F650C25"/>
    <w:multiLevelType w:val="hybridMultilevel"/>
    <w:tmpl w:val="945AA72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3"/>
  </w:num>
  <w:num w:numId="3">
    <w:abstractNumId w:val="43"/>
  </w:num>
  <w:num w:numId="4">
    <w:abstractNumId w:val="64"/>
  </w:num>
  <w:num w:numId="5">
    <w:abstractNumId w:val="11"/>
  </w:num>
  <w:num w:numId="6">
    <w:abstractNumId w:val="34"/>
  </w:num>
  <w:num w:numId="7">
    <w:abstractNumId w:val="14"/>
  </w:num>
  <w:num w:numId="8">
    <w:abstractNumId w:val="59"/>
  </w:num>
  <w:num w:numId="9">
    <w:abstractNumId w:val="13"/>
  </w:num>
  <w:num w:numId="10">
    <w:abstractNumId w:val="26"/>
  </w:num>
  <w:num w:numId="11">
    <w:abstractNumId w:val="42"/>
  </w:num>
  <w:num w:numId="12">
    <w:abstractNumId w:val="47"/>
  </w:num>
  <w:num w:numId="13">
    <w:abstractNumId w:val="37"/>
  </w:num>
  <w:num w:numId="14">
    <w:abstractNumId w:val="63"/>
  </w:num>
  <w:num w:numId="15">
    <w:abstractNumId w:val="31"/>
  </w:num>
  <w:num w:numId="16">
    <w:abstractNumId w:val="17"/>
  </w:num>
  <w:num w:numId="17">
    <w:abstractNumId w:val="1"/>
  </w:num>
  <w:num w:numId="18">
    <w:abstractNumId w:val="0"/>
  </w:num>
  <w:num w:numId="19">
    <w:abstractNumId w:val="2"/>
    <w:lvlOverride w:ilvl="0">
      <w:lvl w:ilvl="0">
        <w:start w:val="1"/>
        <w:numFmt w:val="decimal"/>
        <w:pStyle w:val="Listanumerowana"/>
        <w:suff w:val="space"/>
        <w:lvlText w:val="%1)"/>
        <w:lvlJc w:val="left"/>
        <w:pPr>
          <w:ind w:left="360" w:hanging="360"/>
        </w:pPr>
        <w:rPr>
          <w:b/>
          <w:i w:val="0"/>
          <w:sz w:val="20"/>
        </w:rPr>
      </w:lvl>
    </w:lvlOverride>
  </w:num>
  <w:num w:numId="20">
    <w:abstractNumId w:val="54"/>
  </w:num>
  <w:num w:numId="21">
    <w:abstractNumId w:val="27"/>
  </w:num>
  <w:num w:numId="22">
    <w:abstractNumId w:val="48"/>
  </w:num>
  <w:num w:numId="23">
    <w:abstractNumId w:val="60"/>
  </w:num>
  <w:num w:numId="24">
    <w:abstractNumId w:val="28"/>
  </w:num>
  <w:num w:numId="25">
    <w:abstractNumId w:val="12"/>
  </w:num>
  <w:num w:numId="26">
    <w:abstractNumId w:val="20"/>
  </w:num>
  <w:num w:numId="27">
    <w:abstractNumId w:val="45"/>
  </w:num>
  <w:num w:numId="28">
    <w:abstractNumId w:val="61"/>
  </w:num>
  <w:num w:numId="29">
    <w:abstractNumId w:val="4"/>
  </w:num>
  <w:num w:numId="30">
    <w:abstractNumId w:val="40"/>
  </w:num>
  <w:num w:numId="31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9"/>
  </w:num>
  <w:num w:numId="34">
    <w:abstractNumId w:val="38"/>
  </w:num>
  <w:num w:numId="35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5"/>
  </w:num>
  <w:num w:numId="37">
    <w:abstractNumId w:val="35"/>
  </w:num>
  <w:num w:numId="38">
    <w:abstractNumId w:val="32"/>
  </w:num>
  <w:num w:numId="39">
    <w:abstractNumId w:val="33"/>
  </w:num>
  <w:num w:numId="40">
    <w:abstractNumId w:val="36"/>
  </w:num>
  <w:num w:numId="41">
    <w:abstractNumId w:val="57"/>
  </w:num>
  <w:num w:numId="42">
    <w:abstractNumId w:val="15"/>
  </w:num>
  <w:num w:numId="43">
    <w:abstractNumId w:val="51"/>
  </w:num>
  <w:num w:numId="44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0"/>
  </w:num>
  <w:num w:numId="46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55"/>
  </w:num>
  <w:num w:numId="52">
    <w:abstractNumId w:val="22"/>
  </w:num>
  <w:num w:numId="53">
    <w:abstractNumId w:val="24"/>
    <w:lvlOverride w:ilvl="0">
      <w:startOverride w:val="2"/>
    </w:lvlOverride>
  </w:num>
  <w:num w:numId="54">
    <w:abstractNumId w:val="39"/>
  </w:num>
  <w:num w:numId="55">
    <w:abstractNumId w:val="67"/>
  </w:num>
  <w:num w:numId="56">
    <w:abstractNumId w:val="66"/>
  </w:num>
  <w:num w:numId="57">
    <w:abstractNumId w:val="25"/>
  </w:num>
  <w:num w:numId="58">
    <w:abstractNumId w:val="18"/>
  </w:num>
  <w:num w:numId="59">
    <w:abstractNumId w:val="68"/>
  </w:num>
  <w:num w:numId="60">
    <w:abstractNumId w:val="46"/>
  </w:num>
  <w:num w:numId="61">
    <w:abstractNumId w:val="19"/>
  </w:num>
  <w:numIdMacAtCleanup w:val="5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ocumentProtection w:edit="trackedChanges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245A"/>
    <w:rsid w:val="00001869"/>
    <w:rsid w:val="00001BF4"/>
    <w:rsid w:val="00001F7F"/>
    <w:rsid w:val="00003520"/>
    <w:rsid w:val="000061BE"/>
    <w:rsid w:val="0001059D"/>
    <w:rsid w:val="000112E1"/>
    <w:rsid w:val="000120B6"/>
    <w:rsid w:val="000130DC"/>
    <w:rsid w:val="00013BB2"/>
    <w:rsid w:val="00017DCA"/>
    <w:rsid w:val="00021285"/>
    <w:rsid w:val="00022120"/>
    <w:rsid w:val="0002280E"/>
    <w:rsid w:val="00023367"/>
    <w:rsid w:val="000333F6"/>
    <w:rsid w:val="00034876"/>
    <w:rsid w:val="0003499B"/>
    <w:rsid w:val="00034AFB"/>
    <w:rsid w:val="00036B7A"/>
    <w:rsid w:val="00037A17"/>
    <w:rsid w:val="00040AA3"/>
    <w:rsid w:val="00042551"/>
    <w:rsid w:val="00042D82"/>
    <w:rsid w:val="00045067"/>
    <w:rsid w:val="000458C1"/>
    <w:rsid w:val="0004600F"/>
    <w:rsid w:val="000461FD"/>
    <w:rsid w:val="0004691D"/>
    <w:rsid w:val="00046CC6"/>
    <w:rsid w:val="00046E52"/>
    <w:rsid w:val="00047EDE"/>
    <w:rsid w:val="00047F3B"/>
    <w:rsid w:val="0005076E"/>
    <w:rsid w:val="00051B81"/>
    <w:rsid w:val="00053582"/>
    <w:rsid w:val="00053864"/>
    <w:rsid w:val="000551BD"/>
    <w:rsid w:val="00055A61"/>
    <w:rsid w:val="00055FCE"/>
    <w:rsid w:val="000560EE"/>
    <w:rsid w:val="0005673D"/>
    <w:rsid w:val="00060D87"/>
    <w:rsid w:val="0006139D"/>
    <w:rsid w:val="00062062"/>
    <w:rsid w:val="00062725"/>
    <w:rsid w:val="00064307"/>
    <w:rsid w:val="00064816"/>
    <w:rsid w:val="0006563B"/>
    <w:rsid w:val="00066F6A"/>
    <w:rsid w:val="00073745"/>
    <w:rsid w:val="00075203"/>
    <w:rsid w:val="00076EB0"/>
    <w:rsid w:val="000770D5"/>
    <w:rsid w:val="00077396"/>
    <w:rsid w:val="000833B7"/>
    <w:rsid w:val="00083DAF"/>
    <w:rsid w:val="00084023"/>
    <w:rsid w:val="0008565C"/>
    <w:rsid w:val="000877B1"/>
    <w:rsid w:val="000877EB"/>
    <w:rsid w:val="00093699"/>
    <w:rsid w:val="0009466C"/>
    <w:rsid w:val="00094748"/>
    <w:rsid w:val="00095A35"/>
    <w:rsid w:val="0009600E"/>
    <w:rsid w:val="00097A65"/>
    <w:rsid w:val="000A1C6F"/>
    <w:rsid w:val="000A38CC"/>
    <w:rsid w:val="000A517D"/>
    <w:rsid w:val="000B0965"/>
    <w:rsid w:val="000B0E7F"/>
    <w:rsid w:val="000B2933"/>
    <w:rsid w:val="000B3D7D"/>
    <w:rsid w:val="000B4950"/>
    <w:rsid w:val="000B4B80"/>
    <w:rsid w:val="000B5291"/>
    <w:rsid w:val="000B54F4"/>
    <w:rsid w:val="000B5EAC"/>
    <w:rsid w:val="000B5FE5"/>
    <w:rsid w:val="000B730C"/>
    <w:rsid w:val="000B79E9"/>
    <w:rsid w:val="000B7CCC"/>
    <w:rsid w:val="000C06D1"/>
    <w:rsid w:val="000C133A"/>
    <w:rsid w:val="000C2C0B"/>
    <w:rsid w:val="000C661B"/>
    <w:rsid w:val="000D00A3"/>
    <w:rsid w:val="000D21DC"/>
    <w:rsid w:val="000D2998"/>
    <w:rsid w:val="000D35E3"/>
    <w:rsid w:val="000D5A38"/>
    <w:rsid w:val="000D5D41"/>
    <w:rsid w:val="000E0889"/>
    <w:rsid w:val="000E186E"/>
    <w:rsid w:val="000E1C6E"/>
    <w:rsid w:val="000E3410"/>
    <w:rsid w:val="000E3B4B"/>
    <w:rsid w:val="000E41A5"/>
    <w:rsid w:val="000E74A1"/>
    <w:rsid w:val="000E7A1B"/>
    <w:rsid w:val="000F0055"/>
    <w:rsid w:val="000F03AC"/>
    <w:rsid w:val="000F0636"/>
    <w:rsid w:val="000F1657"/>
    <w:rsid w:val="000F1A24"/>
    <w:rsid w:val="000F200A"/>
    <w:rsid w:val="000F252E"/>
    <w:rsid w:val="000F2A55"/>
    <w:rsid w:val="000F2C15"/>
    <w:rsid w:val="000F3234"/>
    <w:rsid w:val="000F49F8"/>
    <w:rsid w:val="000F5D26"/>
    <w:rsid w:val="000F64F6"/>
    <w:rsid w:val="000F7235"/>
    <w:rsid w:val="000F7ECD"/>
    <w:rsid w:val="00100F35"/>
    <w:rsid w:val="00101C31"/>
    <w:rsid w:val="001033A1"/>
    <w:rsid w:val="001039C5"/>
    <w:rsid w:val="00104308"/>
    <w:rsid w:val="00110F3A"/>
    <w:rsid w:val="001112E0"/>
    <w:rsid w:val="00112C7A"/>
    <w:rsid w:val="00113DB7"/>
    <w:rsid w:val="0011488E"/>
    <w:rsid w:val="001178AC"/>
    <w:rsid w:val="00120143"/>
    <w:rsid w:val="00120421"/>
    <w:rsid w:val="00123EFA"/>
    <w:rsid w:val="00125E66"/>
    <w:rsid w:val="001301C0"/>
    <w:rsid w:val="00130895"/>
    <w:rsid w:val="00132E33"/>
    <w:rsid w:val="001339F3"/>
    <w:rsid w:val="00133E21"/>
    <w:rsid w:val="001343C3"/>
    <w:rsid w:val="00137514"/>
    <w:rsid w:val="001378C8"/>
    <w:rsid w:val="00137CD3"/>
    <w:rsid w:val="00141CD7"/>
    <w:rsid w:val="001422C1"/>
    <w:rsid w:val="00142D5B"/>
    <w:rsid w:val="00143D53"/>
    <w:rsid w:val="00143EA7"/>
    <w:rsid w:val="00144440"/>
    <w:rsid w:val="0014519D"/>
    <w:rsid w:val="00152FFA"/>
    <w:rsid w:val="00153E2E"/>
    <w:rsid w:val="0015479A"/>
    <w:rsid w:val="001552E1"/>
    <w:rsid w:val="001562FD"/>
    <w:rsid w:val="00156C59"/>
    <w:rsid w:val="0016026F"/>
    <w:rsid w:val="001607BE"/>
    <w:rsid w:val="00160D49"/>
    <w:rsid w:val="00164E15"/>
    <w:rsid w:val="00166079"/>
    <w:rsid w:val="001660E5"/>
    <w:rsid w:val="001669C6"/>
    <w:rsid w:val="00167243"/>
    <w:rsid w:val="00167BFB"/>
    <w:rsid w:val="001709B6"/>
    <w:rsid w:val="00170AE0"/>
    <w:rsid w:val="00172008"/>
    <w:rsid w:val="001734AF"/>
    <w:rsid w:val="00174E51"/>
    <w:rsid w:val="00174F39"/>
    <w:rsid w:val="001755D1"/>
    <w:rsid w:val="0017622D"/>
    <w:rsid w:val="00176F1E"/>
    <w:rsid w:val="0017734E"/>
    <w:rsid w:val="00177DFD"/>
    <w:rsid w:val="00180E2D"/>
    <w:rsid w:val="00181D18"/>
    <w:rsid w:val="001839E7"/>
    <w:rsid w:val="00184EB8"/>
    <w:rsid w:val="001864DB"/>
    <w:rsid w:val="00191757"/>
    <w:rsid w:val="00191799"/>
    <w:rsid w:val="001919FA"/>
    <w:rsid w:val="00193238"/>
    <w:rsid w:val="00195039"/>
    <w:rsid w:val="001951D3"/>
    <w:rsid w:val="00196085"/>
    <w:rsid w:val="00197276"/>
    <w:rsid w:val="001972D3"/>
    <w:rsid w:val="001A0633"/>
    <w:rsid w:val="001A2819"/>
    <w:rsid w:val="001A2BAC"/>
    <w:rsid w:val="001A399E"/>
    <w:rsid w:val="001A3C6C"/>
    <w:rsid w:val="001A448F"/>
    <w:rsid w:val="001A533B"/>
    <w:rsid w:val="001A62B2"/>
    <w:rsid w:val="001A645D"/>
    <w:rsid w:val="001A65CF"/>
    <w:rsid w:val="001B1AAD"/>
    <w:rsid w:val="001B2D85"/>
    <w:rsid w:val="001B4709"/>
    <w:rsid w:val="001B635F"/>
    <w:rsid w:val="001B6937"/>
    <w:rsid w:val="001C07BC"/>
    <w:rsid w:val="001C1195"/>
    <w:rsid w:val="001C11CF"/>
    <w:rsid w:val="001C11F8"/>
    <w:rsid w:val="001C1716"/>
    <w:rsid w:val="001C2925"/>
    <w:rsid w:val="001C4111"/>
    <w:rsid w:val="001C43BC"/>
    <w:rsid w:val="001C502C"/>
    <w:rsid w:val="001C55D5"/>
    <w:rsid w:val="001C785B"/>
    <w:rsid w:val="001D25F5"/>
    <w:rsid w:val="001D66B8"/>
    <w:rsid w:val="001D6CF1"/>
    <w:rsid w:val="001E004D"/>
    <w:rsid w:val="001E1C40"/>
    <w:rsid w:val="001E33F1"/>
    <w:rsid w:val="001E6A4B"/>
    <w:rsid w:val="001E6E3C"/>
    <w:rsid w:val="001E74AB"/>
    <w:rsid w:val="001E76B2"/>
    <w:rsid w:val="001F077C"/>
    <w:rsid w:val="001F4B95"/>
    <w:rsid w:val="001F4F14"/>
    <w:rsid w:val="001F5498"/>
    <w:rsid w:val="001F56F8"/>
    <w:rsid w:val="001F76B7"/>
    <w:rsid w:val="001F782E"/>
    <w:rsid w:val="0020239E"/>
    <w:rsid w:val="00202CA3"/>
    <w:rsid w:val="0020480B"/>
    <w:rsid w:val="00207DC2"/>
    <w:rsid w:val="00212237"/>
    <w:rsid w:val="00212DA9"/>
    <w:rsid w:val="002132E3"/>
    <w:rsid w:val="00213FB2"/>
    <w:rsid w:val="002140FF"/>
    <w:rsid w:val="00215BC1"/>
    <w:rsid w:val="00216333"/>
    <w:rsid w:val="00217115"/>
    <w:rsid w:val="002224FB"/>
    <w:rsid w:val="002238FA"/>
    <w:rsid w:val="00223EC5"/>
    <w:rsid w:val="00226F7C"/>
    <w:rsid w:val="00227270"/>
    <w:rsid w:val="0023300D"/>
    <w:rsid w:val="00233215"/>
    <w:rsid w:val="00233330"/>
    <w:rsid w:val="002340DE"/>
    <w:rsid w:val="00234FA0"/>
    <w:rsid w:val="002353EB"/>
    <w:rsid w:val="002363FD"/>
    <w:rsid w:val="00236441"/>
    <w:rsid w:val="00237FB9"/>
    <w:rsid w:val="002402E9"/>
    <w:rsid w:val="002417CB"/>
    <w:rsid w:val="00241992"/>
    <w:rsid w:val="002422A5"/>
    <w:rsid w:val="00244F32"/>
    <w:rsid w:val="002451C4"/>
    <w:rsid w:val="00245595"/>
    <w:rsid w:val="00251C28"/>
    <w:rsid w:val="002536AA"/>
    <w:rsid w:val="00254F99"/>
    <w:rsid w:val="00260AFA"/>
    <w:rsid w:val="00260BA1"/>
    <w:rsid w:val="00262DA0"/>
    <w:rsid w:val="00263435"/>
    <w:rsid w:val="00263A8D"/>
    <w:rsid w:val="00264CB9"/>
    <w:rsid w:val="00266B20"/>
    <w:rsid w:val="002673C6"/>
    <w:rsid w:val="00271A78"/>
    <w:rsid w:val="0027248A"/>
    <w:rsid w:val="00272F02"/>
    <w:rsid w:val="00272F7B"/>
    <w:rsid w:val="002730FF"/>
    <w:rsid w:val="00273F36"/>
    <w:rsid w:val="0028196C"/>
    <w:rsid w:val="00284B9C"/>
    <w:rsid w:val="00285943"/>
    <w:rsid w:val="00286781"/>
    <w:rsid w:val="0029003E"/>
    <w:rsid w:val="002905FB"/>
    <w:rsid w:val="00290C4D"/>
    <w:rsid w:val="0029172E"/>
    <w:rsid w:val="00292988"/>
    <w:rsid w:val="00293F81"/>
    <w:rsid w:val="002948E3"/>
    <w:rsid w:val="00294957"/>
    <w:rsid w:val="00297395"/>
    <w:rsid w:val="002A1379"/>
    <w:rsid w:val="002A17FF"/>
    <w:rsid w:val="002A2491"/>
    <w:rsid w:val="002A4C71"/>
    <w:rsid w:val="002A5023"/>
    <w:rsid w:val="002A5E03"/>
    <w:rsid w:val="002A7255"/>
    <w:rsid w:val="002A7443"/>
    <w:rsid w:val="002B1A97"/>
    <w:rsid w:val="002B726D"/>
    <w:rsid w:val="002C143B"/>
    <w:rsid w:val="002C2AC5"/>
    <w:rsid w:val="002C3FA6"/>
    <w:rsid w:val="002C54F6"/>
    <w:rsid w:val="002C5D80"/>
    <w:rsid w:val="002C6170"/>
    <w:rsid w:val="002C6B7F"/>
    <w:rsid w:val="002D58B2"/>
    <w:rsid w:val="002E0199"/>
    <w:rsid w:val="002E0C5F"/>
    <w:rsid w:val="002E1693"/>
    <w:rsid w:val="002E293A"/>
    <w:rsid w:val="002E37D2"/>
    <w:rsid w:val="002E4CCF"/>
    <w:rsid w:val="002F01EF"/>
    <w:rsid w:val="002F1455"/>
    <w:rsid w:val="002F1D58"/>
    <w:rsid w:val="002F1D59"/>
    <w:rsid w:val="002F24A1"/>
    <w:rsid w:val="002F2F2C"/>
    <w:rsid w:val="002F471B"/>
    <w:rsid w:val="002F60EC"/>
    <w:rsid w:val="003004D8"/>
    <w:rsid w:val="00300829"/>
    <w:rsid w:val="00303696"/>
    <w:rsid w:val="00304DA7"/>
    <w:rsid w:val="00310411"/>
    <w:rsid w:val="0031082A"/>
    <w:rsid w:val="0031109E"/>
    <w:rsid w:val="003122A6"/>
    <w:rsid w:val="00312838"/>
    <w:rsid w:val="0031285E"/>
    <w:rsid w:val="003128FD"/>
    <w:rsid w:val="00313928"/>
    <w:rsid w:val="00317D83"/>
    <w:rsid w:val="00320C44"/>
    <w:rsid w:val="003231DD"/>
    <w:rsid w:val="00323D59"/>
    <w:rsid w:val="00324E58"/>
    <w:rsid w:val="0032672D"/>
    <w:rsid w:val="00326C7D"/>
    <w:rsid w:val="00327D6F"/>
    <w:rsid w:val="00330570"/>
    <w:rsid w:val="00331086"/>
    <w:rsid w:val="003350E5"/>
    <w:rsid w:val="00335DA0"/>
    <w:rsid w:val="00335E02"/>
    <w:rsid w:val="003366D6"/>
    <w:rsid w:val="00337800"/>
    <w:rsid w:val="00341ADD"/>
    <w:rsid w:val="00344DF8"/>
    <w:rsid w:val="003461A9"/>
    <w:rsid w:val="00347144"/>
    <w:rsid w:val="003471AA"/>
    <w:rsid w:val="003510E8"/>
    <w:rsid w:val="003518B9"/>
    <w:rsid w:val="00351CE2"/>
    <w:rsid w:val="00353059"/>
    <w:rsid w:val="003534D3"/>
    <w:rsid w:val="00354344"/>
    <w:rsid w:val="003559BC"/>
    <w:rsid w:val="00355FAC"/>
    <w:rsid w:val="00356F21"/>
    <w:rsid w:val="00357991"/>
    <w:rsid w:val="003617E1"/>
    <w:rsid w:val="00361EB9"/>
    <w:rsid w:val="003647FA"/>
    <w:rsid w:val="00365AA8"/>
    <w:rsid w:val="003667BA"/>
    <w:rsid w:val="003702A9"/>
    <w:rsid w:val="00371522"/>
    <w:rsid w:val="003721D6"/>
    <w:rsid w:val="00373ECA"/>
    <w:rsid w:val="00376170"/>
    <w:rsid w:val="003761A4"/>
    <w:rsid w:val="003768B7"/>
    <w:rsid w:val="00376DE9"/>
    <w:rsid w:val="003812F4"/>
    <w:rsid w:val="00381676"/>
    <w:rsid w:val="00381EEB"/>
    <w:rsid w:val="003825F8"/>
    <w:rsid w:val="00382D82"/>
    <w:rsid w:val="00384A42"/>
    <w:rsid w:val="00385FF2"/>
    <w:rsid w:val="00386BA8"/>
    <w:rsid w:val="00386EE1"/>
    <w:rsid w:val="00390D65"/>
    <w:rsid w:val="0039169E"/>
    <w:rsid w:val="00392619"/>
    <w:rsid w:val="00392C81"/>
    <w:rsid w:val="003933C3"/>
    <w:rsid w:val="00393891"/>
    <w:rsid w:val="00393ACF"/>
    <w:rsid w:val="00393E7F"/>
    <w:rsid w:val="00393FDE"/>
    <w:rsid w:val="00395613"/>
    <w:rsid w:val="00395ECA"/>
    <w:rsid w:val="003A2D71"/>
    <w:rsid w:val="003A302F"/>
    <w:rsid w:val="003A3569"/>
    <w:rsid w:val="003A3E80"/>
    <w:rsid w:val="003A413E"/>
    <w:rsid w:val="003A44F5"/>
    <w:rsid w:val="003A471C"/>
    <w:rsid w:val="003A4AB7"/>
    <w:rsid w:val="003A5689"/>
    <w:rsid w:val="003A5841"/>
    <w:rsid w:val="003A5E1F"/>
    <w:rsid w:val="003A614B"/>
    <w:rsid w:val="003A6CB9"/>
    <w:rsid w:val="003B046D"/>
    <w:rsid w:val="003B21AF"/>
    <w:rsid w:val="003B2354"/>
    <w:rsid w:val="003B2B1A"/>
    <w:rsid w:val="003B2F2A"/>
    <w:rsid w:val="003B3381"/>
    <w:rsid w:val="003B544F"/>
    <w:rsid w:val="003B7AA8"/>
    <w:rsid w:val="003C036E"/>
    <w:rsid w:val="003C0645"/>
    <w:rsid w:val="003C33C2"/>
    <w:rsid w:val="003C4B18"/>
    <w:rsid w:val="003C6BD3"/>
    <w:rsid w:val="003C7246"/>
    <w:rsid w:val="003D032F"/>
    <w:rsid w:val="003D040C"/>
    <w:rsid w:val="003D324E"/>
    <w:rsid w:val="003D40F7"/>
    <w:rsid w:val="003D62EE"/>
    <w:rsid w:val="003D65D1"/>
    <w:rsid w:val="003D65D7"/>
    <w:rsid w:val="003D770F"/>
    <w:rsid w:val="003D793D"/>
    <w:rsid w:val="003E0058"/>
    <w:rsid w:val="003E085B"/>
    <w:rsid w:val="003E0C8E"/>
    <w:rsid w:val="003E0EE4"/>
    <w:rsid w:val="003E188E"/>
    <w:rsid w:val="003E5100"/>
    <w:rsid w:val="003E7285"/>
    <w:rsid w:val="003E7F66"/>
    <w:rsid w:val="003E7F90"/>
    <w:rsid w:val="003F0849"/>
    <w:rsid w:val="003F0B55"/>
    <w:rsid w:val="003F18F6"/>
    <w:rsid w:val="003F1CA6"/>
    <w:rsid w:val="003F2272"/>
    <w:rsid w:val="003F239F"/>
    <w:rsid w:val="003F3D70"/>
    <w:rsid w:val="003F5A24"/>
    <w:rsid w:val="003F7113"/>
    <w:rsid w:val="003F71EC"/>
    <w:rsid w:val="003F7764"/>
    <w:rsid w:val="00400574"/>
    <w:rsid w:val="00400D2F"/>
    <w:rsid w:val="004011E0"/>
    <w:rsid w:val="00401596"/>
    <w:rsid w:val="0040467F"/>
    <w:rsid w:val="00404DE4"/>
    <w:rsid w:val="0040513E"/>
    <w:rsid w:val="00405398"/>
    <w:rsid w:val="0040618C"/>
    <w:rsid w:val="0040623F"/>
    <w:rsid w:val="004063CF"/>
    <w:rsid w:val="0040723B"/>
    <w:rsid w:val="004072FB"/>
    <w:rsid w:val="0041089F"/>
    <w:rsid w:val="00410B48"/>
    <w:rsid w:val="00411EE4"/>
    <w:rsid w:val="00411FF6"/>
    <w:rsid w:val="00413F64"/>
    <w:rsid w:val="00414545"/>
    <w:rsid w:val="0041539A"/>
    <w:rsid w:val="00420555"/>
    <w:rsid w:val="00421E2E"/>
    <w:rsid w:val="004247B6"/>
    <w:rsid w:val="00426451"/>
    <w:rsid w:val="00427260"/>
    <w:rsid w:val="004272B0"/>
    <w:rsid w:val="00427ED2"/>
    <w:rsid w:val="00430102"/>
    <w:rsid w:val="004307C8"/>
    <w:rsid w:val="00431213"/>
    <w:rsid w:val="004314DC"/>
    <w:rsid w:val="00434D06"/>
    <w:rsid w:val="004406FD"/>
    <w:rsid w:val="00440870"/>
    <w:rsid w:val="00442787"/>
    <w:rsid w:val="004434B3"/>
    <w:rsid w:val="004437AA"/>
    <w:rsid w:val="0044522E"/>
    <w:rsid w:val="00445FD5"/>
    <w:rsid w:val="0044635E"/>
    <w:rsid w:val="004528DE"/>
    <w:rsid w:val="0045294E"/>
    <w:rsid w:val="00452FD0"/>
    <w:rsid w:val="00453CE9"/>
    <w:rsid w:val="00455203"/>
    <w:rsid w:val="00455495"/>
    <w:rsid w:val="00456432"/>
    <w:rsid w:val="004574C5"/>
    <w:rsid w:val="004576E8"/>
    <w:rsid w:val="00460D92"/>
    <w:rsid w:val="00461ED1"/>
    <w:rsid w:val="00462B69"/>
    <w:rsid w:val="004631F9"/>
    <w:rsid w:val="0046350B"/>
    <w:rsid w:val="00466252"/>
    <w:rsid w:val="00467F5F"/>
    <w:rsid w:val="004707FE"/>
    <w:rsid w:val="004715C5"/>
    <w:rsid w:val="004718D9"/>
    <w:rsid w:val="00474DE7"/>
    <w:rsid w:val="00475FEF"/>
    <w:rsid w:val="00477606"/>
    <w:rsid w:val="00477916"/>
    <w:rsid w:val="004825CC"/>
    <w:rsid w:val="00483552"/>
    <w:rsid w:val="00485572"/>
    <w:rsid w:val="00485C6E"/>
    <w:rsid w:val="0048640D"/>
    <w:rsid w:val="00486CCA"/>
    <w:rsid w:val="004876B2"/>
    <w:rsid w:val="00494215"/>
    <w:rsid w:val="004952C4"/>
    <w:rsid w:val="00495939"/>
    <w:rsid w:val="00495A30"/>
    <w:rsid w:val="004972F6"/>
    <w:rsid w:val="004A13F6"/>
    <w:rsid w:val="004A1D37"/>
    <w:rsid w:val="004A353C"/>
    <w:rsid w:val="004A5EE4"/>
    <w:rsid w:val="004A6F60"/>
    <w:rsid w:val="004A7F65"/>
    <w:rsid w:val="004B08C4"/>
    <w:rsid w:val="004B0A3A"/>
    <w:rsid w:val="004B3B58"/>
    <w:rsid w:val="004B57EC"/>
    <w:rsid w:val="004C4792"/>
    <w:rsid w:val="004C6846"/>
    <w:rsid w:val="004C793F"/>
    <w:rsid w:val="004D062A"/>
    <w:rsid w:val="004D07E1"/>
    <w:rsid w:val="004D0827"/>
    <w:rsid w:val="004D14A1"/>
    <w:rsid w:val="004D1F55"/>
    <w:rsid w:val="004D2C75"/>
    <w:rsid w:val="004D3FD6"/>
    <w:rsid w:val="004D44EC"/>
    <w:rsid w:val="004E030C"/>
    <w:rsid w:val="004E07AE"/>
    <w:rsid w:val="004E1AFF"/>
    <w:rsid w:val="004E356F"/>
    <w:rsid w:val="004E3DF0"/>
    <w:rsid w:val="004E47C6"/>
    <w:rsid w:val="004E49D7"/>
    <w:rsid w:val="004E5AE5"/>
    <w:rsid w:val="004E6325"/>
    <w:rsid w:val="004F0621"/>
    <w:rsid w:val="004F0D17"/>
    <w:rsid w:val="004F19F1"/>
    <w:rsid w:val="004F2525"/>
    <w:rsid w:val="004F47E3"/>
    <w:rsid w:val="004F5DB6"/>
    <w:rsid w:val="004F5F6D"/>
    <w:rsid w:val="004F77E6"/>
    <w:rsid w:val="004F7FC8"/>
    <w:rsid w:val="0050067C"/>
    <w:rsid w:val="00500F01"/>
    <w:rsid w:val="00501455"/>
    <w:rsid w:val="00501C34"/>
    <w:rsid w:val="0050203D"/>
    <w:rsid w:val="00503254"/>
    <w:rsid w:val="0050331D"/>
    <w:rsid w:val="00503B5C"/>
    <w:rsid w:val="0050531F"/>
    <w:rsid w:val="005059C7"/>
    <w:rsid w:val="00507DC9"/>
    <w:rsid w:val="00507DF2"/>
    <w:rsid w:val="005102F7"/>
    <w:rsid w:val="00511C64"/>
    <w:rsid w:val="00512313"/>
    <w:rsid w:val="00515C47"/>
    <w:rsid w:val="00520848"/>
    <w:rsid w:val="00521514"/>
    <w:rsid w:val="00521999"/>
    <w:rsid w:val="005235EB"/>
    <w:rsid w:val="0052383F"/>
    <w:rsid w:val="00523A27"/>
    <w:rsid w:val="00523CF9"/>
    <w:rsid w:val="00524DF3"/>
    <w:rsid w:val="00524F89"/>
    <w:rsid w:val="00525528"/>
    <w:rsid w:val="00527269"/>
    <w:rsid w:val="0052752A"/>
    <w:rsid w:val="00530F00"/>
    <w:rsid w:val="00531022"/>
    <w:rsid w:val="00533CD2"/>
    <w:rsid w:val="00533D33"/>
    <w:rsid w:val="0053419E"/>
    <w:rsid w:val="005345C4"/>
    <w:rsid w:val="00534692"/>
    <w:rsid w:val="00534E6A"/>
    <w:rsid w:val="005368F9"/>
    <w:rsid w:val="00536E5C"/>
    <w:rsid w:val="0053747B"/>
    <w:rsid w:val="005409D9"/>
    <w:rsid w:val="00541259"/>
    <w:rsid w:val="005425B4"/>
    <w:rsid w:val="00543085"/>
    <w:rsid w:val="0054395B"/>
    <w:rsid w:val="00544B85"/>
    <w:rsid w:val="00544BBC"/>
    <w:rsid w:val="00545DA7"/>
    <w:rsid w:val="00546212"/>
    <w:rsid w:val="005509A7"/>
    <w:rsid w:val="00551773"/>
    <w:rsid w:val="005563B0"/>
    <w:rsid w:val="005567B0"/>
    <w:rsid w:val="00556D14"/>
    <w:rsid w:val="00561A25"/>
    <w:rsid w:val="00563F29"/>
    <w:rsid w:val="00564888"/>
    <w:rsid w:val="00564CF4"/>
    <w:rsid w:val="00567D9C"/>
    <w:rsid w:val="00572C8E"/>
    <w:rsid w:val="00573A99"/>
    <w:rsid w:val="00576887"/>
    <w:rsid w:val="00577719"/>
    <w:rsid w:val="0058107C"/>
    <w:rsid w:val="00582E62"/>
    <w:rsid w:val="00583600"/>
    <w:rsid w:val="00586B3D"/>
    <w:rsid w:val="00586EB9"/>
    <w:rsid w:val="0059177A"/>
    <w:rsid w:val="005920F3"/>
    <w:rsid w:val="005933C8"/>
    <w:rsid w:val="005A1391"/>
    <w:rsid w:val="005A2185"/>
    <w:rsid w:val="005A2944"/>
    <w:rsid w:val="005A2CB8"/>
    <w:rsid w:val="005A38E7"/>
    <w:rsid w:val="005A3BB3"/>
    <w:rsid w:val="005A78A4"/>
    <w:rsid w:val="005A7E16"/>
    <w:rsid w:val="005B14C5"/>
    <w:rsid w:val="005B25E9"/>
    <w:rsid w:val="005B267E"/>
    <w:rsid w:val="005B2FBF"/>
    <w:rsid w:val="005B59FE"/>
    <w:rsid w:val="005B78EC"/>
    <w:rsid w:val="005C1B60"/>
    <w:rsid w:val="005C366A"/>
    <w:rsid w:val="005C37F7"/>
    <w:rsid w:val="005C3DCE"/>
    <w:rsid w:val="005C444F"/>
    <w:rsid w:val="005C4B45"/>
    <w:rsid w:val="005C5190"/>
    <w:rsid w:val="005C67F5"/>
    <w:rsid w:val="005C731C"/>
    <w:rsid w:val="005C7569"/>
    <w:rsid w:val="005C7882"/>
    <w:rsid w:val="005D0913"/>
    <w:rsid w:val="005D1032"/>
    <w:rsid w:val="005D169F"/>
    <w:rsid w:val="005D198D"/>
    <w:rsid w:val="005D1DBA"/>
    <w:rsid w:val="005D2847"/>
    <w:rsid w:val="005D29FF"/>
    <w:rsid w:val="005D3159"/>
    <w:rsid w:val="005D5A45"/>
    <w:rsid w:val="005D6BB9"/>
    <w:rsid w:val="005E07F9"/>
    <w:rsid w:val="005E2202"/>
    <w:rsid w:val="005E274B"/>
    <w:rsid w:val="005E2B24"/>
    <w:rsid w:val="005E2D94"/>
    <w:rsid w:val="005E3FB2"/>
    <w:rsid w:val="005E692C"/>
    <w:rsid w:val="005E6D74"/>
    <w:rsid w:val="005F072F"/>
    <w:rsid w:val="005F0B26"/>
    <w:rsid w:val="005F1309"/>
    <w:rsid w:val="005F4F06"/>
    <w:rsid w:val="005F6687"/>
    <w:rsid w:val="005F71AA"/>
    <w:rsid w:val="005F7B23"/>
    <w:rsid w:val="006002E8"/>
    <w:rsid w:val="00600CFD"/>
    <w:rsid w:val="006011A7"/>
    <w:rsid w:val="0060314B"/>
    <w:rsid w:val="00604023"/>
    <w:rsid w:val="00604FF4"/>
    <w:rsid w:val="00612A74"/>
    <w:rsid w:val="006163CB"/>
    <w:rsid w:val="00617D73"/>
    <w:rsid w:val="00620FF1"/>
    <w:rsid w:val="00623D97"/>
    <w:rsid w:val="00623DC2"/>
    <w:rsid w:val="00624265"/>
    <w:rsid w:val="00632074"/>
    <w:rsid w:val="00633DCF"/>
    <w:rsid w:val="00635A1A"/>
    <w:rsid w:val="00636311"/>
    <w:rsid w:val="006371B3"/>
    <w:rsid w:val="006375F7"/>
    <w:rsid w:val="006376A9"/>
    <w:rsid w:val="006433A7"/>
    <w:rsid w:val="00644123"/>
    <w:rsid w:val="00646221"/>
    <w:rsid w:val="00647493"/>
    <w:rsid w:val="006514B8"/>
    <w:rsid w:val="00653193"/>
    <w:rsid w:val="00653337"/>
    <w:rsid w:val="006545E2"/>
    <w:rsid w:val="006551BD"/>
    <w:rsid w:val="006569CE"/>
    <w:rsid w:val="00656EBA"/>
    <w:rsid w:val="006579E8"/>
    <w:rsid w:val="00657A7E"/>
    <w:rsid w:val="00660042"/>
    <w:rsid w:val="0066060C"/>
    <w:rsid w:val="00662ADF"/>
    <w:rsid w:val="00662F67"/>
    <w:rsid w:val="00663514"/>
    <w:rsid w:val="00664C24"/>
    <w:rsid w:val="0066526A"/>
    <w:rsid w:val="00665712"/>
    <w:rsid w:val="00665DBC"/>
    <w:rsid w:val="00666A6A"/>
    <w:rsid w:val="00671A3A"/>
    <w:rsid w:val="00672BB3"/>
    <w:rsid w:val="006802F7"/>
    <w:rsid w:val="00680AC2"/>
    <w:rsid w:val="00681718"/>
    <w:rsid w:val="00682147"/>
    <w:rsid w:val="00682A40"/>
    <w:rsid w:val="006832A7"/>
    <w:rsid w:val="00683D89"/>
    <w:rsid w:val="00685419"/>
    <w:rsid w:val="00685F17"/>
    <w:rsid w:val="006876AD"/>
    <w:rsid w:val="00687E29"/>
    <w:rsid w:val="0069095A"/>
    <w:rsid w:val="00690E63"/>
    <w:rsid w:val="006922DD"/>
    <w:rsid w:val="00693245"/>
    <w:rsid w:val="00696A52"/>
    <w:rsid w:val="00696AB9"/>
    <w:rsid w:val="00696D5D"/>
    <w:rsid w:val="00697B9D"/>
    <w:rsid w:val="00697E77"/>
    <w:rsid w:val="006A0DBA"/>
    <w:rsid w:val="006A2E84"/>
    <w:rsid w:val="006A4D99"/>
    <w:rsid w:val="006A6565"/>
    <w:rsid w:val="006A67E7"/>
    <w:rsid w:val="006A7820"/>
    <w:rsid w:val="006A7FE3"/>
    <w:rsid w:val="006B0E31"/>
    <w:rsid w:val="006B300A"/>
    <w:rsid w:val="006B462D"/>
    <w:rsid w:val="006B6ED7"/>
    <w:rsid w:val="006B7568"/>
    <w:rsid w:val="006C12AF"/>
    <w:rsid w:val="006C1CC5"/>
    <w:rsid w:val="006C1D8D"/>
    <w:rsid w:val="006C2A80"/>
    <w:rsid w:val="006C367C"/>
    <w:rsid w:val="006C5402"/>
    <w:rsid w:val="006C614F"/>
    <w:rsid w:val="006D03D7"/>
    <w:rsid w:val="006D15C7"/>
    <w:rsid w:val="006D2287"/>
    <w:rsid w:val="006D2E49"/>
    <w:rsid w:val="006D3602"/>
    <w:rsid w:val="006D3D80"/>
    <w:rsid w:val="006D596D"/>
    <w:rsid w:val="006D6A54"/>
    <w:rsid w:val="006D6DE9"/>
    <w:rsid w:val="006D729E"/>
    <w:rsid w:val="006E0010"/>
    <w:rsid w:val="006E09C8"/>
    <w:rsid w:val="006E0A92"/>
    <w:rsid w:val="006E2FE1"/>
    <w:rsid w:val="006E458C"/>
    <w:rsid w:val="006E49AB"/>
    <w:rsid w:val="006E5CE9"/>
    <w:rsid w:val="006E7D58"/>
    <w:rsid w:val="006F066F"/>
    <w:rsid w:val="006F1154"/>
    <w:rsid w:val="006F3E20"/>
    <w:rsid w:val="006F505D"/>
    <w:rsid w:val="006F51C3"/>
    <w:rsid w:val="006F5E70"/>
    <w:rsid w:val="006F740A"/>
    <w:rsid w:val="00700467"/>
    <w:rsid w:val="00701C8E"/>
    <w:rsid w:val="00705513"/>
    <w:rsid w:val="00705E82"/>
    <w:rsid w:val="00706F14"/>
    <w:rsid w:val="00707660"/>
    <w:rsid w:val="007076BF"/>
    <w:rsid w:val="00707817"/>
    <w:rsid w:val="00707BA1"/>
    <w:rsid w:val="00713E50"/>
    <w:rsid w:val="00714ABE"/>
    <w:rsid w:val="00716CA5"/>
    <w:rsid w:val="007172BD"/>
    <w:rsid w:val="00717A63"/>
    <w:rsid w:val="00717F46"/>
    <w:rsid w:val="0072103D"/>
    <w:rsid w:val="007213E2"/>
    <w:rsid w:val="0072187C"/>
    <w:rsid w:val="00721A25"/>
    <w:rsid w:val="00721B1D"/>
    <w:rsid w:val="007227C9"/>
    <w:rsid w:val="007241B1"/>
    <w:rsid w:val="00725DBC"/>
    <w:rsid w:val="00726D1A"/>
    <w:rsid w:val="0072715A"/>
    <w:rsid w:val="00727B08"/>
    <w:rsid w:val="00732DA0"/>
    <w:rsid w:val="00732ECA"/>
    <w:rsid w:val="00733520"/>
    <w:rsid w:val="007361EB"/>
    <w:rsid w:val="00737156"/>
    <w:rsid w:val="007376C7"/>
    <w:rsid w:val="007420E4"/>
    <w:rsid w:val="00742C6A"/>
    <w:rsid w:val="00743270"/>
    <w:rsid w:val="00745C2D"/>
    <w:rsid w:val="00746DAF"/>
    <w:rsid w:val="00750641"/>
    <w:rsid w:val="00750E5E"/>
    <w:rsid w:val="0075203C"/>
    <w:rsid w:val="0075282F"/>
    <w:rsid w:val="00753D08"/>
    <w:rsid w:val="00754A6F"/>
    <w:rsid w:val="00756FDE"/>
    <w:rsid w:val="00760907"/>
    <w:rsid w:val="0076103E"/>
    <w:rsid w:val="007630BD"/>
    <w:rsid w:val="0076798A"/>
    <w:rsid w:val="00770028"/>
    <w:rsid w:val="00770B7A"/>
    <w:rsid w:val="00771306"/>
    <w:rsid w:val="007716C0"/>
    <w:rsid w:val="0077180F"/>
    <w:rsid w:val="007719A7"/>
    <w:rsid w:val="00773477"/>
    <w:rsid w:val="00773617"/>
    <w:rsid w:val="0077405A"/>
    <w:rsid w:val="00774A0D"/>
    <w:rsid w:val="0077554F"/>
    <w:rsid w:val="007766C6"/>
    <w:rsid w:val="00776AE5"/>
    <w:rsid w:val="00776D48"/>
    <w:rsid w:val="007776DF"/>
    <w:rsid w:val="00781248"/>
    <w:rsid w:val="0078475F"/>
    <w:rsid w:val="007861AA"/>
    <w:rsid w:val="00786BAE"/>
    <w:rsid w:val="00787721"/>
    <w:rsid w:val="00790070"/>
    <w:rsid w:val="0079076D"/>
    <w:rsid w:val="00791204"/>
    <w:rsid w:val="00792396"/>
    <w:rsid w:val="00793A85"/>
    <w:rsid w:val="00793E7A"/>
    <w:rsid w:val="007941AA"/>
    <w:rsid w:val="007942A8"/>
    <w:rsid w:val="00795A57"/>
    <w:rsid w:val="00796166"/>
    <w:rsid w:val="007A2337"/>
    <w:rsid w:val="007A409F"/>
    <w:rsid w:val="007A424D"/>
    <w:rsid w:val="007A52FA"/>
    <w:rsid w:val="007A5CE4"/>
    <w:rsid w:val="007A64B5"/>
    <w:rsid w:val="007B0B2F"/>
    <w:rsid w:val="007B14D6"/>
    <w:rsid w:val="007B1A38"/>
    <w:rsid w:val="007B2DC8"/>
    <w:rsid w:val="007B5106"/>
    <w:rsid w:val="007B6AEC"/>
    <w:rsid w:val="007C314E"/>
    <w:rsid w:val="007C3629"/>
    <w:rsid w:val="007C75E0"/>
    <w:rsid w:val="007C7810"/>
    <w:rsid w:val="007D3D12"/>
    <w:rsid w:val="007D44E4"/>
    <w:rsid w:val="007D543B"/>
    <w:rsid w:val="007D7338"/>
    <w:rsid w:val="007D7A16"/>
    <w:rsid w:val="007D7C8E"/>
    <w:rsid w:val="007D7E2C"/>
    <w:rsid w:val="007E00C8"/>
    <w:rsid w:val="007E03FB"/>
    <w:rsid w:val="007E16F7"/>
    <w:rsid w:val="007E25EA"/>
    <w:rsid w:val="007E2EDE"/>
    <w:rsid w:val="007E2F04"/>
    <w:rsid w:val="007E3E64"/>
    <w:rsid w:val="007E61F4"/>
    <w:rsid w:val="007E6445"/>
    <w:rsid w:val="007E7588"/>
    <w:rsid w:val="007E7CDC"/>
    <w:rsid w:val="007F08BA"/>
    <w:rsid w:val="007F11F0"/>
    <w:rsid w:val="007F1217"/>
    <w:rsid w:val="007F17F1"/>
    <w:rsid w:val="007F192A"/>
    <w:rsid w:val="007F1BC6"/>
    <w:rsid w:val="007F28FD"/>
    <w:rsid w:val="007F5DE4"/>
    <w:rsid w:val="007F7974"/>
    <w:rsid w:val="00800EB8"/>
    <w:rsid w:val="00801F3D"/>
    <w:rsid w:val="00802754"/>
    <w:rsid w:val="00802836"/>
    <w:rsid w:val="008034A6"/>
    <w:rsid w:val="00803D06"/>
    <w:rsid w:val="00803D75"/>
    <w:rsid w:val="008043E3"/>
    <w:rsid w:val="00805369"/>
    <w:rsid w:val="0080660D"/>
    <w:rsid w:val="00806838"/>
    <w:rsid w:val="008102C4"/>
    <w:rsid w:val="00814155"/>
    <w:rsid w:val="00814208"/>
    <w:rsid w:val="0081525E"/>
    <w:rsid w:val="008156D6"/>
    <w:rsid w:val="00815C16"/>
    <w:rsid w:val="00816279"/>
    <w:rsid w:val="0081676C"/>
    <w:rsid w:val="00817BE1"/>
    <w:rsid w:val="0082084E"/>
    <w:rsid w:val="008217AC"/>
    <w:rsid w:val="00823323"/>
    <w:rsid w:val="00823908"/>
    <w:rsid w:val="00823D44"/>
    <w:rsid w:val="00824393"/>
    <w:rsid w:val="00824426"/>
    <w:rsid w:val="008276F9"/>
    <w:rsid w:val="00830BDD"/>
    <w:rsid w:val="00831669"/>
    <w:rsid w:val="0083322F"/>
    <w:rsid w:val="00833407"/>
    <w:rsid w:val="008339F9"/>
    <w:rsid w:val="00835CEA"/>
    <w:rsid w:val="00836339"/>
    <w:rsid w:val="008401F5"/>
    <w:rsid w:val="00846018"/>
    <w:rsid w:val="00847CE5"/>
    <w:rsid w:val="008504BF"/>
    <w:rsid w:val="008513E9"/>
    <w:rsid w:val="0085192B"/>
    <w:rsid w:val="00851AEC"/>
    <w:rsid w:val="00852C79"/>
    <w:rsid w:val="00854FF6"/>
    <w:rsid w:val="0085555F"/>
    <w:rsid w:val="008558B4"/>
    <w:rsid w:val="00855E3F"/>
    <w:rsid w:val="00856D8A"/>
    <w:rsid w:val="00857327"/>
    <w:rsid w:val="0086158C"/>
    <w:rsid w:val="00861EC5"/>
    <w:rsid w:val="0086255E"/>
    <w:rsid w:val="00862B14"/>
    <w:rsid w:val="008654D0"/>
    <w:rsid w:val="00865AD5"/>
    <w:rsid w:val="00870339"/>
    <w:rsid w:val="00872C94"/>
    <w:rsid w:val="00873DE2"/>
    <w:rsid w:val="008750E5"/>
    <w:rsid w:val="00876163"/>
    <w:rsid w:val="0087708B"/>
    <w:rsid w:val="0088052C"/>
    <w:rsid w:val="008849CB"/>
    <w:rsid w:val="00884CF9"/>
    <w:rsid w:val="00886789"/>
    <w:rsid w:val="00887BF6"/>
    <w:rsid w:val="00887E3F"/>
    <w:rsid w:val="00890D6E"/>
    <w:rsid w:val="008914C1"/>
    <w:rsid w:val="00892270"/>
    <w:rsid w:val="0089342A"/>
    <w:rsid w:val="008951F2"/>
    <w:rsid w:val="0089536E"/>
    <w:rsid w:val="00896206"/>
    <w:rsid w:val="00896379"/>
    <w:rsid w:val="00896D33"/>
    <w:rsid w:val="00896E85"/>
    <w:rsid w:val="008A00A0"/>
    <w:rsid w:val="008A0152"/>
    <w:rsid w:val="008A01E1"/>
    <w:rsid w:val="008A1801"/>
    <w:rsid w:val="008A22E9"/>
    <w:rsid w:val="008A303C"/>
    <w:rsid w:val="008A30F1"/>
    <w:rsid w:val="008A4C01"/>
    <w:rsid w:val="008A5227"/>
    <w:rsid w:val="008A5BB3"/>
    <w:rsid w:val="008A69A5"/>
    <w:rsid w:val="008A6B81"/>
    <w:rsid w:val="008A6B89"/>
    <w:rsid w:val="008A77CC"/>
    <w:rsid w:val="008B049B"/>
    <w:rsid w:val="008B3103"/>
    <w:rsid w:val="008B450A"/>
    <w:rsid w:val="008B59EB"/>
    <w:rsid w:val="008C2904"/>
    <w:rsid w:val="008C2CAC"/>
    <w:rsid w:val="008C37CA"/>
    <w:rsid w:val="008C65C3"/>
    <w:rsid w:val="008C7005"/>
    <w:rsid w:val="008C74E9"/>
    <w:rsid w:val="008D03E1"/>
    <w:rsid w:val="008D066C"/>
    <w:rsid w:val="008D21E2"/>
    <w:rsid w:val="008D3566"/>
    <w:rsid w:val="008D690E"/>
    <w:rsid w:val="008D6FFF"/>
    <w:rsid w:val="008D7713"/>
    <w:rsid w:val="008E0178"/>
    <w:rsid w:val="008E0366"/>
    <w:rsid w:val="008E1010"/>
    <w:rsid w:val="008E5485"/>
    <w:rsid w:val="008E74BE"/>
    <w:rsid w:val="008F003F"/>
    <w:rsid w:val="008F3385"/>
    <w:rsid w:val="008F50E2"/>
    <w:rsid w:val="008F5EF0"/>
    <w:rsid w:val="008F678F"/>
    <w:rsid w:val="008F6EEE"/>
    <w:rsid w:val="00900050"/>
    <w:rsid w:val="009029AC"/>
    <w:rsid w:val="00902A6E"/>
    <w:rsid w:val="00903C8B"/>
    <w:rsid w:val="00903FEB"/>
    <w:rsid w:val="00904ACA"/>
    <w:rsid w:val="00907F8B"/>
    <w:rsid w:val="00911A1E"/>
    <w:rsid w:val="00912F01"/>
    <w:rsid w:val="00913112"/>
    <w:rsid w:val="009139AD"/>
    <w:rsid w:val="00913FB9"/>
    <w:rsid w:val="00913FFB"/>
    <w:rsid w:val="00914095"/>
    <w:rsid w:val="0091533C"/>
    <w:rsid w:val="00920174"/>
    <w:rsid w:val="00922482"/>
    <w:rsid w:val="00923DE9"/>
    <w:rsid w:val="00924888"/>
    <w:rsid w:val="009251D0"/>
    <w:rsid w:val="00925DF9"/>
    <w:rsid w:val="009270D1"/>
    <w:rsid w:val="00927432"/>
    <w:rsid w:val="009314CE"/>
    <w:rsid w:val="0093162B"/>
    <w:rsid w:val="00935996"/>
    <w:rsid w:val="00935AC2"/>
    <w:rsid w:val="0094048C"/>
    <w:rsid w:val="009413B6"/>
    <w:rsid w:val="009431B5"/>
    <w:rsid w:val="00945012"/>
    <w:rsid w:val="009455F8"/>
    <w:rsid w:val="0094603D"/>
    <w:rsid w:val="009501DE"/>
    <w:rsid w:val="00950D58"/>
    <w:rsid w:val="0095181A"/>
    <w:rsid w:val="00954CB7"/>
    <w:rsid w:val="00954E1B"/>
    <w:rsid w:val="00955752"/>
    <w:rsid w:val="009561C5"/>
    <w:rsid w:val="009576C7"/>
    <w:rsid w:val="00957A08"/>
    <w:rsid w:val="00963802"/>
    <w:rsid w:val="00963D1F"/>
    <w:rsid w:val="00963E37"/>
    <w:rsid w:val="0096725C"/>
    <w:rsid w:val="0096757C"/>
    <w:rsid w:val="00970896"/>
    <w:rsid w:val="00970EBB"/>
    <w:rsid w:val="009725BD"/>
    <w:rsid w:val="00972CDB"/>
    <w:rsid w:val="00976572"/>
    <w:rsid w:val="00977978"/>
    <w:rsid w:val="009806C3"/>
    <w:rsid w:val="00981619"/>
    <w:rsid w:val="009847C8"/>
    <w:rsid w:val="00984864"/>
    <w:rsid w:val="00985ECC"/>
    <w:rsid w:val="0098618F"/>
    <w:rsid w:val="009864C2"/>
    <w:rsid w:val="00986B17"/>
    <w:rsid w:val="009879B0"/>
    <w:rsid w:val="00990F44"/>
    <w:rsid w:val="009912C5"/>
    <w:rsid w:val="009925F7"/>
    <w:rsid w:val="00992B83"/>
    <w:rsid w:val="00992F50"/>
    <w:rsid w:val="009932D4"/>
    <w:rsid w:val="009960A5"/>
    <w:rsid w:val="00997146"/>
    <w:rsid w:val="009A07AA"/>
    <w:rsid w:val="009A08BB"/>
    <w:rsid w:val="009A153A"/>
    <w:rsid w:val="009A1B00"/>
    <w:rsid w:val="009A31C5"/>
    <w:rsid w:val="009A35A0"/>
    <w:rsid w:val="009A3F17"/>
    <w:rsid w:val="009A61BC"/>
    <w:rsid w:val="009B2A1A"/>
    <w:rsid w:val="009B311F"/>
    <w:rsid w:val="009B37D6"/>
    <w:rsid w:val="009B6C35"/>
    <w:rsid w:val="009C15F8"/>
    <w:rsid w:val="009C1C22"/>
    <w:rsid w:val="009C1EC1"/>
    <w:rsid w:val="009C3DBF"/>
    <w:rsid w:val="009C4FBF"/>
    <w:rsid w:val="009C5D17"/>
    <w:rsid w:val="009C6995"/>
    <w:rsid w:val="009C7A53"/>
    <w:rsid w:val="009D07EE"/>
    <w:rsid w:val="009D0ADC"/>
    <w:rsid w:val="009D174D"/>
    <w:rsid w:val="009D2715"/>
    <w:rsid w:val="009D2EAD"/>
    <w:rsid w:val="009D3958"/>
    <w:rsid w:val="009D3F1C"/>
    <w:rsid w:val="009D45D8"/>
    <w:rsid w:val="009D4ACA"/>
    <w:rsid w:val="009D6CC9"/>
    <w:rsid w:val="009D7B38"/>
    <w:rsid w:val="009E12B2"/>
    <w:rsid w:val="009E1C31"/>
    <w:rsid w:val="009E32B1"/>
    <w:rsid w:val="009E653A"/>
    <w:rsid w:val="009E7928"/>
    <w:rsid w:val="009F3373"/>
    <w:rsid w:val="009F391F"/>
    <w:rsid w:val="009F4D30"/>
    <w:rsid w:val="009F5C28"/>
    <w:rsid w:val="00A00DBD"/>
    <w:rsid w:val="00A03637"/>
    <w:rsid w:val="00A03BA4"/>
    <w:rsid w:val="00A07CCB"/>
    <w:rsid w:val="00A10304"/>
    <w:rsid w:val="00A136E4"/>
    <w:rsid w:val="00A13D21"/>
    <w:rsid w:val="00A16968"/>
    <w:rsid w:val="00A16C80"/>
    <w:rsid w:val="00A1790B"/>
    <w:rsid w:val="00A17CAC"/>
    <w:rsid w:val="00A205BC"/>
    <w:rsid w:val="00A20F69"/>
    <w:rsid w:val="00A21114"/>
    <w:rsid w:val="00A2141A"/>
    <w:rsid w:val="00A24751"/>
    <w:rsid w:val="00A24762"/>
    <w:rsid w:val="00A2507E"/>
    <w:rsid w:val="00A258E4"/>
    <w:rsid w:val="00A25A64"/>
    <w:rsid w:val="00A26FAF"/>
    <w:rsid w:val="00A2741C"/>
    <w:rsid w:val="00A30CA7"/>
    <w:rsid w:val="00A3106E"/>
    <w:rsid w:val="00A312BA"/>
    <w:rsid w:val="00A34D39"/>
    <w:rsid w:val="00A35D5E"/>
    <w:rsid w:val="00A37213"/>
    <w:rsid w:val="00A3721E"/>
    <w:rsid w:val="00A40C10"/>
    <w:rsid w:val="00A41D7C"/>
    <w:rsid w:val="00A41ED8"/>
    <w:rsid w:val="00A4371A"/>
    <w:rsid w:val="00A4380F"/>
    <w:rsid w:val="00A43EE4"/>
    <w:rsid w:val="00A444A1"/>
    <w:rsid w:val="00A44A7E"/>
    <w:rsid w:val="00A44F37"/>
    <w:rsid w:val="00A462C9"/>
    <w:rsid w:val="00A5011F"/>
    <w:rsid w:val="00A52389"/>
    <w:rsid w:val="00A54476"/>
    <w:rsid w:val="00A55C28"/>
    <w:rsid w:val="00A56E1E"/>
    <w:rsid w:val="00A57076"/>
    <w:rsid w:val="00A575E6"/>
    <w:rsid w:val="00A60341"/>
    <w:rsid w:val="00A603CA"/>
    <w:rsid w:val="00A60904"/>
    <w:rsid w:val="00A617B5"/>
    <w:rsid w:val="00A630C7"/>
    <w:rsid w:val="00A63AF4"/>
    <w:rsid w:val="00A63DE1"/>
    <w:rsid w:val="00A645A8"/>
    <w:rsid w:val="00A64EDD"/>
    <w:rsid w:val="00A65F0D"/>
    <w:rsid w:val="00A669C8"/>
    <w:rsid w:val="00A67397"/>
    <w:rsid w:val="00A70A07"/>
    <w:rsid w:val="00A710CF"/>
    <w:rsid w:val="00A720EA"/>
    <w:rsid w:val="00A721EE"/>
    <w:rsid w:val="00A724F7"/>
    <w:rsid w:val="00A7374E"/>
    <w:rsid w:val="00A748F0"/>
    <w:rsid w:val="00A7514F"/>
    <w:rsid w:val="00A75246"/>
    <w:rsid w:val="00A75BE1"/>
    <w:rsid w:val="00A768F5"/>
    <w:rsid w:val="00A8060C"/>
    <w:rsid w:val="00A839D1"/>
    <w:rsid w:val="00A85BDF"/>
    <w:rsid w:val="00A85BEC"/>
    <w:rsid w:val="00A868D5"/>
    <w:rsid w:val="00A87BAF"/>
    <w:rsid w:val="00A91487"/>
    <w:rsid w:val="00A92707"/>
    <w:rsid w:val="00A9458C"/>
    <w:rsid w:val="00A946B1"/>
    <w:rsid w:val="00A94BB7"/>
    <w:rsid w:val="00A96D1A"/>
    <w:rsid w:val="00A96D60"/>
    <w:rsid w:val="00AA21B7"/>
    <w:rsid w:val="00AA3705"/>
    <w:rsid w:val="00AB0514"/>
    <w:rsid w:val="00AB1337"/>
    <w:rsid w:val="00AB1E1D"/>
    <w:rsid w:val="00AB2579"/>
    <w:rsid w:val="00AB2B57"/>
    <w:rsid w:val="00AC122A"/>
    <w:rsid w:val="00AC492A"/>
    <w:rsid w:val="00AC5417"/>
    <w:rsid w:val="00AC7F7F"/>
    <w:rsid w:val="00AD3B34"/>
    <w:rsid w:val="00AD43AB"/>
    <w:rsid w:val="00AD5BCD"/>
    <w:rsid w:val="00AD63CA"/>
    <w:rsid w:val="00AD7DA9"/>
    <w:rsid w:val="00AE04A8"/>
    <w:rsid w:val="00AE0BB1"/>
    <w:rsid w:val="00AE2365"/>
    <w:rsid w:val="00AE2526"/>
    <w:rsid w:val="00AE5D40"/>
    <w:rsid w:val="00AE6EB7"/>
    <w:rsid w:val="00AE6F44"/>
    <w:rsid w:val="00AE74D9"/>
    <w:rsid w:val="00AE7F4E"/>
    <w:rsid w:val="00AF0105"/>
    <w:rsid w:val="00AF1472"/>
    <w:rsid w:val="00AF1F4B"/>
    <w:rsid w:val="00AF21D9"/>
    <w:rsid w:val="00AF29D2"/>
    <w:rsid w:val="00AF39A2"/>
    <w:rsid w:val="00B038E3"/>
    <w:rsid w:val="00B046FB"/>
    <w:rsid w:val="00B04960"/>
    <w:rsid w:val="00B056FF"/>
    <w:rsid w:val="00B0670F"/>
    <w:rsid w:val="00B07469"/>
    <w:rsid w:val="00B12211"/>
    <w:rsid w:val="00B15A1C"/>
    <w:rsid w:val="00B166E9"/>
    <w:rsid w:val="00B17027"/>
    <w:rsid w:val="00B179DD"/>
    <w:rsid w:val="00B220B6"/>
    <w:rsid w:val="00B22B20"/>
    <w:rsid w:val="00B27ED7"/>
    <w:rsid w:val="00B34200"/>
    <w:rsid w:val="00B34D4B"/>
    <w:rsid w:val="00B35A86"/>
    <w:rsid w:val="00B36A4D"/>
    <w:rsid w:val="00B36AC1"/>
    <w:rsid w:val="00B376DF"/>
    <w:rsid w:val="00B41E2E"/>
    <w:rsid w:val="00B4301E"/>
    <w:rsid w:val="00B43869"/>
    <w:rsid w:val="00B43CA2"/>
    <w:rsid w:val="00B45072"/>
    <w:rsid w:val="00B46DAC"/>
    <w:rsid w:val="00B476F4"/>
    <w:rsid w:val="00B52117"/>
    <w:rsid w:val="00B5521B"/>
    <w:rsid w:val="00B55FDA"/>
    <w:rsid w:val="00B57880"/>
    <w:rsid w:val="00B60859"/>
    <w:rsid w:val="00B6090A"/>
    <w:rsid w:val="00B60ADD"/>
    <w:rsid w:val="00B61BB2"/>
    <w:rsid w:val="00B61FFC"/>
    <w:rsid w:val="00B64B2C"/>
    <w:rsid w:val="00B64F60"/>
    <w:rsid w:val="00B6639F"/>
    <w:rsid w:val="00B71AAB"/>
    <w:rsid w:val="00B74E6D"/>
    <w:rsid w:val="00B75383"/>
    <w:rsid w:val="00B80946"/>
    <w:rsid w:val="00B818A0"/>
    <w:rsid w:val="00B829DC"/>
    <w:rsid w:val="00B82CDD"/>
    <w:rsid w:val="00B84113"/>
    <w:rsid w:val="00B8439F"/>
    <w:rsid w:val="00B84EF9"/>
    <w:rsid w:val="00B84FAC"/>
    <w:rsid w:val="00B85F13"/>
    <w:rsid w:val="00B85FC7"/>
    <w:rsid w:val="00B867D6"/>
    <w:rsid w:val="00B87A75"/>
    <w:rsid w:val="00B90A77"/>
    <w:rsid w:val="00B90B67"/>
    <w:rsid w:val="00B9152B"/>
    <w:rsid w:val="00B919AF"/>
    <w:rsid w:val="00B9414F"/>
    <w:rsid w:val="00B946DF"/>
    <w:rsid w:val="00B9527D"/>
    <w:rsid w:val="00B956A4"/>
    <w:rsid w:val="00B96317"/>
    <w:rsid w:val="00B96AA7"/>
    <w:rsid w:val="00B97A59"/>
    <w:rsid w:val="00BA115D"/>
    <w:rsid w:val="00BA2440"/>
    <w:rsid w:val="00BA3571"/>
    <w:rsid w:val="00BA37AB"/>
    <w:rsid w:val="00BA3EA3"/>
    <w:rsid w:val="00BA4069"/>
    <w:rsid w:val="00BA4CA0"/>
    <w:rsid w:val="00BA6147"/>
    <w:rsid w:val="00BA78CA"/>
    <w:rsid w:val="00BB2C47"/>
    <w:rsid w:val="00BB30B0"/>
    <w:rsid w:val="00BB30D5"/>
    <w:rsid w:val="00BB3211"/>
    <w:rsid w:val="00BB3629"/>
    <w:rsid w:val="00BB4588"/>
    <w:rsid w:val="00BB4F33"/>
    <w:rsid w:val="00BB67A2"/>
    <w:rsid w:val="00BB6E4F"/>
    <w:rsid w:val="00BB7ACF"/>
    <w:rsid w:val="00BC07DC"/>
    <w:rsid w:val="00BC0A52"/>
    <w:rsid w:val="00BC1DB1"/>
    <w:rsid w:val="00BC39D5"/>
    <w:rsid w:val="00BC4062"/>
    <w:rsid w:val="00BC47CB"/>
    <w:rsid w:val="00BC607A"/>
    <w:rsid w:val="00BD1805"/>
    <w:rsid w:val="00BD1842"/>
    <w:rsid w:val="00BD224E"/>
    <w:rsid w:val="00BD2FD1"/>
    <w:rsid w:val="00BD3294"/>
    <w:rsid w:val="00BD39BF"/>
    <w:rsid w:val="00BD4387"/>
    <w:rsid w:val="00BD4416"/>
    <w:rsid w:val="00BD4851"/>
    <w:rsid w:val="00BD7900"/>
    <w:rsid w:val="00BD7BC1"/>
    <w:rsid w:val="00BE0144"/>
    <w:rsid w:val="00BE245A"/>
    <w:rsid w:val="00BE25E3"/>
    <w:rsid w:val="00BE2724"/>
    <w:rsid w:val="00BE2742"/>
    <w:rsid w:val="00BE3913"/>
    <w:rsid w:val="00BE56FE"/>
    <w:rsid w:val="00BE60B8"/>
    <w:rsid w:val="00BE6419"/>
    <w:rsid w:val="00BF0D28"/>
    <w:rsid w:val="00BF18E2"/>
    <w:rsid w:val="00BF20C2"/>
    <w:rsid w:val="00BF26CD"/>
    <w:rsid w:val="00BF2E79"/>
    <w:rsid w:val="00BF404B"/>
    <w:rsid w:val="00BF4299"/>
    <w:rsid w:val="00BF4604"/>
    <w:rsid w:val="00BF4F56"/>
    <w:rsid w:val="00BF5584"/>
    <w:rsid w:val="00BF5B4B"/>
    <w:rsid w:val="00BF6654"/>
    <w:rsid w:val="00BF7384"/>
    <w:rsid w:val="00C0027F"/>
    <w:rsid w:val="00C00DD0"/>
    <w:rsid w:val="00C00F3B"/>
    <w:rsid w:val="00C01EE6"/>
    <w:rsid w:val="00C0323A"/>
    <w:rsid w:val="00C03A6A"/>
    <w:rsid w:val="00C03E0B"/>
    <w:rsid w:val="00C04019"/>
    <w:rsid w:val="00C0413F"/>
    <w:rsid w:val="00C06A19"/>
    <w:rsid w:val="00C11C54"/>
    <w:rsid w:val="00C12C77"/>
    <w:rsid w:val="00C13244"/>
    <w:rsid w:val="00C13586"/>
    <w:rsid w:val="00C1688E"/>
    <w:rsid w:val="00C222D1"/>
    <w:rsid w:val="00C23A16"/>
    <w:rsid w:val="00C24ABD"/>
    <w:rsid w:val="00C2705B"/>
    <w:rsid w:val="00C30AFD"/>
    <w:rsid w:val="00C32781"/>
    <w:rsid w:val="00C33825"/>
    <w:rsid w:val="00C33F13"/>
    <w:rsid w:val="00C34354"/>
    <w:rsid w:val="00C34830"/>
    <w:rsid w:val="00C3483F"/>
    <w:rsid w:val="00C3617D"/>
    <w:rsid w:val="00C36DC3"/>
    <w:rsid w:val="00C37FD9"/>
    <w:rsid w:val="00C41869"/>
    <w:rsid w:val="00C426E6"/>
    <w:rsid w:val="00C42ED6"/>
    <w:rsid w:val="00C4427C"/>
    <w:rsid w:val="00C446D2"/>
    <w:rsid w:val="00C45311"/>
    <w:rsid w:val="00C470D4"/>
    <w:rsid w:val="00C47925"/>
    <w:rsid w:val="00C54590"/>
    <w:rsid w:val="00C558EF"/>
    <w:rsid w:val="00C567AC"/>
    <w:rsid w:val="00C568C5"/>
    <w:rsid w:val="00C5744B"/>
    <w:rsid w:val="00C6073A"/>
    <w:rsid w:val="00C60901"/>
    <w:rsid w:val="00C60E1A"/>
    <w:rsid w:val="00C63C14"/>
    <w:rsid w:val="00C64F36"/>
    <w:rsid w:val="00C64F58"/>
    <w:rsid w:val="00C667F3"/>
    <w:rsid w:val="00C66FA2"/>
    <w:rsid w:val="00C70C02"/>
    <w:rsid w:val="00C70CB7"/>
    <w:rsid w:val="00C72754"/>
    <w:rsid w:val="00C7569A"/>
    <w:rsid w:val="00C765E9"/>
    <w:rsid w:val="00C769C5"/>
    <w:rsid w:val="00C81C38"/>
    <w:rsid w:val="00C836EF"/>
    <w:rsid w:val="00C83AB1"/>
    <w:rsid w:val="00C85479"/>
    <w:rsid w:val="00C87522"/>
    <w:rsid w:val="00C91DC2"/>
    <w:rsid w:val="00C91F74"/>
    <w:rsid w:val="00C94560"/>
    <w:rsid w:val="00C94D0C"/>
    <w:rsid w:val="00C95A21"/>
    <w:rsid w:val="00C95E37"/>
    <w:rsid w:val="00C96EA9"/>
    <w:rsid w:val="00C97BF9"/>
    <w:rsid w:val="00CA0A95"/>
    <w:rsid w:val="00CA0C0A"/>
    <w:rsid w:val="00CA1C51"/>
    <w:rsid w:val="00CA2242"/>
    <w:rsid w:val="00CA4C0C"/>
    <w:rsid w:val="00CA4D7C"/>
    <w:rsid w:val="00CA59EF"/>
    <w:rsid w:val="00CA7C4B"/>
    <w:rsid w:val="00CB0967"/>
    <w:rsid w:val="00CB09BB"/>
    <w:rsid w:val="00CB0CE5"/>
    <w:rsid w:val="00CB0DE8"/>
    <w:rsid w:val="00CB1622"/>
    <w:rsid w:val="00CB244C"/>
    <w:rsid w:val="00CB279A"/>
    <w:rsid w:val="00CB3810"/>
    <w:rsid w:val="00CB3941"/>
    <w:rsid w:val="00CB5413"/>
    <w:rsid w:val="00CB69DF"/>
    <w:rsid w:val="00CB7E60"/>
    <w:rsid w:val="00CC006E"/>
    <w:rsid w:val="00CC1129"/>
    <w:rsid w:val="00CC1D59"/>
    <w:rsid w:val="00CC2B97"/>
    <w:rsid w:val="00CC3427"/>
    <w:rsid w:val="00CC54C8"/>
    <w:rsid w:val="00CC5A54"/>
    <w:rsid w:val="00CC5D44"/>
    <w:rsid w:val="00CC762C"/>
    <w:rsid w:val="00CC7970"/>
    <w:rsid w:val="00CD1C33"/>
    <w:rsid w:val="00CD1E8B"/>
    <w:rsid w:val="00CD4522"/>
    <w:rsid w:val="00CD486E"/>
    <w:rsid w:val="00CD4924"/>
    <w:rsid w:val="00CD70DB"/>
    <w:rsid w:val="00CD7508"/>
    <w:rsid w:val="00CD7A0E"/>
    <w:rsid w:val="00CE0B82"/>
    <w:rsid w:val="00CE1D10"/>
    <w:rsid w:val="00CE2C3B"/>
    <w:rsid w:val="00CE2E60"/>
    <w:rsid w:val="00CE352E"/>
    <w:rsid w:val="00CE3DC8"/>
    <w:rsid w:val="00CE4339"/>
    <w:rsid w:val="00CE5543"/>
    <w:rsid w:val="00CE59EF"/>
    <w:rsid w:val="00CE66A9"/>
    <w:rsid w:val="00CE673A"/>
    <w:rsid w:val="00CE6B99"/>
    <w:rsid w:val="00CE6BC2"/>
    <w:rsid w:val="00CF129B"/>
    <w:rsid w:val="00CF16A5"/>
    <w:rsid w:val="00CF16EF"/>
    <w:rsid w:val="00CF1E6F"/>
    <w:rsid w:val="00CF1F0C"/>
    <w:rsid w:val="00CF2AFC"/>
    <w:rsid w:val="00CF37B5"/>
    <w:rsid w:val="00CF4ECA"/>
    <w:rsid w:val="00CF4FCB"/>
    <w:rsid w:val="00CF5A04"/>
    <w:rsid w:val="00D0591F"/>
    <w:rsid w:val="00D06C0E"/>
    <w:rsid w:val="00D07D75"/>
    <w:rsid w:val="00D10B8B"/>
    <w:rsid w:val="00D12410"/>
    <w:rsid w:val="00D13C22"/>
    <w:rsid w:val="00D14022"/>
    <w:rsid w:val="00D1463D"/>
    <w:rsid w:val="00D14E6A"/>
    <w:rsid w:val="00D14E79"/>
    <w:rsid w:val="00D14FE6"/>
    <w:rsid w:val="00D15EB9"/>
    <w:rsid w:val="00D163E4"/>
    <w:rsid w:val="00D176B0"/>
    <w:rsid w:val="00D203DF"/>
    <w:rsid w:val="00D207CE"/>
    <w:rsid w:val="00D20C2F"/>
    <w:rsid w:val="00D20D27"/>
    <w:rsid w:val="00D22037"/>
    <w:rsid w:val="00D22CC4"/>
    <w:rsid w:val="00D231F6"/>
    <w:rsid w:val="00D23C66"/>
    <w:rsid w:val="00D23D78"/>
    <w:rsid w:val="00D24D57"/>
    <w:rsid w:val="00D24F0D"/>
    <w:rsid w:val="00D26C04"/>
    <w:rsid w:val="00D27E1E"/>
    <w:rsid w:val="00D31440"/>
    <w:rsid w:val="00D33529"/>
    <w:rsid w:val="00D3452F"/>
    <w:rsid w:val="00D34940"/>
    <w:rsid w:val="00D34E89"/>
    <w:rsid w:val="00D4051B"/>
    <w:rsid w:val="00D40959"/>
    <w:rsid w:val="00D41DBA"/>
    <w:rsid w:val="00D432F0"/>
    <w:rsid w:val="00D43FAC"/>
    <w:rsid w:val="00D47BBD"/>
    <w:rsid w:val="00D50024"/>
    <w:rsid w:val="00D50113"/>
    <w:rsid w:val="00D50BBA"/>
    <w:rsid w:val="00D50ED2"/>
    <w:rsid w:val="00D51C56"/>
    <w:rsid w:val="00D56E09"/>
    <w:rsid w:val="00D60009"/>
    <w:rsid w:val="00D60171"/>
    <w:rsid w:val="00D60A0E"/>
    <w:rsid w:val="00D62031"/>
    <w:rsid w:val="00D621A7"/>
    <w:rsid w:val="00D62A46"/>
    <w:rsid w:val="00D63491"/>
    <w:rsid w:val="00D638F9"/>
    <w:rsid w:val="00D63DBB"/>
    <w:rsid w:val="00D65833"/>
    <w:rsid w:val="00D71243"/>
    <w:rsid w:val="00D743C8"/>
    <w:rsid w:val="00D74BAF"/>
    <w:rsid w:val="00D77773"/>
    <w:rsid w:val="00D80061"/>
    <w:rsid w:val="00D862FC"/>
    <w:rsid w:val="00D870FA"/>
    <w:rsid w:val="00D87CD2"/>
    <w:rsid w:val="00D9048E"/>
    <w:rsid w:val="00D9239B"/>
    <w:rsid w:val="00D923C8"/>
    <w:rsid w:val="00D9304B"/>
    <w:rsid w:val="00D93C82"/>
    <w:rsid w:val="00D965F9"/>
    <w:rsid w:val="00D972A5"/>
    <w:rsid w:val="00D97D03"/>
    <w:rsid w:val="00D97DDC"/>
    <w:rsid w:val="00DA0E0D"/>
    <w:rsid w:val="00DA1866"/>
    <w:rsid w:val="00DA22D3"/>
    <w:rsid w:val="00DA2E2D"/>
    <w:rsid w:val="00DA3F48"/>
    <w:rsid w:val="00DA4AA9"/>
    <w:rsid w:val="00DA5154"/>
    <w:rsid w:val="00DA5624"/>
    <w:rsid w:val="00DA5C04"/>
    <w:rsid w:val="00DA5F87"/>
    <w:rsid w:val="00DA7A54"/>
    <w:rsid w:val="00DB11EA"/>
    <w:rsid w:val="00DB17FB"/>
    <w:rsid w:val="00DB1EA4"/>
    <w:rsid w:val="00DB5A5C"/>
    <w:rsid w:val="00DB666B"/>
    <w:rsid w:val="00DB6B81"/>
    <w:rsid w:val="00DC0D1A"/>
    <w:rsid w:val="00DC107E"/>
    <w:rsid w:val="00DC217C"/>
    <w:rsid w:val="00DC271C"/>
    <w:rsid w:val="00DC33B1"/>
    <w:rsid w:val="00DC344E"/>
    <w:rsid w:val="00DC3614"/>
    <w:rsid w:val="00DC3DB1"/>
    <w:rsid w:val="00DC4E0E"/>
    <w:rsid w:val="00DC4FF2"/>
    <w:rsid w:val="00DC5D4B"/>
    <w:rsid w:val="00DC7588"/>
    <w:rsid w:val="00DD0B9D"/>
    <w:rsid w:val="00DD1209"/>
    <w:rsid w:val="00DD2CB2"/>
    <w:rsid w:val="00DD3E78"/>
    <w:rsid w:val="00DD5BEE"/>
    <w:rsid w:val="00DD7FBE"/>
    <w:rsid w:val="00DE0BEF"/>
    <w:rsid w:val="00DE0C7E"/>
    <w:rsid w:val="00DE1F42"/>
    <w:rsid w:val="00DE24B6"/>
    <w:rsid w:val="00DE2C45"/>
    <w:rsid w:val="00DE35B5"/>
    <w:rsid w:val="00DE39A5"/>
    <w:rsid w:val="00DE4337"/>
    <w:rsid w:val="00DE4FAC"/>
    <w:rsid w:val="00DE7E10"/>
    <w:rsid w:val="00DF00FF"/>
    <w:rsid w:val="00DF12AB"/>
    <w:rsid w:val="00DF1754"/>
    <w:rsid w:val="00DF224C"/>
    <w:rsid w:val="00DF3D5C"/>
    <w:rsid w:val="00DF4022"/>
    <w:rsid w:val="00DF6361"/>
    <w:rsid w:val="00DF7B71"/>
    <w:rsid w:val="00E0058B"/>
    <w:rsid w:val="00E01A16"/>
    <w:rsid w:val="00E01C0B"/>
    <w:rsid w:val="00E0239C"/>
    <w:rsid w:val="00E024DF"/>
    <w:rsid w:val="00E041F2"/>
    <w:rsid w:val="00E04D21"/>
    <w:rsid w:val="00E06376"/>
    <w:rsid w:val="00E069C8"/>
    <w:rsid w:val="00E120FA"/>
    <w:rsid w:val="00E14E93"/>
    <w:rsid w:val="00E1501D"/>
    <w:rsid w:val="00E15468"/>
    <w:rsid w:val="00E158BC"/>
    <w:rsid w:val="00E169D4"/>
    <w:rsid w:val="00E17531"/>
    <w:rsid w:val="00E21D75"/>
    <w:rsid w:val="00E23A34"/>
    <w:rsid w:val="00E247A6"/>
    <w:rsid w:val="00E24F16"/>
    <w:rsid w:val="00E255C4"/>
    <w:rsid w:val="00E25A56"/>
    <w:rsid w:val="00E25B57"/>
    <w:rsid w:val="00E25C1F"/>
    <w:rsid w:val="00E26FF2"/>
    <w:rsid w:val="00E27528"/>
    <w:rsid w:val="00E2770F"/>
    <w:rsid w:val="00E27A00"/>
    <w:rsid w:val="00E31980"/>
    <w:rsid w:val="00E325E4"/>
    <w:rsid w:val="00E35AF4"/>
    <w:rsid w:val="00E36223"/>
    <w:rsid w:val="00E36ED8"/>
    <w:rsid w:val="00E374CD"/>
    <w:rsid w:val="00E40228"/>
    <w:rsid w:val="00E41219"/>
    <w:rsid w:val="00E413BC"/>
    <w:rsid w:val="00E4418D"/>
    <w:rsid w:val="00E44208"/>
    <w:rsid w:val="00E44C43"/>
    <w:rsid w:val="00E506F0"/>
    <w:rsid w:val="00E53091"/>
    <w:rsid w:val="00E54158"/>
    <w:rsid w:val="00E5486E"/>
    <w:rsid w:val="00E54D6E"/>
    <w:rsid w:val="00E579B7"/>
    <w:rsid w:val="00E605AE"/>
    <w:rsid w:val="00E62A00"/>
    <w:rsid w:val="00E637B0"/>
    <w:rsid w:val="00E63B24"/>
    <w:rsid w:val="00E65B44"/>
    <w:rsid w:val="00E66C08"/>
    <w:rsid w:val="00E70906"/>
    <w:rsid w:val="00E73246"/>
    <w:rsid w:val="00E73440"/>
    <w:rsid w:val="00E73FAB"/>
    <w:rsid w:val="00E741DA"/>
    <w:rsid w:val="00E7459C"/>
    <w:rsid w:val="00E74685"/>
    <w:rsid w:val="00E74DC6"/>
    <w:rsid w:val="00E7517D"/>
    <w:rsid w:val="00E757C5"/>
    <w:rsid w:val="00E7639A"/>
    <w:rsid w:val="00E8087E"/>
    <w:rsid w:val="00E8203B"/>
    <w:rsid w:val="00E821B7"/>
    <w:rsid w:val="00E82AEA"/>
    <w:rsid w:val="00E83043"/>
    <w:rsid w:val="00E83058"/>
    <w:rsid w:val="00E840BE"/>
    <w:rsid w:val="00E84AA3"/>
    <w:rsid w:val="00E85D40"/>
    <w:rsid w:val="00E85E37"/>
    <w:rsid w:val="00E86066"/>
    <w:rsid w:val="00E8724E"/>
    <w:rsid w:val="00E87C3E"/>
    <w:rsid w:val="00E87DC1"/>
    <w:rsid w:val="00E9064C"/>
    <w:rsid w:val="00E91A73"/>
    <w:rsid w:val="00E93E20"/>
    <w:rsid w:val="00E946C3"/>
    <w:rsid w:val="00E9495E"/>
    <w:rsid w:val="00E95419"/>
    <w:rsid w:val="00E9666F"/>
    <w:rsid w:val="00EA10CB"/>
    <w:rsid w:val="00EA2E18"/>
    <w:rsid w:val="00EA660A"/>
    <w:rsid w:val="00EA7211"/>
    <w:rsid w:val="00EA78CB"/>
    <w:rsid w:val="00EA7CFB"/>
    <w:rsid w:val="00EB116A"/>
    <w:rsid w:val="00EB2057"/>
    <w:rsid w:val="00EB37EE"/>
    <w:rsid w:val="00EB419E"/>
    <w:rsid w:val="00EB4C08"/>
    <w:rsid w:val="00EB6E66"/>
    <w:rsid w:val="00EB7BBB"/>
    <w:rsid w:val="00EB7EC9"/>
    <w:rsid w:val="00EC1797"/>
    <w:rsid w:val="00EC194D"/>
    <w:rsid w:val="00EC2290"/>
    <w:rsid w:val="00EC2BB1"/>
    <w:rsid w:val="00EC3756"/>
    <w:rsid w:val="00EC407B"/>
    <w:rsid w:val="00EC5095"/>
    <w:rsid w:val="00EC529D"/>
    <w:rsid w:val="00EC52FF"/>
    <w:rsid w:val="00EC5DC4"/>
    <w:rsid w:val="00EC5E23"/>
    <w:rsid w:val="00EC628A"/>
    <w:rsid w:val="00ED1E26"/>
    <w:rsid w:val="00ED3A13"/>
    <w:rsid w:val="00ED52A1"/>
    <w:rsid w:val="00ED53E9"/>
    <w:rsid w:val="00ED61FB"/>
    <w:rsid w:val="00ED7FD9"/>
    <w:rsid w:val="00EE00B8"/>
    <w:rsid w:val="00EE0C0B"/>
    <w:rsid w:val="00EE1A38"/>
    <w:rsid w:val="00EE2B25"/>
    <w:rsid w:val="00EE2FF9"/>
    <w:rsid w:val="00EE3647"/>
    <w:rsid w:val="00EE3882"/>
    <w:rsid w:val="00EE4111"/>
    <w:rsid w:val="00EE4A33"/>
    <w:rsid w:val="00EE5088"/>
    <w:rsid w:val="00EE7CB9"/>
    <w:rsid w:val="00EF1335"/>
    <w:rsid w:val="00EF23C3"/>
    <w:rsid w:val="00EF26FB"/>
    <w:rsid w:val="00EF348C"/>
    <w:rsid w:val="00EF397F"/>
    <w:rsid w:val="00EF4DE4"/>
    <w:rsid w:val="00EF6D67"/>
    <w:rsid w:val="00EF7351"/>
    <w:rsid w:val="00EF7B83"/>
    <w:rsid w:val="00F01176"/>
    <w:rsid w:val="00F0139A"/>
    <w:rsid w:val="00F0153D"/>
    <w:rsid w:val="00F01C56"/>
    <w:rsid w:val="00F025A7"/>
    <w:rsid w:val="00F03199"/>
    <w:rsid w:val="00F03936"/>
    <w:rsid w:val="00F0402F"/>
    <w:rsid w:val="00F05371"/>
    <w:rsid w:val="00F0584A"/>
    <w:rsid w:val="00F05D24"/>
    <w:rsid w:val="00F105C9"/>
    <w:rsid w:val="00F13191"/>
    <w:rsid w:val="00F1393A"/>
    <w:rsid w:val="00F1602D"/>
    <w:rsid w:val="00F2070B"/>
    <w:rsid w:val="00F20CF3"/>
    <w:rsid w:val="00F21EE1"/>
    <w:rsid w:val="00F23B29"/>
    <w:rsid w:val="00F23DC8"/>
    <w:rsid w:val="00F256A2"/>
    <w:rsid w:val="00F25765"/>
    <w:rsid w:val="00F268F0"/>
    <w:rsid w:val="00F30BAB"/>
    <w:rsid w:val="00F310B0"/>
    <w:rsid w:val="00F31403"/>
    <w:rsid w:val="00F3186A"/>
    <w:rsid w:val="00F3336B"/>
    <w:rsid w:val="00F333B8"/>
    <w:rsid w:val="00F373BE"/>
    <w:rsid w:val="00F4114C"/>
    <w:rsid w:val="00F41456"/>
    <w:rsid w:val="00F4169C"/>
    <w:rsid w:val="00F42732"/>
    <w:rsid w:val="00F42DAD"/>
    <w:rsid w:val="00F43EF7"/>
    <w:rsid w:val="00F44936"/>
    <w:rsid w:val="00F44B14"/>
    <w:rsid w:val="00F45E51"/>
    <w:rsid w:val="00F46851"/>
    <w:rsid w:val="00F469D3"/>
    <w:rsid w:val="00F50ACE"/>
    <w:rsid w:val="00F50EFC"/>
    <w:rsid w:val="00F542D1"/>
    <w:rsid w:val="00F56A9C"/>
    <w:rsid w:val="00F579AB"/>
    <w:rsid w:val="00F57A3A"/>
    <w:rsid w:val="00F605DE"/>
    <w:rsid w:val="00F60787"/>
    <w:rsid w:val="00F61632"/>
    <w:rsid w:val="00F64624"/>
    <w:rsid w:val="00F64B92"/>
    <w:rsid w:val="00F669F8"/>
    <w:rsid w:val="00F66ADD"/>
    <w:rsid w:val="00F66F8C"/>
    <w:rsid w:val="00F7135C"/>
    <w:rsid w:val="00F71A17"/>
    <w:rsid w:val="00F75F7D"/>
    <w:rsid w:val="00F76546"/>
    <w:rsid w:val="00F8092C"/>
    <w:rsid w:val="00F81650"/>
    <w:rsid w:val="00F817E2"/>
    <w:rsid w:val="00F82D26"/>
    <w:rsid w:val="00F83499"/>
    <w:rsid w:val="00F84128"/>
    <w:rsid w:val="00F8485C"/>
    <w:rsid w:val="00F84932"/>
    <w:rsid w:val="00F84C77"/>
    <w:rsid w:val="00F854E8"/>
    <w:rsid w:val="00F85B43"/>
    <w:rsid w:val="00F8659E"/>
    <w:rsid w:val="00F87040"/>
    <w:rsid w:val="00F90E32"/>
    <w:rsid w:val="00F91033"/>
    <w:rsid w:val="00F916AB"/>
    <w:rsid w:val="00F948D6"/>
    <w:rsid w:val="00F952BF"/>
    <w:rsid w:val="00F9578E"/>
    <w:rsid w:val="00F96295"/>
    <w:rsid w:val="00F97488"/>
    <w:rsid w:val="00FA046A"/>
    <w:rsid w:val="00FA1980"/>
    <w:rsid w:val="00FA1A1B"/>
    <w:rsid w:val="00FA2503"/>
    <w:rsid w:val="00FA47E2"/>
    <w:rsid w:val="00FA5DEC"/>
    <w:rsid w:val="00FA5E07"/>
    <w:rsid w:val="00FA6A07"/>
    <w:rsid w:val="00FA6A32"/>
    <w:rsid w:val="00FA72C6"/>
    <w:rsid w:val="00FB1E07"/>
    <w:rsid w:val="00FB44D4"/>
    <w:rsid w:val="00FB4534"/>
    <w:rsid w:val="00FB4663"/>
    <w:rsid w:val="00FB4734"/>
    <w:rsid w:val="00FB5D0B"/>
    <w:rsid w:val="00FC088F"/>
    <w:rsid w:val="00FC2F74"/>
    <w:rsid w:val="00FC4A5D"/>
    <w:rsid w:val="00FC58F8"/>
    <w:rsid w:val="00FC5B39"/>
    <w:rsid w:val="00FC5F4C"/>
    <w:rsid w:val="00FD0ED5"/>
    <w:rsid w:val="00FD0F37"/>
    <w:rsid w:val="00FD1836"/>
    <w:rsid w:val="00FD279B"/>
    <w:rsid w:val="00FD2B4A"/>
    <w:rsid w:val="00FD3092"/>
    <w:rsid w:val="00FD357A"/>
    <w:rsid w:val="00FD4245"/>
    <w:rsid w:val="00FD4A9F"/>
    <w:rsid w:val="00FD5011"/>
    <w:rsid w:val="00FD5D94"/>
    <w:rsid w:val="00FE0519"/>
    <w:rsid w:val="00FE18D7"/>
    <w:rsid w:val="00FE31CF"/>
    <w:rsid w:val="00FE4517"/>
    <w:rsid w:val="00FE591D"/>
    <w:rsid w:val="00FE60D9"/>
    <w:rsid w:val="00FE6258"/>
    <w:rsid w:val="00FE67D5"/>
    <w:rsid w:val="00FE75F0"/>
    <w:rsid w:val="00FF02C8"/>
    <w:rsid w:val="00FF030D"/>
    <w:rsid w:val="00FF343F"/>
    <w:rsid w:val="00FF4002"/>
    <w:rsid w:val="00FF402F"/>
    <w:rsid w:val="00FF4416"/>
    <w:rsid w:val="00FF4E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22F0FD4"/>
  <w15:docId w15:val="{7B8F8819-5129-44BB-9AF6-8EF999290F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 w:qFormat="1"/>
    <w:lsdException w:name="toc 2" w:semiHidden="1" w:uiPriority="0" w:unhideWhenUsed="1" w:qFormat="1"/>
    <w:lsdException w:name="toc 3" w:semiHidden="1" w:uiPriority="0" w:unhideWhenUsed="1" w:qFormat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iPriority="0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421E2E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BE245A"/>
    <w:pPr>
      <w:keepNext/>
      <w:spacing w:before="240" w:after="60"/>
      <w:jc w:val="both"/>
      <w:outlineLvl w:val="0"/>
    </w:pPr>
    <w:rPr>
      <w:b/>
      <w:bCs/>
      <w:sz w:val="25"/>
      <w:szCs w:val="25"/>
    </w:rPr>
  </w:style>
  <w:style w:type="paragraph" w:styleId="Nagwek2">
    <w:name w:val="heading 2"/>
    <w:basedOn w:val="Normalny"/>
    <w:next w:val="Normalny"/>
    <w:link w:val="Nagwek2Znak"/>
    <w:qFormat/>
    <w:rsid w:val="00BE245A"/>
    <w:pPr>
      <w:keepNext/>
      <w:jc w:val="both"/>
      <w:outlineLvl w:val="1"/>
    </w:pPr>
  </w:style>
  <w:style w:type="paragraph" w:styleId="Nagwek3">
    <w:name w:val="heading 3"/>
    <w:basedOn w:val="Normalny"/>
    <w:next w:val="Normalny"/>
    <w:link w:val="Nagwek3Znak"/>
    <w:qFormat/>
    <w:rsid w:val="00BE245A"/>
    <w:pPr>
      <w:keepNext/>
      <w:outlineLvl w:val="2"/>
    </w:pPr>
    <w:rPr>
      <w:i/>
      <w:iCs/>
    </w:rPr>
  </w:style>
  <w:style w:type="paragraph" w:styleId="Nagwek4">
    <w:name w:val="heading 4"/>
    <w:basedOn w:val="Normalny"/>
    <w:next w:val="Normalny"/>
    <w:link w:val="Nagwek4Znak"/>
    <w:qFormat/>
    <w:rsid w:val="00BE245A"/>
    <w:pPr>
      <w:keepNext/>
      <w:spacing w:before="120"/>
      <w:jc w:val="both"/>
      <w:outlineLvl w:val="3"/>
    </w:pPr>
    <w:rPr>
      <w:i/>
      <w:iCs/>
    </w:rPr>
  </w:style>
  <w:style w:type="paragraph" w:styleId="Nagwek5">
    <w:name w:val="heading 5"/>
    <w:basedOn w:val="Normalny"/>
    <w:next w:val="Normalny"/>
    <w:link w:val="Nagwek5Znak"/>
    <w:qFormat/>
    <w:rsid w:val="00BE245A"/>
    <w:pPr>
      <w:keepNext/>
      <w:snapToGrid w:val="0"/>
      <w:jc w:val="center"/>
      <w:outlineLvl w:val="4"/>
    </w:pPr>
    <w:rPr>
      <w:i/>
      <w:iCs/>
      <w:sz w:val="20"/>
      <w:szCs w:val="20"/>
    </w:rPr>
  </w:style>
  <w:style w:type="paragraph" w:styleId="Nagwek6">
    <w:name w:val="heading 6"/>
    <w:basedOn w:val="Normalny"/>
    <w:next w:val="Normalny"/>
    <w:link w:val="Nagwek6Znak"/>
    <w:qFormat/>
    <w:rsid w:val="00BE245A"/>
    <w:pPr>
      <w:spacing w:before="120"/>
      <w:jc w:val="center"/>
      <w:outlineLvl w:val="5"/>
    </w:pPr>
    <w:rPr>
      <w:rFonts w:ascii="Arial" w:hAnsi="Arial" w:cs="Arial"/>
      <w:b/>
      <w:bCs/>
    </w:rPr>
  </w:style>
  <w:style w:type="paragraph" w:styleId="Nagwek7">
    <w:name w:val="heading 7"/>
    <w:basedOn w:val="Normalny"/>
    <w:next w:val="Normalny"/>
    <w:link w:val="Nagwek7Znak"/>
    <w:qFormat/>
    <w:rsid w:val="00BE245A"/>
    <w:pPr>
      <w:keepNext/>
      <w:jc w:val="both"/>
      <w:outlineLvl w:val="6"/>
    </w:pPr>
    <w:rPr>
      <w:b/>
      <w:bCs/>
    </w:rPr>
  </w:style>
  <w:style w:type="paragraph" w:styleId="Nagwek8">
    <w:name w:val="heading 8"/>
    <w:basedOn w:val="Normalny"/>
    <w:next w:val="Normalny"/>
    <w:link w:val="Nagwek8Znak"/>
    <w:qFormat/>
    <w:rsid w:val="00BE245A"/>
    <w:pPr>
      <w:keepNext/>
      <w:numPr>
        <w:numId w:val="1"/>
      </w:numPr>
      <w:jc w:val="right"/>
      <w:outlineLvl w:val="7"/>
    </w:pPr>
    <w:rPr>
      <w:rFonts w:ascii="Arial" w:hAnsi="Arial" w:cs="Arial"/>
    </w:rPr>
  </w:style>
  <w:style w:type="paragraph" w:styleId="Nagwek9">
    <w:name w:val="heading 9"/>
    <w:basedOn w:val="Normalny"/>
    <w:next w:val="Normalny"/>
    <w:link w:val="Nagwek9Znak"/>
    <w:qFormat/>
    <w:rsid w:val="00BE245A"/>
    <w:pPr>
      <w:keepNext/>
      <w:ind w:left="3780"/>
      <w:jc w:val="both"/>
      <w:outlineLvl w:val="8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BE245A"/>
    <w:rPr>
      <w:rFonts w:ascii="Times New Roman" w:eastAsia="Times New Roman" w:hAnsi="Times New Roman" w:cs="Times New Roman"/>
      <w:b/>
      <w:bCs/>
      <w:sz w:val="25"/>
      <w:szCs w:val="25"/>
      <w:lang w:eastAsia="pl-PL"/>
    </w:rPr>
  </w:style>
  <w:style w:type="character" w:customStyle="1" w:styleId="Nagwek2Znak">
    <w:name w:val="Nagłówek 2 Znak"/>
    <w:link w:val="Nagwek2"/>
    <w:rsid w:val="00BE245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3Znak">
    <w:name w:val="Nagłówek 3 Znak"/>
    <w:link w:val="Nagwek3"/>
    <w:rsid w:val="00BE245A"/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character" w:customStyle="1" w:styleId="Nagwek4Znak">
    <w:name w:val="Nagłówek 4 Znak"/>
    <w:link w:val="Nagwek4"/>
    <w:rsid w:val="00BE245A"/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character" w:customStyle="1" w:styleId="Nagwek5Znak">
    <w:name w:val="Nagłówek 5 Znak"/>
    <w:link w:val="Nagwek5"/>
    <w:rsid w:val="00BE245A"/>
    <w:rPr>
      <w:rFonts w:ascii="Times New Roman" w:eastAsia="Times New Roman" w:hAnsi="Times New Roman" w:cs="Times New Roman"/>
      <w:i/>
      <w:iCs/>
      <w:sz w:val="20"/>
      <w:szCs w:val="20"/>
      <w:lang w:eastAsia="pl-PL"/>
    </w:rPr>
  </w:style>
  <w:style w:type="character" w:customStyle="1" w:styleId="Nagwek6Znak">
    <w:name w:val="Nagłówek 6 Znak"/>
    <w:link w:val="Nagwek6"/>
    <w:rsid w:val="00BE245A"/>
    <w:rPr>
      <w:rFonts w:ascii="Arial" w:eastAsia="Times New Roman" w:hAnsi="Arial" w:cs="Arial"/>
      <w:b/>
      <w:bCs/>
      <w:sz w:val="24"/>
      <w:szCs w:val="24"/>
      <w:lang w:eastAsia="pl-PL"/>
    </w:rPr>
  </w:style>
  <w:style w:type="character" w:customStyle="1" w:styleId="Nagwek7Znak">
    <w:name w:val="Nagłówek 7 Znak"/>
    <w:link w:val="Nagwek7"/>
    <w:rsid w:val="00BE245A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Nagwek8Znak">
    <w:name w:val="Nagłówek 8 Znak"/>
    <w:link w:val="Nagwek8"/>
    <w:rsid w:val="00BE245A"/>
    <w:rPr>
      <w:rFonts w:ascii="Arial" w:eastAsia="Times New Roman" w:hAnsi="Arial" w:cs="Arial"/>
      <w:sz w:val="24"/>
      <w:szCs w:val="24"/>
    </w:rPr>
  </w:style>
  <w:style w:type="character" w:customStyle="1" w:styleId="Nagwek9Znak">
    <w:name w:val="Nagłówek 9 Znak"/>
    <w:link w:val="Nagwek9"/>
    <w:rsid w:val="00BE245A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ZnakZnak21">
    <w:name w:val="Znak Znak21"/>
    <w:locked/>
    <w:rsid w:val="00BE245A"/>
    <w:rPr>
      <w:rFonts w:ascii="Cambria" w:hAnsi="Cambria" w:cs="Cambria"/>
      <w:b/>
      <w:bCs/>
      <w:kern w:val="32"/>
      <w:sz w:val="32"/>
      <w:szCs w:val="32"/>
    </w:rPr>
  </w:style>
  <w:style w:type="character" w:customStyle="1" w:styleId="ZnakZnak20">
    <w:name w:val="Znak Znak20"/>
    <w:semiHidden/>
    <w:locked/>
    <w:rsid w:val="00BE245A"/>
    <w:rPr>
      <w:rFonts w:ascii="Cambria" w:hAnsi="Cambria" w:cs="Cambria"/>
      <w:b/>
      <w:bCs/>
      <w:i/>
      <w:iCs/>
      <w:sz w:val="28"/>
      <w:szCs w:val="28"/>
    </w:rPr>
  </w:style>
  <w:style w:type="character" w:customStyle="1" w:styleId="ZnakZnak19">
    <w:name w:val="Znak Znak19"/>
    <w:semiHidden/>
    <w:locked/>
    <w:rsid w:val="00BE245A"/>
    <w:rPr>
      <w:rFonts w:ascii="Cambria" w:hAnsi="Cambria" w:cs="Cambria"/>
      <w:b/>
      <w:bCs/>
      <w:sz w:val="26"/>
      <w:szCs w:val="26"/>
    </w:rPr>
  </w:style>
  <w:style w:type="character" w:customStyle="1" w:styleId="ZnakZnak18">
    <w:name w:val="Znak Znak18"/>
    <w:semiHidden/>
    <w:locked/>
    <w:rsid w:val="00BE245A"/>
    <w:rPr>
      <w:rFonts w:ascii="Calibri" w:hAnsi="Calibri" w:cs="Calibri"/>
      <w:b/>
      <w:bCs/>
      <w:sz w:val="28"/>
      <w:szCs w:val="28"/>
    </w:rPr>
  </w:style>
  <w:style w:type="character" w:customStyle="1" w:styleId="ZnakZnak17">
    <w:name w:val="Znak Znak17"/>
    <w:semiHidden/>
    <w:locked/>
    <w:rsid w:val="00BE245A"/>
    <w:rPr>
      <w:rFonts w:ascii="Calibri" w:hAnsi="Calibri" w:cs="Calibri"/>
      <w:b/>
      <w:bCs/>
      <w:i/>
      <w:iCs/>
      <w:sz w:val="26"/>
      <w:szCs w:val="26"/>
    </w:rPr>
  </w:style>
  <w:style w:type="character" w:customStyle="1" w:styleId="ZnakZnak16">
    <w:name w:val="Znak Znak16"/>
    <w:semiHidden/>
    <w:locked/>
    <w:rsid w:val="00BE245A"/>
    <w:rPr>
      <w:rFonts w:ascii="Calibri" w:hAnsi="Calibri" w:cs="Calibri"/>
      <w:b/>
      <w:bCs/>
    </w:rPr>
  </w:style>
  <w:style w:type="character" w:customStyle="1" w:styleId="ZnakZnak15">
    <w:name w:val="Znak Znak15"/>
    <w:semiHidden/>
    <w:locked/>
    <w:rsid w:val="00BE245A"/>
    <w:rPr>
      <w:rFonts w:ascii="Calibri" w:hAnsi="Calibri" w:cs="Calibri"/>
      <w:sz w:val="24"/>
      <w:szCs w:val="24"/>
    </w:rPr>
  </w:style>
  <w:style w:type="character" w:customStyle="1" w:styleId="ZnakZnak14">
    <w:name w:val="Znak Znak14"/>
    <w:semiHidden/>
    <w:locked/>
    <w:rsid w:val="00BE245A"/>
    <w:rPr>
      <w:rFonts w:ascii="Arial" w:hAnsi="Arial" w:cs="Arial"/>
      <w:sz w:val="24"/>
      <w:szCs w:val="24"/>
      <w:lang w:val="pl-PL" w:eastAsia="pl-PL"/>
    </w:rPr>
  </w:style>
  <w:style w:type="character" w:customStyle="1" w:styleId="ZnakZnak13">
    <w:name w:val="Znak Znak13"/>
    <w:semiHidden/>
    <w:locked/>
    <w:rsid w:val="00BE245A"/>
    <w:rPr>
      <w:rFonts w:ascii="Cambria" w:hAnsi="Cambria" w:cs="Cambria"/>
    </w:rPr>
  </w:style>
  <w:style w:type="paragraph" w:styleId="NormalnyWeb">
    <w:name w:val="Normal (Web)"/>
    <w:basedOn w:val="Normalny"/>
    <w:rsid w:val="00BE245A"/>
    <w:pPr>
      <w:spacing w:before="100" w:beforeAutospacing="1" w:after="100" w:afterAutospacing="1"/>
      <w:jc w:val="both"/>
    </w:pPr>
    <w:rPr>
      <w:sz w:val="20"/>
      <w:szCs w:val="20"/>
    </w:rPr>
  </w:style>
  <w:style w:type="paragraph" w:styleId="Nagwek">
    <w:name w:val="header"/>
    <w:aliases w:val="Nagłówek strony nieparzystej Znak Znak,Nagłówek strony nieparzystej Znak,7,6,5,71,61,51,72,62,52,711,611,511,73,63,53,74,64,54,75,65,55,76,66,56,712,612,512,77,67,57,713,613,513,721,621,521,7111,6111,5111,731,631,531,741,641,541,751,651,551,761"/>
    <w:basedOn w:val="Normalny"/>
    <w:link w:val="NagwekZnak"/>
    <w:uiPriority w:val="99"/>
    <w:rsid w:val="00BE245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nieparzystej Znak Znak Znak,Nagłówek strony nieparzystej Znak Znak1,7 Znak,6 Znak,5 Znak,71 Znak,61 Znak,51 Znak,72 Znak,62 Znak,52 Znak,711 Znak,611 Znak,511 Znak,73 Znak,63 Znak,53 Znak,74 Znak,64 Znak,54 Znak,75 Znak"/>
    <w:link w:val="Nagwek"/>
    <w:uiPriority w:val="99"/>
    <w:rsid w:val="00BE245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ZnakZnak12">
    <w:name w:val="Znak Znak12"/>
    <w:locked/>
    <w:rsid w:val="00BE245A"/>
    <w:rPr>
      <w:sz w:val="24"/>
      <w:szCs w:val="24"/>
      <w:lang w:val="pl-PL" w:eastAsia="pl-PL"/>
    </w:rPr>
  </w:style>
  <w:style w:type="paragraph" w:styleId="Stopka">
    <w:name w:val="footer"/>
    <w:basedOn w:val="Normalny"/>
    <w:link w:val="StopkaZnak"/>
    <w:uiPriority w:val="99"/>
    <w:rsid w:val="00BE245A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StopkaZnak">
    <w:name w:val="Stopka Znak"/>
    <w:link w:val="Stopka"/>
    <w:uiPriority w:val="99"/>
    <w:rsid w:val="00BE245A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ZnakZnak11">
    <w:name w:val="Znak Znak11"/>
    <w:basedOn w:val="Domylnaczcionkaakapitu"/>
    <w:locked/>
    <w:rsid w:val="00BE245A"/>
  </w:style>
  <w:style w:type="paragraph" w:styleId="Lista">
    <w:name w:val="List"/>
    <w:basedOn w:val="Normalny"/>
    <w:rsid w:val="00BE245A"/>
    <w:pPr>
      <w:ind w:left="283" w:hanging="283"/>
    </w:pPr>
    <w:rPr>
      <w:rFonts w:ascii="Arial" w:hAnsi="Arial" w:cs="Arial"/>
    </w:rPr>
  </w:style>
  <w:style w:type="paragraph" w:styleId="Lista2">
    <w:name w:val="List 2"/>
    <w:basedOn w:val="Normalny"/>
    <w:rsid w:val="00BE245A"/>
    <w:pPr>
      <w:ind w:left="566" w:hanging="283"/>
    </w:pPr>
  </w:style>
  <w:style w:type="paragraph" w:styleId="Tytu">
    <w:name w:val="Title"/>
    <w:basedOn w:val="Normalny"/>
    <w:link w:val="TytuZnak"/>
    <w:qFormat/>
    <w:rsid w:val="00BE245A"/>
    <w:pPr>
      <w:jc w:val="center"/>
    </w:pPr>
    <w:rPr>
      <w:sz w:val="28"/>
      <w:szCs w:val="28"/>
    </w:rPr>
  </w:style>
  <w:style w:type="character" w:customStyle="1" w:styleId="TytuZnak">
    <w:name w:val="Tytuł Znak"/>
    <w:link w:val="Tytu"/>
    <w:rsid w:val="00BE245A"/>
    <w:rPr>
      <w:rFonts w:ascii="Times New Roman" w:eastAsia="Times New Roman" w:hAnsi="Times New Roman" w:cs="Times New Roman"/>
      <w:sz w:val="28"/>
      <w:szCs w:val="28"/>
      <w:lang w:eastAsia="pl-PL"/>
    </w:rPr>
  </w:style>
  <w:style w:type="character" w:customStyle="1" w:styleId="ZnakZnak10">
    <w:name w:val="Znak Znak10"/>
    <w:locked/>
    <w:rsid w:val="00BE245A"/>
    <w:rPr>
      <w:sz w:val="24"/>
      <w:szCs w:val="24"/>
    </w:rPr>
  </w:style>
  <w:style w:type="paragraph" w:styleId="Tekstpodstawowy">
    <w:name w:val="Body Text"/>
    <w:aliases w:val="a2,Znak Znak,Znak,Znak Znak Znak Znak Znak, Znak,Tekst podstawowy Znak Znak Znak"/>
    <w:basedOn w:val="Normalny"/>
    <w:link w:val="TekstpodstawowyZnak"/>
    <w:uiPriority w:val="99"/>
    <w:rsid w:val="00BE245A"/>
    <w:rPr>
      <w:rFonts w:ascii="Arial" w:hAnsi="Arial" w:cs="Arial"/>
    </w:rPr>
  </w:style>
  <w:style w:type="character" w:customStyle="1" w:styleId="TekstpodstawowyZnak">
    <w:name w:val="Tekst podstawowy Znak"/>
    <w:aliases w:val="a2 Znak2,Znak Znak Znak2,Znak Znak22,Znak Znak Znak Znak Znak Znak, Znak Znak,Tekst podstawowy Znak Znak Znak Znak"/>
    <w:link w:val="Tekstpodstawowy"/>
    <w:uiPriority w:val="99"/>
    <w:rsid w:val="00BE245A"/>
    <w:rPr>
      <w:rFonts w:ascii="Arial" w:eastAsia="Times New Roman" w:hAnsi="Arial" w:cs="Arial"/>
      <w:sz w:val="24"/>
      <w:szCs w:val="24"/>
      <w:lang w:eastAsia="pl-PL"/>
    </w:rPr>
  </w:style>
  <w:style w:type="character" w:customStyle="1" w:styleId="a2Znak1">
    <w:name w:val="a2 Znak1"/>
    <w:aliases w:val="Znak Znak Znak1,Znak Znak1,Znak Znak Znak Znak Znak Znak Znak"/>
    <w:semiHidden/>
    <w:locked/>
    <w:rsid w:val="00BE245A"/>
    <w:rPr>
      <w:rFonts w:ascii="Arial" w:hAnsi="Arial" w:cs="Arial"/>
      <w:sz w:val="24"/>
      <w:szCs w:val="24"/>
      <w:lang w:val="pl-PL" w:eastAsia="pl-PL"/>
    </w:rPr>
  </w:style>
  <w:style w:type="paragraph" w:styleId="Tekstpodstawowywcity">
    <w:name w:val="Body Text Indent"/>
    <w:basedOn w:val="Normalny"/>
    <w:link w:val="TekstpodstawowywcityZnak"/>
    <w:rsid w:val="00BE245A"/>
    <w:pPr>
      <w:ind w:left="1416"/>
    </w:pPr>
    <w:rPr>
      <w:sz w:val="32"/>
      <w:szCs w:val="32"/>
    </w:rPr>
  </w:style>
  <w:style w:type="character" w:customStyle="1" w:styleId="TekstpodstawowywcityZnak">
    <w:name w:val="Tekst podstawowy wcięty Znak"/>
    <w:link w:val="Tekstpodstawowywcity"/>
    <w:rsid w:val="00BE245A"/>
    <w:rPr>
      <w:rFonts w:ascii="Times New Roman" w:eastAsia="Times New Roman" w:hAnsi="Times New Roman" w:cs="Times New Roman"/>
      <w:sz w:val="32"/>
      <w:szCs w:val="32"/>
      <w:lang w:eastAsia="pl-PL"/>
    </w:rPr>
  </w:style>
  <w:style w:type="character" w:customStyle="1" w:styleId="ZnakZnak9">
    <w:name w:val="Znak Znak9"/>
    <w:semiHidden/>
    <w:locked/>
    <w:rsid w:val="00BE245A"/>
    <w:rPr>
      <w:sz w:val="24"/>
      <w:szCs w:val="24"/>
    </w:rPr>
  </w:style>
  <w:style w:type="paragraph" w:styleId="Lista-kontynuacja2">
    <w:name w:val="List Continue 2"/>
    <w:basedOn w:val="Normalny"/>
    <w:rsid w:val="00BE245A"/>
    <w:pPr>
      <w:spacing w:after="120"/>
      <w:ind w:left="566"/>
    </w:pPr>
    <w:rPr>
      <w:sz w:val="20"/>
      <w:szCs w:val="20"/>
    </w:rPr>
  </w:style>
  <w:style w:type="paragraph" w:styleId="Tekstpodstawowy2">
    <w:name w:val="Body Text 2"/>
    <w:basedOn w:val="Normalny"/>
    <w:link w:val="Tekstpodstawowy2Znak"/>
    <w:rsid w:val="00BE245A"/>
    <w:pPr>
      <w:spacing w:before="120"/>
      <w:jc w:val="both"/>
    </w:pPr>
    <w:rPr>
      <w:b/>
      <w:bCs/>
      <w:sz w:val="25"/>
      <w:szCs w:val="25"/>
    </w:rPr>
  </w:style>
  <w:style w:type="character" w:customStyle="1" w:styleId="Tekstpodstawowy2Znak">
    <w:name w:val="Tekst podstawowy 2 Znak"/>
    <w:link w:val="Tekstpodstawowy2"/>
    <w:rsid w:val="00BE245A"/>
    <w:rPr>
      <w:rFonts w:ascii="Times New Roman" w:eastAsia="Times New Roman" w:hAnsi="Times New Roman" w:cs="Times New Roman"/>
      <w:b/>
      <w:bCs/>
      <w:sz w:val="25"/>
      <w:szCs w:val="25"/>
      <w:lang w:eastAsia="pl-PL"/>
    </w:rPr>
  </w:style>
  <w:style w:type="character" w:customStyle="1" w:styleId="ZnakZnak8">
    <w:name w:val="Znak Znak8"/>
    <w:semiHidden/>
    <w:locked/>
    <w:rsid w:val="00BE245A"/>
    <w:rPr>
      <w:sz w:val="24"/>
      <w:szCs w:val="24"/>
    </w:rPr>
  </w:style>
  <w:style w:type="paragraph" w:styleId="Tekstpodstawowy3">
    <w:name w:val="Body Text 3"/>
    <w:basedOn w:val="Normalny"/>
    <w:link w:val="Tekstpodstawowy3Znak"/>
    <w:rsid w:val="00BE245A"/>
    <w:pPr>
      <w:spacing w:before="120"/>
      <w:jc w:val="both"/>
    </w:pPr>
    <w:rPr>
      <w:i/>
      <w:iCs/>
    </w:rPr>
  </w:style>
  <w:style w:type="character" w:customStyle="1" w:styleId="Tekstpodstawowy3Znak">
    <w:name w:val="Tekst podstawowy 3 Znak"/>
    <w:link w:val="Tekstpodstawowy3"/>
    <w:rsid w:val="00BE245A"/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character" w:customStyle="1" w:styleId="ZnakZnak7">
    <w:name w:val="Znak Znak7"/>
    <w:locked/>
    <w:rsid w:val="00BE245A"/>
    <w:rPr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BE245A"/>
    <w:pPr>
      <w:ind w:firstLine="420"/>
    </w:pPr>
    <w:rPr>
      <w:b/>
      <w:bCs/>
      <w:i/>
      <w:iCs/>
    </w:rPr>
  </w:style>
  <w:style w:type="character" w:customStyle="1" w:styleId="Tekstpodstawowywcity2Znak">
    <w:name w:val="Tekst podstawowy wcięty 2 Znak"/>
    <w:link w:val="Tekstpodstawowywcity2"/>
    <w:rsid w:val="00BE245A"/>
    <w:rPr>
      <w:rFonts w:ascii="Times New Roman" w:eastAsia="Times New Roman" w:hAnsi="Times New Roman" w:cs="Times New Roman"/>
      <w:b/>
      <w:bCs/>
      <w:i/>
      <w:iCs/>
      <w:sz w:val="24"/>
      <w:szCs w:val="24"/>
      <w:lang w:eastAsia="pl-PL"/>
    </w:rPr>
  </w:style>
  <w:style w:type="character" w:customStyle="1" w:styleId="ZnakZnak6">
    <w:name w:val="Znak Znak6"/>
    <w:semiHidden/>
    <w:locked/>
    <w:rsid w:val="00BE245A"/>
    <w:rPr>
      <w:sz w:val="24"/>
      <w:szCs w:val="24"/>
    </w:rPr>
  </w:style>
  <w:style w:type="paragraph" w:styleId="Tekstpodstawowywcity3">
    <w:name w:val="Body Text Indent 3"/>
    <w:basedOn w:val="Normalny"/>
    <w:link w:val="Tekstpodstawowywcity3Znak"/>
    <w:rsid w:val="00BE245A"/>
    <w:pPr>
      <w:spacing w:before="240" w:after="120"/>
      <w:ind w:left="567" w:hanging="567"/>
      <w:jc w:val="both"/>
    </w:pPr>
    <w:rPr>
      <w:sz w:val="22"/>
      <w:szCs w:val="22"/>
    </w:rPr>
  </w:style>
  <w:style w:type="character" w:customStyle="1" w:styleId="Tekstpodstawowywcity3Znak">
    <w:name w:val="Tekst podstawowy wcięty 3 Znak"/>
    <w:link w:val="Tekstpodstawowywcity3"/>
    <w:rsid w:val="00BE245A"/>
    <w:rPr>
      <w:rFonts w:ascii="Times New Roman" w:eastAsia="Times New Roman" w:hAnsi="Times New Roman" w:cs="Times New Roman"/>
      <w:lang w:eastAsia="pl-PL"/>
    </w:rPr>
  </w:style>
  <w:style w:type="character" w:customStyle="1" w:styleId="ZnakZnak5">
    <w:name w:val="Znak Znak5"/>
    <w:semiHidden/>
    <w:locked/>
    <w:rsid w:val="00BE245A"/>
    <w:rPr>
      <w:sz w:val="16"/>
      <w:szCs w:val="16"/>
    </w:rPr>
  </w:style>
  <w:style w:type="paragraph" w:styleId="Zwykytekst">
    <w:name w:val="Plain Text"/>
    <w:basedOn w:val="Normalny"/>
    <w:link w:val="ZwykytekstZnak"/>
    <w:rsid w:val="00BE245A"/>
    <w:rPr>
      <w:rFonts w:ascii="Courier New" w:hAnsi="Courier New" w:cs="Courier New"/>
      <w:sz w:val="20"/>
      <w:szCs w:val="20"/>
    </w:rPr>
  </w:style>
  <w:style w:type="character" w:customStyle="1" w:styleId="ZwykytekstZnak">
    <w:name w:val="Zwykły tekst Znak"/>
    <w:link w:val="Zwykytekst"/>
    <w:rsid w:val="00BE245A"/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PlainTextChar">
    <w:name w:val="Plain Text Char"/>
    <w:locked/>
    <w:rsid w:val="00BE245A"/>
    <w:rPr>
      <w:rFonts w:ascii="Courier New" w:hAnsi="Courier New" w:cs="Courier New"/>
      <w:lang w:val="pl-PL" w:eastAsia="pl-PL"/>
    </w:rPr>
  </w:style>
  <w:style w:type="paragraph" w:customStyle="1" w:styleId="tytu0">
    <w:name w:val="tytuł"/>
    <w:basedOn w:val="Normalny"/>
    <w:next w:val="Normalny"/>
    <w:autoRedefine/>
    <w:rsid w:val="00BE245A"/>
    <w:pPr>
      <w:jc w:val="center"/>
      <w:outlineLvl w:val="0"/>
    </w:pPr>
    <w:rPr>
      <w:rFonts w:ascii="Verdana" w:hAnsi="Verdana" w:cs="Verdana"/>
      <w:b/>
      <w:bCs/>
      <w:sz w:val="20"/>
      <w:szCs w:val="20"/>
    </w:rPr>
  </w:style>
  <w:style w:type="paragraph" w:customStyle="1" w:styleId="tekstdokumentu">
    <w:name w:val="tekst dokumentu"/>
    <w:basedOn w:val="Normalny"/>
    <w:autoRedefine/>
    <w:rsid w:val="00BE245A"/>
    <w:pPr>
      <w:spacing w:before="120" w:after="120"/>
      <w:jc w:val="center"/>
    </w:pPr>
    <w:rPr>
      <w:rFonts w:ascii="Verdana" w:hAnsi="Verdana" w:cs="Verdana"/>
      <w:b/>
      <w:bCs/>
      <w:sz w:val="18"/>
      <w:szCs w:val="18"/>
    </w:rPr>
  </w:style>
  <w:style w:type="paragraph" w:customStyle="1" w:styleId="zacznik">
    <w:name w:val="załącznik"/>
    <w:basedOn w:val="Tekstpodstawowy"/>
    <w:autoRedefine/>
    <w:rsid w:val="00BE245A"/>
    <w:pPr>
      <w:ind w:left="3480" w:right="-157" w:hanging="1800"/>
      <w:jc w:val="both"/>
    </w:pPr>
    <w:rPr>
      <w:rFonts w:ascii="Times New Roman" w:hAnsi="Times New Roman" w:cs="Times New Roman"/>
    </w:rPr>
  </w:style>
  <w:style w:type="paragraph" w:customStyle="1" w:styleId="rozdzia">
    <w:name w:val="rozdział"/>
    <w:basedOn w:val="Normalny"/>
    <w:autoRedefine/>
    <w:rsid w:val="00BE245A"/>
    <w:pPr>
      <w:ind w:left="709" w:hanging="709"/>
      <w:jc w:val="right"/>
    </w:pPr>
    <w:rPr>
      <w:rFonts w:ascii="Verdana" w:hAnsi="Verdana" w:cs="Verdana"/>
      <w:b/>
      <w:bCs/>
      <w:color w:val="000000"/>
      <w:spacing w:val="4"/>
      <w:sz w:val="18"/>
      <w:szCs w:val="18"/>
    </w:rPr>
  </w:style>
  <w:style w:type="paragraph" w:customStyle="1" w:styleId="ust">
    <w:name w:val="ust"/>
    <w:rsid w:val="00BE245A"/>
    <w:pPr>
      <w:overflowPunct w:val="0"/>
      <w:autoSpaceDE w:val="0"/>
      <w:autoSpaceDN w:val="0"/>
      <w:adjustRightInd w:val="0"/>
      <w:spacing w:before="60" w:after="60"/>
      <w:ind w:left="426" w:hanging="284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pkt">
    <w:name w:val="pkt"/>
    <w:basedOn w:val="Normalny"/>
    <w:rsid w:val="00BE245A"/>
    <w:pPr>
      <w:overflowPunct w:val="0"/>
      <w:autoSpaceDE w:val="0"/>
      <w:autoSpaceDN w:val="0"/>
      <w:adjustRightInd w:val="0"/>
      <w:spacing w:before="60" w:after="60"/>
      <w:ind w:left="851" w:hanging="295"/>
      <w:jc w:val="both"/>
    </w:pPr>
  </w:style>
  <w:style w:type="paragraph" w:customStyle="1" w:styleId="pkt1">
    <w:name w:val="pkt1"/>
    <w:basedOn w:val="pkt"/>
    <w:rsid w:val="00BE245A"/>
    <w:pPr>
      <w:ind w:left="850" w:hanging="425"/>
    </w:pPr>
  </w:style>
  <w:style w:type="paragraph" w:customStyle="1" w:styleId="numerowanie">
    <w:name w:val="numerowanie"/>
    <w:basedOn w:val="Normalny"/>
    <w:autoRedefine/>
    <w:rsid w:val="00BE245A"/>
    <w:pPr>
      <w:jc w:val="both"/>
    </w:pPr>
  </w:style>
  <w:style w:type="paragraph" w:customStyle="1" w:styleId="Nagwekstrony">
    <w:name w:val="Nag?—wek strony"/>
    <w:basedOn w:val="Normalny"/>
    <w:rsid w:val="00BE245A"/>
    <w:pPr>
      <w:tabs>
        <w:tab w:val="center" w:pos="4153"/>
        <w:tab w:val="right" w:pos="8306"/>
      </w:tabs>
    </w:pPr>
    <w:rPr>
      <w:sz w:val="20"/>
      <w:szCs w:val="20"/>
      <w:lang w:val="en-GB"/>
    </w:rPr>
  </w:style>
  <w:style w:type="paragraph" w:customStyle="1" w:styleId="tabulka">
    <w:name w:val="tabulka"/>
    <w:basedOn w:val="Normalny"/>
    <w:rsid w:val="00BE245A"/>
    <w:pPr>
      <w:widowControl w:val="0"/>
      <w:spacing w:before="120" w:line="240" w:lineRule="exact"/>
      <w:jc w:val="center"/>
    </w:pPr>
    <w:rPr>
      <w:rFonts w:ascii="Arial" w:hAnsi="Arial" w:cs="Arial"/>
      <w:sz w:val="20"/>
      <w:szCs w:val="20"/>
      <w:lang w:val="cs-CZ"/>
    </w:rPr>
  </w:style>
  <w:style w:type="paragraph" w:customStyle="1" w:styleId="A">
    <w:name w:val="A"/>
    <w:rsid w:val="00BE245A"/>
    <w:pPr>
      <w:keepNext/>
      <w:spacing w:before="240" w:line="240" w:lineRule="exact"/>
      <w:ind w:left="720" w:hanging="720"/>
      <w:jc w:val="both"/>
    </w:pPr>
    <w:rPr>
      <w:rFonts w:ascii="Times New Roman" w:eastAsia="Times New Roman" w:hAnsi="Times New Roman"/>
      <w:sz w:val="24"/>
      <w:szCs w:val="24"/>
      <w:lang w:val="en-GB" w:eastAsia="en-US"/>
    </w:rPr>
  </w:style>
  <w:style w:type="paragraph" w:customStyle="1" w:styleId="Tekstprzypisukocowego1">
    <w:name w:val="Tekst przypisu końcowego1"/>
    <w:basedOn w:val="Normalny"/>
    <w:rsid w:val="00BE245A"/>
    <w:pPr>
      <w:spacing w:before="120"/>
    </w:pPr>
    <w:rPr>
      <w:sz w:val="20"/>
      <w:szCs w:val="20"/>
    </w:rPr>
  </w:style>
  <w:style w:type="paragraph" w:customStyle="1" w:styleId="Text1">
    <w:name w:val="Text_1"/>
    <w:basedOn w:val="Normalny"/>
    <w:rsid w:val="00BE245A"/>
    <w:pPr>
      <w:spacing w:after="120"/>
      <w:ind w:left="425" w:hanging="425"/>
      <w:jc w:val="both"/>
    </w:pPr>
    <w:rPr>
      <w:sz w:val="22"/>
      <w:szCs w:val="22"/>
    </w:rPr>
  </w:style>
  <w:style w:type="paragraph" w:customStyle="1" w:styleId="B">
    <w:name w:val="B"/>
    <w:rsid w:val="00BE245A"/>
    <w:pPr>
      <w:spacing w:before="240" w:line="240" w:lineRule="exact"/>
      <w:ind w:left="720"/>
      <w:jc w:val="both"/>
    </w:pPr>
    <w:rPr>
      <w:rFonts w:ascii="Times New Roman" w:eastAsia="Times New Roman" w:hAnsi="Times New Roman"/>
      <w:sz w:val="24"/>
      <w:szCs w:val="24"/>
      <w:lang w:val="en-GB" w:eastAsia="en-US"/>
    </w:rPr>
  </w:style>
  <w:style w:type="character" w:customStyle="1" w:styleId="tekstdokbold">
    <w:name w:val="tekst dok. bold"/>
    <w:rsid w:val="00BE245A"/>
    <w:rPr>
      <w:b/>
      <w:bCs/>
    </w:rPr>
  </w:style>
  <w:style w:type="character" w:styleId="Numerstrony">
    <w:name w:val="page number"/>
    <w:basedOn w:val="Domylnaczcionkaakapitu"/>
    <w:rsid w:val="00BE245A"/>
  </w:style>
  <w:style w:type="character" w:styleId="Pogrubienie">
    <w:name w:val="Strong"/>
    <w:qFormat/>
    <w:rsid w:val="00BE245A"/>
    <w:rPr>
      <w:b/>
      <w:bCs/>
    </w:rPr>
  </w:style>
  <w:style w:type="character" w:styleId="Uwydatnienie">
    <w:name w:val="Emphasis"/>
    <w:uiPriority w:val="20"/>
    <w:qFormat/>
    <w:rsid w:val="00BE245A"/>
    <w:rPr>
      <w:i/>
      <w:iCs/>
    </w:rPr>
  </w:style>
  <w:style w:type="paragraph" w:styleId="Tekstdymka">
    <w:name w:val="Balloon Text"/>
    <w:basedOn w:val="Normalny"/>
    <w:link w:val="TekstdymkaZnak"/>
    <w:semiHidden/>
    <w:rsid w:val="00BE245A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semiHidden/>
    <w:rsid w:val="00BE245A"/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ZnakZnak3">
    <w:name w:val="Znak Znak3"/>
    <w:semiHidden/>
    <w:locked/>
    <w:rsid w:val="00BE245A"/>
    <w:rPr>
      <w:sz w:val="2"/>
      <w:szCs w:val="2"/>
    </w:rPr>
  </w:style>
  <w:style w:type="character" w:styleId="Odwoaniedokomentarza">
    <w:name w:val="annotation reference"/>
    <w:uiPriority w:val="99"/>
    <w:rsid w:val="00BE245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BE245A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BE245A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ZnakZnak2">
    <w:name w:val="Znak Znak2"/>
    <w:semiHidden/>
    <w:locked/>
    <w:rsid w:val="00BE245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BE245A"/>
    <w:rPr>
      <w:b/>
      <w:bCs/>
    </w:rPr>
  </w:style>
  <w:style w:type="character" w:customStyle="1" w:styleId="TematkomentarzaZnak">
    <w:name w:val="Temat komentarza Znak"/>
    <w:link w:val="Tematkomentarza"/>
    <w:semiHidden/>
    <w:rsid w:val="00BE245A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ZnakZnak110">
    <w:name w:val="Znak Znak110"/>
    <w:semiHidden/>
    <w:locked/>
    <w:rsid w:val="00BE245A"/>
    <w:rPr>
      <w:b/>
      <w:bCs/>
      <w:sz w:val="20"/>
      <w:szCs w:val="20"/>
    </w:rPr>
  </w:style>
  <w:style w:type="character" w:customStyle="1" w:styleId="a2Znak">
    <w:name w:val="a2 Znak"/>
    <w:aliases w:val="Znak Znak Znak Znak,Znak Znak Znak, Znak Znak Znak Znak, Znak Znak Znak"/>
    <w:rsid w:val="00BE245A"/>
    <w:rPr>
      <w:rFonts w:ascii="Arial" w:hAnsi="Arial" w:cs="Arial"/>
      <w:sz w:val="24"/>
      <w:szCs w:val="24"/>
      <w:lang w:val="pl-PL" w:eastAsia="pl-PL"/>
    </w:rPr>
  </w:style>
  <w:style w:type="paragraph" w:customStyle="1" w:styleId="Tekstpodstawowy31">
    <w:name w:val="Tekst podstawowy 31"/>
    <w:basedOn w:val="Normalny"/>
    <w:rsid w:val="00BE245A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customStyle="1" w:styleId="WP1Tekstpodstawowy">
    <w:name w:val="WP1 Tekst podstawowy"/>
    <w:basedOn w:val="Tekstpodstawowy3"/>
    <w:rsid w:val="00BE245A"/>
    <w:rPr>
      <w:rFonts w:ascii="Arial" w:hAnsi="Arial" w:cs="Arial"/>
      <w:i w:val="0"/>
      <w:iCs w:val="0"/>
      <w:sz w:val="20"/>
      <w:szCs w:val="20"/>
    </w:rPr>
  </w:style>
  <w:style w:type="paragraph" w:customStyle="1" w:styleId="Trescznumztab">
    <w:name w:val="Tresc z num. z tab."/>
    <w:basedOn w:val="Normalny"/>
    <w:rsid w:val="00BE245A"/>
    <w:pPr>
      <w:widowControl w:val="0"/>
      <w:tabs>
        <w:tab w:val="left" w:pos="567"/>
        <w:tab w:val="left" w:pos="5103"/>
        <w:tab w:val="left" w:pos="6804"/>
        <w:tab w:val="right" w:pos="8505"/>
      </w:tabs>
      <w:spacing w:after="120" w:line="300" w:lineRule="auto"/>
    </w:pPr>
  </w:style>
  <w:style w:type="paragraph" w:customStyle="1" w:styleId="Tresc">
    <w:name w:val="Tresc"/>
    <w:basedOn w:val="Normalny"/>
    <w:rsid w:val="00BE245A"/>
    <w:pPr>
      <w:spacing w:after="120" w:line="300" w:lineRule="auto"/>
      <w:jc w:val="both"/>
    </w:pPr>
  </w:style>
  <w:style w:type="paragraph" w:customStyle="1" w:styleId="Styl">
    <w:name w:val="Styl"/>
    <w:basedOn w:val="Normalny"/>
    <w:rsid w:val="00BE245A"/>
  </w:style>
  <w:style w:type="paragraph" w:styleId="Tekstprzypisudolnego">
    <w:name w:val="footnote text"/>
    <w:aliases w:val="Tekst przypisu Znak"/>
    <w:basedOn w:val="Normalny"/>
    <w:link w:val="TekstprzypisudolnegoZnak"/>
    <w:rsid w:val="00BE245A"/>
    <w:rPr>
      <w:sz w:val="20"/>
      <w:szCs w:val="20"/>
    </w:rPr>
  </w:style>
  <w:style w:type="character" w:customStyle="1" w:styleId="TekstprzypisudolnegoZnak">
    <w:name w:val="Tekst przypisu dolnego Znak"/>
    <w:aliases w:val="Tekst przypisu Znak Znak"/>
    <w:link w:val="Tekstprzypisudolnego"/>
    <w:rsid w:val="00BE245A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ZnakZnakZnak">
    <w:name w:val="Tekst przypisu Znak Znak Znak"/>
    <w:semiHidden/>
    <w:locked/>
    <w:rsid w:val="00BE245A"/>
    <w:rPr>
      <w:sz w:val="20"/>
      <w:szCs w:val="20"/>
    </w:rPr>
  </w:style>
  <w:style w:type="character" w:styleId="Odwoanieprzypisudolnego">
    <w:name w:val="footnote reference"/>
    <w:aliases w:val="Odwołanie przypisu"/>
    <w:rsid w:val="00BE245A"/>
    <w:rPr>
      <w:vertAlign w:val="superscript"/>
    </w:rPr>
  </w:style>
  <w:style w:type="character" w:styleId="Hipercze">
    <w:name w:val="Hyperlink"/>
    <w:uiPriority w:val="99"/>
    <w:rsid w:val="00BE245A"/>
    <w:rPr>
      <w:color w:val="0000FF"/>
      <w:u w:val="single"/>
    </w:rPr>
  </w:style>
  <w:style w:type="paragraph" w:customStyle="1" w:styleId="Style7">
    <w:name w:val="Style7"/>
    <w:basedOn w:val="Normalny"/>
    <w:rsid w:val="00BE245A"/>
    <w:pPr>
      <w:widowControl w:val="0"/>
      <w:autoSpaceDE w:val="0"/>
      <w:autoSpaceDN w:val="0"/>
      <w:adjustRightInd w:val="0"/>
      <w:jc w:val="both"/>
    </w:pPr>
  </w:style>
  <w:style w:type="paragraph" w:customStyle="1" w:styleId="Style9">
    <w:name w:val="Style9"/>
    <w:basedOn w:val="Normalny"/>
    <w:rsid w:val="00BE245A"/>
    <w:pPr>
      <w:widowControl w:val="0"/>
      <w:autoSpaceDE w:val="0"/>
      <w:autoSpaceDN w:val="0"/>
      <w:adjustRightInd w:val="0"/>
      <w:spacing w:line="413" w:lineRule="exact"/>
      <w:jc w:val="right"/>
    </w:pPr>
  </w:style>
  <w:style w:type="paragraph" w:customStyle="1" w:styleId="Style10">
    <w:name w:val="Style10"/>
    <w:basedOn w:val="Normalny"/>
    <w:rsid w:val="00BE245A"/>
    <w:pPr>
      <w:widowControl w:val="0"/>
      <w:autoSpaceDE w:val="0"/>
      <w:autoSpaceDN w:val="0"/>
      <w:adjustRightInd w:val="0"/>
      <w:jc w:val="both"/>
    </w:pPr>
  </w:style>
  <w:style w:type="paragraph" w:customStyle="1" w:styleId="Style12">
    <w:name w:val="Style12"/>
    <w:basedOn w:val="Normalny"/>
    <w:rsid w:val="00BE245A"/>
    <w:pPr>
      <w:widowControl w:val="0"/>
      <w:autoSpaceDE w:val="0"/>
      <w:autoSpaceDN w:val="0"/>
      <w:adjustRightInd w:val="0"/>
    </w:pPr>
  </w:style>
  <w:style w:type="paragraph" w:customStyle="1" w:styleId="Style14">
    <w:name w:val="Style14"/>
    <w:basedOn w:val="Normalny"/>
    <w:rsid w:val="00BE245A"/>
    <w:pPr>
      <w:widowControl w:val="0"/>
      <w:autoSpaceDE w:val="0"/>
      <w:autoSpaceDN w:val="0"/>
      <w:adjustRightInd w:val="0"/>
      <w:spacing w:line="274" w:lineRule="exact"/>
      <w:ind w:hanging="1800"/>
      <w:jc w:val="both"/>
    </w:pPr>
  </w:style>
  <w:style w:type="paragraph" w:customStyle="1" w:styleId="Style15">
    <w:name w:val="Style15"/>
    <w:basedOn w:val="Normalny"/>
    <w:rsid w:val="00BE245A"/>
    <w:pPr>
      <w:widowControl w:val="0"/>
      <w:autoSpaceDE w:val="0"/>
      <w:autoSpaceDN w:val="0"/>
      <w:adjustRightInd w:val="0"/>
      <w:spacing w:line="275" w:lineRule="exact"/>
      <w:ind w:hanging="1675"/>
    </w:pPr>
  </w:style>
  <w:style w:type="paragraph" w:customStyle="1" w:styleId="Style24">
    <w:name w:val="Style24"/>
    <w:basedOn w:val="Normalny"/>
    <w:rsid w:val="00BE245A"/>
    <w:pPr>
      <w:widowControl w:val="0"/>
      <w:autoSpaceDE w:val="0"/>
      <w:autoSpaceDN w:val="0"/>
      <w:adjustRightInd w:val="0"/>
      <w:jc w:val="both"/>
    </w:pPr>
  </w:style>
  <w:style w:type="paragraph" w:customStyle="1" w:styleId="Style25">
    <w:name w:val="Style25"/>
    <w:basedOn w:val="Normalny"/>
    <w:rsid w:val="00BE245A"/>
    <w:pPr>
      <w:widowControl w:val="0"/>
      <w:autoSpaceDE w:val="0"/>
      <w:autoSpaceDN w:val="0"/>
      <w:adjustRightInd w:val="0"/>
      <w:spacing w:line="275" w:lineRule="exact"/>
    </w:pPr>
  </w:style>
  <w:style w:type="paragraph" w:customStyle="1" w:styleId="Style40">
    <w:name w:val="Style40"/>
    <w:basedOn w:val="Normalny"/>
    <w:uiPriority w:val="99"/>
    <w:rsid w:val="00BE245A"/>
    <w:pPr>
      <w:widowControl w:val="0"/>
      <w:autoSpaceDE w:val="0"/>
      <w:autoSpaceDN w:val="0"/>
      <w:adjustRightInd w:val="0"/>
      <w:spacing w:line="446" w:lineRule="exact"/>
      <w:ind w:firstLine="2122"/>
    </w:pPr>
  </w:style>
  <w:style w:type="paragraph" w:customStyle="1" w:styleId="Style41">
    <w:name w:val="Style41"/>
    <w:basedOn w:val="Normalny"/>
    <w:uiPriority w:val="99"/>
    <w:rsid w:val="00BE245A"/>
    <w:pPr>
      <w:widowControl w:val="0"/>
      <w:autoSpaceDE w:val="0"/>
      <w:autoSpaceDN w:val="0"/>
      <w:adjustRightInd w:val="0"/>
      <w:spacing w:line="281" w:lineRule="exact"/>
      <w:ind w:hanging="178"/>
      <w:jc w:val="both"/>
    </w:pPr>
  </w:style>
  <w:style w:type="paragraph" w:customStyle="1" w:styleId="Style45">
    <w:name w:val="Style45"/>
    <w:basedOn w:val="Normalny"/>
    <w:rsid w:val="00BE245A"/>
    <w:pPr>
      <w:widowControl w:val="0"/>
      <w:autoSpaceDE w:val="0"/>
      <w:autoSpaceDN w:val="0"/>
      <w:adjustRightInd w:val="0"/>
      <w:spacing w:line="226" w:lineRule="exact"/>
    </w:pPr>
  </w:style>
  <w:style w:type="paragraph" w:customStyle="1" w:styleId="Style46">
    <w:name w:val="Style46"/>
    <w:basedOn w:val="Normalny"/>
    <w:rsid w:val="00BE245A"/>
    <w:pPr>
      <w:widowControl w:val="0"/>
      <w:autoSpaceDE w:val="0"/>
      <w:autoSpaceDN w:val="0"/>
      <w:adjustRightInd w:val="0"/>
      <w:spacing w:line="374" w:lineRule="exact"/>
    </w:pPr>
  </w:style>
  <w:style w:type="paragraph" w:customStyle="1" w:styleId="Style47">
    <w:name w:val="Style47"/>
    <w:basedOn w:val="Normalny"/>
    <w:rsid w:val="00BE245A"/>
    <w:pPr>
      <w:widowControl w:val="0"/>
      <w:autoSpaceDE w:val="0"/>
      <w:autoSpaceDN w:val="0"/>
      <w:adjustRightInd w:val="0"/>
    </w:pPr>
  </w:style>
  <w:style w:type="paragraph" w:customStyle="1" w:styleId="Style53">
    <w:name w:val="Style53"/>
    <w:basedOn w:val="Normalny"/>
    <w:rsid w:val="00BE245A"/>
    <w:pPr>
      <w:widowControl w:val="0"/>
      <w:autoSpaceDE w:val="0"/>
      <w:autoSpaceDN w:val="0"/>
      <w:adjustRightInd w:val="0"/>
    </w:pPr>
  </w:style>
  <w:style w:type="paragraph" w:customStyle="1" w:styleId="Style64">
    <w:name w:val="Style64"/>
    <w:basedOn w:val="Normalny"/>
    <w:rsid w:val="00BE245A"/>
    <w:pPr>
      <w:widowControl w:val="0"/>
      <w:autoSpaceDE w:val="0"/>
      <w:autoSpaceDN w:val="0"/>
      <w:adjustRightInd w:val="0"/>
      <w:spacing w:line="230" w:lineRule="exact"/>
      <w:jc w:val="center"/>
    </w:pPr>
  </w:style>
  <w:style w:type="character" w:customStyle="1" w:styleId="FontStyle75">
    <w:name w:val="Font Style75"/>
    <w:rsid w:val="00BE245A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7">
    <w:name w:val="Font Style77"/>
    <w:rsid w:val="00BE245A"/>
    <w:rPr>
      <w:rFonts w:ascii="Times New Roman" w:hAnsi="Times New Roman" w:cs="Times New Roman"/>
      <w:sz w:val="18"/>
      <w:szCs w:val="18"/>
    </w:rPr>
  </w:style>
  <w:style w:type="character" w:customStyle="1" w:styleId="FontStyle78">
    <w:name w:val="Font Style78"/>
    <w:rsid w:val="00BE245A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80">
    <w:name w:val="Font Style80"/>
    <w:rsid w:val="00BE245A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81">
    <w:name w:val="Font Style81"/>
    <w:rsid w:val="00BE245A"/>
    <w:rPr>
      <w:rFonts w:ascii="Times New Roman" w:hAnsi="Times New Roman" w:cs="Times New Roman"/>
      <w:sz w:val="22"/>
      <w:szCs w:val="22"/>
    </w:rPr>
  </w:style>
  <w:style w:type="character" w:customStyle="1" w:styleId="FontStyle82">
    <w:name w:val="Font Style82"/>
    <w:rsid w:val="00BE245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83">
    <w:name w:val="Font Style83"/>
    <w:rsid w:val="00BE245A"/>
    <w:rPr>
      <w:rFonts w:ascii="Times New Roman" w:hAnsi="Times New Roman" w:cs="Times New Roman"/>
      <w:b/>
      <w:bCs/>
      <w:sz w:val="22"/>
      <w:szCs w:val="22"/>
    </w:rPr>
  </w:style>
  <w:style w:type="character" w:customStyle="1" w:styleId="ZnakZnak4">
    <w:name w:val="Znak Znak4"/>
    <w:locked/>
    <w:rsid w:val="00BE245A"/>
    <w:rPr>
      <w:rFonts w:ascii="Courier New" w:hAnsi="Courier New" w:cs="Courier New"/>
      <w:lang w:val="pl-PL" w:eastAsia="pl-PL"/>
    </w:rPr>
  </w:style>
  <w:style w:type="character" w:styleId="UyteHipercze">
    <w:name w:val="FollowedHyperlink"/>
    <w:rsid w:val="00BE245A"/>
    <w:rPr>
      <w:color w:val="800080"/>
      <w:u w:val="single"/>
    </w:rPr>
  </w:style>
  <w:style w:type="paragraph" w:customStyle="1" w:styleId="Akapitzlist1">
    <w:name w:val="Akapit z listą1"/>
    <w:basedOn w:val="Normalny"/>
    <w:qFormat/>
    <w:rsid w:val="00BE245A"/>
    <w:pPr>
      <w:ind w:left="708"/>
    </w:pPr>
  </w:style>
  <w:style w:type="character" w:customStyle="1" w:styleId="ZnakZnak41">
    <w:name w:val="Znak Znak41"/>
    <w:semiHidden/>
    <w:locked/>
    <w:rsid w:val="00BE245A"/>
    <w:rPr>
      <w:rFonts w:ascii="Courier New" w:hAnsi="Courier New" w:cs="Courier New"/>
      <w:lang w:val="pl-PL" w:eastAsia="pl-PL"/>
    </w:rPr>
  </w:style>
  <w:style w:type="paragraph" w:customStyle="1" w:styleId="Style27">
    <w:name w:val="Style27"/>
    <w:basedOn w:val="Normalny"/>
    <w:rsid w:val="00BE245A"/>
    <w:pPr>
      <w:widowControl w:val="0"/>
      <w:autoSpaceDE w:val="0"/>
      <w:autoSpaceDN w:val="0"/>
      <w:adjustRightInd w:val="0"/>
      <w:spacing w:line="274" w:lineRule="exact"/>
      <w:jc w:val="both"/>
    </w:pPr>
  </w:style>
  <w:style w:type="paragraph" w:customStyle="1" w:styleId="danka1">
    <w:name w:val="danka1"/>
    <w:basedOn w:val="Normalny"/>
    <w:rsid w:val="00BE245A"/>
    <w:pPr>
      <w:keepNext/>
      <w:tabs>
        <w:tab w:val="left" w:pos="567"/>
      </w:tabs>
      <w:spacing w:line="360" w:lineRule="auto"/>
      <w:ind w:right="-2"/>
      <w:jc w:val="center"/>
    </w:pPr>
    <w:rPr>
      <w:rFonts w:ascii="Verdana" w:hAnsi="Verdana" w:cs="Verdana"/>
      <w:b/>
      <w:bCs/>
      <w:sz w:val="18"/>
      <w:szCs w:val="18"/>
    </w:rPr>
  </w:style>
  <w:style w:type="paragraph" w:styleId="Tekstprzypisukocowego">
    <w:name w:val="endnote text"/>
    <w:basedOn w:val="Normalny"/>
    <w:link w:val="TekstprzypisukocowegoZnak"/>
    <w:semiHidden/>
    <w:rsid w:val="00BE245A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semiHidden/>
    <w:rsid w:val="00BE245A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ZnakZnak23">
    <w:name w:val="Znak Znak23"/>
    <w:basedOn w:val="Domylnaczcionkaakapitu"/>
    <w:locked/>
    <w:rsid w:val="00BE245A"/>
  </w:style>
  <w:style w:type="character" w:styleId="Odwoanieprzypisukocowego">
    <w:name w:val="endnote reference"/>
    <w:semiHidden/>
    <w:rsid w:val="00BE245A"/>
    <w:rPr>
      <w:vertAlign w:val="superscript"/>
    </w:rPr>
  </w:style>
  <w:style w:type="paragraph" w:styleId="Akapitzlist">
    <w:name w:val="List Paragraph"/>
    <w:aliases w:val="normalny tekst,L1,Numerowanie,List Paragraph,Akapit z listą5,Obiekt,List Paragraph1"/>
    <w:basedOn w:val="Normalny"/>
    <w:link w:val="AkapitzlistZnak"/>
    <w:uiPriority w:val="34"/>
    <w:qFormat/>
    <w:rsid w:val="00BE245A"/>
    <w:pPr>
      <w:spacing w:line="276" w:lineRule="auto"/>
      <w:ind w:left="720"/>
    </w:pPr>
    <w:rPr>
      <w:rFonts w:ascii="Arial" w:hAnsi="Arial" w:cs="Arial"/>
      <w:sz w:val="22"/>
      <w:szCs w:val="22"/>
      <w:lang w:eastAsia="en-US"/>
    </w:rPr>
  </w:style>
  <w:style w:type="paragraph" w:customStyle="1" w:styleId="Zwykytekst1">
    <w:name w:val="Zwykły tekst1"/>
    <w:basedOn w:val="Normalny"/>
    <w:rsid w:val="00BE245A"/>
    <w:pPr>
      <w:suppressAutoHyphens/>
    </w:pPr>
    <w:rPr>
      <w:rFonts w:ascii="Courier New" w:hAnsi="Courier New" w:cs="Courier New"/>
      <w:sz w:val="20"/>
      <w:szCs w:val="20"/>
      <w:lang w:eastAsia="ar-SA"/>
    </w:rPr>
  </w:style>
  <w:style w:type="paragraph" w:customStyle="1" w:styleId="Tekstpodstawowy22">
    <w:name w:val="Tekst podstawowy 22"/>
    <w:basedOn w:val="Normalny"/>
    <w:rsid w:val="00BE245A"/>
    <w:pPr>
      <w:suppressAutoHyphens/>
      <w:jc w:val="both"/>
    </w:pPr>
    <w:rPr>
      <w:lang w:eastAsia="ar-SA"/>
    </w:rPr>
  </w:style>
  <w:style w:type="table" w:styleId="Tabela-Siatka">
    <w:name w:val="Table Grid"/>
    <w:basedOn w:val="Standardowy"/>
    <w:uiPriority w:val="59"/>
    <w:rsid w:val="00BE245A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9">
    <w:name w:val="Style19"/>
    <w:basedOn w:val="Normalny"/>
    <w:uiPriority w:val="99"/>
    <w:rsid w:val="00BE245A"/>
    <w:pPr>
      <w:widowControl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31">
    <w:name w:val="Style31"/>
    <w:basedOn w:val="Normalny"/>
    <w:uiPriority w:val="99"/>
    <w:rsid w:val="00BE245A"/>
    <w:pPr>
      <w:widowControl w:val="0"/>
      <w:autoSpaceDE w:val="0"/>
      <w:autoSpaceDN w:val="0"/>
      <w:adjustRightInd w:val="0"/>
      <w:spacing w:line="202" w:lineRule="exact"/>
      <w:ind w:firstLine="223"/>
      <w:jc w:val="both"/>
    </w:pPr>
    <w:rPr>
      <w:rFonts w:ascii="Verdana" w:hAnsi="Verdana"/>
    </w:rPr>
  </w:style>
  <w:style w:type="paragraph" w:customStyle="1" w:styleId="Style61">
    <w:name w:val="Style61"/>
    <w:basedOn w:val="Normalny"/>
    <w:uiPriority w:val="99"/>
    <w:rsid w:val="00BE245A"/>
    <w:pPr>
      <w:widowControl w:val="0"/>
      <w:autoSpaceDE w:val="0"/>
      <w:autoSpaceDN w:val="0"/>
      <w:adjustRightInd w:val="0"/>
      <w:spacing w:line="230" w:lineRule="exact"/>
      <w:ind w:hanging="1570"/>
      <w:jc w:val="both"/>
    </w:pPr>
    <w:rPr>
      <w:rFonts w:ascii="Verdana" w:hAnsi="Verdana"/>
    </w:rPr>
  </w:style>
  <w:style w:type="paragraph" w:customStyle="1" w:styleId="Style71">
    <w:name w:val="Style71"/>
    <w:basedOn w:val="Normalny"/>
    <w:uiPriority w:val="99"/>
    <w:rsid w:val="00BE245A"/>
    <w:pPr>
      <w:widowControl w:val="0"/>
      <w:autoSpaceDE w:val="0"/>
      <w:autoSpaceDN w:val="0"/>
      <w:adjustRightInd w:val="0"/>
      <w:spacing w:line="227" w:lineRule="exact"/>
      <w:ind w:hanging="1577"/>
    </w:pPr>
    <w:rPr>
      <w:rFonts w:ascii="Verdana" w:hAnsi="Verdana"/>
    </w:rPr>
  </w:style>
  <w:style w:type="character" w:customStyle="1" w:styleId="FontStyle158">
    <w:name w:val="Font Style158"/>
    <w:uiPriority w:val="99"/>
    <w:rsid w:val="00BE245A"/>
    <w:rPr>
      <w:rFonts w:ascii="Verdana" w:hAnsi="Verdana" w:cs="Verdana"/>
      <w:b/>
      <w:bCs/>
      <w:sz w:val="14"/>
      <w:szCs w:val="14"/>
    </w:rPr>
  </w:style>
  <w:style w:type="character" w:customStyle="1" w:styleId="FontStyle184">
    <w:name w:val="Font Style184"/>
    <w:uiPriority w:val="99"/>
    <w:rsid w:val="00BE245A"/>
    <w:rPr>
      <w:rFonts w:ascii="Verdana" w:hAnsi="Verdana" w:cs="Verdana"/>
      <w:sz w:val="14"/>
      <w:szCs w:val="14"/>
    </w:rPr>
  </w:style>
  <w:style w:type="paragraph" w:styleId="Poprawka">
    <w:name w:val="Revision"/>
    <w:hidden/>
    <w:uiPriority w:val="99"/>
    <w:semiHidden/>
    <w:rsid w:val="00BE245A"/>
    <w:rPr>
      <w:rFonts w:ascii="Times New Roman" w:eastAsia="Times New Roman" w:hAnsi="Times New Roman"/>
      <w:sz w:val="24"/>
      <w:szCs w:val="24"/>
    </w:rPr>
  </w:style>
  <w:style w:type="paragraph" w:styleId="Podtytu">
    <w:name w:val="Subtitle"/>
    <w:basedOn w:val="Normalny"/>
    <w:next w:val="Tekstpodstawowy"/>
    <w:link w:val="PodtytuZnak"/>
    <w:qFormat/>
    <w:rsid w:val="00BE245A"/>
    <w:pPr>
      <w:keepNext/>
      <w:suppressAutoHyphens/>
      <w:spacing w:before="240" w:after="120"/>
      <w:jc w:val="center"/>
    </w:pPr>
    <w:rPr>
      <w:rFonts w:ascii="Arial" w:eastAsia="DejaVu Sans" w:hAnsi="Arial" w:cs="DejaVu Sans"/>
      <w:i/>
      <w:iCs/>
      <w:sz w:val="28"/>
      <w:szCs w:val="28"/>
      <w:lang w:eastAsia="ar-SA"/>
    </w:rPr>
  </w:style>
  <w:style w:type="character" w:customStyle="1" w:styleId="PodtytuZnak">
    <w:name w:val="Podtytuł Znak"/>
    <w:link w:val="Podtytu"/>
    <w:rsid w:val="00BE245A"/>
    <w:rPr>
      <w:rFonts w:ascii="Arial" w:eastAsia="DejaVu Sans" w:hAnsi="Arial" w:cs="DejaVu Sans"/>
      <w:i/>
      <w:iCs/>
      <w:sz w:val="28"/>
      <w:szCs w:val="28"/>
      <w:lang w:eastAsia="ar-SA"/>
    </w:rPr>
  </w:style>
  <w:style w:type="character" w:customStyle="1" w:styleId="AkapitzlistZnak">
    <w:name w:val="Akapit z listą Znak"/>
    <w:aliases w:val="normalny tekst Znak,L1 Znak,Numerowanie Znak,List Paragraph Znak,Akapit z listą5 Znak,Obiekt Znak,List Paragraph1 Znak"/>
    <w:link w:val="Akapitzlist"/>
    <w:uiPriority w:val="34"/>
    <w:rsid w:val="00BE245A"/>
    <w:rPr>
      <w:rFonts w:ascii="Arial" w:eastAsia="Times New Roman" w:hAnsi="Arial" w:cs="Arial"/>
    </w:rPr>
  </w:style>
  <w:style w:type="paragraph" w:customStyle="1" w:styleId="Tekstpodstawowy21">
    <w:name w:val="Tekst podstawowy 21"/>
    <w:basedOn w:val="Normalny"/>
    <w:rsid w:val="005E6D74"/>
    <w:pPr>
      <w:suppressAutoHyphens/>
      <w:spacing w:before="120"/>
      <w:jc w:val="both"/>
    </w:pPr>
    <w:rPr>
      <w:b/>
      <w:bCs/>
      <w:sz w:val="25"/>
      <w:lang w:eastAsia="ar-SA"/>
    </w:rPr>
  </w:style>
  <w:style w:type="character" w:styleId="Wyrnieniedelikatne">
    <w:name w:val="Subtle Emphasis"/>
    <w:uiPriority w:val="19"/>
    <w:qFormat/>
    <w:rsid w:val="00120421"/>
    <w:rPr>
      <w:i/>
      <w:iCs/>
      <w:color w:val="808080"/>
    </w:rPr>
  </w:style>
  <w:style w:type="paragraph" w:customStyle="1" w:styleId="Normalny12pt">
    <w:name w:val="Normalny + 12 pt"/>
    <w:aliases w:val="Wyjustowany,Przed:  6 pt,Normalny + Verdana,14 pt,Z lewej:  0,5 cm"/>
    <w:basedOn w:val="Normalny"/>
    <w:rsid w:val="008513E9"/>
    <w:pPr>
      <w:tabs>
        <w:tab w:val="left" w:pos="-3420"/>
      </w:tabs>
      <w:spacing w:before="120"/>
      <w:jc w:val="both"/>
    </w:pPr>
  </w:style>
  <w:style w:type="paragraph" w:customStyle="1" w:styleId="Default">
    <w:name w:val="Default"/>
    <w:rsid w:val="003F239F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customStyle="1" w:styleId="ZwykytekstZnak1">
    <w:name w:val="Zwykły tekst Znak1"/>
    <w:uiPriority w:val="99"/>
    <w:locked/>
    <w:rsid w:val="001C2925"/>
    <w:rPr>
      <w:rFonts w:ascii="Courier New" w:hAnsi="Courier New" w:cs="Times New Roman"/>
    </w:rPr>
  </w:style>
  <w:style w:type="paragraph" w:styleId="Lista3">
    <w:name w:val="List 3"/>
    <w:basedOn w:val="Normalny"/>
    <w:rsid w:val="001C2925"/>
    <w:pPr>
      <w:ind w:left="849" w:hanging="283"/>
      <w:contextualSpacing/>
    </w:pPr>
  </w:style>
  <w:style w:type="paragraph" w:styleId="Legenda">
    <w:name w:val="caption"/>
    <w:basedOn w:val="Normalny"/>
    <w:next w:val="Normalny"/>
    <w:uiPriority w:val="99"/>
    <w:qFormat/>
    <w:rsid w:val="007B14D6"/>
    <w:pPr>
      <w:spacing w:after="200"/>
    </w:pPr>
    <w:rPr>
      <w:rFonts w:ascii="Verdana" w:hAnsi="Verdana"/>
      <w:i/>
      <w:iCs/>
      <w:color w:val="1F497D"/>
      <w:sz w:val="18"/>
      <w:szCs w:val="18"/>
    </w:rPr>
  </w:style>
  <w:style w:type="paragraph" w:customStyle="1" w:styleId="Teksttreci">
    <w:name w:val="Tekst treści"/>
    <w:basedOn w:val="Normalny"/>
    <w:rsid w:val="00DB11EA"/>
    <w:pPr>
      <w:shd w:val="clear" w:color="auto" w:fill="FFFFFF"/>
      <w:spacing w:before="480" w:after="480" w:line="240" w:lineRule="atLeast"/>
      <w:ind w:hanging="460"/>
    </w:pPr>
    <w:rPr>
      <w:rFonts w:ascii="Verdana" w:eastAsia="Calibri" w:hAnsi="Verdana"/>
      <w:sz w:val="16"/>
      <w:szCs w:val="16"/>
    </w:rPr>
  </w:style>
  <w:style w:type="numbering" w:customStyle="1" w:styleId="Bezlisty1">
    <w:name w:val="Bez listy1"/>
    <w:next w:val="Bezlisty"/>
    <w:uiPriority w:val="99"/>
    <w:semiHidden/>
    <w:unhideWhenUsed/>
    <w:rsid w:val="00F268F0"/>
  </w:style>
  <w:style w:type="paragraph" w:customStyle="1" w:styleId="Tytuspec">
    <w:name w:val="Tytuł_spec"/>
    <w:basedOn w:val="Nagwek1"/>
    <w:next w:val="Nagwek1"/>
    <w:rsid w:val="00F268F0"/>
    <w:pPr>
      <w:keepNext w:val="0"/>
      <w:spacing w:before="0" w:after="0"/>
      <w:jc w:val="left"/>
    </w:pPr>
    <w:rPr>
      <w:rFonts w:ascii="Arial" w:hAnsi="Arial"/>
      <w:bCs w:val="0"/>
      <w:sz w:val="22"/>
      <w:szCs w:val="20"/>
    </w:rPr>
  </w:style>
  <w:style w:type="numbering" w:customStyle="1" w:styleId="Bezlisty2">
    <w:name w:val="Bez listy2"/>
    <w:next w:val="Bezlisty"/>
    <w:uiPriority w:val="99"/>
    <w:semiHidden/>
    <w:unhideWhenUsed/>
    <w:rsid w:val="00BE56FE"/>
  </w:style>
  <w:style w:type="table" w:customStyle="1" w:styleId="Tabela-Siatka1">
    <w:name w:val="Tabela - Siatka1"/>
    <w:basedOn w:val="Standardowy"/>
    <w:next w:val="Tabela-Siatka"/>
    <w:uiPriority w:val="59"/>
    <w:rsid w:val="00BE56FE"/>
    <w:rPr>
      <w:rFonts w:ascii="Verdana" w:hAnsi="Verdana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spisutreci">
    <w:name w:val="TOC Heading"/>
    <w:basedOn w:val="Nagwek1"/>
    <w:next w:val="Normalny"/>
    <w:uiPriority w:val="39"/>
    <w:unhideWhenUsed/>
    <w:qFormat/>
    <w:rsid w:val="00BE56FE"/>
    <w:pPr>
      <w:keepLines/>
      <w:spacing w:before="480" w:after="0" w:line="276" w:lineRule="auto"/>
      <w:jc w:val="left"/>
      <w:outlineLvl w:val="9"/>
    </w:pPr>
    <w:rPr>
      <w:rFonts w:ascii="Verdana" w:hAnsi="Verdana" w:cs="Arial"/>
      <w:color w:val="365F91"/>
      <w:sz w:val="28"/>
      <w:szCs w:val="28"/>
    </w:rPr>
  </w:style>
  <w:style w:type="paragraph" w:styleId="Spistreci1">
    <w:name w:val="toc 1"/>
    <w:basedOn w:val="Normalny"/>
    <w:next w:val="Normalny"/>
    <w:autoRedefine/>
    <w:unhideWhenUsed/>
    <w:qFormat/>
    <w:rsid w:val="00BE56FE"/>
    <w:pPr>
      <w:tabs>
        <w:tab w:val="left" w:pos="426"/>
        <w:tab w:val="right" w:leader="dot" w:pos="9072"/>
      </w:tabs>
      <w:spacing w:after="200" w:line="276" w:lineRule="auto"/>
    </w:pPr>
    <w:rPr>
      <w:rFonts w:ascii="Verdana" w:eastAsia="Calibri" w:hAnsi="Verdana" w:cs="Arial"/>
      <w:sz w:val="20"/>
      <w:szCs w:val="20"/>
    </w:rPr>
  </w:style>
  <w:style w:type="paragraph" w:styleId="Spistreci2">
    <w:name w:val="toc 2"/>
    <w:basedOn w:val="Normalny"/>
    <w:next w:val="Normalny"/>
    <w:autoRedefine/>
    <w:unhideWhenUsed/>
    <w:qFormat/>
    <w:rsid w:val="00BE56FE"/>
    <w:pPr>
      <w:spacing w:after="100" w:line="276" w:lineRule="auto"/>
      <w:ind w:left="220"/>
    </w:pPr>
    <w:rPr>
      <w:rFonts w:ascii="Verdana" w:hAnsi="Verdana" w:cs="Arial"/>
      <w:sz w:val="20"/>
      <w:szCs w:val="20"/>
    </w:rPr>
  </w:style>
  <w:style w:type="paragraph" w:styleId="Spistreci3">
    <w:name w:val="toc 3"/>
    <w:basedOn w:val="Normalny"/>
    <w:next w:val="Normalny"/>
    <w:autoRedefine/>
    <w:unhideWhenUsed/>
    <w:qFormat/>
    <w:rsid w:val="00BE56FE"/>
    <w:pPr>
      <w:spacing w:after="100" w:line="276" w:lineRule="auto"/>
      <w:ind w:left="440"/>
    </w:pPr>
    <w:rPr>
      <w:rFonts w:ascii="Verdana" w:hAnsi="Verdana" w:cs="Arial"/>
      <w:sz w:val="20"/>
      <w:szCs w:val="20"/>
    </w:rPr>
  </w:style>
  <w:style w:type="character" w:styleId="Tekstzastpczy">
    <w:name w:val="Placeholder Text"/>
    <w:basedOn w:val="Domylnaczcionkaakapitu"/>
    <w:uiPriority w:val="99"/>
    <w:semiHidden/>
    <w:rsid w:val="00BE56FE"/>
    <w:rPr>
      <w:color w:val="808080"/>
    </w:rPr>
  </w:style>
  <w:style w:type="table" w:customStyle="1" w:styleId="TableGrid">
    <w:name w:val="TableGrid"/>
    <w:rsid w:val="00BE56FE"/>
    <w:rPr>
      <w:rFonts w:eastAsia="Times New Roman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Siatkatabelijasna1">
    <w:name w:val="Siatka tabeli — jasna1"/>
    <w:basedOn w:val="Standardowy"/>
    <w:uiPriority w:val="40"/>
    <w:rsid w:val="00BE56FE"/>
    <w:rPr>
      <w:rFonts w:ascii="Verdana" w:hAnsi="Verdana" w:cs="Arial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ekstost">
    <w:name w:val="tekst ost"/>
    <w:basedOn w:val="Normalny"/>
    <w:uiPriority w:val="99"/>
    <w:rsid w:val="00623D97"/>
    <w:pPr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 w:cs="Arial"/>
      <w:sz w:val="20"/>
      <w:szCs w:val="20"/>
    </w:rPr>
  </w:style>
  <w:style w:type="paragraph" w:customStyle="1" w:styleId="Akapitzlist2">
    <w:name w:val="Akapit z listą2"/>
    <w:basedOn w:val="Normalny"/>
    <w:rsid w:val="0008565C"/>
    <w:pPr>
      <w:ind w:left="708"/>
    </w:pPr>
  </w:style>
  <w:style w:type="table" w:customStyle="1" w:styleId="Tabela-Siatka2">
    <w:name w:val="Tabela - Siatka2"/>
    <w:basedOn w:val="Standardowy"/>
    <w:next w:val="Tabela-Siatka"/>
    <w:uiPriority w:val="59"/>
    <w:rsid w:val="004406FD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wykytekst4">
    <w:name w:val="Zwykły tekst4"/>
    <w:basedOn w:val="Normalny"/>
    <w:rsid w:val="0077180F"/>
    <w:rPr>
      <w:rFonts w:ascii="Courier New" w:hAnsi="Courier New"/>
      <w:sz w:val="20"/>
      <w:szCs w:val="20"/>
      <w:lang w:eastAsia="ar-SA"/>
    </w:rPr>
  </w:style>
  <w:style w:type="paragraph" w:customStyle="1" w:styleId="Zwykytekst3">
    <w:name w:val="Zwykły tekst3"/>
    <w:basedOn w:val="Normalny"/>
    <w:uiPriority w:val="99"/>
    <w:rsid w:val="0077180F"/>
    <w:rPr>
      <w:rFonts w:ascii="Courier New" w:hAnsi="Courier New"/>
      <w:sz w:val="20"/>
      <w:szCs w:val="20"/>
      <w:lang w:eastAsia="ar-SA"/>
    </w:rPr>
  </w:style>
  <w:style w:type="numbering" w:customStyle="1" w:styleId="Bezlisty3">
    <w:name w:val="Bez listy3"/>
    <w:next w:val="Bezlisty"/>
    <w:uiPriority w:val="99"/>
    <w:semiHidden/>
    <w:unhideWhenUsed/>
    <w:rsid w:val="0077180F"/>
  </w:style>
  <w:style w:type="paragraph" w:styleId="Tekstblokowy">
    <w:name w:val="Block Text"/>
    <w:basedOn w:val="Normalny"/>
    <w:rsid w:val="0077180F"/>
    <w:pPr>
      <w:tabs>
        <w:tab w:val="left" w:pos="0"/>
      </w:tabs>
      <w:spacing w:after="160" w:line="480" w:lineRule="atLeast"/>
      <w:ind w:left="567" w:right="-2" w:hanging="283"/>
      <w:jc w:val="both"/>
    </w:pPr>
    <w:rPr>
      <w:rFonts w:ascii="Arial" w:hAnsi="Arial" w:cs="Arial"/>
      <w:sz w:val="26"/>
      <w:szCs w:val="20"/>
      <w:lang w:eastAsia="zh-CN"/>
    </w:rPr>
  </w:style>
  <w:style w:type="table" w:customStyle="1" w:styleId="Tabela-Siatka3">
    <w:name w:val="Tabela - Siatka3"/>
    <w:basedOn w:val="Standardowy"/>
    <w:next w:val="Tabela-Siatka"/>
    <w:rsid w:val="0077180F"/>
    <w:pPr>
      <w:spacing w:after="160" w:line="259" w:lineRule="auto"/>
      <w:jc w:val="both"/>
    </w:pPr>
    <w:rPr>
      <w:rFonts w:ascii="Times New Roman" w:eastAsia="Times New Roman" w:hAnsi="Times New Roman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AAAA">
    <w:name w:val="AAAAA"/>
    <w:rsid w:val="0077180F"/>
    <w:pPr>
      <w:overflowPunct w:val="0"/>
      <w:autoSpaceDE w:val="0"/>
      <w:autoSpaceDN w:val="0"/>
      <w:adjustRightInd w:val="0"/>
      <w:spacing w:after="160" w:line="259" w:lineRule="auto"/>
      <w:jc w:val="both"/>
      <w:textAlignment w:val="baseline"/>
    </w:pPr>
    <w:rPr>
      <w:rFonts w:ascii="Times New Roman" w:eastAsia="Times New Roman" w:hAnsi="Times New Roman"/>
      <w:lang w:val="en-US" w:eastAsia="zh-CN"/>
    </w:rPr>
  </w:style>
  <w:style w:type="paragraph" w:customStyle="1" w:styleId="kropki">
    <w:name w:val="kropki"/>
    <w:basedOn w:val="Normalny"/>
    <w:rsid w:val="0077180F"/>
    <w:pPr>
      <w:widowControl w:val="0"/>
      <w:spacing w:after="160" w:line="360" w:lineRule="auto"/>
      <w:ind w:left="113"/>
      <w:jc w:val="both"/>
    </w:pPr>
    <w:rPr>
      <w:rFonts w:ascii="Arial" w:hAnsi="Arial" w:cs="Arial"/>
      <w:sz w:val="20"/>
      <w:szCs w:val="20"/>
      <w:lang w:eastAsia="zh-CN"/>
    </w:rPr>
  </w:style>
  <w:style w:type="paragraph" w:customStyle="1" w:styleId="NormalCyr">
    <w:name w:val="NormalCyr"/>
    <w:basedOn w:val="Normalny"/>
    <w:rsid w:val="0077180F"/>
    <w:pPr>
      <w:overflowPunct w:val="0"/>
      <w:autoSpaceDE w:val="0"/>
      <w:autoSpaceDN w:val="0"/>
      <w:adjustRightInd w:val="0"/>
      <w:spacing w:after="160" w:line="259" w:lineRule="auto"/>
      <w:jc w:val="both"/>
      <w:textAlignment w:val="baseline"/>
    </w:pPr>
    <w:rPr>
      <w:rFonts w:ascii="Arial" w:hAnsi="Arial" w:cs="Arial"/>
      <w:b/>
      <w:sz w:val="20"/>
      <w:szCs w:val="20"/>
      <w:lang w:eastAsia="zh-CN"/>
    </w:rPr>
  </w:style>
  <w:style w:type="paragraph" w:customStyle="1" w:styleId="c2">
    <w:name w:val="c2"/>
    <w:basedOn w:val="Normalny"/>
    <w:rsid w:val="0077180F"/>
    <w:pPr>
      <w:widowControl w:val="0"/>
      <w:spacing w:after="160" w:line="240" w:lineRule="atLeast"/>
      <w:jc w:val="center"/>
    </w:pPr>
    <w:rPr>
      <w:rFonts w:ascii="Arial" w:hAnsi="Arial" w:cs="Arial"/>
      <w:sz w:val="20"/>
      <w:szCs w:val="20"/>
      <w:lang w:eastAsia="zh-CN"/>
    </w:rPr>
  </w:style>
  <w:style w:type="paragraph" w:customStyle="1" w:styleId="Punktowanie1">
    <w:name w:val="Punktowanie 1"/>
    <w:basedOn w:val="Normalny"/>
    <w:rsid w:val="0077180F"/>
    <w:pPr>
      <w:numPr>
        <w:numId w:val="14"/>
      </w:numPr>
      <w:tabs>
        <w:tab w:val="left" w:pos="1324"/>
      </w:tabs>
      <w:spacing w:after="160" w:line="360" w:lineRule="auto"/>
      <w:ind w:left="1324"/>
      <w:jc w:val="both"/>
    </w:pPr>
    <w:rPr>
      <w:rFonts w:ascii="Arial" w:hAnsi="Arial" w:cs="Arial"/>
      <w:sz w:val="20"/>
      <w:szCs w:val="20"/>
      <w:lang w:eastAsia="zh-CN"/>
    </w:rPr>
  </w:style>
  <w:style w:type="paragraph" w:customStyle="1" w:styleId="warunki2">
    <w:name w:val="warunki2"/>
    <w:basedOn w:val="Normalny"/>
    <w:rsid w:val="0077180F"/>
    <w:pPr>
      <w:tabs>
        <w:tab w:val="left" w:pos="426"/>
      </w:tabs>
      <w:overflowPunct w:val="0"/>
      <w:autoSpaceDE w:val="0"/>
      <w:autoSpaceDN w:val="0"/>
      <w:adjustRightInd w:val="0"/>
      <w:spacing w:after="160" w:line="259" w:lineRule="auto"/>
      <w:ind w:left="709" w:hanging="709"/>
      <w:jc w:val="both"/>
      <w:textAlignment w:val="baseline"/>
    </w:pPr>
    <w:rPr>
      <w:rFonts w:ascii="Arial" w:hAnsi="Arial" w:cs="Arial"/>
      <w:sz w:val="20"/>
      <w:szCs w:val="20"/>
      <w:lang w:eastAsia="zh-CN"/>
    </w:rPr>
  </w:style>
  <w:style w:type="paragraph" w:customStyle="1" w:styleId="warunki4">
    <w:name w:val="warunki4"/>
    <w:basedOn w:val="warunki2"/>
    <w:rsid w:val="0077180F"/>
    <w:pPr>
      <w:ind w:left="1702" w:hanging="284"/>
    </w:pPr>
  </w:style>
  <w:style w:type="paragraph" w:customStyle="1" w:styleId="StylTekstpodstawowy212pt">
    <w:name w:val="Styl Tekst podstawowy 2 + 12 pt"/>
    <w:basedOn w:val="Tekstpodstawowy2"/>
    <w:link w:val="StylTekstpodstawowy212ptZnak"/>
    <w:rsid w:val="0077180F"/>
    <w:pPr>
      <w:spacing w:after="160" w:line="288" w:lineRule="auto"/>
    </w:pPr>
    <w:rPr>
      <w:rFonts w:ascii="Arial" w:hAnsi="Arial" w:cs="Arial"/>
      <w:b w:val="0"/>
      <w:bCs w:val="0"/>
      <w:sz w:val="24"/>
      <w:szCs w:val="20"/>
      <w:lang w:eastAsia="zh-CN"/>
    </w:rPr>
  </w:style>
  <w:style w:type="paragraph" w:customStyle="1" w:styleId="normalnywcity">
    <w:name w:val="normalny wcięty"/>
    <w:basedOn w:val="Normalny"/>
    <w:link w:val="normalnywcityZnak"/>
    <w:qFormat/>
    <w:rsid w:val="0077180F"/>
    <w:pPr>
      <w:spacing w:after="60" w:line="276" w:lineRule="auto"/>
      <w:ind w:firstLine="709"/>
      <w:jc w:val="both"/>
    </w:pPr>
    <w:rPr>
      <w:rFonts w:ascii="Calibri" w:eastAsia="Calibri" w:hAnsi="Calibri" w:cs="Arial"/>
      <w:sz w:val="20"/>
      <w:szCs w:val="22"/>
      <w:lang w:eastAsia="en-US"/>
    </w:rPr>
  </w:style>
  <w:style w:type="paragraph" w:customStyle="1" w:styleId="Poziom5">
    <w:name w:val="Poziom 5"/>
    <w:basedOn w:val="Nagwek5"/>
    <w:next w:val="normalnywcity"/>
    <w:link w:val="Poziom5Znak"/>
    <w:qFormat/>
    <w:rsid w:val="0077180F"/>
    <w:pPr>
      <w:numPr>
        <w:ilvl w:val="4"/>
        <w:numId w:val="15"/>
      </w:numPr>
      <w:tabs>
        <w:tab w:val="left" w:pos="495"/>
      </w:tabs>
      <w:snapToGrid/>
      <w:spacing w:before="240" w:after="60" w:line="276" w:lineRule="auto"/>
      <w:ind w:left="1008" w:hanging="1008"/>
      <w:jc w:val="left"/>
    </w:pPr>
    <w:rPr>
      <w:rFonts w:ascii="Arial" w:hAnsi="Arial"/>
      <w:b/>
      <w:bCs/>
      <w:i w:val="0"/>
      <w:sz w:val="22"/>
      <w:szCs w:val="26"/>
      <w:lang w:eastAsia="en-US"/>
    </w:rPr>
  </w:style>
  <w:style w:type="paragraph" w:customStyle="1" w:styleId="Wyliczenie1">
    <w:name w:val="Wyliczenie 1"/>
    <w:basedOn w:val="normalnywcity"/>
    <w:link w:val="Wyliczenie1Znak"/>
    <w:qFormat/>
    <w:rsid w:val="0077180F"/>
    <w:pPr>
      <w:numPr>
        <w:numId w:val="16"/>
      </w:numPr>
      <w:ind w:left="1134" w:hanging="425"/>
    </w:pPr>
  </w:style>
  <w:style w:type="paragraph" w:customStyle="1" w:styleId="Tekstpodstawowywcity31">
    <w:name w:val="Tekst podstawowy wcięty 31"/>
    <w:basedOn w:val="Normalny"/>
    <w:rsid w:val="0077180F"/>
    <w:pPr>
      <w:spacing w:after="160" w:line="259" w:lineRule="auto"/>
      <w:ind w:left="1416"/>
      <w:jc w:val="both"/>
    </w:pPr>
    <w:rPr>
      <w:rFonts w:ascii="Tahoma" w:hAnsi="Tahoma" w:cs="Arial"/>
      <w:sz w:val="20"/>
      <w:szCs w:val="20"/>
      <w:lang w:eastAsia="zh-CN"/>
    </w:rPr>
  </w:style>
  <w:style w:type="character" w:customStyle="1" w:styleId="akapitustep1">
    <w:name w:val="akapitustep1"/>
    <w:basedOn w:val="Domylnaczcionkaakapitu"/>
    <w:rsid w:val="0077180F"/>
  </w:style>
  <w:style w:type="character" w:customStyle="1" w:styleId="StylTekstpodstawowy212ptZnak">
    <w:name w:val="Styl Tekst podstawowy 2 + 12 pt Znak"/>
    <w:basedOn w:val="Domylnaczcionkaakapitu"/>
    <w:link w:val="StylTekstpodstawowy212pt"/>
    <w:rsid w:val="0077180F"/>
    <w:rPr>
      <w:rFonts w:ascii="Arial" w:eastAsia="Times New Roman" w:hAnsi="Arial" w:cs="Arial"/>
      <w:sz w:val="24"/>
      <w:lang w:eastAsia="zh-CN"/>
    </w:rPr>
  </w:style>
  <w:style w:type="character" w:customStyle="1" w:styleId="normalnywcityZnak">
    <w:name w:val="normalny wcięty Znak"/>
    <w:basedOn w:val="Domylnaczcionkaakapitu"/>
    <w:link w:val="normalnywcity"/>
    <w:rsid w:val="0077180F"/>
    <w:rPr>
      <w:rFonts w:cs="Arial"/>
      <w:szCs w:val="22"/>
      <w:lang w:eastAsia="en-US"/>
    </w:rPr>
  </w:style>
  <w:style w:type="character" w:customStyle="1" w:styleId="Poziom5Znak">
    <w:name w:val="Poziom 5 Znak"/>
    <w:basedOn w:val="Domylnaczcionkaakapitu"/>
    <w:link w:val="Poziom5"/>
    <w:rsid w:val="0077180F"/>
    <w:rPr>
      <w:rFonts w:ascii="Arial" w:eastAsia="Times New Roman" w:hAnsi="Arial"/>
      <w:b/>
      <w:bCs/>
      <w:iCs/>
      <w:sz w:val="22"/>
      <w:szCs w:val="26"/>
      <w:lang w:eastAsia="en-US"/>
    </w:rPr>
  </w:style>
  <w:style w:type="character" w:customStyle="1" w:styleId="Wyliczenie1Znak">
    <w:name w:val="Wyliczenie 1 Znak"/>
    <w:basedOn w:val="normalnywcityZnak"/>
    <w:link w:val="Wyliczenie1"/>
    <w:rsid w:val="0077180F"/>
    <w:rPr>
      <w:rFonts w:cs="Arial"/>
      <w:szCs w:val="22"/>
      <w:lang w:eastAsia="en-US"/>
    </w:rPr>
  </w:style>
  <w:style w:type="character" w:customStyle="1" w:styleId="h11">
    <w:name w:val="h11"/>
    <w:basedOn w:val="Domylnaczcionkaakapitu"/>
    <w:rsid w:val="0077180F"/>
    <w:rPr>
      <w:rFonts w:ascii="Verdana" w:hAnsi="Verdana" w:hint="default"/>
      <w:b/>
      <w:bCs/>
      <w:sz w:val="12"/>
      <w:szCs w:val="12"/>
    </w:rPr>
  </w:style>
  <w:style w:type="paragraph" w:customStyle="1" w:styleId="S1">
    <w:name w:val="S1"/>
    <w:basedOn w:val="Normalny"/>
    <w:link w:val="S1Znak"/>
    <w:rsid w:val="0077180F"/>
    <w:pPr>
      <w:spacing w:after="60" w:line="312" w:lineRule="auto"/>
      <w:ind w:firstLine="709"/>
      <w:jc w:val="both"/>
    </w:pPr>
    <w:rPr>
      <w:rFonts w:ascii="Verdana" w:hAnsi="Verdana"/>
      <w:sz w:val="20"/>
      <w:szCs w:val="20"/>
    </w:rPr>
  </w:style>
  <w:style w:type="character" w:customStyle="1" w:styleId="S1Znak">
    <w:name w:val="S1 Znak"/>
    <w:basedOn w:val="Domylnaczcionkaakapitu"/>
    <w:link w:val="S1"/>
    <w:locked/>
    <w:rsid w:val="0077180F"/>
    <w:rPr>
      <w:rFonts w:ascii="Verdana" w:eastAsia="Times New Roman" w:hAnsi="Verdana"/>
    </w:rPr>
  </w:style>
  <w:style w:type="paragraph" w:customStyle="1" w:styleId="S2">
    <w:name w:val="S2"/>
    <w:basedOn w:val="S1"/>
    <w:link w:val="S2Znak"/>
    <w:rsid w:val="0077180F"/>
    <w:pPr>
      <w:ind w:left="340" w:hanging="340"/>
    </w:pPr>
  </w:style>
  <w:style w:type="character" w:customStyle="1" w:styleId="S2Znak">
    <w:name w:val="S2 Znak"/>
    <w:basedOn w:val="Domylnaczcionkaakapitu"/>
    <w:link w:val="S2"/>
    <w:locked/>
    <w:rsid w:val="0077180F"/>
    <w:rPr>
      <w:rFonts w:ascii="Verdana" w:eastAsia="Times New Roman" w:hAnsi="Verdana"/>
    </w:rPr>
  </w:style>
  <w:style w:type="paragraph" w:customStyle="1" w:styleId="Akapitzlist3">
    <w:name w:val="Akapit z listą3"/>
    <w:basedOn w:val="Normalny"/>
    <w:uiPriority w:val="34"/>
    <w:qFormat/>
    <w:rsid w:val="0077180F"/>
    <w:pPr>
      <w:ind w:left="720"/>
      <w:contextualSpacing/>
    </w:pPr>
    <w:rPr>
      <w:rFonts w:eastAsia="Calibri"/>
    </w:rPr>
  </w:style>
  <w:style w:type="paragraph" w:customStyle="1" w:styleId="Styl1">
    <w:name w:val="Styl1"/>
    <w:basedOn w:val="Normalny"/>
    <w:link w:val="Styl1Znak"/>
    <w:qFormat/>
    <w:rsid w:val="0077180F"/>
    <w:pPr>
      <w:spacing w:after="160"/>
    </w:pPr>
    <w:rPr>
      <w:rFonts w:ascii="Arial" w:hAnsi="Arial" w:cs="Arial"/>
      <w:sz w:val="20"/>
      <w:szCs w:val="20"/>
      <w:lang w:eastAsia="zh-CN"/>
    </w:rPr>
  </w:style>
  <w:style w:type="character" w:customStyle="1" w:styleId="Styl1Znak">
    <w:name w:val="Styl1 Znak"/>
    <w:basedOn w:val="Domylnaczcionkaakapitu"/>
    <w:link w:val="Styl1"/>
    <w:rsid w:val="0077180F"/>
    <w:rPr>
      <w:rFonts w:ascii="Arial" w:eastAsia="Times New Roman" w:hAnsi="Arial" w:cs="Arial"/>
      <w:lang w:eastAsia="zh-CN"/>
    </w:rPr>
  </w:style>
  <w:style w:type="paragraph" w:styleId="Spistreci4">
    <w:name w:val="toc 4"/>
    <w:basedOn w:val="Normalny"/>
    <w:next w:val="Normalny"/>
    <w:rsid w:val="0077180F"/>
    <w:pPr>
      <w:tabs>
        <w:tab w:val="right" w:leader="dot" w:pos="7371"/>
      </w:tabs>
      <w:overflowPunct w:val="0"/>
      <w:autoSpaceDE w:val="0"/>
      <w:autoSpaceDN w:val="0"/>
      <w:adjustRightInd w:val="0"/>
      <w:ind w:left="600"/>
      <w:textAlignment w:val="baseline"/>
    </w:pPr>
    <w:rPr>
      <w:sz w:val="18"/>
      <w:szCs w:val="20"/>
    </w:rPr>
  </w:style>
  <w:style w:type="paragraph" w:styleId="Spistreci5">
    <w:name w:val="toc 5"/>
    <w:basedOn w:val="Normalny"/>
    <w:next w:val="Normalny"/>
    <w:rsid w:val="0077180F"/>
    <w:pPr>
      <w:tabs>
        <w:tab w:val="right" w:leader="dot" w:pos="7371"/>
      </w:tabs>
      <w:overflowPunct w:val="0"/>
      <w:autoSpaceDE w:val="0"/>
      <w:autoSpaceDN w:val="0"/>
      <w:adjustRightInd w:val="0"/>
      <w:ind w:left="800"/>
      <w:textAlignment w:val="baseline"/>
    </w:pPr>
    <w:rPr>
      <w:sz w:val="18"/>
      <w:szCs w:val="20"/>
    </w:rPr>
  </w:style>
  <w:style w:type="paragraph" w:styleId="Spistreci6">
    <w:name w:val="toc 6"/>
    <w:basedOn w:val="Normalny"/>
    <w:next w:val="Normalny"/>
    <w:rsid w:val="0077180F"/>
    <w:pPr>
      <w:tabs>
        <w:tab w:val="right" w:leader="dot" w:pos="7371"/>
      </w:tabs>
      <w:overflowPunct w:val="0"/>
      <w:autoSpaceDE w:val="0"/>
      <w:autoSpaceDN w:val="0"/>
      <w:adjustRightInd w:val="0"/>
      <w:ind w:left="1000"/>
      <w:textAlignment w:val="baseline"/>
    </w:pPr>
    <w:rPr>
      <w:sz w:val="18"/>
      <w:szCs w:val="20"/>
    </w:rPr>
  </w:style>
  <w:style w:type="paragraph" w:styleId="Spistreci7">
    <w:name w:val="toc 7"/>
    <w:basedOn w:val="Normalny"/>
    <w:next w:val="Normalny"/>
    <w:rsid w:val="0077180F"/>
    <w:pPr>
      <w:tabs>
        <w:tab w:val="right" w:leader="dot" w:pos="7371"/>
      </w:tabs>
      <w:overflowPunct w:val="0"/>
      <w:autoSpaceDE w:val="0"/>
      <w:autoSpaceDN w:val="0"/>
      <w:adjustRightInd w:val="0"/>
      <w:ind w:left="1200"/>
      <w:textAlignment w:val="baseline"/>
    </w:pPr>
    <w:rPr>
      <w:sz w:val="18"/>
      <w:szCs w:val="20"/>
    </w:rPr>
  </w:style>
  <w:style w:type="paragraph" w:styleId="Spistreci8">
    <w:name w:val="toc 8"/>
    <w:basedOn w:val="Normalny"/>
    <w:next w:val="Normalny"/>
    <w:rsid w:val="0077180F"/>
    <w:pPr>
      <w:tabs>
        <w:tab w:val="right" w:leader="dot" w:pos="7371"/>
      </w:tabs>
      <w:overflowPunct w:val="0"/>
      <w:autoSpaceDE w:val="0"/>
      <w:autoSpaceDN w:val="0"/>
      <w:adjustRightInd w:val="0"/>
      <w:ind w:left="1400"/>
      <w:textAlignment w:val="baseline"/>
    </w:pPr>
    <w:rPr>
      <w:sz w:val="18"/>
      <w:szCs w:val="20"/>
    </w:rPr>
  </w:style>
  <w:style w:type="paragraph" w:styleId="Spistreci9">
    <w:name w:val="toc 9"/>
    <w:basedOn w:val="Normalny"/>
    <w:next w:val="Normalny"/>
    <w:rsid w:val="0077180F"/>
    <w:pPr>
      <w:tabs>
        <w:tab w:val="right" w:leader="dot" w:pos="7371"/>
      </w:tabs>
      <w:overflowPunct w:val="0"/>
      <w:autoSpaceDE w:val="0"/>
      <w:autoSpaceDN w:val="0"/>
      <w:adjustRightInd w:val="0"/>
      <w:ind w:left="1600"/>
      <w:textAlignment w:val="baseline"/>
    </w:pPr>
    <w:rPr>
      <w:sz w:val="18"/>
      <w:szCs w:val="20"/>
    </w:rPr>
  </w:style>
  <w:style w:type="paragraph" w:customStyle="1" w:styleId="StylIwony">
    <w:name w:val="Styl Iwony"/>
    <w:basedOn w:val="Normalny"/>
    <w:rsid w:val="0077180F"/>
    <w:pPr>
      <w:overflowPunct w:val="0"/>
      <w:autoSpaceDE w:val="0"/>
      <w:autoSpaceDN w:val="0"/>
      <w:adjustRightInd w:val="0"/>
      <w:spacing w:before="120" w:after="120"/>
      <w:jc w:val="both"/>
      <w:textAlignment w:val="baseline"/>
    </w:pPr>
    <w:rPr>
      <w:rFonts w:ascii="Bookman Old Style" w:hAnsi="Bookman Old Style"/>
      <w:szCs w:val="20"/>
    </w:rPr>
  </w:style>
  <w:style w:type="paragraph" w:styleId="Listapunktowana">
    <w:name w:val="List Bullet"/>
    <w:basedOn w:val="Normalny"/>
    <w:rsid w:val="0077180F"/>
    <w:pPr>
      <w:jc w:val="both"/>
    </w:pPr>
    <w:rPr>
      <w:spacing w:val="12"/>
      <w:kern w:val="24"/>
      <w:szCs w:val="20"/>
    </w:rPr>
  </w:style>
  <w:style w:type="paragraph" w:styleId="Mapadokumentu">
    <w:name w:val="Document Map"/>
    <w:basedOn w:val="Normalny"/>
    <w:link w:val="MapadokumentuZnak"/>
    <w:rsid w:val="0077180F"/>
    <w:pPr>
      <w:shd w:val="clear" w:color="auto" w:fill="000080"/>
      <w:jc w:val="both"/>
    </w:pPr>
    <w:rPr>
      <w:rFonts w:ascii="Tahoma" w:hAnsi="Tahoma"/>
      <w:spacing w:val="12"/>
      <w:kern w:val="24"/>
      <w:szCs w:val="20"/>
    </w:rPr>
  </w:style>
  <w:style w:type="character" w:customStyle="1" w:styleId="MapadokumentuZnak">
    <w:name w:val="Mapa dokumentu Znak"/>
    <w:basedOn w:val="Domylnaczcionkaakapitu"/>
    <w:link w:val="Mapadokumentu"/>
    <w:rsid w:val="0077180F"/>
    <w:rPr>
      <w:rFonts w:ascii="Tahoma" w:eastAsia="Times New Roman" w:hAnsi="Tahoma"/>
      <w:spacing w:val="12"/>
      <w:kern w:val="24"/>
      <w:sz w:val="24"/>
      <w:shd w:val="clear" w:color="auto" w:fill="000080"/>
    </w:rPr>
  </w:style>
  <w:style w:type="paragraph" w:styleId="Indeks1">
    <w:name w:val="index 1"/>
    <w:basedOn w:val="Normalny"/>
    <w:next w:val="Normalny"/>
    <w:autoRedefine/>
    <w:rsid w:val="0077180F"/>
    <w:pPr>
      <w:ind w:left="240" w:hanging="240"/>
      <w:jc w:val="both"/>
    </w:pPr>
    <w:rPr>
      <w:spacing w:val="12"/>
      <w:kern w:val="24"/>
      <w:szCs w:val="20"/>
    </w:rPr>
  </w:style>
  <w:style w:type="paragraph" w:styleId="Listanumerowana">
    <w:name w:val="List Number"/>
    <w:basedOn w:val="Normalny"/>
    <w:rsid w:val="0077180F"/>
    <w:pPr>
      <w:numPr>
        <w:numId w:val="19"/>
      </w:numPr>
      <w:jc w:val="both"/>
    </w:pPr>
    <w:rPr>
      <w:spacing w:val="12"/>
      <w:kern w:val="24"/>
      <w:szCs w:val="20"/>
    </w:rPr>
  </w:style>
  <w:style w:type="paragraph" w:styleId="Listanumerowana2">
    <w:name w:val="List Number 2"/>
    <w:basedOn w:val="Normalny"/>
    <w:rsid w:val="0077180F"/>
    <w:pPr>
      <w:numPr>
        <w:numId w:val="17"/>
      </w:numPr>
      <w:jc w:val="both"/>
    </w:pPr>
    <w:rPr>
      <w:spacing w:val="12"/>
      <w:kern w:val="24"/>
      <w:szCs w:val="20"/>
    </w:rPr>
  </w:style>
  <w:style w:type="paragraph" w:styleId="Listanumerowana3">
    <w:name w:val="List Number 3"/>
    <w:basedOn w:val="Normalny"/>
    <w:rsid w:val="0077180F"/>
    <w:pPr>
      <w:numPr>
        <w:numId w:val="18"/>
      </w:numPr>
      <w:jc w:val="both"/>
    </w:pPr>
    <w:rPr>
      <w:spacing w:val="12"/>
      <w:kern w:val="24"/>
      <w:szCs w:val="20"/>
    </w:rPr>
  </w:style>
  <w:style w:type="paragraph" w:styleId="Listapunktowana2">
    <w:name w:val="List Bullet 2"/>
    <w:basedOn w:val="Normalny"/>
    <w:rsid w:val="0077180F"/>
    <w:pPr>
      <w:tabs>
        <w:tab w:val="num" w:pos="360"/>
      </w:tabs>
      <w:ind w:left="360" w:hanging="360"/>
      <w:jc w:val="both"/>
    </w:pPr>
    <w:rPr>
      <w:spacing w:val="12"/>
      <w:kern w:val="24"/>
      <w:szCs w:val="20"/>
    </w:rPr>
  </w:style>
  <w:style w:type="paragraph" w:styleId="Listapunktowana3">
    <w:name w:val="List Bullet 3"/>
    <w:basedOn w:val="Normalny"/>
    <w:rsid w:val="0077180F"/>
    <w:pPr>
      <w:tabs>
        <w:tab w:val="num" w:pos="360"/>
      </w:tabs>
      <w:ind w:left="360" w:hanging="360"/>
      <w:jc w:val="both"/>
    </w:pPr>
    <w:rPr>
      <w:spacing w:val="12"/>
      <w:kern w:val="24"/>
      <w:szCs w:val="20"/>
    </w:rPr>
  </w:style>
  <w:style w:type="paragraph" w:customStyle="1" w:styleId="Lista1wypunktowana">
    <w:name w:val="Lista1 wypunktowana"/>
    <w:basedOn w:val="Listapunktowana"/>
    <w:autoRedefine/>
    <w:rsid w:val="0077180F"/>
    <w:pPr>
      <w:numPr>
        <w:numId w:val="21"/>
      </w:numPr>
      <w:tabs>
        <w:tab w:val="num" w:pos="360"/>
      </w:tabs>
      <w:ind w:left="360" w:hanging="360"/>
    </w:pPr>
    <w:rPr>
      <w:rFonts w:ascii="Arial" w:hAnsi="Arial"/>
      <w:b/>
      <w:u w:val="single"/>
    </w:rPr>
  </w:style>
  <w:style w:type="paragraph" w:customStyle="1" w:styleId="Lista2wypunktowana2">
    <w:name w:val="Lista2 wypunktowana2"/>
    <w:basedOn w:val="Listapunktowana2"/>
    <w:autoRedefine/>
    <w:rsid w:val="0077180F"/>
    <w:pPr>
      <w:numPr>
        <w:ilvl w:val="1"/>
        <w:numId w:val="21"/>
      </w:numPr>
      <w:tabs>
        <w:tab w:val="num" w:pos="360"/>
      </w:tabs>
      <w:ind w:left="360" w:right="284" w:hanging="360"/>
    </w:pPr>
    <w:rPr>
      <w:rFonts w:ascii="Arial" w:hAnsi="Arial"/>
      <w:b/>
      <w:u w:val="single"/>
    </w:rPr>
  </w:style>
  <w:style w:type="paragraph" w:customStyle="1" w:styleId="Lista3wypunktowana3">
    <w:name w:val="Lista3 wypunktowana3"/>
    <w:basedOn w:val="Listapunktowana3"/>
    <w:next w:val="Standard1"/>
    <w:autoRedefine/>
    <w:rsid w:val="0077180F"/>
    <w:pPr>
      <w:numPr>
        <w:ilvl w:val="2"/>
        <w:numId w:val="21"/>
      </w:numPr>
      <w:tabs>
        <w:tab w:val="num" w:pos="360"/>
      </w:tabs>
      <w:ind w:left="360" w:right="284" w:hanging="360"/>
    </w:pPr>
    <w:rPr>
      <w:rFonts w:ascii="Arial" w:hAnsi="Arial"/>
      <w:b/>
      <w:i/>
    </w:rPr>
  </w:style>
  <w:style w:type="paragraph" w:customStyle="1" w:styleId="Standard1">
    <w:name w:val="Standard1"/>
    <w:basedOn w:val="Tekstpodstawowy"/>
    <w:rsid w:val="0077180F"/>
    <w:pPr>
      <w:numPr>
        <w:numId w:val="22"/>
      </w:numPr>
      <w:tabs>
        <w:tab w:val="clear" w:pos="1776"/>
        <w:tab w:val="num" w:pos="360"/>
      </w:tabs>
      <w:ind w:left="0" w:firstLine="0"/>
      <w:jc w:val="both"/>
    </w:pPr>
    <w:rPr>
      <w:rFonts w:ascii="Times New Roman" w:hAnsi="Times New Roman" w:cs="Times New Roman"/>
      <w:spacing w:val="12"/>
      <w:kern w:val="24"/>
      <w:szCs w:val="20"/>
    </w:rPr>
  </w:style>
  <w:style w:type="paragraph" w:customStyle="1" w:styleId="Lista4wypunktowana4">
    <w:name w:val="Lista4 wypunktowana4"/>
    <w:basedOn w:val="Standard1"/>
    <w:autoRedefine/>
    <w:rsid w:val="0077180F"/>
    <w:pPr>
      <w:numPr>
        <w:ilvl w:val="3"/>
        <w:numId w:val="21"/>
      </w:numPr>
      <w:tabs>
        <w:tab w:val="num" w:pos="360"/>
      </w:tabs>
      <w:ind w:left="360" w:hanging="360"/>
    </w:pPr>
  </w:style>
  <w:style w:type="paragraph" w:customStyle="1" w:styleId="Lista5wypunktowana5">
    <w:name w:val="Lista5 wypunktowana5"/>
    <w:basedOn w:val="Lista4wypunktowana4"/>
    <w:autoRedefine/>
    <w:rsid w:val="0077180F"/>
    <w:pPr>
      <w:numPr>
        <w:ilvl w:val="4"/>
      </w:numPr>
      <w:tabs>
        <w:tab w:val="num" w:pos="360"/>
      </w:tabs>
      <w:ind w:left="360" w:hanging="360"/>
    </w:pPr>
  </w:style>
  <w:style w:type="paragraph" w:customStyle="1" w:styleId="wskazwka">
    <w:name w:val="wskazówka"/>
    <w:basedOn w:val="Standard1"/>
    <w:next w:val="Standard1"/>
    <w:rsid w:val="0077180F"/>
    <w:pPr>
      <w:numPr>
        <w:ilvl w:val="3"/>
        <w:numId w:val="20"/>
      </w:numPr>
      <w:tabs>
        <w:tab w:val="num" w:pos="360"/>
      </w:tabs>
      <w:ind w:left="360" w:hanging="360"/>
    </w:pPr>
    <w:rPr>
      <w:i/>
      <w:sz w:val="20"/>
    </w:rPr>
  </w:style>
  <w:style w:type="paragraph" w:styleId="Spisilustracji">
    <w:name w:val="table of figures"/>
    <w:basedOn w:val="Normalny"/>
    <w:next w:val="Normalny"/>
    <w:rsid w:val="0077180F"/>
    <w:pPr>
      <w:ind w:left="480" w:hanging="480"/>
      <w:jc w:val="both"/>
    </w:pPr>
    <w:rPr>
      <w:spacing w:val="12"/>
      <w:kern w:val="24"/>
      <w:szCs w:val="20"/>
    </w:rPr>
  </w:style>
  <w:style w:type="paragraph" w:styleId="HTML-wstpniesformatowany">
    <w:name w:val="HTML Preformatted"/>
    <w:basedOn w:val="Normalny"/>
    <w:link w:val="HTML-wstpniesformatowanyZnak"/>
    <w:rsid w:val="0077180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 w:cs="Arial Unicode MS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rsid w:val="0077180F"/>
    <w:rPr>
      <w:rFonts w:ascii="Arial Unicode MS" w:eastAsia="Arial Unicode MS" w:hAnsi="Arial Unicode MS" w:cs="Arial Unicode MS"/>
    </w:rPr>
  </w:style>
  <w:style w:type="paragraph" w:customStyle="1" w:styleId="Standardowytekst">
    <w:name w:val="Standardowy.tekst"/>
    <w:rsid w:val="0077180F"/>
    <w:pPr>
      <w:jc w:val="both"/>
    </w:pPr>
    <w:rPr>
      <w:rFonts w:ascii="Times New Roman" w:eastAsia="Times New Roman" w:hAnsi="Times New Roman"/>
    </w:rPr>
  </w:style>
  <w:style w:type="paragraph" w:customStyle="1" w:styleId="Standardowytekst1">
    <w:name w:val="Standardowy.tekst1"/>
    <w:rsid w:val="0077180F"/>
    <w:pPr>
      <w:jc w:val="both"/>
    </w:pPr>
    <w:rPr>
      <w:rFonts w:ascii="Times New Roman" w:eastAsia="Times New Roman" w:hAnsi="Times New Roman"/>
    </w:rPr>
  </w:style>
  <w:style w:type="character" w:customStyle="1" w:styleId="FontStyle125">
    <w:name w:val="Font Style125"/>
    <w:rsid w:val="0077180F"/>
    <w:rPr>
      <w:rFonts w:ascii="Times New Roman" w:hAnsi="Times New Roman" w:cs="Times New Roman"/>
      <w:b/>
      <w:bCs/>
      <w:sz w:val="20"/>
      <w:szCs w:val="20"/>
    </w:rPr>
  </w:style>
  <w:style w:type="character" w:customStyle="1" w:styleId="Nagwek10">
    <w:name w:val="Nagłówek1"/>
    <w:rsid w:val="0077180F"/>
  </w:style>
  <w:style w:type="paragraph" w:customStyle="1" w:styleId="Tekstpodstawowywcity21">
    <w:name w:val="Tekst podstawowy wcięty 21"/>
    <w:basedOn w:val="Normalny"/>
    <w:rsid w:val="0077180F"/>
    <w:pPr>
      <w:suppressAutoHyphens/>
      <w:ind w:left="360"/>
      <w:jc w:val="both"/>
    </w:pPr>
    <w:rPr>
      <w:sz w:val="22"/>
      <w:szCs w:val="20"/>
      <w:lang w:eastAsia="ar-SA"/>
    </w:rPr>
  </w:style>
  <w:style w:type="paragraph" w:customStyle="1" w:styleId="Normalny1">
    <w:name w:val="Normalny 1"/>
    <w:basedOn w:val="Normalny"/>
    <w:rsid w:val="0077180F"/>
    <w:pPr>
      <w:spacing w:line="360" w:lineRule="auto"/>
    </w:pPr>
    <w:rPr>
      <w:rFonts w:ascii="Arial" w:hAnsi="Arial"/>
      <w:szCs w:val="20"/>
    </w:rPr>
  </w:style>
  <w:style w:type="paragraph" w:customStyle="1" w:styleId="lit">
    <w:name w:val="lit"/>
    <w:basedOn w:val="Normalny"/>
    <w:rsid w:val="0077180F"/>
    <w:pPr>
      <w:overflowPunct w:val="0"/>
      <w:autoSpaceDE w:val="0"/>
      <w:autoSpaceDN w:val="0"/>
      <w:spacing w:before="60" w:after="60"/>
      <w:ind w:left="1281" w:hanging="272"/>
      <w:jc w:val="both"/>
    </w:pPr>
  </w:style>
  <w:style w:type="paragraph" w:customStyle="1" w:styleId="tir">
    <w:name w:val="tir"/>
    <w:basedOn w:val="Normalny"/>
    <w:rsid w:val="0077180F"/>
    <w:pPr>
      <w:overflowPunct w:val="0"/>
      <w:autoSpaceDE w:val="0"/>
      <w:autoSpaceDN w:val="0"/>
      <w:spacing w:before="60" w:after="60"/>
      <w:ind w:left="1712" w:hanging="181"/>
      <w:jc w:val="both"/>
    </w:pPr>
  </w:style>
  <w:style w:type="paragraph" w:customStyle="1" w:styleId="wypunkotowanie">
    <w:name w:val="wypunkotowanie"/>
    <w:basedOn w:val="Normalny"/>
    <w:qFormat/>
    <w:rsid w:val="0077180F"/>
    <w:pPr>
      <w:widowControl w:val="0"/>
      <w:autoSpaceDE w:val="0"/>
      <w:autoSpaceDN w:val="0"/>
      <w:adjustRightInd w:val="0"/>
      <w:spacing w:before="120" w:after="60" w:line="264" w:lineRule="auto"/>
      <w:jc w:val="both"/>
    </w:pPr>
    <w:rPr>
      <w:rFonts w:ascii="Arial Narrow" w:hAnsi="Arial Narrow"/>
      <w:sz w:val="22"/>
      <w:szCs w:val="20"/>
    </w:rPr>
  </w:style>
  <w:style w:type="character" w:customStyle="1" w:styleId="st1">
    <w:name w:val="st1"/>
    <w:basedOn w:val="Domylnaczcionkaakapitu"/>
    <w:rsid w:val="0077180F"/>
  </w:style>
  <w:style w:type="character" w:customStyle="1" w:styleId="tabulatory">
    <w:name w:val="tabulatory"/>
    <w:basedOn w:val="Domylnaczcionkaakapitu"/>
    <w:rsid w:val="0077180F"/>
  </w:style>
  <w:style w:type="paragraph" w:customStyle="1" w:styleId="anxnormalZnak">
    <w:name w:val="anx normal Znak"/>
    <w:basedOn w:val="Tekstpodstawowy"/>
    <w:rsid w:val="0077180F"/>
    <w:pPr>
      <w:suppressAutoHyphens/>
      <w:spacing w:before="120"/>
      <w:ind w:left="900"/>
      <w:jc w:val="both"/>
    </w:pPr>
    <w:rPr>
      <w:sz w:val="20"/>
      <w:szCs w:val="20"/>
      <w:lang w:eastAsia="ar-SA"/>
    </w:rPr>
  </w:style>
  <w:style w:type="paragraph" w:styleId="Bezodstpw">
    <w:name w:val="No Spacing"/>
    <w:uiPriority w:val="1"/>
    <w:qFormat/>
    <w:rsid w:val="00E36223"/>
    <w:pPr>
      <w:widowControl w:val="0"/>
      <w:autoSpaceDE w:val="0"/>
      <w:autoSpaceDN w:val="0"/>
      <w:adjustRightInd w:val="0"/>
    </w:pPr>
    <w:rPr>
      <w:rFonts w:ascii="Arial" w:eastAsiaTheme="minorEastAsia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185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83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60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65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79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8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0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8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83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14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1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1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85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9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8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1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16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71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0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33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7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4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kancelaria@gddkia.gov.pl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jgomoradzka@gddkia.gov.pl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microsoft.com/office/2016/09/relationships/commentsIds" Target="commentsIds.xml"/><Relationship Id="rId10" Type="http://schemas.openxmlformats.org/officeDocument/2006/relationships/hyperlink" Target="mailto:jgomoradzka@gddkia.gov.pl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gddkia.gov.pl" TargetMode="Externa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73C842-C4E1-4241-B1ED-6F9B6B24CE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322</TotalTime>
  <Pages>44</Pages>
  <Words>12844</Words>
  <Characters>77068</Characters>
  <Application>Microsoft Office Word</Application>
  <DocSecurity>0</DocSecurity>
  <Lines>642</Lines>
  <Paragraphs>179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89733</CharactersWithSpaces>
  <SharedDoc>false</SharedDoc>
  <HLinks>
    <vt:vector size="24" baseType="variant">
      <vt:variant>
        <vt:i4>5701641</vt:i4>
      </vt:variant>
      <vt:variant>
        <vt:i4>9</vt:i4>
      </vt:variant>
      <vt:variant>
        <vt:i4>0</vt:i4>
      </vt:variant>
      <vt:variant>
        <vt:i4>5</vt:i4>
      </vt:variant>
      <vt:variant>
        <vt:lpwstr>https://www.portalzp.pl/kody-cpv/szczegoly/bariery-ochronne-3656/</vt:lpwstr>
      </vt:variant>
      <vt:variant>
        <vt:lpwstr/>
      </vt:variant>
      <vt:variant>
        <vt:i4>5505116</vt:i4>
      </vt:variant>
      <vt:variant>
        <vt:i4>6</vt:i4>
      </vt:variant>
      <vt:variant>
        <vt:i4>0</vt:i4>
      </vt:variant>
      <vt:variant>
        <vt:i4>5</vt:i4>
      </vt:variant>
      <vt:variant>
        <vt:lpwstr>https://www.portalzp.pl/kody-cpv/szczegoly/bariery-drogowe-3650/</vt:lpwstr>
      </vt:variant>
      <vt:variant>
        <vt:lpwstr/>
      </vt:variant>
      <vt:variant>
        <vt:i4>5570650</vt:i4>
      </vt:variant>
      <vt:variant>
        <vt:i4>3</vt:i4>
      </vt:variant>
      <vt:variant>
        <vt:i4>0</vt:i4>
      </vt:variant>
      <vt:variant>
        <vt:i4>5</vt:i4>
      </vt:variant>
      <vt:variant>
        <vt:lpwstr>https://www.portalzp.pl/kody-cpv/szczegoly/bariery-zderzeniowe-3649/</vt:lpwstr>
      </vt:variant>
      <vt:variant>
        <vt:lpwstr/>
      </vt:variant>
      <vt:variant>
        <vt:i4>4325471</vt:i4>
      </vt:variant>
      <vt:variant>
        <vt:i4>0</vt:i4>
      </vt:variant>
      <vt:variant>
        <vt:i4>0</vt:i4>
      </vt:variant>
      <vt:variant>
        <vt:i4>5</vt:i4>
      </vt:variant>
      <vt:variant>
        <vt:lpwstr>http://www.gddkia.gov.pl/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Hryc-Ląd Agata</dc:creator>
  <cp:keywords/>
  <dc:description/>
  <cp:lastModifiedBy>Gomoradzka Joanna</cp:lastModifiedBy>
  <cp:revision>49</cp:revision>
  <cp:lastPrinted>2020-12-30T07:27:00Z</cp:lastPrinted>
  <dcterms:created xsi:type="dcterms:W3CDTF">2019-07-05T10:17:00Z</dcterms:created>
  <dcterms:modified xsi:type="dcterms:W3CDTF">2020-12-30T07:31:00Z</dcterms:modified>
</cp:coreProperties>
</file>